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66127" w14:paraId="30FC1DE7" w14:textId="77777777">
        <w:tc>
          <w:tcPr>
            <w:tcW w:w="10423" w:type="dxa"/>
            <w:gridSpan w:val="2"/>
            <w:shd w:val="clear" w:color="auto" w:fill="auto"/>
          </w:tcPr>
          <w:p w14:paraId="4D2C2108" w14:textId="01993E63" w:rsidR="00566127" w:rsidRDefault="0030522E" w:rsidP="007B5AA3">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sidR="001D033C">
              <w:t>1</w:t>
            </w:r>
            <w:r>
              <w:t>.</w:t>
            </w:r>
            <w:r w:rsidR="003F2ADE">
              <w:t>1</w:t>
            </w:r>
            <w:r>
              <w:t>.</w:t>
            </w:r>
            <w:bookmarkEnd w:id="2"/>
            <w:r>
              <w:rPr>
                <w:rFonts w:eastAsia="SimSun"/>
                <w:lang w:val="en-US" w:eastAsia="zh-CN"/>
              </w:rPr>
              <w:t>0</w:t>
            </w:r>
            <w:r>
              <w:t xml:space="preserve"> </w:t>
            </w:r>
            <w:r>
              <w:rPr>
                <w:sz w:val="32"/>
              </w:rPr>
              <w:t>(</w:t>
            </w:r>
            <w:bookmarkStart w:id="3" w:name="issueDate"/>
            <w:r>
              <w:rPr>
                <w:rFonts w:eastAsia="SimSun" w:hint="eastAsia"/>
                <w:sz w:val="32"/>
                <w:lang w:val="en-US" w:eastAsia="zh-CN"/>
              </w:rPr>
              <w:t>202</w:t>
            </w:r>
            <w:r>
              <w:rPr>
                <w:rFonts w:eastAsiaTheme="minorEastAsia" w:hint="eastAsia"/>
                <w:sz w:val="32"/>
                <w:lang w:val="en-US" w:eastAsia="zh-CN"/>
              </w:rPr>
              <w:t>3</w:t>
            </w:r>
            <w:r>
              <w:rPr>
                <w:sz w:val="32"/>
              </w:rPr>
              <w:t>-</w:t>
            </w:r>
            <w:bookmarkEnd w:id="3"/>
            <w:r>
              <w:rPr>
                <w:rFonts w:eastAsiaTheme="minorEastAsia" w:hint="eastAsia"/>
                <w:sz w:val="32"/>
                <w:lang w:val="en-US" w:eastAsia="zh-CN"/>
              </w:rPr>
              <w:t>03</w:t>
            </w:r>
            <w:r>
              <w:rPr>
                <w:sz w:val="32"/>
              </w:rPr>
              <w:t>)</w:t>
            </w:r>
          </w:p>
        </w:tc>
      </w:tr>
      <w:tr w:rsidR="00566127" w14:paraId="2653EAE0" w14:textId="77777777">
        <w:trPr>
          <w:trHeight w:hRule="exact" w:val="1134"/>
        </w:trPr>
        <w:tc>
          <w:tcPr>
            <w:tcW w:w="10423" w:type="dxa"/>
            <w:gridSpan w:val="2"/>
            <w:shd w:val="clear" w:color="auto" w:fill="auto"/>
          </w:tcPr>
          <w:p w14:paraId="5313F345" w14:textId="77777777" w:rsidR="00566127" w:rsidRDefault="0030522E">
            <w:pPr>
              <w:pStyle w:val="ZB"/>
              <w:framePr w:w="0" w:hRule="auto" w:wrap="auto" w:vAnchor="margin" w:hAnchor="text" w:yAlign="inline"/>
            </w:pPr>
            <w:r>
              <w:t xml:space="preserve">Technical </w:t>
            </w:r>
            <w:bookmarkStart w:id="4" w:name="spectype2"/>
            <w:r>
              <w:t>Specification</w:t>
            </w:r>
            <w:bookmarkEnd w:id="4"/>
          </w:p>
          <w:p w14:paraId="3F687B6D" w14:textId="77777777" w:rsidR="00566127" w:rsidRDefault="0030522E">
            <w:pPr>
              <w:pStyle w:val="Guidance"/>
            </w:pPr>
            <w:r>
              <w:br/>
            </w:r>
            <w:r>
              <w:br/>
            </w:r>
          </w:p>
        </w:tc>
      </w:tr>
      <w:tr w:rsidR="00566127" w14:paraId="7110FD6F" w14:textId="77777777">
        <w:trPr>
          <w:trHeight w:hRule="exact" w:val="3686"/>
        </w:trPr>
        <w:tc>
          <w:tcPr>
            <w:tcW w:w="10423" w:type="dxa"/>
            <w:gridSpan w:val="2"/>
            <w:shd w:val="clear" w:color="auto" w:fill="auto"/>
          </w:tcPr>
          <w:p w14:paraId="7C666AE3" w14:textId="77777777" w:rsidR="00566127" w:rsidRDefault="0030522E">
            <w:pPr>
              <w:pStyle w:val="ZT"/>
              <w:framePr w:wrap="auto" w:hAnchor="text" w:yAlign="inline"/>
            </w:pPr>
            <w:r>
              <w:t>3rd Generation Partnership Project;</w:t>
            </w:r>
          </w:p>
          <w:p w14:paraId="001F8CAA" w14:textId="77777777" w:rsidR="00566127" w:rsidRDefault="0030522E">
            <w:pPr>
              <w:pStyle w:val="ZT"/>
              <w:framePr w:wrap="auto" w:hAnchor="text" w:yAlign="inline"/>
            </w:pPr>
            <w:r>
              <w:t xml:space="preserve">Technical Specification Group </w:t>
            </w:r>
            <w:bookmarkStart w:id="5" w:name="specTitle"/>
            <w:r>
              <w:t>Services and System Aspects;</w:t>
            </w:r>
          </w:p>
          <w:bookmarkEnd w:id="5"/>
          <w:p w14:paraId="55641585" w14:textId="77777777" w:rsidR="00566127" w:rsidRDefault="0030522E">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7B9A7F42" w14:textId="77777777" w:rsidR="00566127" w:rsidRDefault="0030522E">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566127" w14:paraId="70134026" w14:textId="77777777">
        <w:tc>
          <w:tcPr>
            <w:tcW w:w="10423" w:type="dxa"/>
            <w:gridSpan w:val="2"/>
            <w:shd w:val="clear" w:color="auto" w:fill="auto"/>
          </w:tcPr>
          <w:p w14:paraId="33D79245" w14:textId="77777777" w:rsidR="00566127" w:rsidRDefault="0030522E">
            <w:pPr>
              <w:pStyle w:val="ZU"/>
              <w:framePr w:w="0" w:wrap="auto" w:vAnchor="margin" w:hAnchor="text" w:yAlign="inline"/>
              <w:tabs>
                <w:tab w:val="right" w:pos="10206"/>
              </w:tabs>
              <w:jc w:val="left"/>
              <w:rPr>
                <w:color w:val="0000FF"/>
              </w:rPr>
            </w:pPr>
            <w:r>
              <w:rPr>
                <w:color w:val="0000FF"/>
              </w:rPr>
              <w:tab/>
            </w:r>
          </w:p>
        </w:tc>
      </w:tr>
      <w:tr w:rsidR="00566127" w14:paraId="60A89053" w14:textId="77777777">
        <w:trPr>
          <w:trHeight w:hRule="exact" w:val="1531"/>
        </w:trPr>
        <w:tc>
          <w:tcPr>
            <w:tcW w:w="4883" w:type="dxa"/>
            <w:shd w:val="clear" w:color="auto" w:fill="auto"/>
          </w:tcPr>
          <w:p w14:paraId="2D90DEE7" w14:textId="77777777" w:rsidR="00566127" w:rsidRDefault="0030522E">
            <w:pPr>
              <w:rPr>
                <w:i/>
              </w:rPr>
            </w:pPr>
            <w:r>
              <w:rPr>
                <w:i/>
                <w:noProof/>
                <w:lang w:val="en-US" w:eastAsia="zh-CN"/>
              </w:rPr>
              <w:drawing>
                <wp:inline distT="0" distB="0" distL="0" distR="0" wp14:anchorId="7B015B70" wp14:editId="7E1DE4B3">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29C40961" w14:textId="77777777" w:rsidR="00566127" w:rsidRDefault="0030522E">
            <w:pPr>
              <w:jc w:val="right"/>
            </w:pPr>
            <w:r>
              <w:rPr>
                <w:noProof/>
                <w:lang w:val="en-US" w:eastAsia="zh-CN"/>
              </w:rPr>
              <w:drawing>
                <wp:inline distT="0" distB="0" distL="0" distR="0" wp14:anchorId="5BDBA189" wp14:editId="13D0DE03">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566127" w14:paraId="7C12293C" w14:textId="77777777">
        <w:trPr>
          <w:trHeight w:hRule="exact" w:val="5783"/>
        </w:trPr>
        <w:tc>
          <w:tcPr>
            <w:tcW w:w="10423" w:type="dxa"/>
            <w:gridSpan w:val="2"/>
            <w:shd w:val="clear" w:color="auto" w:fill="auto"/>
          </w:tcPr>
          <w:p w14:paraId="3DB5A1EF" w14:textId="77777777" w:rsidR="00566127" w:rsidRDefault="00566127">
            <w:pPr>
              <w:pStyle w:val="Guidance"/>
              <w:rPr>
                <w:b/>
              </w:rPr>
            </w:pPr>
          </w:p>
        </w:tc>
      </w:tr>
      <w:tr w:rsidR="00566127" w14:paraId="6CD42B20" w14:textId="77777777">
        <w:trPr>
          <w:cantSplit/>
          <w:trHeight w:hRule="exact" w:val="964"/>
        </w:trPr>
        <w:tc>
          <w:tcPr>
            <w:tcW w:w="10423" w:type="dxa"/>
            <w:gridSpan w:val="2"/>
            <w:shd w:val="clear" w:color="auto" w:fill="auto"/>
          </w:tcPr>
          <w:p w14:paraId="5FC4D3B6" w14:textId="77777777" w:rsidR="00566127" w:rsidRDefault="0030522E">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1CFAE322" w14:textId="77777777" w:rsidR="00566127" w:rsidRDefault="00566127">
            <w:pPr>
              <w:pStyle w:val="ZV"/>
              <w:framePr w:wrap="notBeside"/>
            </w:pPr>
          </w:p>
          <w:p w14:paraId="5FE8460C" w14:textId="77777777" w:rsidR="00566127" w:rsidRDefault="00566127">
            <w:pPr>
              <w:rPr>
                <w:sz w:val="16"/>
              </w:rPr>
            </w:pPr>
          </w:p>
        </w:tc>
      </w:tr>
      <w:bookmarkEnd w:id="0"/>
    </w:tbl>
    <w:p w14:paraId="228752A1" w14:textId="77777777" w:rsidR="00566127" w:rsidRDefault="00566127">
      <w:pPr>
        <w:sectPr w:rsidR="0056612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66127" w14:paraId="215A56A5" w14:textId="77777777">
        <w:trPr>
          <w:trHeight w:hRule="exact" w:val="5670"/>
        </w:trPr>
        <w:tc>
          <w:tcPr>
            <w:tcW w:w="10423" w:type="dxa"/>
            <w:shd w:val="clear" w:color="auto" w:fill="auto"/>
          </w:tcPr>
          <w:p w14:paraId="3C79A276" w14:textId="77777777" w:rsidR="00566127" w:rsidRDefault="00566127">
            <w:pPr>
              <w:pStyle w:val="Guidance"/>
            </w:pPr>
            <w:bookmarkStart w:id="8" w:name="page2"/>
          </w:p>
        </w:tc>
      </w:tr>
      <w:tr w:rsidR="00566127" w14:paraId="3C8122A2" w14:textId="77777777">
        <w:trPr>
          <w:trHeight w:hRule="exact" w:val="5387"/>
        </w:trPr>
        <w:tc>
          <w:tcPr>
            <w:tcW w:w="10423" w:type="dxa"/>
            <w:shd w:val="clear" w:color="auto" w:fill="auto"/>
          </w:tcPr>
          <w:p w14:paraId="21BAC040" w14:textId="77777777" w:rsidR="00566127" w:rsidRDefault="0030522E">
            <w:pPr>
              <w:pStyle w:val="FP"/>
              <w:spacing w:after="240"/>
              <w:ind w:left="2835" w:right="2835"/>
              <w:jc w:val="center"/>
              <w:rPr>
                <w:rFonts w:ascii="Arial" w:hAnsi="Arial"/>
                <w:b/>
                <w:i/>
              </w:rPr>
            </w:pPr>
            <w:bookmarkStart w:id="9" w:name="coords3gpp"/>
            <w:r>
              <w:rPr>
                <w:rFonts w:ascii="Arial" w:hAnsi="Arial"/>
                <w:b/>
                <w:i/>
              </w:rPr>
              <w:t>3GPP</w:t>
            </w:r>
          </w:p>
          <w:p w14:paraId="146E1598" w14:textId="77777777" w:rsidR="00566127" w:rsidRDefault="0030522E">
            <w:pPr>
              <w:pStyle w:val="FP"/>
              <w:pBdr>
                <w:bottom w:val="single" w:sz="6" w:space="1" w:color="auto"/>
              </w:pBdr>
              <w:ind w:left="2835" w:right="2835"/>
              <w:jc w:val="center"/>
            </w:pPr>
            <w:r>
              <w:t>Postal address</w:t>
            </w:r>
          </w:p>
          <w:p w14:paraId="5E3F207D" w14:textId="77777777" w:rsidR="00566127" w:rsidRDefault="00566127">
            <w:pPr>
              <w:pStyle w:val="FP"/>
              <w:ind w:left="2835" w:right="2835"/>
              <w:jc w:val="center"/>
              <w:rPr>
                <w:rFonts w:ascii="Arial" w:hAnsi="Arial"/>
                <w:sz w:val="18"/>
              </w:rPr>
            </w:pPr>
          </w:p>
          <w:p w14:paraId="36CE450F" w14:textId="77777777" w:rsidR="00566127" w:rsidRDefault="0030522E">
            <w:pPr>
              <w:pStyle w:val="FP"/>
              <w:pBdr>
                <w:bottom w:val="single" w:sz="6" w:space="1" w:color="auto"/>
              </w:pBdr>
              <w:spacing w:before="240"/>
              <w:ind w:left="2835" w:right="2835"/>
              <w:jc w:val="center"/>
            </w:pPr>
            <w:r>
              <w:t>3GPP support office address</w:t>
            </w:r>
          </w:p>
          <w:p w14:paraId="223C2EA3" w14:textId="77777777" w:rsidR="00566127" w:rsidRDefault="0030522E">
            <w:pPr>
              <w:pStyle w:val="FP"/>
              <w:ind w:left="2835" w:right="2835"/>
              <w:jc w:val="center"/>
              <w:rPr>
                <w:rFonts w:ascii="Arial" w:hAnsi="Arial"/>
                <w:sz w:val="18"/>
                <w:lang w:val="fr-FR"/>
              </w:rPr>
            </w:pPr>
            <w:r>
              <w:rPr>
                <w:rFonts w:ascii="Arial" w:hAnsi="Arial"/>
                <w:sz w:val="18"/>
                <w:lang w:val="fr-FR"/>
              </w:rPr>
              <w:t>650 Route des Lucioles - Sophia Antipolis</w:t>
            </w:r>
          </w:p>
          <w:p w14:paraId="79D5E30D" w14:textId="77777777" w:rsidR="00566127" w:rsidRDefault="0030522E">
            <w:pPr>
              <w:pStyle w:val="FP"/>
              <w:ind w:left="2835" w:right="2835"/>
              <w:jc w:val="center"/>
              <w:rPr>
                <w:rFonts w:ascii="Arial" w:hAnsi="Arial"/>
                <w:sz w:val="18"/>
                <w:lang w:val="fr-FR"/>
              </w:rPr>
            </w:pPr>
            <w:r>
              <w:rPr>
                <w:rFonts w:ascii="Arial" w:hAnsi="Arial"/>
                <w:sz w:val="18"/>
                <w:lang w:val="fr-FR"/>
              </w:rPr>
              <w:t>Valbonne - FRANCE</w:t>
            </w:r>
          </w:p>
          <w:p w14:paraId="1D7460A3" w14:textId="77777777" w:rsidR="00566127" w:rsidRDefault="0030522E">
            <w:pPr>
              <w:pStyle w:val="FP"/>
              <w:spacing w:after="20"/>
              <w:ind w:left="2835" w:right="2835"/>
              <w:jc w:val="center"/>
              <w:rPr>
                <w:rFonts w:ascii="Arial" w:hAnsi="Arial"/>
                <w:sz w:val="18"/>
              </w:rPr>
            </w:pPr>
            <w:r>
              <w:rPr>
                <w:rFonts w:ascii="Arial" w:hAnsi="Arial"/>
                <w:sz w:val="18"/>
              </w:rPr>
              <w:t>Tel.: +33 4 92 94 42 00 Fax: +33 4 93 65 47 16</w:t>
            </w:r>
          </w:p>
          <w:p w14:paraId="14AC0AE2" w14:textId="77777777" w:rsidR="00566127" w:rsidRDefault="0030522E">
            <w:pPr>
              <w:pStyle w:val="FP"/>
              <w:pBdr>
                <w:bottom w:val="single" w:sz="6" w:space="1" w:color="auto"/>
              </w:pBdr>
              <w:spacing w:before="240"/>
              <w:ind w:left="2835" w:right="2835"/>
              <w:jc w:val="center"/>
            </w:pPr>
            <w:r>
              <w:t>Internet</w:t>
            </w:r>
          </w:p>
          <w:p w14:paraId="272A4663" w14:textId="77777777" w:rsidR="00566127" w:rsidRDefault="0030522E">
            <w:pPr>
              <w:pStyle w:val="FP"/>
              <w:ind w:left="2835" w:right="2835"/>
              <w:jc w:val="center"/>
              <w:rPr>
                <w:rFonts w:ascii="Arial" w:hAnsi="Arial"/>
                <w:sz w:val="18"/>
              </w:rPr>
            </w:pPr>
            <w:r>
              <w:rPr>
                <w:rFonts w:ascii="Arial" w:hAnsi="Arial"/>
                <w:sz w:val="18"/>
              </w:rPr>
              <w:t>http://www.3gpp.org</w:t>
            </w:r>
            <w:bookmarkEnd w:id="9"/>
          </w:p>
          <w:p w14:paraId="1BDB05FB" w14:textId="77777777" w:rsidR="00566127" w:rsidRDefault="00566127"/>
        </w:tc>
      </w:tr>
      <w:tr w:rsidR="00566127" w14:paraId="364C0CE7" w14:textId="77777777">
        <w:tc>
          <w:tcPr>
            <w:tcW w:w="10423" w:type="dxa"/>
            <w:shd w:val="clear" w:color="auto" w:fill="auto"/>
            <w:vAlign w:val="bottom"/>
          </w:tcPr>
          <w:p w14:paraId="411A8063" w14:textId="77777777" w:rsidR="00566127" w:rsidRDefault="0030522E">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30BC2025" w14:textId="77777777" w:rsidR="00566127" w:rsidRDefault="0030522E">
            <w:pPr>
              <w:pStyle w:val="FP"/>
              <w:jc w:val="center"/>
            </w:pPr>
            <w:r>
              <w:t>No part may be reproduced except as authorized by written permission.</w:t>
            </w:r>
            <w:r>
              <w:br/>
              <w:t>The copyright and the foregoing restriction extend to reproduction in all media.</w:t>
            </w:r>
          </w:p>
          <w:p w14:paraId="3C29FE8A" w14:textId="77777777" w:rsidR="00566127" w:rsidRDefault="00566127">
            <w:pPr>
              <w:pStyle w:val="FP"/>
              <w:jc w:val="center"/>
            </w:pPr>
          </w:p>
          <w:p w14:paraId="3216B878" w14:textId="77777777" w:rsidR="00566127" w:rsidRDefault="0030522E">
            <w:pPr>
              <w:pStyle w:val="FP"/>
              <w:jc w:val="center"/>
              <w:rPr>
                <w:sz w:val="18"/>
              </w:rPr>
            </w:pPr>
            <w:r>
              <w:rPr>
                <w:sz w:val="18"/>
              </w:rPr>
              <w:t xml:space="preserve">© </w:t>
            </w:r>
            <w:bookmarkStart w:id="11" w:name="copyrightDate"/>
            <w:r>
              <w:rPr>
                <w:sz w:val="18"/>
              </w:rPr>
              <w:t>202</w:t>
            </w:r>
            <w:bookmarkEnd w:id="11"/>
            <w:r>
              <w:rPr>
                <w:sz w:val="18"/>
              </w:rPr>
              <w:t>3, 3GPP Organizational Partners (ARIB, ATIS, CCSA, ETSI, TSDSI, TTA, TTC).</w:t>
            </w:r>
            <w:bookmarkStart w:id="12" w:name="copyrightaddon"/>
            <w:bookmarkEnd w:id="12"/>
          </w:p>
          <w:p w14:paraId="2CAFA03F" w14:textId="77777777" w:rsidR="00566127" w:rsidRDefault="0030522E">
            <w:pPr>
              <w:pStyle w:val="FP"/>
              <w:jc w:val="center"/>
              <w:rPr>
                <w:sz w:val="18"/>
              </w:rPr>
            </w:pPr>
            <w:r>
              <w:rPr>
                <w:sz w:val="18"/>
              </w:rPr>
              <w:t>All rights reserved.</w:t>
            </w:r>
          </w:p>
          <w:p w14:paraId="68A363C1" w14:textId="77777777" w:rsidR="00566127" w:rsidRDefault="00566127">
            <w:pPr>
              <w:pStyle w:val="FP"/>
              <w:rPr>
                <w:sz w:val="18"/>
              </w:rPr>
            </w:pPr>
          </w:p>
          <w:p w14:paraId="5F36DF45" w14:textId="77777777" w:rsidR="00566127" w:rsidRDefault="0030522E">
            <w:pPr>
              <w:pStyle w:val="FP"/>
              <w:rPr>
                <w:sz w:val="18"/>
              </w:rPr>
            </w:pPr>
            <w:r>
              <w:rPr>
                <w:sz w:val="18"/>
              </w:rPr>
              <w:t>UMTS™ is a Trade Mark of ETSI registered for the benefit of its members</w:t>
            </w:r>
          </w:p>
          <w:p w14:paraId="57203315" w14:textId="77777777" w:rsidR="00566127" w:rsidRDefault="0030522E">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547E61" w14:textId="77777777" w:rsidR="00566127" w:rsidRDefault="0030522E">
            <w:pPr>
              <w:pStyle w:val="FP"/>
              <w:rPr>
                <w:sz w:val="18"/>
              </w:rPr>
            </w:pPr>
            <w:r>
              <w:rPr>
                <w:sz w:val="18"/>
              </w:rPr>
              <w:t>GSM® and the GSM logo are registered and owned by the GSM Association</w:t>
            </w:r>
            <w:bookmarkEnd w:id="10"/>
          </w:p>
          <w:p w14:paraId="0981093D" w14:textId="77777777" w:rsidR="00566127" w:rsidRDefault="00566127"/>
        </w:tc>
      </w:tr>
      <w:bookmarkEnd w:id="8"/>
    </w:tbl>
    <w:p w14:paraId="1E97C60C" w14:textId="77777777" w:rsidR="00566127" w:rsidRDefault="0030522E">
      <w:pPr>
        <w:pStyle w:val="TT"/>
        <w:outlineLvl w:val="0"/>
      </w:pPr>
      <w:r>
        <w:br w:type="page"/>
      </w:r>
      <w:bookmarkStart w:id="13" w:name="tableOfContents"/>
      <w:bookmarkEnd w:id="13"/>
      <w:r>
        <w:lastRenderedPageBreak/>
        <w:t>Contents</w:t>
      </w:r>
    </w:p>
    <w:p w14:paraId="262A980C" w14:textId="5A058986" w:rsidR="002F1014" w:rsidRDefault="0070797B">
      <w:pPr>
        <w:pStyle w:val="TOC1"/>
        <w:rPr>
          <w:rFonts w:asciiTheme="minorHAnsi" w:eastAsiaTheme="minorEastAsia" w:hAnsiTheme="minorHAnsi" w:cstheme="minorBidi"/>
          <w:noProof/>
          <w:szCs w:val="22"/>
          <w:lang w:eastAsia="en-GB"/>
        </w:rPr>
      </w:pPr>
      <w:r>
        <w:fldChar w:fldCharType="begin"/>
      </w:r>
      <w:r w:rsidR="0030522E">
        <w:instrText xml:space="preserve"> TOC \o "1-9" </w:instrText>
      </w:r>
      <w:r>
        <w:fldChar w:fldCharType="separate"/>
      </w:r>
      <w:r w:rsidR="002F1014">
        <w:rPr>
          <w:noProof/>
        </w:rPr>
        <w:t>Foreword</w:t>
      </w:r>
      <w:r w:rsidR="002F1014">
        <w:rPr>
          <w:noProof/>
        </w:rPr>
        <w:tab/>
      </w:r>
      <w:r w:rsidR="002F1014">
        <w:rPr>
          <w:noProof/>
        </w:rPr>
        <w:fldChar w:fldCharType="begin"/>
      </w:r>
      <w:r w:rsidR="002F1014">
        <w:rPr>
          <w:noProof/>
        </w:rPr>
        <w:instrText xml:space="preserve"> PAGEREF _Toc129874852 \h </w:instrText>
      </w:r>
      <w:r w:rsidR="002F1014">
        <w:rPr>
          <w:noProof/>
        </w:rPr>
      </w:r>
      <w:r w:rsidR="002F1014">
        <w:rPr>
          <w:noProof/>
        </w:rPr>
        <w:fldChar w:fldCharType="separate"/>
      </w:r>
      <w:r w:rsidR="002F1014">
        <w:rPr>
          <w:noProof/>
        </w:rPr>
        <w:t>8</w:t>
      </w:r>
      <w:r w:rsidR="002F1014">
        <w:rPr>
          <w:noProof/>
        </w:rPr>
        <w:fldChar w:fldCharType="end"/>
      </w:r>
    </w:p>
    <w:p w14:paraId="4B17C938" w14:textId="76E98E56" w:rsidR="002F1014" w:rsidRDefault="002F1014">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_Toc129874853 \h </w:instrText>
      </w:r>
      <w:r>
        <w:rPr>
          <w:noProof/>
        </w:rPr>
      </w:r>
      <w:r>
        <w:rPr>
          <w:noProof/>
        </w:rPr>
        <w:fldChar w:fldCharType="separate"/>
      </w:r>
      <w:r>
        <w:rPr>
          <w:noProof/>
        </w:rPr>
        <w:t>9</w:t>
      </w:r>
      <w:r>
        <w:rPr>
          <w:noProof/>
        </w:rPr>
        <w:fldChar w:fldCharType="end"/>
      </w:r>
    </w:p>
    <w:p w14:paraId="6A8F4068" w14:textId="682B754D" w:rsidR="002F1014" w:rsidRDefault="002F101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_Toc129874854 \h </w:instrText>
      </w:r>
      <w:r>
        <w:rPr>
          <w:noProof/>
        </w:rPr>
      </w:r>
      <w:r>
        <w:rPr>
          <w:noProof/>
        </w:rPr>
        <w:fldChar w:fldCharType="separate"/>
      </w:r>
      <w:r>
        <w:rPr>
          <w:noProof/>
        </w:rPr>
        <w:t>10</w:t>
      </w:r>
      <w:r>
        <w:rPr>
          <w:noProof/>
        </w:rPr>
        <w:fldChar w:fldCharType="end"/>
      </w:r>
    </w:p>
    <w:p w14:paraId="14A6D889" w14:textId="3C0C638E" w:rsidR="002F1014" w:rsidRDefault="002F101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_Toc129874855 \h </w:instrText>
      </w:r>
      <w:r>
        <w:rPr>
          <w:noProof/>
        </w:rPr>
      </w:r>
      <w:r>
        <w:rPr>
          <w:noProof/>
        </w:rPr>
        <w:fldChar w:fldCharType="separate"/>
      </w:r>
      <w:r>
        <w:rPr>
          <w:noProof/>
        </w:rPr>
        <w:t>10</w:t>
      </w:r>
      <w:r>
        <w:rPr>
          <w:noProof/>
        </w:rPr>
        <w:fldChar w:fldCharType="end"/>
      </w:r>
    </w:p>
    <w:p w14:paraId="5FCDB1D2" w14:textId="529BA333" w:rsidR="002F1014" w:rsidRDefault="002F101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_Toc129874856 \h </w:instrText>
      </w:r>
      <w:r>
        <w:rPr>
          <w:noProof/>
        </w:rPr>
      </w:r>
      <w:r>
        <w:rPr>
          <w:noProof/>
        </w:rPr>
        <w:fldChar w:fldCharType="separate"/>
      </w:r>
      <w:r>
        <w:rPr>
          <w:noProof/>
        </w:rPr>
        <w:t>11</w:t>
      </w:r>
      <w:r>
        <w:rPr>
          <w:noProof/>
        </w:rPr>
        <w:fldChar w:fldCharType="end"/>
      </w:r>
    </w:p>
    <w:p w14:paraId="712BAC03" w14:textId="14B6FB64" w:rsidR="002F1014" w:rsidRDefault="002F101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_Toc129874857 \h </w:instrText>
      </w:r>
      <w:r>
        <w:rPr>
          <w:noProof/>
        </w:rPr>
      </w:r>
      <w:r>
        <w:rPr>
          <w:noProof/>
        </w:rPr>
        <w:fldChar w:fldCharType="separate"/>
      </w:r>
      <w:r>
        <w:rPr>
          <w:noProof/>
        </w:rPr>
        <w:t>11</w:t>
      </w:r>
      <w:r>
        <w:rPr>
          <w:noProof/>
        </w:rPr>
        <w:fldChar w:fldCharType="end"/>
      </w:r>
    </w:p>
    <w:p w14:paraId="3372F06B" w14:textId="162DD617" w:rsidR="002F1014" w:rsidRDefault="002F101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_Toc129874858 \h </w:instrText>
      </w:r>
      <w:r>
        <w:rPr>
          <w:noProof/>
        </w:rPr>
      </w:r>
      <w:r>
        <w:rPr>
          <w:noProof/>
        </w:rPr>
        <w:fldChar w:fldCharType="separate"/>
      </w:r>
      <w:r>
        <w:rPr>
          <w:noProof/>
        </w:rPr>
        <w:t>11</w:t>
      </w:r>
      <w:r>
        <w:rPr>
          <w:noProof/>
        </w:rPr>
        <w:fldChar w:fldCharType="end"/>
      </w:r>
    </w:p>
    <w:p w14:paraId="5B7E0020" w14:textId="3F13E47E" w:rsidR="002F1014" w:rsidRDefault="002F1014">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_Toc129874859 \h </w:instrText>
      </w:r>
      <w:r>
        <w:rPr>
          <w:noProof/>
        </w:rPr>
      </w:r>
      <w:r>
        <w:rPr>
          <w:noProof/>
        </w:rPr>
        <w:fldChar w:fldCharType="separate"/>
      </w:r>
      <w:r>
        <w:rPr>
          <w:noProof/>
        </w:rPr>
        <w:t>11</w:t>
      </w:r>
      <w:r>
        <w:rPr>
          <w:noProof/>
        </w:rPr>
        <w:fldChar w:fldCharType="end"/>
      </w:r>
    </w:p>
    <w:p w14:paraId="0BD7C1DE" w14:textId="2263087D" w:rsidR="002F1014" w:rsidRDefault="002F101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sidRPr="00540FF8">
        <w:rPr>
          <w:rFonts w:eastAsia="SimSun"/>
          <w:noProof/>
          <w:lang w:val="en-US" w:eastAsia="zh-CN"/>
        </w:rPr>
        <w:t>Overview</w:t>
      </w:r>
      <w:r>
        <w:rPr>
          <w:noProof/>
        </w:rPr>
        <w:tab/>
      </w:r>
      <w:r>
        <w:rPr>
          <w:noProof/>
        </w:rPr>
        <w:fldChar w:fldCharType="begin"/>
      </w:r>
      <w:r>
        <w:rPr>
          <w:noProof/>
        </w:rPr>
        <w:instrText xml:space="preserve"> PAGEREF _Toc129874860 \h </w:instrText>
      </w:r>
      <w:r>
        <w:rPr>
          <w:noProof/>
        </w:rPr>
      </w:r>
      <w:r>
        <w:rPr>
          <w:noProof/>
        </w:rPr>
        <w:fldChar w:fldCharType="separate"/>
      </w:r>
      <w:r>
        <w:rPr>
          <w:noProof/>
        </w:rPr>
        <w:t>11</w:t>
      </w:r>
      <w:r>
        <w:rPr>
          <w:noProof/>
        </w:rPr>
        <w:fldChar w:fldCharType="end"/>
      </w:r>
    </w:p>
    <w:p w14:paraId="6F3506E3" w14:textId="0C8B321F" w:rsidR="002F1014" w:rsidRDefault="002F101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sidRPr="00540FF8">
        <w:rPr>
          <w:rFonts w:eastAsiaTheme="minorEastAsia"/>
          <w:noProof/>
          <w:lang w:eastAsia="zh-CN"/>
        </w:rPr>
        <w:t>R</w:t>
      </w:r>
      <w:r>
        <w:rPr>
          <w:noProof/>
        </w:rPr>
        <w:t>egistration</w:t>
      </w:r>
      <w:r>
        <w:rPr>
          <w:noProof/>
        </w:rPr>
        <w:tab/>
      </w:r>
      <w:r>
        <w:rPr>
          <w:noProof/>
        </w:rPr>
        <w:fldChar w:fldCharType="begin"/>
      </w:r>
      <w:r>
        <w:rPr>
          <w:noProof/>
        </w:rPr>
        <w:instrText xml:space="preserve"> PAGEREF _Toc129874861 \h </w:instrText>
      </w:r>
      <w:r>
        <w:rPr>
          <w:noProof/>
        </w:rPr>
      </w:r>
      <w:r>
        <w:rPr>
          <w:noProof/>
        </w:rPr>
        <w:fldChar w:fldCharType="separate"/>
      </w:r>
      <w:r>
        <w:rPr>
          <w:noProof/>
        </w:rPr>
        <w:t>11</w:t>
      </w:r>
      <w:r>
        <w:rPr>
          <w:noProof/>
        </w:rPr>
        <w:fldChar w:fldCharType="end"/>
      </w:r>
    </w:p>
    <w:p w14:paraId="605616DE" w14:textId="23BE753B" w:rsidR="002F1014" w:rsidRDefault="002F1014">
      <w:pPr>
        <w:pStyle w:val="TOC2"/>
        <w:rPr>
          <w:rFonts w:asciiTheme="minorHAnsi" w:eastAsiaTheme="minorEastAsia" w:hAnsiTheme="minorHAnsi" w:cstheme="minorBidi"/>
          <w:noProof/>
          <w:sz w:val="22"/>
          <w:szCs w:val="22"/>
          <w:lang w:eastAsia="en-GB"/>
        </w:rPr>
      </w:pPr>
      <w:r>
        <w:rPr>
          <w:noProof/>
        </w:rPr>
        <w:t>4.</w:t>
      </w:r>
      <w:r w:rsidRPr="00540FF8">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_Toc129874862 \h </w:instrText>
      </w:r>
      <w:r>
        <w:rPr>
          <w:noProof/>
        </w:rPr>
      </w:r>
      <w:r>
        <w:rPr>
          <w:noProof/>
        </w:rPr>
        <w:fldChar w:fldCharType="separate"/>
      </w:r>
      <w:r>
        <w:rPr>
          <w:noProof/>
        </w:rPr>
        <w:t>12</w:t>
      </w:r>
      <w:r>
        <w:rPr>
          <w:noProof/>
        </w:rPr>
        <w:fldChar w:fldCharType="end"/>
      </w:r>
    </w:p>
    <w:p w14:paraId="61B82BC5" w14:textId="634A7755" w:rsidR="002F1014" w:rsidRDefault="002F1014">
      <w:pPr>
        <w:pStyle w:val="TOC2"/>
        <w:rPr>
          <w:rFonts w:asciiTheme="minorHAnsi" w:eastAsiaTheme="minorEastAsia" w:hAnsiTheme="minorHAnsi" w:cstheme="minorBidi"/>
          <w:noProof/>
          <w:sz w:val="22"/>
          <w:szCs w:val="22"/>
          <w:lang w:eastAsia="en-GB"/>
        </w:rPr>
      </w:pPr>
      <w:r>
        <w:rPr>
          <w:noProof/>
        </w:rPr>
        <w:t>4.</w:t>
      </w:r>
      <w:r w:rsidRPr="00540FF8">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_Toc129874863 \h </w:instrText>
      </w:r>
      <w:r>
        <w:rPr>
          <w:noProof/>
        </w:rPr>
      </w:r>
      <w:r>
        <w:rPr>
          <w:noProof/>
        </w:rPr>
        <w:fldChar w:fldCharType="separate"/>
      </w:r>
      <w:r>
        <w:rPr>
          <w:noProof/>
        </w:rPr>
        <w:t>12</w:t>
      </w:r>
      <w:r>
        <w:rPr>
          <w:noProof/>
        </w:rPr>
        <w:fldChar w:fldCharType="end"/>
      </w:r>
    </w:p>
    <w:p w14:paraId="71741EB2" w14:textId="1B158ACE" w:rsidR="002F1014" w:rsidRDefault="002F1014">
      <w:pPr>
        <w:pStyle w:val="TOC2"/>
        <w:rPr>
          <w:rFonts w:asciiTheme="minorHAnsi" w:eastAsiaTheme="minorEastAsia" w:hAnsiTheme="minorHAnsi" w:cstheme="minorBidi"/>
          <w:noProof/>
          <w:sz w:val="22"/>
          <w:szCs w:val="22"/>
          <w:lang w:eastAsia="en-GB"/>
        </w:rPr>
      </w:pPr>
      <w:r w:rsidRPr="00540FF8">
        <w:rPr>
          <w:noProof/>
          <w:lang w:val="en-US"/>
        </w:rPr>
        <w:t>4.</w:t>
      </w:r>
      <w:r w:rsidRPr="00540FF8">
        <w:rPr>
          <w:rFonts w:eastAsiaTheme="minorEastAsia"/>
          <w:noProof/>
          <w:lang w:val="en-US" w:eastAsia="zh-CN"/>
        </w:rPr>
        <w:t>4</w:t>
      </w:r>
      <w:r>
        <w:rPr>
          <w:rFonts w:asciiTheme="minorHAnsi" w:eastAsiaTheme="minorEastAsia" w:hAnsiTheme="minorHAnsi" w:cstheme="minorBidi"/>
          <w:noProof/>
          <w:sz w:val="22"/>
          <w:szCs w:val="22"/>
          <w:lang w:eastAsia="en-GB"/>
        </w:rPr>
        <w:tab/>
      </w:r>
      <w:r w:rsidRPr="00540FF8">
        <w:rPr>
          <w:noProof/>
          <w:lang w:val="en-US" w:eastAsia="zh-CN"/>
        </w:rPr>
        <w:t>Network slice optimization based on AF policy</w:t>
      </w:r>
      <w:r>
        <w:rPr>
          <w:noProof/>
        </w:rPr>
        <w:tab/>
      </w:r>
      <w:r>
        <w:rPr>
          <w:noProof/>
        </w:rPr>
        <w:fldChar w:fldCharType="begin"/>
      </w:r>
      <w:r>
        <w:rPr>
          <w:noProof/>
        </w:rPr>
        <w:instrText xml:space="preserve"> PAGEREF _Toc129874864 \h </w:instrText>
      </w:r>
      <w:r>
        <w:rPr>
          <w:noProof/>
        </w:rPr>
      </w:r>
      <w:r>
        <w:rPr>
          <w:noProof/>
        </w:rPr>
        <w:fldChar w:fldCharType="separate"/>
      </w:r>
      <w:r>
        <w:rPr>
          <w:noProof/>
        </w:rPr>
        <w:t>12</w:t>
      </w:r>
      <w:r>
        <w:rPr>
          <w:noProof/>
        </w:rPr>
        <w:fldChar w:fldCharType="end"/>
      </w:r>
    </w:p>
    <w:p w14:paraId="0ECA95B8" w14:textId="00FF8CB4" w:rsidR="002F1014" w:rsidRDefault="002F1014">
      <w:pPr>
        <w:pStyle w:val="TOC2"/>
        <w:rPr>
          <w:rFonts w:asciiTheme="minorHAnsi" w:eastAsiaTheme="minorEastAsia" w:hAnsiTheme="minorHAnsi" w:cstheme="minorBidi"/>
          <w:noProof/>
          <w:sz w:val="22"/>
          <w:szCs w:val="22"/>
          <w:lang w:eastAsia="en-GB"/>
        </w:rPr>
      </w:pPr>
      <w:r>
        <w:rPr>
          <w:noProof/>
        </w:rPr>
        <w:t>4</w:t>
      </w:r>
      <w:r w:rsidRPr="00540FF8">
        <w:rPr>
          <w:noProof/>
          <w:lang w:val="en-US"/>
        </w:rPr>
        <w:t>.</w:t>
      </w:r>
      <w:r w:rsidRPr="00540FF8">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Discovery of management service exposure</w:t>
      </w:r>
      <w:r>
        <w:rPr>
          <w:noProof/>
        </w:rPr>
        <w:tab/>
      </w:r>
      <w:r>
        <w:rPr>
          <w:noProof/>
        </w:rPr>
        <w:fldChar w:fldCharType="begin"/>
      </w:r>
      <w:r>
        <w:rPr>
          <w:noProof/>
        </w:rPr>
        <w:instrText xml:space="preserve"> PAGEREF _Toc129874865 \h </w:instrText>
      </w:r>
      <w:r>
        <w:rPr>
          <w:noProof/>
        </w:rPr>
      </w:r>
      <w:r>
        <w:rPr>
          <w:noProof/>
        </w:rPr>
        <w:fldChar w:fldCharType="separate"/>
      </w:r>
      <w:r>
        <w:rPr>
          <w:noProof/>
        </w:rPr>
        <w:t>12</w:t>
      </w:r>
      <w:r>
        <w:rPr>
          <w:noProof/>
        </w:rPr>
        <w:fldChar w:fldCharType="end"/>
      </w:r>
    </w:p>
    <w:p w14:paraId="0CDE5B7C" w14:textId="1D935098" w:rsidR="002F1014" w:rsidRDefault="002F1014">
      <w:pPr>
        <w:pStyle w:val="TOC2"/>
        <w:rPr>
          <w:rFonts w:asciiTheme="minorHAnsi" w:eastAsiaTheme="minorEastAsia" w:hAnsiTheme="minorHAnsi" w:cstheme="minorBidi"/>
          <w:noProof/>
          <w:sz w:val="22"/>
          <w:szCs w:val="22"/>
          <w:lang w:eastAsia="en-GB"/>
        </w:rPr>
      </w:pPr>
      <w:r w:rsidRPr="00540FF8">
        <w:rPr>
          <w:rFonts w:eastAsiaTheme="minorEastAsia"/>
          <w:noProof/>
          <w:lang w:eastAsia="zh-CN"/>
        </w:rPr>
        <w:t>4.6</w:t>
      </w:r>
      <w:r>
        <w:rPr>
          <w:rFonts w:asciiTheme="minorHAnsi" w:eastAsiaTheme="minorEastAsia" w:hAnsiTheme="minorHAnsi" w:cstheme="minorBidi"/>
          <w:noProof/>
          <w:sz w:val="22"/>
          <w:szCs w:val="22"/>
          <w:lang w:eastAsia="en-GB"/>
        </w:rPr>
        <w:tab/>
      </w:r>
      <w:r>
        <w:rPr>
          <w:noProof/>
        </w:rPr>
        <w:t>Network slice performance and analytics monitoring</w:t>
      </w:r>
      <w:r>
        <w:rPr>
          <w:noProof/>
        </w:rPr>
        <w:tab/>
      </w:r>
      <w:r>
        <w:rPr>
          <w:noProof/>
        </w:rPr>
        <w:fldChar w:fldCharType="begin"/>
      </w:r>
      <w:r>
        <w:rPr>
          <w:noProof/>
        </w:rPr>
        <w:instrText xml:space="preserve"> PAGEREF _Toc129874866 \h </w:instrText>
      </w:r>
      <w:r>
        <w:rPr>
          <w:noProof/>
        </w:rPr>
      </w:r>
      <w:r>
        <w:rPr>
          <w:noProof/>
        </w:rPr>
        <w:fldChar w:fldCharType="separate"/>
      </w:r>
      <w:r>
        <w:rPr>
          <w:noProof/>
        </w:rPr>
        <w:t>12</w:t>
      </w:r>
      <w:r>
        <w:rPr>
          <w:noProof/>
        </w:rPr>
        <w:fldChar w:fldCharType="end"/>
      </w:r>
    </w:p>
    <w:p w14:paraId="49685AE5" w14:textId="33E4D911" w:rsidR="002F1014" w:rsidRDefault="002F1014">
      <w:pPr>
        <w:pStyle w:val="TOC2"/>
        <w:rPr>
          <w:rFonts w:asciiTheme="minorHAnsi" w:eastAsiaTheme="minorEastAsia" w:hAnsiTheme="minorHAnsi" w:cstheme="minorBidi"/>
          <w:noProof/>
          <w:sz w:val="22"/>
          <w:szCs w:val="22"/>
          <w:lang w:eastAsia="en-GB"/>
        </w:rPr>
      </w:pPr>
      <w:r>
        <w:rPr>
          <w:noProof/>
        </w:rPr>
        <w:t>4.</w:t>
      </w:r>
      <w:r w:rsidRPr="00540FF8">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Information collection from NSCE server</w:t>
      </w:r>
      <w:r w:rsidRPr="00540FF8">
        <w:rPr>
          <w:rFonts w:eastAsiaTheme="minorEastAsia"/>
          <w:noProof/>
        </w:rPr>
        <w:t>(</w:t>
      </w:r>
      <w:r>
        <w:rPr>
          <w:noProof/>
        </w:rPr>
        <w:t>s</w:t>
      </w:r>
      <w:r w:rsidRPr="00540FF8">
        <w:rPr>
          <w:rFonts w:eastAsiaTheme="minorEastAsia"/>
          <w:noProof/>
        </w:rPr>
        <w:t>)</w:t>
      </w:r>
      <w:r>
        <w:rPr>
          <w:noProof/>
        </w:rPr>
        <w:tab/>
      </w:r>
      <w:r>
        <w:rPr>
          <w:noProof/>
        </w:rPr>
        <w:fldChar w:fldCharType="begin"/>
      </w:r>
      <w:r>
        <w:rPr>
          <w:noProof/>
        </w:rPr>
        <w:instrText xml:space="preserve"> PAGEREF _Toc129874867 \h </w:instrText>
      </w:r>
      <w:r>
        <w:rPr>
          <w:noProof/>
        </w:rPr>
      </w:r>
      <w:r>
        <w:rPr>
          <w:noProof/>
        </w:rPr>
        <w:fldChar w:fldCharType="separate"/>
      </w:r>
      <w:r>
        <w:rPr>
          <w:noProof/>
        </w:rPr>
        <w:t>12</w:t>
      </w:r>
      <w:r>
        <w:rPr>
          <w:noProof/>
        </w:rPr>
        <w:fldChar w:fldCharType="end"/>
      </w:r>
    </w:p>
    <w:p w14:paraId="4373DB88" w14:textId="19505039" w:rsidR="002F1014" w:rsidRDefault="002F1014">
      <w:pPr>
        <w:pStyle w:val="TOC2"/>
        <w:rPr>
          <w:rFonts w:asciiTheme="minorHAnsi" w:eastAsiaTheme="minorEastAsia" w:hAnsiTheme="minorHAnsi" w:cstheme="minorBidi"/>
          <w:noProof/>
          <w:sz w:val="22"/>
          <w:szCs w:val="22"/>
          <w:lang w:eastAsia="en-GB"/>
        </w:rPr>
      </w:pPr>
      <w:r w:rsidRPr="00540FF8">
        <w:rPr>
          <w:bCs/>
          <w:noProof/>
        </w:rPr>
        <w:t>4.</w:t>
      </w:r>
      <w:r w:rsidRPr="00540FF8">
        <w:rPr>
          <w:rFonts w:eastAsiaTheme="minorEastAsia"/>
          <w:bCs/>
          <w:noProof/>
          <w:lang w:eastAsia="zh-CN"/>
        </w:rPr>
        <w:t>8</w:t>
      </w:r>
      <w:r>
        <w:rPr>
          <w:rFonts w:asciiTheme="minorHAnsi" w:eastAsiaTheme="minorEastAsia" w:hAnsiTheme="minorHAnsi" w:cstheme="minorBidi"/>
          <w:noProof/>
          <w:sz w:val="22"/>
          <w:szCs w:val="22"/>
          <w:lang w:eastAsia="en-GB"/>
        </w:rPr>
        <w:tab/>
      </w:r>
      <w:r w:rsidRPr="00540FF8">
        <w:rPr>
          <w:bCs/>
          <w:noProof/>
        </w:rPr>
        <w:t>Predictive slice modification in edge based NSCE deployments</w:t>
      </w:r>
      <w:r>
        <w:rPr>
          <w:noProof/>
        </w:rPr>
        <w:tab/>
      </w:r>
      <w:r>
        <w:rPr>
          <w:noProof/>
        </w:rPr>
        <w:fldChar w:fldCharType="begin"/>
      </w:r>
      <w:r>
        <w:rPr>
          <w:noProof/>
        </w:rPr>
        <w:instrText xml:space="preserve"> PAGEREF _Toc129874868 \h </w:instrText>
      </w:r>
      <w:r>
        <w:rPr>
          <w:noProof/>
        </w:rPr>
      </w:r>
      <w:r>
        <w:rPr>
          <w:noProof/>
        </w:rPr>
        <w:fldChar w:fldCharType="separate"/>
      </w:r>
      <w:r>
        <w:rPr>
          <w:noProof/>
        </w:rPr>
        <w:t>12</w:t>
      </w:r>
      <w:r>
        <w:rPr>
          <w:noProof/>
        </w:rPr>
        <w:fldChar w:fldCharType="end"/>
      </w:r>
    </w:p>
    <w:p w14:paraId="4EB9D02A" w14:textId="3B3162B6" w:rsidR="002F1014" w:rsidRDefault="002F1014">
      <w:pPr>
        <w:pStyle w:val="TOC2"/>
        <w:rPr>
          <w:rFonts w:asciiTheme="minorHAnsi" w:eastAsiaTheme="minorEastAsia" w:hAnsiTheme="minorHAnsi" w:cstheme="minorBidi"/>
          <w:noProof/>
          <w:sz w:val="22"/>
          <w:szCs w:val="22"/>
          <w:lang w:eastAsia="en-GB"/>
        </w:rPr>
      </w:pPr>
      <w:r w:rsidRPr="00540FF8">
        <w:rPr>
          <w:rFonts w:eastAsiaTheme="minorEastAsia"/>
          <w:noProof/>
          <w:lang w:eastAsia="zh-CN"/>
        </w:rPr>
        <w:t>4.9</w:t>
      </w:r>
      <w:r>
        <w:rPr>
          <w:rFonts w:asciiTheme="minorHAnsi" w:eastAsiaTheme="minorEastAsia" w:hAnsiTheme="minorHAnsi" w:cstheme="minorBidi"/>
          <w:noProof/>
          <w:sz w:val="22"/>
          <w:szCs w:val="22"/>
          <w:lang w:eastAsia="en-GB"/>
        </w:rPr>
        <w:tab/>
      </w:r>
      <w:r w:rsidRPr="00540FF8">
        <w:rPr>
          <w:rFonts w:eastAsiaTheme="minorEastAsia"/>
          <w:noProof/>
          <w:lang w:eastAsia="zh-CN"/>
        </w:rPr>
        <w:t>Multiple slices coordinated resource optimization</w:t>
      </w:r>
      <w:r>
        <w:rPr>
          <w:noProof/>
        </w:rPr>
        <w:tab/>
      </w:r>
      <w:r>
        <w:rPr>
          <w:noProof/>
        </w:rPr>
        <w:fldChar w:fldCharType="begin"/>
      </w:r>
      <w:r>
        <w:rPr>
          <w:noProof/>
        </w:rPr>
        <w:instrText xml:space="preserve"> PAGEREF _Toc129874869 \h </w:instrText>
      </w:r>
      <w:r>
        <w:rPr>
          <w:noProof/>
        </w:rPr>
      </w:r>
      <w:r>
        <w:rPr>
          <w:noProof/>
        </w:rPr>
        <w:fldChar w:fldCharType="separate"/>
      </w:r>
      <w:r>
        <w:rPr>
          <w:noProof/>
        </w:rPr>
        <w:t>13</w:t>
      </w:r>
      <w:r>
        <w:rPr>
          <w:noProof/>
        </w:rPr>
        <w:fldChar w:fldCharType="end"/>
      </w:r>
    </w:p>
    <w:p w14:paraId="4973BA57" w14:textId="4C54B9F0" w:rsidR="002F1014" w:rsidRDefault="002F1014">
      <w:pPr>
        <w:pStyle w:val="TOC2"/>
        <w:rPr>
          <w:rFonts w:asciiTheme="minorHAnsi" w:eastAsiaTheme="minorEastAsia" w:hAnsiTheme="minorHAnsi" w:cstheme="minorBidi"/>
          <w:noProof/>
          <w:sz w:val="22"/>
          <w:szCs w:val="22"/>
          <w:lang w:eastAsia="en-GB"/>
        </w:rPr>
      </w:pPr>
      <w:r>
        <w:rPr>
          <w:noProof/>
        </w:rPr>
        <w:t>4.x</w:t>
      </w:r>
      <w:r>
        <w:rPr>
          <w:rFonts w:asciiTheme="minorHAnsi" w:eastAsiaTheme="minorEastAsia" w:hAnsiTheme="minorHAnsi" w:cstheme="minorBidi"/>
          <w:noProof/>
          <w:sz w:val="22"/>
          <w:szCs w:val="22"/>
          <w:lang w:eastAsia="en-GB"/>
        </w:rPr>
        <w:tab/>
      </w:r>
      <w:r>
        <w:rPr>
          <w:noProof/>
        </w:rPr>
        <w:t>&lt;</w:t>
      </w:r>
      <w:r w:rsidRPr="00540FF8">
        <w:rPr>
          <w:rFonts w:eastAsia="SimSun"/>
          <w:noProof/>
          <w:lang w:val="en-US" w:eastAsia="zh-CN"/>
        </w:rPr>
        <w:t>Functionality</w:t>
      </w:r>
      <w:r>
        <w:rPr>
          <w:noProof/>
        </w:rPr>
        <w:t>&gt;</w:t>
      </w:r>
      <w:r>
        <w:rPr>
          <w:noProof/>
        </w:rPr>
        <w:tab/>
      </w:r>
      <w:r>
        <w:rPr>
          <w:noProof/>
        </w:rPr>
        <w:fldChar w:fldCharType="begin"/>
      </w:r>
      <w:r>
        <w:rPr>
          <w:noProof/>
        </w:rPr>
        <w:instrText xml:space="preserve"> PAGEREF _Toc129874870 \h </w:instrText>
      </w:r>
      <w:r>
        <w:rPr>
          <w:noProof/>
        </w:rPr>
      </w:r>
      <w:r>
        <w:rPr>
          <w:noProof/>
        </w:rPr>
        <w:fldChar w:fldCharType="separate"/>
      </w:r>
      <w:r>
        <w:rPr>
          <w:noProof/>
        </w:rPr>
        <w:t>13</w:t>
      </w:r>
      <w:r>
        <w:rPr>
          <w:noProof/>
        </w:rPr>
        <w:fldChar w:fldCharType="end"/>
      </w:r>
    </w:p>
    <w:p w14:paraId="77C088B3" w14:textId="4E967CAE"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5</w:t>
      </w:r>
      <w:r>
        <w:rPr>
          <w:rFonts w:asciiTheme="minorHAnsi" w:eastAsiaTheme="minorEastAsia" w:hAnsiTheme="minorHAnsi" w:cstheme="minorBidi"/>
          <w:noProof/>
          <w:szCs w:val="22"/>
          <w:lang w:eastAsia="en-GB"/>
        </w:rPr>
        <w:tab/>
      </w:r>
      <w:r w:rsidRPr="00540FF8">
        <w:rPr>
          <w:rFonts w:eastAsia="SimSun"/>
          <w:noProof/>
          <w:lang w:val="en-US" w:eastAsia="zh-CN"/>
        </w:rPr>
        <w:t>Business models and relationships for NSCALE</w:t>
      </w:r>
      <w:r>
        <w:rPr>
          <w:noProof/>
        </w:rPr>
        <w:tab/>
      </w:r>
      <w:r>
        <w:rPr>
          <w:noProof/>
        </w:rPr>
        <w:fldChar w:fldCharType="begin"/>
      </w:r>
      <w:r>
        <w:rPr>
          <w:noProof/>
        </w:rPr>
        <w:instrText xml:space="preserve"> PAGEREF _Toc129874871 \h </w:instrText>
      </w:r>
      <w:r>
        <w:rPr>
          <w:noProof/>
        </w:rPr>
      </w:r>
      <w:r>
        <w:rPr>
          <w:noProof/>
        </w:rPr>
        <w:fldChar w:fldCharType="separate"/>
      </w:r>
      <w:r>
        <w:rPr>
          <w:noProof/>
        </w:rPr>
        <w:t>13</w:t>
      </w:r>
      <w:r>
        <w:rPr>
          <w:noProof/>
        </w:rPr>
        <w:fldChar w:fldCharType="end"/>
      </w:r>
    </w:p>
    <w:p w14:paraId="304926DA" w14:textId="3F9B8AAF"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6</w:t>
      </w:r>
      <w:r>
        <w:rPr>
          <w:rFonts w:asciiTheme="minorHAnsi" w:eastAsiaTheme="minorEastAsia" w:hAnsiTheme="minorHAnsi" w:cstheme="minorBidi"/>
          <w:noProof/>
          <w:szCs w:val="22"/>
          <w:lang w:eastAsia="en-GB"/>
        </w:rPr>
        <w:tab/>
      </w:r>
      <w:r w:rsidRPr="00540FF8">
        <w:rPr>
          <w:noProof/>
          <w:lang w:val="en-IN"/>
        </w:rPr>
        <w:t>Architectural requirements</w:t>
      </w:r>
      <w:r>
        <w:rPr>
          <w:noProof/>
        </w:rPr>
        <w:tab/>
      </w:r>
      <w:r>
        <w:rPr>
          <w:noProof/>
        </w:rPr>
        <w:fldChar w:fldCharType="begin"/>
      </w:r>
      <w:r>
        <w:rPr>
          <w:noProof/>
        </w:rPr>
        <w:instrText xml:space="preserve"> PAGEREF _Toc129874872 \h </w:instrText>
      </w:r>
      <w:r>
        <w:rPr>
          <w:noProof/>
        </w:rPr>
      </w:r>
      <w:r>
        <w:rPr>
          <w:noProof/>
        </w:rPr>
        <w:fldChar w:fldCharType="separate"/>
      </w:r>
      <w:r>
        <w:rPr>
          <w:noProof/>
        </w:rPr>
        <w:t>14</w:t>
      </w:r>
      <w:r>
        <w:rPr>
          <w:noProof/>
        </w:rPr>
        <w:fldChar w:fldCharType="end"/>
      </w:r>
    </w:p>
    <w:p w14:paraId="01643B5C" w14:textId="61B30174" w:rsidR="002F1014" w:rsidRDefault="002F1014">
      <w:pPr>
        <w:pStyle w:val="TOC2"/>
        <w:rPr>
          <w:rFonts w:asciiTheme="minorHAnsi" w:eastAsiaTheme="minorEastAsia" w:hAnsiTheme="minorHAnsi" w:cstheme="minorBidi"/>
          <w:noProof/>
          <w:sz w:val="22"/>
          <w:szCs w:val="22"/>
          <w:lang w:eastAsia="en-GB"/>
        </w:rPr>
      </w:pPr>
      <w:r w:rsidRPr="00540FF8">
        <w:rPr>
          <w:rFonts w:eastAsia="SimSun"/>
          <w:noProof/>
          <w:lang w:val="en-US" w:eastAsia="zh-CN"/>
        </w:rPr>
        <w:t>6.1</w:t>
      </w:r>
      <w:r>
        <w:rPr>
          <w:rFonts w:asciiTheme="minorHAnsi" w:eastAsiaTheme="minorEastAsia" w:hAnsiTheme="minorHAnsi" w:cstheme="minorBidi"/>
          <w:noProof/>
          <w:sz w:val="22"/>
          <w:szCs w:val="22"/>
          <w:lang w:eastAsia="en-GB"/>
        </w:rPr>
        <w:tab/>
      </w:r>
      <w:r w:rsidRPr="00540FF8">
        <w:rPr>
          <w:rFonts w:eastAsia="SimSun"/>
          <w:noProof/>
          <w:lang w:val="en-US" w:eastAsia="zh-CN"/>
        </w:rPr>
        <w:t>General Description</w:t>
      </w:r>
      <w:r>
        <w:rPr>
          <w:noProof/>
        </w:rPr>
        <w:tab/>
      </w:r>
      <w:r>
        <w:rPr>
          <w:noProof/>
        </w:rPr>
        <w:fldChar w:fldCharType="begin"/>
      </w:r>
      <w:r>
        <w:rPr>
          <w:noProof/>
        </w:rPr>
        <w:instrText xml:space="preserve"> PAGEREF _Toc129874873 \h </w:instrText>
      </w:r>
      <w:r>
        <w:rPr>
          <w:noProof/>
        </w:rPr>
      </w:r>
      <w:r>
        <w:rPr>
          <w:noProof/>
        </w:rPr>
        <w:fldChar w:fldCharType="separate"/>
      </w:r>
      <w:r>
        <w:rPr>
          <w:noProof/>
        </w:rPr>
        <w:t>14</w:t>
      </w:r>
      <w:r>
        <w:rPr>
          <w:noProof/>
        </w:rPr>
        <w:fldChar w:fldCharType="end"/>
      </w:r>
    </w:p>
    <w:p w14:paraId="7D45FACE" w14:textId="2203B7B6" w:rsidR="002F1014" w:rsidRDefault="002F1014">
      <w:pPr>
        <w:pStyle w:val="TOC2"/>
        <w:rPr>
          <w:rFonts w:asciiTheme="minorHAnsi" w:eastAsiaTheme="minorEastAsia" w:hAnsiTheme="minorHAnsi" w:cstheme="minorBidi"/>
          <w:noProof/>
          <w:sz w:val="22"/>
          <w:szCs w:val="22"/>
          <w:lang w:eastAsia="en-GB"/>
        </w:rPr>
      </w:pPr>
      <w:r w:rsidRPr="00540FF8">
        <w:rPr>
          <w:bCs/>
          <w:noProof/>
        </w:rPr>
        <w:t>6.</w:t>
      </w:r>
      <w:r w:rsidRPr="00540FF8">
        <w:rPr>
          <w:rFonts w:eastAsiaTheme="minorEastAsia"/>
          <w:bCs/>
          <w:noProof/>
          <w:lang w:eastAsia="zh-CN"/>
        </w:rPr>
        <w:t>2</w:t>
      </w:r>
      <w:r>
        <w:rPr>
          <w:rFonts w:asciiTheme="minorHAnsi" w:eastAsiaTheme="minorEastAsia" w:hAnsiTheme="minorHAnsi" w:cstheme="minorBidi"/>
          <w:noProof/>
          <w:sz w:val="22"/>
          <w:szCs w:val="22"/>
          <w:lang w:eastAsia="en-GB"/>
        </w:rPr>
        <w:tab/>
      </w:r>
      <w:r w:rsidRPr="00540FF8">
        <w:rPr>
          <w:bCs/>
          <w:noProof/>
        </w:rPr>
        <w:t>General requirements</w:t>
      </w:r>
      <w:r>
        <w:rPr>
          <w:noProof/>
        </w:rPr>
        <w:tab/>
      </w:r>
      <w:r>
        <w:rPr>
          <w:noProof/>
        </w:rPr>
        <w:fldChar w:fldCharType="begin"/>
      </w:r>
      <w:r>
        <w:rPr>
          <w:noProof/>
        </w:rPr>
        <w:instrText xml:space="preserve"> PAGEREF _Toc129874874 \h </w:instrText>
      </w:r>
      <w:r>
        <w:rPr>
          <w:noProof/>
        </w:rPr>
      </w:r>
      <w:r>
        <w:rPr>
          <w:noProof/>
        </w:rPr>
        <w:fldChar w:fldCharType="separate"/>
      </w:r>
      <w:r>
        <w:rPr>
          <w:noProof/>
        </w:rPr>
        <w:t>14</w:t>
      </w:r>
      <w:r>
        <w:rPr>
          <w:noProof/>
        </w:rPr>
        <w:fldChar w:fldCharType="end"/>
      </w:r>
    </w:p>
    <w:p w14:paraId="00B3AE7F" w14:textId="25BA5CF0" w:rsidR="002F1014" w:rsidRDefault="002F1014">
      <w:pPr>
        <w:pStyle w:val="TOC2"/>
        <w:rPr>
          <w:rFonts w:asciiTheme="minorHAnsi" w:eastAsiaTheme="minorEastAsia" w:hAnsiTheme="minorHAnsi" w:cstheme="minorBidi"/>
          <w:noProof/>
          <w:sz w:val="22"/>
          <w:szCs w:val="22"/>
          <w:lang w:eastAsia="en-GB"/>
        </w:rPr>
      </w:pPr>
      <w:r w:rsidRPr="00540FF8">
        <w:rPr>
          <w:bCs/>
          <w:noProof/>
        </w:rPr>
        <w:t>6.</w:t>
      </w:r>
      <w:r w:rsidRPr="00540FF8">
        <w:rPr>
          <w:rFonts w:eastAsiaTheme="minorEastAsia"/>
          <w:bCs/>
          <w:noProof/>
          <w:lang w:eastAsia="zh-CN"/>
        </w:rPr>
        <w:t>3</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 xml:space="preserve">Network slice </w:t>
      </w:r>
      <w:r w:rsidRPr="00540FF8">
        <w:rPr>
          <w:bCs/>
          <w:noProof/>
        </w:rPr>
        <w:t>Lifecycle management requirements</w:t>
      </w:r>
      <w:r>
        <w:rPr>
          <w:noProof/>
        </w:rPr>
        <w:tab/>
      </w:r>
      <w:r>
        <w:rPr>
          <w:noProof/>
        </w:rPr>
        <w:fldChar w:fldCharType="begin"/>
      </w:r>
      <w:r>
        <w:rPr>
          <w:noProof/>
        </w:rPr>
        <w:instrText xml:space="preserve"> PAGEREF _Toc129874875 \h </w:instrText>
      </w:r>
      <w:r>
        <w:rPr>
          <w:noProof/>
        </w:rPr>
      </w:r>
      <w:r>
        <w:rPr>
          <w:noProof/>
        </w:rPr>
        <w:fldChar w:fldCharType="separate"/>
      </w:r>
      <w:r>
        <w:rPr>
          <w:noProof/>
        </w:rPr>
        <w:t>14</w:t>
      </w:r>
      <w:r>
        <w:rPr>
          <w:noProof/>
        </w:rPr>
        <w:fldChar w:fldCharType="end"/>
      </w:r>
    </w:p>
    <w:p w14:paraId="0839EE52" w14:textId="743DA4D1" w:rsidR="002F1014" w:rsidRDefault="002F1014">
      <w:pPr>
        <w:pStyle w:val="TOC2"/>
        <w:rPr>
          <w:rFonts w:asciiTheme="minorHAnsi" w:eastAsiaTheme="minorEastAsia" w:hAnsiTheme="minorHAnsi" w:cstheme="minorBidi"/>
          <w:noProof/>
          <w:sz w:val="22"/>
          <w:szCs w:val="22"/>
          <w:lang w:eastAsia="en-GB"/>
        </w:rPr>
      </w:pPr>
      <w:r w:rsidRPr="00540FF8">
        <w:rPr>
          <w:rFonts w:eastAsia="SimSun"/>
          <w:noProof/>
          <w:lang w:val="en-US" w:eastAsia="zh-CN"/>
        </w:rPr>
        <w:t>6.4</w:t>
      </w:r>
      <w:r>
        <w:rPr>
          <w:rFonts w:asciiTheme="minorHAnsi" w:eastAsiaTheme="minorEastAsia" w:hAnsiTheme="minorHAnsi" w:cstheme="minorBidi"/>
          <w:noProof/>
          <w:sz w:val="22"/>
          <w:szCs w:val="22"/>
          <w:lang w:eastAsia="en-GB"/>
        </w:rPr>
        <w:tab/>
      </w:r>
      <w:r w:rsidRPr="00540FF8">
        <w:rPr>
          <w:rFonts w:eastAsia="SimSun"/>
          <w:noProof/>
          <w:lang w:val="en-US" w:eastAsia="zh-CN"/>
        </w:rPr>
        <w:t xml:space="preserve"> Performance data retrieval requirement</w:t>
      </w:r>
      <w:r>
        <w:rPr>
          <w:noProof/>
        </w:rPr>
        <w:tab/>
      </w:r>
      <w:r>
        <w:rPr>
          <w:noProof/>
        </w:rPr>
        <w:fldChar w:fldCharType="begin"/>
      </w:r>
      <w:r>
        <w:rPr>
          <w:noProof/>
        </w:rPr>
        <w:instrText xml:space="preserve"> PAGEREF _Toc129874876 \h </w:instrText>
      </w:r>
      <w:r>
        <w:rPr>
          <w:noProof/>
        </w:rPr>
      </w:r>
      <w:r>
        <w:rPr>
          <w:noProof/>
        </w:rPr>
        <w:fldChar w:fldCharType="separate"/>
      </w:r>
      <w:r>
        <w:rPr>
          <w:noProof/>
        </w:rPr>
        <w:t>15</w:t>
      </w:r>
      <w:r>
        <w:rPr>
          <w:noProof/>
        </w:rPr>
        <w:fldChar w:fldCharType="end"/>
      </w:r>
    </w:p>
    <w:p w14:paraId="31786B66" w14:textId="4BDB30E5" w:rsidR="002F1014" w:rsidRDefault="002F1014">
      <w:pPr>
        <w:pStyle w:val="TOC2"/>
        <w:rPr>
          <w:rFonts w:asciiTheme="minorHAnsi" w:eastAsiaTheme="minorEastAsia" w:hAnsiTheme="minorHAnsi" w:cstheme="minorBidi"/>
          <w:noProof/>
          <w:sz w:val="22"/>
          <w:szCs w:val="22"/>
          <w:lang w:eastAsia="en-GB"/>
        </w:rPr>
      </w:pPr>
      <w:r w:rsidRPr="00540FF8">
        <w:rPr>
          <w:bCs/>
          <w:noProof/>
        </w:rPr>
        <w:t>6.5</w:t>
      </w:r>
      <w:r>
        <w:rPr>
          <w:rFonts w:asciiTheme="minorHAnsi" w:eastAsiaTheme="minorEastAsia" w:hAnsiTheme="minorHAnsi" w:cstheme="minorBidi"/>
          <w:noProof/>
          <w:sz w:val="22"/>
          <w:szCs w:val="22"/>
          <w:lang w:eastAsia="en-GB"/>
        </w:rPr>
        <w:tab/>
      </w:r>
      <w:r w:rsidRPr="00540FF8">
        <w:rPr>
          <w:bCs/>
          <w:noProof/>
        </w:rPr>
        <w:t>N</w:t>
      </w:r>
      <w:r>
        <w:rPr>
          <w:noProof/>
        </w:rPr>
        <w:t>etwork slice adaption</w:t>
      </w:r>
      <w:r w:rsidRPr="00540FF8">
        <w:rPr>
          <w:rFonts w:ascii="SimSun" w:hAnsi="SimSun"/>
          <w:noProof/>
        </w:rPr>
        <w:t xml:space="preserve"> </w:t>
      </w:r>
      <w:r>
        <w:rPr>
          <w:noProof/>
        </w:rPr>
        <w:t>requirement</w:t>
      </w:r>
      <w:r>
        <w:rPr>
          <w:noProof/>
        </w:rPr>
        <w:tab/>
      </w:r>
      <w:r>
        <w:rPr>
          <w:noProof/>
        </w:rPr>
        <w:fldChar w:fldCharType="begin"/>
      </w:r>
      <w:r>
        <w:rPr>
          <w:noProof/>
        </w:rPr>
        <w:instrText xml:space="preserve"> PAGEREF _Toc129874877 \h </w:instrText>
      </w:r>
      <w:r>
        <w:rPr>
          <w:noProof/>
        </w:rPr>
      </w:r>
      <w:r>
        <w:rPr>
          <w:noProof/>
        </w:rPr>
        <w:fldChar w:fldCharType="separate"/>
      </w:r>
      <w:r>
        <w:rPr>
          <w:noProof/>
        </w:rPr>
        <w:t>15</w:t>
      </w:r>
      <w:r>
        <w:rPr>
          <w:noProof/>
        </w:rPr>
        <w:fldChar w:fldCharType="end"/>
      </w:r>
    </w:p>
    <w:p w14:paraId="73BD0274" w14:textId="6F010572" w:rsidR="002F1014" w:rsidRDefault="002F1014">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Network slice configuration and translation requirement</w:t>
      </w:r>
      <w:r>
        <w:rPr>
          <w:noProof/>
        </w:rPr>
        <w:tab/>
      </w:r>
      <w:r>
        <w:rPr>
          <w:noProof/>
        </w:rPr>
        <w:fldChar w:fldCharType="begin"/>
      </w:r>
      <w:r>
        <w:rPr>
          <w:noProof/>
        </w:rPr>
        <w:instrText xml:space="preserve"> PAGEREF _Toc129874878 \h </w:instrText>
      </w:r>
      <w:r>
        <w:rPr>
          <w:noProof/>
        </w:rPr>
      </w:r>
      <w:r>
        <w:rPr>
          <w:noProof/>
        </w:rPr>
        <w:fldChar w:fldCharType="separate"/>
      </w:r>
      <w:r>
        <w:rPr>
          <w:noProof/>
        </w:rPr>
        <w:t>15</w:t>
      </w:r>
      <w:r>
        <w:rPr>
          <w:noProof/>
        </w:rPr>
        <w:fldChar w:fldCharType="end"/>
      </w:r>
    </w:p>
    <w:p w14:paraId="35140EE5" w14:textId="5887043C" w:rsidR="002F1014" w:rsidRDefault="002F1014">
      <w:pPr>
        <w:pStyle w:val="TOC2"/>
        <w:rPr>
          <w:rFonts w:asciiTheme="minorHAnsi" w:eastAsiaTheme="minorEastAsia" w:hAnsiTheme="minorHAnsi" w:cstheme="minorBidi"/>
          <w:noProof/>
          <w:sz w:val="22"/>
          <w:szCs w:val="22"/>
          <w:lang w:eastAsia="en-GB"/>
        </w:rPr>
      </w:pPr>
      <w:r w:rsidRPr="00540FF8">
        <w:rPr>
          <w:bCs/>
          <w:noProof/>
        </w:rPr>
        <w:t>6.</w:t>
      </w:r>
      <w:r w:rsidRPr="00540FF8">
        <w:rPr>
          <w:rFonts w:eastAsiaTheme="minorEastAsia"/>
          <w:bCs/>
          <w:noProof/>
          <w:lang w:eastAsia="zh-CN"/>
        </w:rPr>
        <w:t>7</w:t>
      </w:r>
      <w:r>
        <w:rPr>
          <w:rFonts w:asciiTheme="minorHAnsi" w:eastAsiaTheme="minorEastAsia" w:hAnsiTheme="minorHAnsi" w:cstheme="minorBidi"/>
          <w:noProof/>
          <w:sz w:val="22"/>
          <w:szCs w:val="22"/>
          <w:lang w:eastAsia="en-GB"/>
        </w:rPr>
        <w:tab/>
      </w:r>
      <w:r w:rsidRPr="00540FF8">
        <w:rPr>
          <w:bCs/>
          <w:noProof/>
        </w:rPr>
        <w:t>Multiple slices combined management requirement</w:t>
      </w:r>
      <w:r>
        <w:rPr>
          <w:noProof/>
        </w:rPr>
        <w:tab/>
      </w:r>
      <w:r>
        <w:rPr>
          <w:noProof/>
        </w:rPr>
        <w:fldChar w:fldCharType="begin"/>
      </w:r>
      <w:r>
        <w:rPr>
          <w:noProof/>
        </w:rPr>
        <w:instrText xml:space="preserve"> PAGEREF _Toc129874879 \h </w:instrText>
      </w:r>
      <w:r>
        <w:rPr>
          <w:noProof/>
        </w:rPr>
      </w:r>
      <w:r>
        <w:rPr>
          <w:noProof/>
        </w:rPr>
        <w:fldChar w:fldCharType="separate"/>
      </w:r>
      <w:r>
        <w:rPr>
          <w:noProof/>
        </w:rPr>
        <w:t>15</w:t>
      </w:r>
      <w:r>
        <w:rPr>
          <w:noProof/>
        </w:rPr>
        <w:fldChar w:fldCharType="end"/>
      </w:r>
    </w:p>
    <w:p w14:paraId="5D8C34E4" w14:textId="6F1A8F02" w:rsidR="002F1014" w:rsidRDefault="002F1014">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r>
      <w:r>
        <w:rPr>
          <w:noProof/>
        </w:rPr>
        <w:instrText xml:space="preserve"> PAGEREF _Toc129874880 \h </w:instrText>
      </w:r>
      <w:r>
        <w:rPr>
          <w:noProof/>
        </w:rPr>
      </w:r>
      <w:r>
        <w:rPr>
          <w:noProof/>
        </w:rPr>
        <w:fldChar w:fldCharType="separate"/>
      </w:r>
      <w:r>
        <w:rPr>
          <w:noProof/>
        </w:rPr>
        <w:t>15</w:t>
      </w:r>
      <w:r>
        <w:rPr>
          <w:noProof/>
        </w:rPr>
        <w:fldChar w:fldCharType="end"/>
      </w:r>
    </w:p>
    <w:p w14:paraId="66D5F687" w14:textId="1C018035" w:rsidR="002F1014" w:rsidRDefault="002F1014">
      <w:pPr>
        <w:pStyle w:val="TOC2"/>
        <w:rPr>
          <w:rFonts w:asciiTheme="minorHAnsi" w:eastAsiaTheme="minorEastAsia" w:hAnsiTheme="minorHAnsi" w:cstheme="minorBidi"/>
          <w:noProof/>
          <w:sz w:val="22"/>
          <w:szCs w:val="22"/>
          <w:lang w:eastAsia="en-GB"/>
        </w:rPr>
      </w:pPr>
      <w:r w:rsidRPr="00540FF8">
        <w:rPr>
          <w:rFonts w:eastAsia="SimSun"/>
          <w:noProof/>
          <w:lang w:val="en-US" w:eastAsia="zh-CN"/>
        </w:rPr>
        <w:t>6</w:t>
      </w:r>
      <w:r w:rsidRPr="00540FF8">
        <w:rPr>
          <w:noProof/>
          <w:lang w:val="en-IN"/>
        </w:rPr>
        <w:t>.</w:t>
      </w:r>
      <w:r w:rsidRPr="00540FF8">
        <w:rPr>
          <w:rFonts w:eastAsia="SimSun"/>
          <w:noProof/>
          <w:lang w:val="en-US" w:eastAsia="zh-CN"/>
        </w:rPr>
        <w:t>x</w:t>
      </w:r>
      <w:r>
        <w:rPr>
          <w:rFonts w:asciiTheme="minorHAnsi" w:eastAsiaTheme="minorEastAsia" w:hAnsiTheme="minorHAnsi" w:cstheme="minorBidi"/>
          <w:noProof/>
          <w:sz w:val="22"/>
          <w:szCs w:val="22"/>
          <w:lang w:eastAsia="en-GB"/>
        </w:rPr>
        <w:tab/>
      </w:r>
      <w:r>
        <w:rPr>
          <w:noProof/>
        </w:rPr>
        <w:t>&lt;</w:t>
      </w:r>
      <w:r w:rsidRPr="00540FF8">
        <w:rPr>
          <w:noProof/>
          <w:lang w:val="en-IN"/>
        </w:rPr>
        <w:t>Architectural requirements</w:t>
      </w:r>
      <w:r>
        <w:rPr>
          <w:noProof/>
        </w:rPr>
        <w:t>&gt;</w:t>
      </w:r>
      <w:r>
        <w:rPr>
          <w:noProof/>
        </w:rPr>
        <w:tab/>
      </w:r>
      <w:r>
        <w:rPr>
          <w:noProof/>
        </w:rPr>
        <w:fldChar w:fldCharType="begin"/>
      </w:r>
      <w:r>
        <w:rPr>
          <w:noProof/>
        </w:rPr>
        <w:instrText xml:space="preserve"> PAGEREF _Toc129874881 \h </w:instrText>
      </w:r>
      <w:r>
        <w:rPr>
          <w:noProof/>
        </w:rPr>
      </w:r>
      <w:r>
        <w:rPr>
          <w:noProof/>
        </w:rPr>
        <w:fldChar w:fldCharType="separate"/>
      </w:r>
      <w:r>
        <w:rPr>
          <w:noProof/>
        </w:rPr>
        <w:t>15</w:t>
      </w:r>
      <w:r>
        <w:rPr>
          <w:noProof/>
        </w:rPr>
        <w:fldChar w:fldCharType="end"/>
      </w:r>
    </w:p>
    <w:p w14:paraId="395F81DE" w14:textId="75B54423"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7</w:t>
      </w:r>
      <w:r>
        <w:rPr>
          <w:rFonts w:asciiTheme="minorHAnsi" w:eastAsiaTheme="minorEastAsia" w:hAnsiTheme="minorHAnsi" w:cstheme="minorBidi"/>
          <w:noProof/>
          <w:szCs w:val="22"/>
          <w:lang w:eastAsia="en-GB"/>
        </w:rPr>
        <w:tab/>
      </w:r>
      <w:r w:rsidRPr="00540FF8">
        <w:rPr>
          <w:rFonts w:eastAsia="SimSun"/>
          <w:noProof/>
          <w:lang w:val="en-US" w:eastAsia="zh-CN"/>
        </w:rPr>
        <w:t>Application architecture</w:t>
      </w:r>
      <w:r w:rsidRPr="00540FF8">
        <w:rPr>
          <w:noProof/>
          <w:lang w:val="en-IN"/>
        </w:rPr>
        <w:t xml:space="preserve"> for NSCALE</w:t>
      </w:r>
      <w:r>
        <w:rPr>
          <w:noProof/>
        </w:rPr>
        <w:tab/>
      </w:r>
      <w:r>
        <w:rPr>
          <w:noProof/>
        </w:rPr>
        <w:fldChar w:fldCharType="begin"/>
      </w:r>
      <w:r>
        <w:rPr>
          <w:noProof/>
        </w:rPr>
        <w:instrText xml:space="preserve"> PAGEREF _Toc129874882 \h </w:instrText>
      </w:r>
      <w:r>
        <w:rPr>
          <w:noProof/>
        </w:rPr>
      </w:r>
      <w:r>
        <w:rPr>
          <w:noProof/>
        </w:rPr>
        <w:fldChar w:fldCharType="separate"/>
      </w:r>
      <w:r>
        <w:rPr>
          <w:noProof/>
        </w:rPr>
        <w:t>15</w:t>
      </w:r>
      <w:r>
        <w:rPr>
          <w:noProof/>
        </w:rPr>
        <w:fldChar w:fldCharType="end"/>
      </w:r>
    </w:p>
    <w:p w14:paraId="2005FFE9" w14:textId="15E2E6AB" w:rsidR="002F1014" w:rsidRDefault="002F1014">
      <w:pPr>
        <w:pStyle w:val="TOC2"/>
        <w:rPr>
          <w:rFonts w:asciiTheme="minorHAnsi" w:eastAsiaTheme="minorEastAsia" w:hAnsiTheme="minorHAnsi" w:cstheme="minorBidi"/>
          <w:noProof/>
          <w:sz w:val="22"/>
          <w:szCs w:val="22"/>
          <w:lang w:eastAsia="en-GB"/>
        </w:rPr>
      </w:pPr>
      <w:r w:rsidRPr="00540FF8">
        <w:rPr>
          <w:bCs/>
          <w:noProof/>
        </w:rPr>
        <w:t>7.1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_Toc129874883 \h </w:instrText>
      </w:r>
      <w:r>
        <w:rPr>
          <w:noProof/>
        </w:rPr>
      </w:r>
      <w:r>
        <w:rPr>
          <w:noProof/>
        </w:rPr>
        <w:fldChar w:fldCharType="separate"/>
      </w:r>
      <w:r>
        <w:rPr>
          <w:noProof/>
        </w:rPr>
        <w:t>15</w:t>
      </w:r>
      <w:r>
        <w:rPr>
          <w:noProof/>
        </w:rPr>
        <w:fldChar w:fldCharType="end"/>
      </w:r>
    </w:p>
    <w:p w14:paraId="21375474" w14:textId="7E2A0BB8" w:rsidR="002F1014" w:rsidRDefault="002F1014">
      <w:pPr>
        <w:pStyle w:val="TOC2"/>
        <w:rPr>
          <w:rFonts w:asciiTheme="minorHAnsi" w:eastAsiaTheme="minorEastAsia" w:hAnsiTheme="minorHAnsi" w:cstheme="minorBidi"/>
          <w:noProof/>
          <w:sz w:val="22"/>
          <w:szCs w:val="22"/>
          <w:lang w:eastAsia="en-GB"/>
        </w:rPr>
      </w:pPr>
      <w:r w:rsidRPr="00540FF8">
        <w:rPr>
          <w:bCs/>
          <w:noProof/>
        </w:rPr>
        <w:t>7.2</w:t>
      </w:r>
      <w:r>
        <w:rPr>
          <w:rFonts w:asciiTheme="minorHAnsi" w:eastAsiaTheme="minorEastAsia" w:hAnsiTheme="minorHAnsi" w:cstheme="minorBidi"/>
          <w:noProof/>
          <w:sz w:val="22"/>
          <w:szCs w:val="22"/>
          <w:lang w:eastAsia="en-GB"/>
        </w:rPr>
        <w:tab/>
      </w:r>
      <w:r w:rsidRPr="00540FF8">
        <w:rPr>
          <w:bCs/>
          <w:noProof/>
        </w:rPr>
        <w:t>Architecture description</w:t>
      </w:r>
      <w:r>
        <w:rPr>
          <w:noProof/>
        </w:rPr>
        <w:tab/>
      </w:r>
      <w:r>
        <w:rPr>
          <w:noProof/>
        </w:rPr>
        <w:fldChar w:fldCharType="begin"/>
      </w:r>
      <w:r>
        <w:rPr>
          <w:noProof/>
        </w:rPr>
        <w:instrText xml:space="preserve"> PAGEREF _Toc129874884 \h </w:instrText>
      </w:r>
      <w:r>
        <w:rPr>
          <w:noProof/>
        </w:rPr>
      </w:r>
      <w:r>
        <w:rPr>
          <w:noProof/>
        </w:rPr>
        <w:fldChar w:fldCharType="separate"/>
      </w:r>
      <w:r>
        <w:rPr>
          <w:noProof/>
        </w:rPr>
        <w:t>16</w:t>
      </w:r>
      <w:r>
        <w:rPr>
          <w:noProof/>
        </w:rPr>
        <w:fldChar w:fldCharType="end"/>
      </w:r>
    </w:p>
    <w:p w14:paraId="62AFB291" w14:textId="36874C9B" w:rsidR="002F1014" w:rsidRDefault="002F1014">
      <w:pPr>
        <w:pStyle w:val="TOC2"/>
        <w:rPr>
          <w:rFonts w:asciiTheme="minorHAnsi" w:eastAsiaTheme="minorEastAsia" w:hAnsiTheme="minorHAnsi" w:cstheme="minorBidi"/>
          <w:noProof/>
          <w:sz w:val="22"/>
          <w:szCs w:val="22"/>
          <w:lang w:eastAsia="en-GB"/>
        </w:rPr>
      </w:pPr>
      <w:r w:rsidRPr="00540FF8">
        <w:rPr>
          <w:bCs/>
          <w:noProof/>
        </w:rPr>
        <w:t>7.3</w:t>
      </w:r>
      <w:r>
        <w:rPr>
          <w:rFonts w:asciiTheme="minorHAnsi" w:eastAsiaTheme="minorEastAsia" w:hAnsiTheme="minorHAnsi" w:cstheme="minorBidi"/>
          <w:noProof/>
          <w:sz w:val="22"/>
          <w:szCs w:val="22"/>
          <w:lang w:eastAsia="en-GB"/>
        </w:rPr>
        <w:tab/>
      </w:r>
      <w:r w:rsidRPr="00540FF8">
        <w:rPr>
          <w:bCs/>
          <w:noProof/>
        </w:rPr>
        <w:t>Functional entities description</w:t>
      </w:r>
      <w:r>
        <w:rPr>
          <w:noProof/>
        </w:rPr>
        <w:tab/>
      </w:r>
      <w:r>
        <w:rPr>
          <w:noProof/>
        </w:rPr>
        <w:fldChar w:fldCharType="begin"/>
      </w:r>
      <w:r>
        <w:rPr>
          <w:noProof/>
        </w:rPr>
        <w:instrText xml:space="preserve"> PAGEREF _Toc129874885 \h </w:instrText>
      </w:r>
      <w:r>
        <w:rPr>
          <w:noProof/>
        </w:rPr>
      </w:r>
      <w:r>
        <w:rPr>
          <w:noProof/>
        </w:rPr>
        <w:fldChar w:fldCharType="separate"/>
      </w:r>
      <w:r>
        <w:rPr>
          <w:noProof/>
        </w:rPr>
        <w:t>17</w:t>
      </w:r>
      <w:r>
        <w:rPr>
          <w:noProof/>
        </w:rPr>
        <w:fldChar w:fldCharType="end"/>
      </w:r>
    </w:p>
    <w:p w14:paraId="09624902" w14:textId="6323C5DB" w:rsidR="002F1014" w:rsidRDefault="002F1014">
      <w:pPr>
        <w:pStyle w:val="TOC3"/>
        <w:rPr>
          <w:rFonts w:asciiTheme="minorHAnsi" w:eastAsiaTheme="minorEastAsia" w:hAnsiTheme="minorHAnsi" w:cstheme="minorBidi"/>
          <w:noProof/>
          <w:sz w:val="22"/>
          <w:szCs w:val="22"/>
          <w:lang w:eastAsia="en-GB"/>
        </w:rPr>
      </w:pPr>
      <w:r w:rsidRPr="00540FF8">
        <w:rPr>
          <w:bCs/>
          <w:noProof/>
        </w:rPr>
        <w:t>7.3.1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_Toc129874886 \h </w:instrText>
      </w:r>
      <w:r>
        <w:rPr>
          <w:noProof/>
        </w:rPr>
      </w:r>
      <w:r>
        <w:rPr>
          <w:noProof/>
        </w:rPr>
        <w:fldChar w:fldCharType="separate"/>
      </w:r>
      <w:r>
        <w:rPr>
          <w:noProof/>
        </w:rPr>
        <w:t>17</w:t>
      </w:r>
      <w:r>
        <w:rPr>
          <w:noProof/>
        </w:rPr>
        <w:fldChar w:fldCharType="end"/>
      </w:r>
    </w:p>
    <w:p w14:paraId="1A978D86" w14:textId="0578D3C8" w:rsidR="002F1014" w:rsidRDefault="002F1014">
      <w:pPr>
        <w:pStyle w:val="TOC3"/>
        <w:rPr>
          <w:rFonts w:asciiTheme="minorHAnsi" w:eastAsiaTheme="minorEastAsia" w:hAnsiTheme="minorHAnsi" w:cstheme="minorBidi"/>
          <w:noProof/>
          <w:sz w:val="22"/>
          <w:szCs w:val="22"/>
          <w:lang w:eastAsia="en-GB"/>
        </w:rPr>
      </w:pPr>
      <w:r w:rsidRPr="00540FF8">
        <w:rPr>
          <w:bCs/>
          <w:noProof/>
        </w:rPr>
        <w:t>7.3.2</w:t>
      </w:r>
      <w:r>
        <w:rPr>
          <w:rFonts w:asciiTheme="minorHAnsi" w:eastAsiaTheme="minorEastAsia" w:hAnsiTheme="minorHAnsi" w:cstheme="minorBidi"/>
          <w:noProof/>
          <w:sz w:val="22"/>
          <w:szCs w:val="22"/>
          <w:lang w:eastAsia="en-GB"/>
        </w:rPr>
        <w:tab/>
      </w:r>
      <w:r w:rsidRPr="00540FF8">
        <w:rPr>
          <w:bCs/>
          <w:noProof/>
        </w:rPr>
        <w:t>Network slice capability enablement server</w:t>
      </w:r>
      <w:r>
        <w:rPr>
          <w:noProof/>
        </w:rPr>
        <w:tab/>
      </w:r>
      <w:r>
        <w:rPr>
          <w:noProof/>
        </w:rPr>
        <w:fldChar w:fldCharType="begin"/>
      </w:r>
      <w:r>
        <w:rPr>
          <w:noProof/>
        </w:rPr>
        <w:instrText xml:space="preserve"> PAGEREF _Toc129874887 \h </w:instrText>
      </w:r>
      <w:r>
        <w:rPr>
          <w:noProof/>
        </w:rPr>
      </w:r>
      <w:r>
        <w:rPr>
          <w:noProof/>
        </w:rPr>
        <w:fldChar w:fldCharType="separate"/>
      </w:r>
      <w:r>
        <w:rPr>
          <w:noProof/>
        </w:rPr>
        <w:t>17</w:t>
      </w:r>
      <w:r>
        <w:rPr>
          <w:noProof/>
        </w:rPr>
        <w:fldChar w:fldCharType="end"/>
      </w:r>
    </w:p>
    <w:p w14:paraId="431CFF35" w14:textId="533DE0EA" w:rsidR="002F1014" w:rsidRDefault="002F1014">
      <w:pPr>
        <w:pStyle w:val="TOC3"/>
        <w:rPr>
          <w:rFonts w:asciiTheme="minorHAnsi" w:eastAsiaTheme="minorEastAsia" w:hAnsiTheme="minorHAnsi" w:cstheme="minorBidi"/>
          <w:noProof/>
          <w:sz w:val="22"/>
          <w:szCs w:val="22"/>
          <w:lang w:eastAsia="en-GB"/>
        </w:rPr>
      </w:pPr>
      <w:r w:rsidRPr="00540FF8">
        <w:rPr>
          <w:bCs/>
          <w:noProof/>
        </w:rPr>
        <w:t>7.3.3</w:t>
      </w:r>
      <w:r>
        <w:rPr>
          <w:rFonts w:asciiTheme="minorHAnsi" w:eastAsiaTheme="minorEastAsia" w:hAnsiTheme="minorHAnsi" w:cstheme="minorBidi"/>
          <w:noProof/>
          <w:sz w:val="22"/>
          <w:szCs w:val="22"/>
          <w:lang w:eastAsia="en-GB"/>
        </w:rPr>
        <w:tab/>
      </w:r>
      <w:r w:rsidRPr="00540FF8">
        <w:rPr>
          <w:bCs/>
          <w:noProof/>
        </w:rPr>
        <w:t>Network slice capability enablement client</w:t>
      </w:r>
      <w:r>
        <w:rPr>
          <w:noProof/>
        </w:rPr>
        <w:tab/>
      </w:r>
      <w:r>
        <w:rPr>
          <w:noProof/>
        </w:rPr>
        <w:fldChar w:fldCharType="begin"/>
      </w:r>
      <w:r>
        <w:rPr>
          <w:noProof/>
        </w:rPr>
        <w:instrText xml:space="preserve"> PAGEREF _Toc129874888 \h </w:instrText>
      </w:r>
      <w:r>
        <w:rPr>
          <w:noProof/>
        </w:rPr>
      </w:r>
      <w:r>
        <w:rPr>
          <w:noProof/>
        </w:rPr>
        <w:fldChar w:fldCharType="separate"/>
      </w:r>
      <w:r>
        <w:rPr>
          <w:noProof/>
        </w:rPr>
        <w:t>17</w:t>
      </w:r>
      <w:r>
        <w:rPr>
          <w:noProof/>
        </w:rPr>
        <w:fldChar w:fldCharType="end"/>
      </w:r>
    </w:p>
    <w:p w14:paraId="4A777091" w14:textId="1A952EEF" w:rsidR="002F1014" w:rsidRDefault="002F1014">
      <w:pPr>
        <w:pStyle w:val="TOC2"/>
        <w:rPr>
          <w:rFonts w:asciiTheme="minorHAnsi" w:eastAsiaTheme="minorEastAsia" w:hAnsiTheme="minorHAnsi" w:cstheme="minorBidi"/>
          <w:noProof/>
          <w:sz w:val="22"/>
          <w:szCs w:val="22"/>
          <w:lang w:eastAsia="en-GB"/>
        </w:rPr>
      </w:pPr>
      <w:r w:rsidRPr="00540FF8">
        <w:rPr>
          <w:bCs/>
          <w:noProof/>
        </w:rPr>
        <w:t>7.4</w:t>
      </w:r>
      <w:r>
        <w:rPr>
          <w:rFonts w:asciiTheme="minorHAnsi" w:eastAsiaTheme="minorEastAsia" w:hAnsiTheme="minorHAnsi" w:cstheme="minorBidi"/>
          <w:noProof/>
          <w:sz w:val="22"/>
          <w:szCs w:val="22"/>
          <w:lang w:eastAsia="en-GB"/>
        </w:rPr>
        <w:tab/>
      </w:r>
      <w:r w:rsidRPr="00540FF8">
        <w:rPr>
          <w:bCs/>
          <w:noProof/>
        </w:rPr>
        <w:t>Reference points description</w:t>
      </w:r>
      <w:r>
        <w:rPr>
          <w:noProof/>
        </w:rPr>
        <w:tab/>
      </w:r>
      <w:r>
        <w:rPr>
          <w:noProof/>
        </w:rPr>
        <w:fldChar w:fldCharType="begin"/>
      </w:r>
      <w:r>
        <w:rPr>
          <w:noProof/>
        </w:rPr>
        <w:instrText xml:space="preserve"> PAGEREF _Toc129874889 \h </w:instrText>
      </w:r>
      <w:r>
        <w:rPr>
          <w:noProof/>
        </w:rPr>
      </w:r>
      <w:r>
        <w:rPr>
          <w:noProof/>
        </w:rPr>
        <w:fldChar w:fldCharType="separate"/>
      </w:r>
      <w:r>
        <w:rPr>
          <w:noProof/>
        </w:rPr>
        <w:t>17</w:t>
      </w:r>
      <w:r>
        <w:rPr>
          <w:noProof/>
        </w:rPr>
        <w:fldChar w:fldCharType="end"/>
      </w:r>
    </w:p>
    <w:p w14:paraId="63263C1F" w14:textId="5E9D92A7" w:rsidR="002F1014" w:rsidRDefault="002F1014">
      <w:pPr>
        <w:pStyle w:val="TOC3"/>
        <w:rPr>
          <w:rFonts w:asciiTheme="minorHAnsi" w:eastAsiaTheme="minorEastAsia" w:hAnsiTheme="minorHAnsi" w:cstheme="minorBidi"/>
          <w:noProof/>
          <w:sz w:val="22"/>
          <w:szCs w:val="22"/>
          <w:lang w:eastAsia="en-GB"/>
        </w:rPr>
      </w:pPr>
      <w:r w:rsidRPr="00540FF8">
        <w:rPr>
          <w:bCs/>
          <w:noProof/>
        </w:rPr>
        <w:t>7.4.1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_Toc129874890 \h </w:instrText>
      </w:r>
      <w:r>
        <w:rPr>
          <w:noProof/>
        </w:rPr>
      </w:r>
      <w:r>
        <w:rPr>
          <w:noProof/>
        </w:rPr>
        <w:fldChar w:fldCharType="separate"/>
      </w:r>
      <w:r>
        <w:rPr>
          <w:noProof/>
        </w:rPr>
        <w:t>17</w:t>
      </w:r>
      <w:r>
        <w:rPr>
          <w:noProof/>
        </w:rPr>
        <w:fldChar w:fldCharType="end"/>
      </w:r>
    </w:p>
    <w:p w14:paraId="4CDD5C1C" w14:textId="72BEF979" w:rsidR="002F1014" w:rsidRDefault="002F1014">
      <w:pPr>
        <w:pStyle w:val="TOC3"/>
        <w:rPr>
          <w:rFonts w:asciiTheme="minorHAnsi" w:eastAsiaTheme="minorEastAsia" w:hAnsiTheme="minorHAnsi" w:cstheme="minorBidi"/>
          <w:noProof/>
          <w:sz w:val="22"/>
          <w:szCs w:val="22"/>
          <w:lang w:eastAsia="en-GB"/>
        </w:rPr>
      </w:pPr>
      <w:r w:rsidRPr="00540FF8">
        <w:rPr>
          <w:bCs/>
          <w:noProof/>
        </w:rPr>
        <w:t>7.4.2</w:t>
      </w:r>
      <w:r>
        <w:rPr>
          <w:rFonts w:asciiTheme="minorHAnsi" w:eastAsiaTheme="minorEastAsia" w:hAnsiTheme="minorHAnsi" w:cstheme="minorBidi"/>
          <w:noProof/>
          <w:sz w:val="22"/>
          <w:szCs w:val="22"/>
          <w:lang w:eastAsia="en-GB"/>
        </w:rPr>
        <w:tab/>
      </w:r>
      <w:r w:rsidRPr="00540FF8">
        <w:rPr>
          <w:bCs/>
          <w:noProof/>
        </w:rPr>
        <w:t>NSCE-UU</w:t>
      </w:r>
      <w:r>
        <w:rPr>
          <w:noProof/>
        </w:rPr>
        <w:tab/>
      </w:r>
      <w:r>
        <w:rPr>
          <w:noProof/>
        </w:rPr>
        <w:fldChar w:fldCharType="begin"/>
      </w:r>
      <w:r>
        <w:rPr>
          <w:noProof/>
        </w:rPr>
        <w:instrText xml:space="preserve"> PAGEREF _Toc129874891 \h </w:instrText>
      </w:r>
      <w:r>
        <w:rPr>
          <w:noProof/>
        </w:rPr>
      </w:r>
      <w:r>
        <w:rPr>
          <w:noProof/>
        </w:rPr>
        <w:fldChar w:fldCharType="separate"/>
      </w:r>
      <w:r>
        <w:rPr>
          <w:noProof/>
        </w:rPr>
        <w:t>17</w:t>
      </w:r>
      <w:r>
        <w:rPr>
          <w:noProof/>
        </w:rPr>
        <w:fldChar w:fldCharType="end"/>
      </w:r>
    </w:p>
    <w:p w14:paraId="632378C2" w14:textId="20E2C074" w:rsidR="002F1014" w:rsidRDefault="002F1014">
      <w:pPr>
        <w:pStyle w:val="TOC3"/>
        <w:rPr>
          <w:rFonts w:asciiTheme="minorHAnsi" w:eastAsiaTheme="minorEastAsia" w:hAnsiTheme="minorHAnsi" w:cstheme="minorBidi"/>
          <w:noProof/>
          <w:sz w:val="22"/>
          <w:szCs w:val="22"/>
          <w:lang w:eastAsia="en-GB"/>
        </w:rPr>
      </w:pPr>
      <w:r w:rsidRPr="00540FF8">
        <w:rPr>
          <w:bCs/>
          <w:noProof/>
        </w:rPr>
        <w:t>7.4.3</w:t>
      </w:r>
      <w:r>
        <w:rPr>
          <w:rFonts w:asciiTheme="minorHAnsi" w:eastAsiaTheme="minorEastAsia" w:hAnsiTheme="minorHAnsi" w:cstheme="minorBidi"/>
          <w:noProof/>
          <w:sz w:val="22"/>
          <w:szCs w:val="22"/>
          <w:lang w:eastAsia="en-GB"/>
        </w:rPr>
        <w:tab/>
      </w:r>
      <w:r w:rsidRPr="00540FF8">
        <w:rPr>
          <w:bCs/>
          <w:noProof/>
        </w:rPr>
        <w:t>NSCE-C</w:t>
      </w:r>
      <w:r>
        <w:rPr>
          <w:noProof/>
        </w:rPr>
        <w:tab/>
      </w:r>
      <w:r>
        <w:rPr>
          <w:noProof/>
        </w:rPr>
        <w:fldChar w:fldCharType="begin"/>
      </w:r>
      <w:r>
        <w:rPr>
          <w:noProof/>
        </w:rPr>
        <w:instrText xml:space="preserve"> PAGEREF _Toc129874892 \h </w:instrText>
      </w:r>
      <w:r>
        <w:rPr>
          <w:noProof/>
        </w:rPr>
      </w:r>
      <w:r>
        <w:rPr>
          <w:noProof/>
        </w:rPr>
        <w:fldChar w:fldCharType="separate"/>
      </w:r>
      <w:r>
        <w:rPr>
          <w:noProof/>
        </w:rPr>
        <w:t>18</w:t>
      </w:r>
      <w:r>
        <w:rPr>
          <w:noProof/>
        </w:rPr>
        <w:fldChar w:fldCharType="end"/>
      </w:r>
    </w:p>
    <w:p w14:paraId="62DC9B77" w14:textId="2ABDD492" w:rsidR="002F1014" w:rsidRDefault="002F1014">
      <w:pPr>
        <w:pStyle w:val="TOC3"/>
        <w:rPr>
          <w:rFonts w:asciiTheme="minorHAnsi" w:eastAsiaTheme="minorEastAsia" w:hAnsiTheme="minorHAnsi" w:cstheme="minorBidi"/>
          <w:noProof/>
          <w:sz w:val="22"/>
          <w:szCs w:val="22"/>
          <w:lang w:eastAsia="en-GB"/>
        </w:rPr>
      </w:pPr>
      <w:r w:rsidRPr="00540FF8">
        <w:rPr>
          <w:bCs/>
          <w:noProof/>
        </w:rPr>
        <w:t>7.4.4</w:t>
      </w:r>
      <w:r>
        <w:rPr>
          <w:rFonts w:asciiTheme="minorHAnsi" w:eastAsiaTheme="minorEastAsia" w:hAnsiTheme="minorHAnsi" w:cstheme="minorBidi"/>
          <w:noProof/>
          <w:sz w:val="22"/>
          <w:szCs w:val="22"/>
          <w:lang w:eastAsia="en-GB"/>
        </w:rPr>
        <w:tab/>
      </w:r>
      <w:r w:rsidRPr="00540FF8">
        <w:rPr>
          <w:bCs/>
          <w:noProof/>
        </w:rPr>
        <w:t>NSCE-S</w:t>
      </w:r>
      <w:r>
        <w:rPr>
          <w:noProof/>
        </w:rPr>
        <w:tab/>
      </w:r>
      <w:r>
        <w:rPr>
          <w:noProof/>
        </w:rPr>
        <w:fldChar w:fldCharType="begin"/>
      </w:r>
      <w:r>
        <w:rPr>
          <w:noProof/>
        </w:rPr>
        <w:instrText xml:space="preserve"> PAGEREF _Toc129874893 \h </w:instrText>
      </w:r>
      <w:r>
        <w:rPr>
          <w:noProof/>
        </w:rPr>
      </w:r>
      <w:r>
        <w:rPr>
          <w:noProof/>
        </w:rPr>
        <w:fldChar w:fldCharType="separate"/>
      </w:r>
      <w:r>
        <w:rPr>
          <w:noProof/>
        </w:rPr>
        <w:t>18</w:t>
      </w:r>
      <w:r>
        <w:rPr>
          <w:noProof/>
        </w:rPr>
        <w:fldChar w:fldCharType="end"/>
      </w:r>
    </w:p>
    <w:p w14:paraId="44452123" w14:textId="616CD698" w:rsidR="002F1014" w:rsidRDefault="002F1014">
      <w:pPr>
        <w:pStyle w:val="TOC3"/>
        <w:rPr>
          <w:rFonts w:asciiTheme="minorHAnsi" w:eastAsiaTheme="minorEastAsia" w:hAnsiTheme="minorHAnsi" w:cstheme="minorBidi"/>
          <w:noProof/>
          <w:sz w:val="22"/>
          <w:szCs w:val="22"/>
          <w:lang w:eastAsia="en-GB"/>
        </w:rPr>
      </w:pPr>
      <w:r w:rsidRPr="00540FF8">
        <w:rPr>
          <w:bCs/>
          <w:noProof/>
        </w:rPr>
        <w:t>7.4.5</w:t>
      </w:r>
      <w:r>
        <w:rPr>
          <w:rFonts w:asciiTheme="minorHAnsi" w:eastAsiaTheme="minorEastAsia" w:hAnsiTheme="minorHAnsi" w:cstheme="minorBidi"/>
          <w:noProof/>
          <w:sz w:val="22"/>
          <w:szCs w:val="22"/>
          <w:lang w:eastAsia="en-GB"/>
        </w:rPr>
        <w:tab/>
      </w:r>
      <w:r w:rsidRPr="00540FF8">
        <w:rPr>
          <w:bCs/>
          <w:noProof/>
        </w:rPr>
        <w:t>N33</w:t>
      </w:r>
      <w:r>
        <w:rPr>
          <w:noProof/>
        </w:rPr>
        <w:tab/>
      </w:r>
      <w:r>
        <w:rPr>
          <w:noProof/>
        </w:rPr>
        <w:fldChar w:fldCharType="begin"/>
      </w:r>
      <w:r>
        <w:rPr>
          <w:noProof/>
        </w:rPr>
        <w:instrText xml:space="preserve"> PAGEREF _Toc129874894 \h </w:instrText>
      </w:r>
      <w:r>
        <w:rPr>
          <w:noProof/>
        </w:rPr>
      </w:r>
      <w:r>
        <w:rPr>
          <w:noProof/>
        </w:rPr>
        <w:fldChar w:fldCharType="separate"/>
      </w:r>
      <w:r>
        <w:rPr>
          <w:noProof/>
        </w:rPr>
        <w:t>18</w:t>
      </w:r>
      <w:r>
        <w:rPr>
          <w:noProof/>
        </w:rPr>
        <w:fldChar w:fldCharType="end"/>
      </w:r>
    </w:p>
    <w:p w14:paraId="2B150DB0" w14:textId="140967CB" w:rsidR="002F1014" w:rsidRDefault="002F1014">
      <w:pPr>
        <w:pStyle w:val="TOC3"/>
        <w:rPr>
          <w:rFonts w:asciiTheme="minorHAnsi" w:eastAsiaTheme="minorEastAsia" w:hAnsiTheme="minorHAnsi" w:cstheme="minorBidi"/>
          <w:noProof/>
          <w:sz w:val="22"/>
          <w:szCs w:val="22"/>
          <w:lang w:eastAsia="en-GB"/>
        </w:rPr>
      </w:pPr>
      <w:r w:rsidRPr="00540FF8">
        <w:rPr>
          <w:bCs/>
          <w:noProof/>
        </w:rPr>
        <w:t>7.4.6</w:t>
      </w:r>
      <w:r>
        <w:rPr>
          <w:rFonts w:asciiTheme="minorHAnsi" w:eastAsiaTheme="minorEastAsia" w:hAnsiTheme="minorHAnsi" w:cstheme="minorBidi"/>
          <w:noProof/>
          <w:sz w:val="22"/>
          <w:szCs w:val="22"/>
          <w:lang w:eastAsia="en-GB"/>
        </w:rPr>
        <w:tab/>
      </w:r>
      <w:r w:rsidRPr="00540FF8">
        <w:rPr>
          <w:bCs/>
          <w:noProof/>
        </w:rPr>
        <w:t>NSCE-E</w:t>
      </w:r>
      <w:r>
        <w:rPr>
          <w:noProof/>
        </w:rPr>
        <w:tab/>
      </w:r>
      <w:r>
        <w:rPr>
          <w:noProof/>
        </w:rPr>
        <w:fldChar w:fldCharType="begin"/>
      </w:r>
      <w:r>
        <w:rPr>
          <w:noProof/>
        </w:rPr>
        <w:instrText xml:space="preserve"> PAGEREF _Toc129874895 \h </w:instrText>
      </w:r>
      <w:r>
        <w:rPr>
          <w:noProof/>
        </w:rPr>
      </w:r>
      <w:r>
        <w:rPr>
          <w:noProof/>
        </w:rPr>
        <w:fldChar w:fldCharType="separate"/>
      </w:r>
      <w:r>
        <w:rPr>
          <w:noProof/>
        </w:rPr>
        <w:t>18</w:t>
      </w:r>
      <w:r>
        <w:rPr>
          <w:noProof/>
        </w:rPr>
        <w:fldChar w:fldCharType="end"/>
      </w:r>
    </w:p>
    <w:p w14:paraId="61BAE7D6" w14:textId="6AE86D37" w:rsidR="002F1014" w:rsidRDefault="002F1014">
      <w:pPr>
        <w:pStyle w:val="TOC3"/>
        <w:rPr>
          <w:rFonts w:asciiTheme="minorHAnsi" w:eastAsiaTheme="minorEastAsia" w:hAnsiTheme="minorHAnsi" w:cstheme="minorBidi"/>
          <w:noProof/>
          <w:sz w:val="22"/>
          <w:szCs w:val="22"/>
          <w:lang w:eastAsia="en-GB"/>
        </w:rPr>
      </w:pPr>
      <w:r w:rsidRPr="00540FF8">
        <w:rPr>
          <w:bCs/>
          <w:noProof/>
        </w:rPr>
        <w:t>7.4.7</w:t>
      </w:r>
      <w:r>
        <w:rPr>
          <w:rFonts w:asciiTheme="minorHAnsi" w:eastAsiaTheme="minorEastAsia" w:hAnsiTheme="minorHAnsi" w:cstheme="minorBidi"/>
          <w:noProof/>
          <w:sz w:val="22"/>
          <w:szCs w:val="22"/>
          <w:lang w:eastAsia="en-GB"/>
        </w:rPr>
        <w:tab/>
      </w:r>
      <w:r w:rsidRPr="00540FF8">
        <w:rPr>
          <w:bCs/>
          <w:noProof/>
        </w:rPr>
        <w:t>NSCE-OAM</w:t>
      </w:r>
      <w:r>
        <w:rPr>
          <w:noProof/>
        </w:rPr>
        <w:tab/>
      </w:r>
      <w:r>
        <w:rPr>
          <w:noProof/>
        </w:rPr>
        <w:fldChar w:fldCharType="begin"/>
      </w:r>
      <w:r>
        <w:rPr>
          <w:noProof/>
        </w:rPr>
        <w:instrText xml:space="preserve"> PAGEREF _Toc129874896 \h </w:instrText>
      </w:r>
      <w:r>
        <w:rPr>
          <w:noProof/>
        </w:rPr>
      </w:r>
      <w:r>
        <w:rPr>
          <w:noProof/>
        </w:rPr>
        <w:fldChar w:fldCharType="separate"/>
      </w:r>
      <w:r>
        <w:rPr>
          <w:noProof/>
        </w:rPr>
        <w:t>18</w:t>
      </w:r>
      <w:r>
        <w:rPr>
          <w:noProof/>
        </w:rPr>
        <w:fldChar w:fldCharType="end"/>
      </w:r>
    </w:p>
    <w:p w14:paraId="5A5CE0D8" w14:textId="1005F58E" w:rsidR="002F1014" w:rsidRDefault="002F1014">
      <w:pPr>
        <w:pStyle w:val="TOC3"/>
        <w:rPr>
          <w:rFonts w:asciiTheme="minorHAnsi" w:eastAsiaTheme="minorEastAsia" w:hAnsiTheme="minorHAnsi" w:cstheme="minorBidi"/>
          <w:noProof/>
          <w:sz w:val="22"/>
          <w:szCs w:val="22"/>
          <w:lang w:eastAsia="en-GB"/>
        </w:rPr>
      </w:pPr>
      <w:r w:rsidRPr="00540FF8">
        <w:rPr>
          <w:bCs/>
          <w:noProof/>
        </w:rPr>
        <w:t>7.4.6</w:t>
      </w:r>
      <w:r>
        <w:rPr>
          <w:rFonts w:asciiTheme="minorHAnsi" w:eastAsiaTheme="minorEastAsia" w:hAnsiTheme="minorHAnsi" w:cstheme="minorBidi"/>
          <w:noProof/>
          <w:sz w:val="22"/>
          <w:szCs w:val="22"/>
          <w:lang w:eastAsia="en-GB"/>
        </w:rPr>
        <w:tab/>
      </w:r>
      <w:r w:rsidRPr="00540FF8">
        <w:rPr>
          <w:bCs/>
          <w:noProof/>
        </w:rPr>
        <w:t>SEAL-X</w:t>
      </w:r>
      <w:r>
        <w:rPr>
          <w:noProof/>
        </w:rPr>
        <w:tab/>
      </w:r>
      <w:r>
        <w:rPr>
          <w:noProof/>
        </w:rPr>
        <w:fldChar w:fldCharType="begin"/>
      </w:r>
      <w:r>
        <w:rPr>
          <w:noProof/>
        </w:rPr>
        <w:instrText xml:space="preserve"> PAGEREF _Toc129874897 \h </w:instrText>
      </w:r>
      <w:r>
        <w:rPr>
          <w:noProof/>
        </w:rPr>
      </w:r>
      <w:r>
        <w:rPr>
          <w:noProof/>
        </w:rPr>
        <w:fldChar w:fldCharType="separate"/>
      </w:r>
      <w:r>
        <w:rPr>
          <w:noProof/>
        </w:rPr>
        <w:t>18</w:t>
      </w:r>
      <w:r>
        <w:rPr>
          <w:noProof/>
        </w:rPr>
        <w:fldChar w:fldCharType="end"/>
      </w:r>
    </w:p>
    <w:p w14:paraId="382AB215" w14:textId="44E2D35A"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8</w:t>
      </w:r>
      <w:r>
        <w:rPr>
          <w:rFonts w:asciiTheme="minorHAnsi" w:eastAsiaTheme="minorEastAsia" w:hAnsiTheme="minorHAnsi" w:cstheme="minorBidi"/>
          <w:noProof/>
          <w:szCs w:val="22"/>
          <w:lang w:eastAsia="en-GB"/>
        </w:rPr>
        <w:tab/>
      </w:r>
      <w:r w:rsidRPr="00540FF8">
        <w:rPr>
          <w:noProof/>
          <w:lang w:val="en-IN"/>
        </w:rPr>
        <w:t>Identities and commonly used values</w:t>
      </w:r>
      <w:r>
        <w:rPr>
          <w:noProof/>
        </w:rPr>
        <w:tab/>
      </w:r>
      <w:r>
        <w:rPr>
          <w:noProof/>
        </w:rPr>
        <w:fldChar w:fldCharType="begin"/>
      </w:r>
      <w:r>
        <w:rPr>
          <w:noProof/>
        </w:rPr>
        <w:instrText xml:space="preserve"> PAGEREF _Toc129874898 \h </w:instrText>
      </w:r>
      <w:r>
        <w:rPr>
          <w:noProof/>
        </w:rPr>
      </w:r>
      <w:r>
        <w:rPr>
          <w:noProof/>
        </w:rPr>
        <w:fldChar w:fldCharType="separate"/>
      </w:r>
      <w:r>
        <w:rPr>
          <w:noProof/>
        </w:rPr>
        <w:t>18</w:t>
      </w:r>
      <w:r>
        <w:rPr>
          <w:noProof/>
        </w:rPr>
        <w:fldChar w:fldCharType="end"/>
      </w:r>
    </w:p>
    <w:p w14:paraId="58FEB3E2" w14:textId="7666DAEA" w:rsidR="002F1014" w:rsidRDefault="002F1014">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_Toc129874899 \h </w:instrText>
      </w:r>
      <w:r>
        <w:rPr>
          <w:noProof/>
        </w:rPr>
      </w:r>
      <w:r>
        <w:rPr>
          <w:noProof/>
        </w:rPr>
        <w:fldChar w:fldCharType="separate"/>
      </w:r>
      <w:r>
        <w:rPr>
          <w:noProof/>
        </w:rPr>
        <w:t>18</w:t>
      </w:r>
      <w:r>
        <w:rPr>
          <w:noProof/>
        </w:rPr>
        <w:fldChar w:fldCharType="end"/>
      </w:r>
    </w:p>
    <w:p w14:paraId="3E47C04A" w14:textId="3F7FFD85" w:rsidR="002F1014" w:rsidRDefault="002F1014">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NSCE server ID</w:t>
      </w:r>
      <w:r>
        <w:rPr>
          <w:noProof/>
        </w:rPr>
        <w:tab/>
      </w:r>
      <w:r>
        <w:rPr>
          <w:noProof/>
        </w:rPr>
        <w:fldChar w:fldCharType="begin"/>
      </w:r>
      <w:r>
        <w:rPr>
          <w:noProof/>
        </w:rPr>
        <w:instrText xml:space="preserve"> PAGEREF _Toc129874900 \h </w:instrText>
      </w:r>
      <w:r>
        <w:rPr>
          <w:noProof/>
        </w:rPr>
      </w:r>
      <w:r>
        <w:rPr>
          <w:noProof/>
        </w:rPr>
        <w:fldChar w:fldCharType="separate"/>
      </w:r>
      <w:r>
        <w:rPr>
          <w:noProof/>
        </w:rPr>
        <w:t>18</w:t>
      </w:r>
      <w:r>
        <w:rPr>
          <w:noProof/>
        </w:rPr>
        <w:fldChar w:fldCharType="end"/>
      </w:r>
    </w:p>
    <w:p w14:paraId="61A8B2E5" w14:textId="7195F31E" w:rsidR="002F1014" w:rsidRDefault="002F1014">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NSCE client ID</w:t>
      </w:r>
      <w:r>
        <w:rPr>
          <w:noProof/>
        </w:rPr>
        <w:tab/>
      </w:r>
      <w:r>
        <w:rPr>
          <w:noProof/>
        </w:rPr>
        <w:fldChar w:fldCharType="begin"/>
      </w:r>
      <w:r>
        <w:rPr>
          <w:noProof/>
        </w:rPr>
        <w:instrText xml:space="preserve"> PAGEREF _Toc129874901 \h </w:instrText>
      </w:r>
      <w:r>
        <w:rPr>
          <w:noProof/>
        </w:rPr>
      </w:r>
      <w:r>
        <w:rPr>
          <w:noProof/>
        </w:rPr>
        <w:fldChar w:fldCharType="separate"/>
      </w:r>
      <w:r>
        <w:rPr>
          <w:noProof/>
        </w:rPr>
        <w:t>18</w:t>
      </w:r>
      <w:r>
        <w:rPr>
          <w:noProof/>
        </w:rPr>
        <w:fldChar w:fldCharType="end"/>
      </w:r>
    </w:p>
    <w:p w14:paraId="1FE3D721" w14:textId="5D481B37" w:rsidR="002F1014" w:rsidRDefault="002F1014">
      <w:pPr>
        <w:pStyle w:val="TOC2"/>
        <w:rPr>
          <w:rFonts w:asciiTheme="minorHAnsi" w:eastAsiaTheme="minorEastAsia" w:hAnsiTheme="minorHAnsi" w:cstheme="minorBidi"/>
          <w:noProof/>
          <w:sz w:val="22"/>
          <w:szCs w:val="22"/>
          <w:lang w:eastAsia="en-GB"/>
        </w:rPr>
      </w:pPr>
      <w:r w:rsidRPr="00540FF8">
        <w:rPr>
          <w:bCs/>
          <w:noProof/>
        </w:rPr>
        <w:t>8.4</w:t>
      </w:r>
      <w:r>
        <w:rPr>
          <w:rFonts w:asciiTheme="minorHAnsi" w:eastAsiaTheme="minorEastAsia" w:hAnsiTheme="minorHAnsi" w:cstheme="minorBidi"/>
          <w:noProof/>
          <w:sz w:val="22"/>
          <w:szCs w:val="22"/>
          <w:lang w:eastAsia="en-GB"/>
        </w:rPr>
        <w:tab/>
      </w:r>
      <w:r w:rsidRPr="00540FF8">
        <w:rPr>
          <w:rFonts w:eastAsia="SimSun"/>
          <w:bCs/>
          <w:noProof/>
        </w:rPr>
        <w:t xml:space="preserve">Network </w:t>
      </w:r>
      <w:r w:rsidRPr="00540FF8">
        <w:rPr>
          <w:bCs/>
          <w:noProof/>
        </w:rPr>
        <w:t xml:space="preserve">Slice </w:t>
      </w:r>
      <w:r w:rsidRPr="00540FF8">
        <w:rPr>
          <w:rFonts w:eastAsia="SimSun"/>
          <w:bCs/>
          <w:noProof/>
        </w:rPr>
        <w:t xml:space="preserve">related </w:t>
      </w:r>
      <w:r w:rsidRPr="00540FF8">
        <w:rPr>
          <w:bCs/>
          <w:noProof/>
        </w:rPr>
        <w:t>Identifier</w:t>
      </w:r>
      <w:r>
        <w:rPr>
          <w:noProof/>
        </w:rPr>
        <w:tab/>
      </w:r>
      <w:r>
        <w:rPr>
          <w:noProof/>
        </w:rPr>
        <w:fldChar w:fldCharType="begin"/>
      </w:r>
      <w:r>
        <w:rPr>
          <w:noProof/>
        </w:rPr>
        <w:instrText xml:space="preserve"> PAGEREF _Toc129874902 \h </w:instrText>
      </w:r>
      <w:r>
        <w:rPr>
          <w:noProof/>
        </w:rPr>
      </w:r>
      <w:r>
        <w:rPr>
          <w:noProof/>
        </w:rPr>
        <w:fldChar w:fldCharType="separate"/>
      </w:r>
      <w:r>
        <w:rPr>
          <w:noProof/>
        </w:rPr>
        <w:t>19</w:t>
      </w:r>
      <w:r>
        <w:rPr>
          <w:noProof/>
        </w:rPr>
        <w:fldChar w:fldCharType="end"/>
      </w:r>
    </w:p>
    <w:p w14:paraId="02C0E1F6" w14:textId="71873F0C" w:rsidR="002F1014" w:rsidRDefault="002F1014">
      <w:pPr>
        <w:pStyle w:val="TOC2"/>
        <w:rPr>
          <w:rFonts w:asciiTheme="minorHAnsi" w:eastAsiaTheme="minorEastAsia" w:hAnsiTheme="minorHAnsi" w:cstheme="minorBidi"/>
          <w:noProof/>
          <w:sz w:val="22"/>
          <w:szCs w:val="22"/>
          <w:lang w:eastAsia="en-GB"/>
        </w:rPr>
      </w:pPr>
      <w:r>
        <w:rPr>
          <w:noProof/>
        </w:rPr>
        <w:lastRenderedPageBreak/>
        <w:t>8.</w:t>
      </w:r>
      <w:r w:rsidRPr="00540FF8">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Slice coverage area</w:t>
      </w:r>
      <w:r>
        <w:rPr>
          <w:noProof/>
        </w:rPr>
        <w:tab/>
      </w:r>
      <w:r>
        <w:rPr>
          <w:noProof/>
        </w:rPr>
        <w:fldChar w:fldCharType="begin"/>
      </w:r>
      <w:r>
        <w:rPr>
          <w:noProof/>
        </w:rPr>
        <w:instrText xml:space="preserve"> PAGEREF _Toc129874903 \h </w:instrText>
      </w:r>
      <w:r>
        <w:rPr>
          <w:noProof/>
        </w:rPr>
      </w:r>
      <w:r>
        <w:rPr>
          <w:noProof/>
        </w:rPr>
        <w:fldChar w:fldCharType="separate"/>
      </w:r>
      <w:r>
        <w:rPr>
          <w:noProof/>
        </w:rPr>
        <w:t>19</w:t>
      </w:r>
      <w:r>
        <w:rPr>
          <w:noProof/>
        </w:rPr>
        <w:fldChar w:fldCharType="end"/>
      </w:r>
    </w:p>
    <w:p w14:paraId="3CA94D18" w14:textId="4686221D" w:rsidR="002F1014" w:rsidRDefault="002F1014">
      <w:pPr>
        <w:pStyle w:val="TOC2"/>
        <w:rPr>
          <w:rFonts w:asciiTheme="minorHAnsi" w:eastAsiaTheme="minorEastAsia" w:hAnsiTheme="minorHAnsi" w:cstheme="minorBidi"/>
          <w:noProof/>
          <w:sz w:val="22"/>
          <w:szCs w:val="22"/>
          <w:lang w:eastAsia="en-GB"/>
        </w:rPr>
      </w:pPr>
      <w:r>
        <w:rPr>
          <w:noProof/>
        </w:rPr>
        <w:t>8.</w:t>
      </w:r>
      <w:r w:rsidRPr="00540FF8">
        <w:rPr>
          <w:rFonts w:eastAsiaTheme="minorEastAsia"/>
          <w:noProof/>
          <w:lang w:eastAsia="zh-CN"/>
        </w:rPr>
        <w:t>6</w:t>
      </w:r>
      <w:r>
        <w:rPr>
          <w:rFonts w:asciiTheme="minorHAnsi" w:eastAsiaTheme="minorEastAsia" w:hAnsiTheme="minorHAnsi" w:cstheme="minorBidi"/>
          <w:noProof/>
          <w:sz w:val="22"/>
          <w:szCs w:val="22"/>
          <w:lang w:eastAsia="en-GB"/>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_Toc129874904 \h </w:instrText>
      </w:r>
      <w:r>
        <w:rPr>
          <w:noProof/>
        </w:rPr>
      </w:r>
      <w:r>
        <w:rPr>
          <w:noProof/>
        </w:rPr>
        <w:fldChar w:fldCharType="separate"/>
      </w:r>
      <w:r>
        <w:rPr>
          <w:noProof/>
        </w:rPr>
        <w:t>19</w:t>
      </w:r>
      <w:r>
        <w:rPr>
          <w:noProof/>
        </w:rPr>
        <w:fldChar w:fldCharType="end"/>
      </w:r>
    </w:p>
    <w:p w14:paraId="45FF6A70" w14:textId="7EAAE1DD"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9</w:t>
      </w:r>
      <w:r>
        <w:rPr>
          <w:rFonts w:asciiTheme="minorHAnsi" w:eastAsiaTheme="minorEastAsia" w:hAnsiTheme="minorHAnsi" w:cstheme="minorBidi"/>
          <w:noProof/>
          <w:szCs w:val="22"/>
          <w:lang w:eastAsia="en-GB"/>
        </w:rPr>
        <w:tab/>
      </w:r>
      <w:r w:rsidRPr="00540FF8">
        <w:rPr>
          <w:noProof/>
          <w:lang w:val="en-IN"/>
        </w:rPr>
        <w:t>Procedures and information flows</w:t>
      </w:r>
      <w:r>
        <w:rPr>
          <w:noProof/>
        </w:rPr>
        <w:tab/>
      </w:r>
      <w:r>
        <w:rPr>
          <w:noProof/>
        </w:rPr>
        <w:fldChar w:fldCharType="begin"/>
      </w:r>
      <w:r>
        <w:rPr>
          <w:noProof/>
        </w:rPr>
        <w:instrText xml:space="preserve"> PAGEREF _Toc129874905 \h </w:instrText>
      </w:r>
      <w:r>
        <w:rPr>
          <w:noProof/>
        </w:rPr>
      </w:r>
      <w:r>
        <w:rPr>
          <w:noProof/>
        </w:rPr>
        <w:fldChar w:fldCharType="separate"/>
      </w:r>
      <w:r>
        <w:rPr>
          <w:noProof/>
        </w:rPr>
        <w:t>19</w:t>
      </w:r>
      <w:r>
        <w:rPr>
          <w:noProof/>
        </w:rPr>
        <w:fldChar w:fldCharType="end"/>
      </w:r>
    </w:p>
    <w:p w14:paraId="72A31790" w14:textId="445691F6" w:rsidR="002F1014" w:rsidRDefault="002F1014">
      <w:pPr>
        <w:pStyle w:val="TOC2"/>
        <w:rPr>
          <w:rFonts w:asciiTheme="minorHAnsi" w:eastAsiaTheme="minorEastAsia" w:hAnsiTheme="minorHAnsi" w:cstheme="minorBidi"/>
          <w:noProof/>
          <w:sz w:val="22"/>
          <w:szCs w:val="22"/>
          <w:lang w:eastAsia="en-GB"/>
        </w:rPr>
      </w:pPr>
      <w:r w:rsidRPr="00540FF8">
        <w:rPr>
          <w:rFonts w:eastAsia="SimSun"/>
          <w:noProof/>
          <w:lang w:val="en-US" w:eastAsia="zh-CN"/>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_Toc129874906 \h </w:instrText>
      </w:r>
      <w:r>
        <w:rPr>
          <w:noProof/>
        </w:rPr>
      </w:r>
      <w:r>
        <w:rPr>
          <w:noProof/>
        </w:rPr>
        <w:fldChar w:fldCharType="separate"/>
      </w:r>
      <w:r>
        <w:rPr>
          <w:noProof/>
        </w:rPr>
        <w:t>19</w:t>
      </w:r>
      <w:r>
        <w:rPr>
          <w:noProof/>
        </w:rPr>
        <w:fldChar w:fldCharType="end"/>
      </w:r>
    </w:p>
    <w:p w14:paraId="75CBD716" w14:textId="66446149" w:rsidR="002F1014" w:rsidRDefault="002F1014">
      <w:pPr>
        <w:pStyle w:val="TOC3"/>
        <w:rPr>
          <w:rFonts w:asciiTheme="minorHAnsi" w:eastAsiaTheme="minorEastAsia" w:hAnsiTheme="minorHAnsi" w:cstheme="minorBidi"/>
          <w:noProof/>
          <w:sz w:val="22"/>
          <w:szCs w:val="22"/>
          <w:lang w:eastAsia="en-GB"/>
        </w:rPr>
      </w:pPr>
      <w:r w:rsidRPr="00540FF8">
        <w:rPr>
          <w:bCs/>
          <w:noProof/>
        </w:rPr>
        <w:t>9.1.1</w:t>
      </w:r>
      <w:r>
        <w:rPr>
          <w:rFonts w:asciiTheme="minorHAnsi" w:eastAsiaTheme="minorEastAsia" w:hAnsiTheme="minorHAnsi" w:cstheme="minorBidi"/>
          <w:noProof/>
          <w:sz w:val="22"/>
          <w:szCs w:val="22"/>
          <w:lang w:eastAsia="en-GB"/>
        </w:rPr>
        <w:tab/>
      </w:r>
      <w:r w:rsidRPr="00540FF8">
        <w:rPr>
          <w:bCs/>
          <w:noProof/>
        </w:rPr>
        <w:t>Common Information Elements</w:t>
      </w:r>
      <w:r>
        <w:rPr>
          <w:noProof/>
        </w:rPr>
        <w:tab/>
      </w:r>
      <w:r>
        <w:rPr>
          <w:noProof/>
        </w:rPr>
        <w:fldChar w:fldCharType="begin"/>
      </w:r>
      <w:r>
        <w:rPr>
          <w:noProof/>
        </w:rPr>
        <w:instrText xml:space="preserve"> PAGEREF _Toc129874907 \h </w:instrText>
      </w:r>
      <w:r>
        <w:rPr>
          <w:noProof/>
        </w:rPr>
      </w:r>
      <w:r>
        <w:rPr>
          <w:noProof/>
        </w:rPr>
        <w:fldChar w:fldCharType="separate"/>
      </w:r>
      <w:r>
        <w:rPr>
          <w:noProof/>
        </w:rPr>
        <w:t>19</w:t>
      </w:r>
      <w:r>
        <w:rPr>
          <w:noProof/>
        </w:rPr>
        <w:fldChar w:fldCharType="end"/>
      </w:r>
    </w:p>
    <w:p w14:paraId="280756DD" w14:textId="152D400F" w:rsidR="002F1014" w:rsidRDefault="002F1014">
      <w:pPr>
        <w:pStyle w:val="TOC4"/>
        <w:rPr>
          <w:rFonts w:asciiTheme="minorHAnsi" w:eastAsiaTheme="minorEastAsia" w:hAnsiTheme="minorHAnsi" w:cstheme="minorBidi"/>
          <w:noProof/>
          <w:sz w:val="22"/>
          <w:szCs w:val="22"/>
          <w:lang w:eastAsia="en-GB"/>
        </w:rPr>
      </w:pPr>
      <w:r w:rsidRPr="00540FF8">
        <w:rPr>
          <w:bCs/>
          <w:noProof/>
        </w:rPr>
        <w:t>9.1.1.</w:t>
      </w:r>
      <w:r w:rsidRPr="00540FF8">
        <w:rPr>
          <w:rFonts w:eastAsiaTheme="minorEastAsia"/>
          <w:bCs/>
          <w:noProof/>
          <w:lang w:eastAsia="zh-CN"/>
        </w:rPr>
        <w:t>2</w:t>
      </w:r>
      <w:r>
        <w:rPr>
          <w:rFonts w:asciiTheme="minorHAnsi" w:eastAsiaTheme="minorEastAsia" w:hAnsiTheme="minorHAnsi" w:cstheme="minorBidi"/>
          <w:noProof/>
          <w:sz w:val="22"/>
          <w:szCs w:val="22"/>
          <w:lang w:eastAsia="en-GB"/>
        </w:rPr>
        <w:tab/>
      </w:r>
      <w:r w:rsidRPr="00540FF8">
        <w:rPr>
          <w:bCs/>
          <w:noProof/>
        </w:rPr>
        <w:t>Service requirement</w:t>
      </w:r>
      <w:r>
        <w:rPr>
          <w:noProof/>
        </w:rPr>
        <w:tab/>
      </w:r>
      <w:r>
        <w:rPr>
          <w:noProof/>
        </w:rPr>
        <w:fldChar w:fldCharType="begin"/>
      </w:r>
      <w:r>
        <w:rPr>
          <w:noProof/>
        </w:rPr>
        <w:instrText xml:space="preserve"> PAGEREF _Toc129874908 \h </w:instrText>
      </w:r>
      <w:r>
        <w:rPr>
          <w:noProof/>
        </w:rPr>
      </w:r>
      <w:r>
        <w:rPr>
          <w:noProof/>
        </w:rPr>
        <w:fldChar w:fldCharType="separate"/>
      </w:r>
      <w:r>
        <w:rPr>
          <w:noProof/>
        </w:rPr>
        <w:t>19</w:t>
      </w:r>
      <w:r>
        <w:rPr>
          <w:noProof/>
        </w:rPr>
        <w:fldChar w:fldCharType="end"/>
      </w:r>
    </w:p>
    <w:p w14:paraId="3C9C171B" w14:textId="79E4D497"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2</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R</w:t>
      </w:r>
      <w:r w:rsidRPr="00540FF8">
        <w:rPr>
          <w:bCs/>
          <w:noProof/>
        </w:rPr>
        <w:t>egistration</w:t>
      </w:r>
      <w:r>
        <w:rPr>
          <w:noProof/>
        </w:rPr>
        <w:tab/>
      </w:r>
      <w:r>
        <w:rPr>
          <w:noProof/>
        </w:rPr>
        <w:fldChar w:fldCharType="begin"/>
      </w:r>
      <w:r>
        <w:rPr>
          <w:noProof/>
        </w:rPr>
        <w:instrText xml:space="preserve"> PAGEREF _Toc129874909 \h </w:instrText>
      </w:r>
      <w:r>
        <w:rPr>
          <w:noProof/>
        </w:rPr>
      </w:r>
      <w:r>
        <w:rPr>
          <w:noProof/>
        </w:rPr>
        <w:fldChar w:fldCharType="separate"/>
      </w:r>
      <w:r>
        <w:rPr>
          <w:noProof/>
        </w:rPr>
        <w:t>20</w:t>
      </w:r>
      <w:r>
        <w:rPr>
          <w:noProof/>
        </w:rPr>
        <w:fldChar w:fldCharType="end"/>
      </w:r>
    </w:p>
    <w:p w14:paraId="4B2F30D6" w14:textId="491B3475" w:rsidR="002F1014" w:rsidRDefault="002F1014">
      <w:pPr>
        <w:pStyle w:val="TOC2"/>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_Toc129874910 \h </w:instrText>
      </w:r>
      <w:r>
        <w:rPr>
          <w:noProof/>
        </w:rPr>
      </w:r>
      <w:r>
        <w:rPr>
          <w:noProof/>
        </w:rPr>
        <w:fldChar w:fldCharType="separate"/>
      </w:r>
      <w:r>
        <w:rPr>
          <w:noProof/>
        </w:rPr>
        <w:t>20</w:t>
      </w:r>
      <w:r>
        <w:rPr>
          <w:noProof/>
        </w:rPr>
        <w:fldChar w:fldCharType="end"/>
      </w:r>
    </w:p>
    <w:p w14:paraId="6C716D43" w14:textId="3EA936A1"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_Toc129874911 \h </w:instrText>
      </w:r>
      <w:r>
        <w:rPr>
          <w:noProof/>
        </w:rPr>
      </w:r>
      <w:r>
        <w:rPr>
          <w:noProof/>
        </w:rPr>
        <w:fldChar w:fldCharType="separate"/>
      </w:r>
      <w:r>
        <w:rPr>
          <w:noProof/>
        </w:rPr>
        <w:t>20</w:t>
      </w:r>
      <w:r>
        <w:rPr>
          <w:noProof/>
        </w:rPr>
        <w:fldChar w:fldCharType="end"/>
      </w:r>
    </w:p>
    <w:p w14:paraId="56799647" w14:textId="3B299722"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_Toc129874912 \h </w:instrText>
      </w:r>
      <w:r>
        <w:rPr>
          <w:noProof/>
        </w:rPr>
      </w:r>
      <w:r>
        <w:rPr>
          <w:noProof/>
        </w:rPr>
        <w:fldChar w:fldCharType="separate"/>
      </w:r>
      <w:r>
        <w:rPr>
          <w:noProof/>
        </w:rPr>
        <w:t>20</w:t>
      </w:r>
      <w:r>
        <w:rPr>
          <w:noProof/>
        </w:rPr>
        <w:fldChar w:fldCharType="end"/>
      </w:r>
    </w:p>
    <w:p w14:paraId="11871436" w14:textId="2C73154F"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3</w:t>
      </w:r>
      <w:r>
        <w:rPr>
          <w:noProof/>
        </w:rPr>
        <w:t>.2.1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_Toc129874913 \h </w:instrText>
      </w:r>
      <w:r>
        <w:rPr>
          <w:noProof/>
        </w:rPr>
      </w:r>
      <w:r>
        <w:rPr>
          <w:noProof/>
        </w:rPr>
        <w:fldChar w:fldCharType="separate"/>
      </w:r>
      <w:r>
        <w:rPr>
          <w:noProof/>
        </w:rPr>
        <w:t>20</w:t>
      </w:r>
      <w:r>
        <w:rPr>
          <w:noProof/>
        </w:rPr>
        <w:fldChar w:fldCharType="end"/>
      </w:r>
    </w:p>
    <w:p w14:paraId="061F1D1C" w14:textId="3458DAB7" w:rsidR="002F1014" w:rsidRDefault="002F1014">
      <w:pPr>
        <w:pStyle w:val="TOC5"/>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_Toc129874914 \h </w:instrText>
      </w:r>
      <w:r>
        <w:rPr>
          <w:noProof/>
        </w:rPr>
      </w:r>
      <w:r>
        <w:rPr>
          <w:noProof/>
        </w:rPr>
        <w:fldChar w:fldCharType="separate"/>
      </w:r>
      <w:r>
        <w:rPr>
          <w:noProof/>
        </w:rPr>
        <w:t>20</w:t>
      </w:r>
      <w:r>
        <w:rPr>
          <w:noProof/>
        </w:rPr>
        <w:fldChar w:fldCharType="end"/>
      </w:r>
    </w:p>
    <w:p w14:paraId="72AC6534" w14:textId="5159CAB2"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.2.1</w:t>
      </w:r>
      <w:r w:rsidRPr="00540FF8">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Initial Configuration</w:t>
      </w:r>
      <w:r>
        <w:rPr>
          <w:noProof/>
        </w:rPr>
        <w:tab/>
      </w:r>
      <w:r>
        <w:rPr>
          <w:noProof/>
        </w:rPr>
        <w:fldChar w:fldCharType="begin"/>
      </w:r>
      <w:r>
        <w:rPr>
          <w:noProof/>
        </w:rPr>
        <w:instrText xml:space="preserve"> PAGEREF _Toc129874915 \h </w:instrText>
      </w:r>
      <w:r>
        <w:rPr>
          <w:noProof/>
        </w:rPr>
      </w:r>
      <w:r>
        <w:rPr>
          <w:noProof/>
        </w:rPr>
        <w:fldChar w:fldCharType="separate"/>
      </w:r>
      <w:r>
        <w:rPr>
          <w:noProof/>
        </w:rPr>
        <w:t>21</w:t>
      </w:r>
      <w:r>
        <w:rPr>
          <w:noProof/>
        </w:rPr>
        <w:fldChar w:fldCharType="end"/>
      </w:r>
    </w:p>
    <w:p w14:paraId="5AB37845" w14:textId="136D8361"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.2.</w:t>
      </w:r>
      <w:r w:rsidRPr="00540FF8">
        <w:rPr>
          <w:rFonts w:eastAsiaTheme="minorEastAsia"/>
          <w:noProof/>
          <w:lang w:eastAsia="zh-CN"/>
        </w:rPr>
        <w:t>1.3</w:t>
      </w:r>
      <w:r>
        <w:rPr>
          <w:rFonts w:asciiTheme="minorHAnsi" w:eastAsiaTheme="minorEastAsia" w:hAnsiTheme="minorHAnsi" w:cstheme="minorBidi"/>
          <w:noProof/>
          <w:sz w:val="22"/>
          <w:szCs w:val="22"/>
          <w:lang w:eastAsia="en-GB"/>
        </w:rPr>
        <w:tab/>
      </w:r>
      <w:r>
        <w:rPr>
          <w:noProof/>
        </w:rPr>
        <w:t>VAL server-initiated Configuration Update</w:t>
      </w:r>
      <w:r>
        <w:rPr>
          <w:noProof/>
        </w:rPr>
        <w:tab/>
      </w:r>
      <w:r>
        <w:rPr>
          <w:noProof/>
        </w:rPr>
        <w:fldChar w:fldCharType="begin"/>
      </w:r>
      <w:r>
        <w:rPr>
          <w:noProof/>
        </w:rPr>
        <w:instrText xml:space="preserve"> PAGEREF _Toc129874916 \h </w:instrText>
      </w:r>
      <w:r>
        <w:rPr>
          <w:noProof/>
        </w:rPr>
      </w:r>
      <w:r>
        <w:rPr>
          <w:noProof/>
        </w:rPr>
        <w:fldChar w:fldCharType="separate"/>
      </w:r>
      <w:r>
        <w:rPr>
          <w:noProof/>
        </w:rPr>
        <w:t>21</w:t>
      </w:r>
      <w:r>
        <w:rPr>
          <w:noProof/>
        </w:rPr>
        <w:fldChar w:fldCharType="end"/>
      </w:r>
    </w:p>
    <w:p w14:paraId="3219DCFD" w14:textId="7B806AB0"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Procedure on slice API translation</w:t>
      </w:r>
      <w:r>
        <w:rPr>
          <w:noProof/>
        </w:rPr>
        <w:tab/>
      </w:r>
      <w:r>
        <w:rPr>
          <w:noProof/>
        </w:rPr>
        <w:fldChar w:fldCharType="begin"/>
      </w:r>
      <w:r>
        <w:rPr>
          <w:noProof/>
        </w:rPr>
        <w:instrText xml:space="preserve"> PAGEREF _Toc129874917 \h </w:instrText>
      </w:r>
      <w:r>
        <w:rPr>
          <w:noProof/>
        </w:rPr>
      </w:r>
      <w:r>
        <w:rPr>
          <w:noProof/>
        </w:rPr>
        <w:fldChar w:fldCharType="separate"/>
      </w:r>
      <w:r>
        <w:rPr>
          <w:noProof/>
        </w:rPr>
        <w:t>22</w:t>
      </w:r>
      <w:r>
        <w:rPr>
          <w:noProof/>
        </w:rPr>
        <w:fldChar w:fldCharType="end"/>
      </w:r>
    </w:p>
    <w:p w14:paraId="253F9B4C" w14:textId="46965A29"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 xml:space="preserve">. </w:t>
      </w:r>
      <w:r w:rsidRPr="00540FF8">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_Toc129874918 \h </w:instrText>
      </w:r>
      <w:r>
        <w:rPr>
          <w:noProof/>
        </w:rPr>
      </w:r>
      <w:r>
        <w:rPr>
          <w:noProof/>
        </w:rPr>
        <w:fldChar w:fldCharType="separate"/>
      </w:r>
      <w:r>
        <w:rPr>
          <w:noProof/>
        </w:rPr>
        <w:t>23</w:t>
      </w:r>
      <w:r>
        <w:rPr>
          <w:noProof/>
        </w:rPr>
        <w:fldChar w:fldCharType="end"/>
      </w:r>
    </w:p>
    <w:p w14:paraId="14356DBB" w14:textId="1E468E84"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_Toc129874919 \h </w:instrText>
      </w:r>
      <w:r>
        <w:rPr>
          <w:noProof/>
        </w:rPr>
      </w:r>
      <w:r>
        <w:rPr>
          <w:noProof/>
        </w:rPr>
        <w:fldChar w:fldCharType="separate"/>
      </w:r>
      <w:r>
        <w:rPr>
          <w:noProof/>
        </w:rPr>
        <w:t>23</w:t>
      </w:r>
      <w:r>
        <w:rPr>
          <w:noProof/>
        </w:rPr>
        <w:fldChar w:fldCharType="end"/>
      </w:r>
    </w:p>
    <w:p w14:paraId="60BF5E79" w14:textId="27CB575F"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3</w:t>
      </w:r>
      <w:r>
        <w:rPr>
          <w:noProof/>
        </w:rPr>
        <w:t>.2</w:t>
      </w:r>
      <w:r>
        <w:rPr>
          <w:rFonts w:asciiTheme="minorHAnsi" w:eastAsiaTheme="minorEastAsia" w:hAnsiTheme="minorHAnsi" w:cstheme="minorBidi"/>
          <w:noProof/>
          <w:sz w:val="22"/>
          <w:szCs w:val="22"/>
          <w:lang w:eastAsia="en-GB"/>
        </w:rPr>
        <w:tab/>
      </w:r>
      <w:r>
        <w:rPr>
          <w:noProof/>
        </w:rPr>
        <w:t>VAL application requirement request</w:t>
      </w:r>
      <w:r>
        <w:rPr>
          <w:noProof/>
        </w:rPr>
        <w:tab/>
      </w:r>
      <w:r>
        <w:rPr>
          <w:noProof/>
        </w:rPr>
        <w:fldChar w:fldCharType="begin"/>
      </w:r>
      <w:r>
        <w:rPr>
          <w:noProof/>
        </w:rPr>
        <w:instrText xml:space="preserve"> PAGEREF _Toc129874920 \h </w:instrText>
      </w:r>
      <w:r>
        <w:rPr>
          <w:noProof/>
        </w:rPr>
      </w:r>
      <w:r>
        <w:rPr>
          <w:noProof/>
        </w:rPr>
        <w:fldChar w:fldCharType="separate"/>
      </w:r>
      <w:r>
        <w:rPr>
          <w:noProof/>
        </w:rPr>
        <w:t>23</w:t>
      </w:r>
      <w:r>
        <w:rPr>
          <w:noProof/>
        </w:rPr>
        <w:fldChar w:fldCharType="end"/>
      </w:r>
    </w:p>
    <w:p w14:paraId="289822FF" w14:textId="20A9B306"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.3</w:t>
      </w:r>
      <w:r>
        <w:rPr>
          <w:rFonts w:asciiTheme="minorHAnsi" w:eastAsiaTheme="minorEastAsia" w:hAnsiTheme="minorHAnsi" w:cstheme="minorBidi"/>
          <w:noProof/>
          <w:sz w:val="22"/>
          <w:szCs w:val="22"/>
          <w:lang w:eastAsia="en-GB"/>
        </w:rPr>
        <w:tab/>
      </w:r>
      <w:r>
        <w:rPr>
          <w:noProof/>
        </w:rPr>
        <w:t>VAL application requirement response</w:t>
      </w:r>
      <w:r>
        <w:rPr>
          <w:noProof/>
        </w:rPr>
        <w:tab/>
      </w:r>
      <w:r>
        <w:rPr>
          <w:noProof/>
        </w:rPr>
        <w:fldChar w:fldCharType="begin"/>
      </w:r>
      <w:r>
        <w:rPr>
          <w:noProof/>
        </w:rPr>
        <w:instrText xml:space="preserve"> PAGEREF _Toc129874921 \h </w:instrText>
      </w:r>
      <w:r>
        <w:rPr>
          <w:noProof/>
        </w:rPr>
      </w:r>
      <w:r>
        <w:rPr>
          <w:noProof/>
        </w:rPr>
        <w:fldChar w:fldCharType="separate"/>
      </w:r>
      <w:r>
        <w:rPr>
          <w:noProof/>
        </w:rPr>
        <w:t>24</w:t>
      </w:r>
      <w:r>
        <w:rPr>
          <w:noProof/>
        </w:rPr>
        <w:fldChar w:fldCharType="end"/>
      </w:r>
    </w:p>
    <w:p w14:paraId="6F835EB6" w14:textId="71D3CA3B"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.4</w:t>
      </w:r>
      <w:r>
        <w:rPr>
          <w:rFonts w:asciiTheme="minorHAnsi" w:eastAsiaTheme="minorEastAsia" w:hAnsiTheme="minorHAnsi" w:cstheme="minorBidi"/>
          <w:noProof/>
          <w:sz w:val="22"/>
          <w:szCs w:val="22"/>
          <w:lang w:eastAsia="en-GB"/>
        </w:rPr>
        <w:tab/>
      </w:r>
      <w:r>
        <w:rPr>
          <w:noProof/>
        </w:rPr>
        <w:t>Slice API information notify</w:t>
      </w:r>
      <w:r>
        <w:rPr>
          <w:noProof/>
        </w:rPr>
        <w:tab/>
      </w:r>
      <w:r>
        <w:rPr>
          <w:noProof/>
        </w:rPr>
        <w:fldChar w:fldCharType="begin"/>
      </w:r>
      <w:r>
        <w:rPr>
          <w:noProof/>
        </w:rPr>
        <w:instrText xml:space="preserve"> PAGEREF _Toc129874922 \h </w:instrText>
      </w:r>
      <w:r>
        <w:rPr>
          <w:noProof/>
        </w:rPr>
      </w:r>
      <w:r>
        <w:rPr>
          <w:noProof/>
        </w:rPr>
        <w:fldChar w:fldCharType="separate"/>
      </w:r>
      <w:r>
        <w:rPr>
          <w:noProof/>
        </w:rPr>
        <w:t>24</w:t>
      </w:r>
      <w:r>
        <w:rPr>
          <w:noProof/>
        </w:rPr>
        <w:fldChar w:fldCharType="end"/>
      </w:r>
    </w:p>
    <w:p w14:paraId="1DD5504C" w14:textId="558C12B8"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.5</w:t>
      </w:r>
      <w:r>
        <w:rPr>
          <w:rFonts w:asciiTheme="minorHAnsi" w:eastAsiaTheme="minorEastAsia" w:hAnsiTheme="minorHAnsi" w:cstheme="minorBidi"/>
          <w:noProof/>
          <w:sz w:val="22"/>
          <w:szCs w:val="22"/>
          <w:lang w:eastAsia="en-GB"/>
        </w:rPr>
        <w:tab/>
      </w:r>
      <w:r>
        <w:rPr>
          <w:noProof/>
        </w:rPr>
        <w:t>VAL server-initiated configuration update request</w:t>
      </w:r>
      <w:r>
        <w:rPr>
          <w:noProof/>
        </w:rPr>
        <w:tab/>
      </w:r>
      <w:r>
        <w:rPr>
          <w:noProof/>
        </w:rPr>
        <w:fldChar w:fldCharType="begin"/>
      </w:r>
      <w:r>
        <w:rPr>
          <w:noProof/>
        </w:rPr>
        <w:instrText xml:space="preserve"> PAGEREF _Toc129874923 \h </w:instrText>
      </w:r>
      <w:r>
        <w:rPr>
          <w:noProof/>
        </w:rPr>
      </w:r>
      <w:r>
        <w:rPr>
          <w:noProof/>
        </w:rPr>
        <w:fldChar w:fldCharType="separate"/>
      </w:r>
      <w:r>
        <w:rPr>
          <w:noProof/>
        </w:rPr>
        <w:t>24</w:t>
      </w:r>
      <w:r>
        <w:rPr>
          <w:noProof/>
        </w:rPr>
        <w:fldChar w:fldCharType="end"/>
      </w:r>
    </w:p>
    <w:p w14:paraId="1B7647E8" w14:textId="66086840" w:rsidR="002F1014" w:rsidRDefault="002F1014">
      <w:pPr>
        <w:pStyle w:val="TOC4"/>
        <w:rPr>
          <w:rFonts w:asciiTheme="minorHAnsi" w:eastAsiaTheme="minorEastAsia" w:hAnsiTheme="minorHAnsi" w:cstheme="minorBidi"/>
          <w:noProof/>
          <w:sz w:val="22"/>
          <w:szCs w:val="22"/>
          <w:lang w:eastAsia="en-GB"/>
        </w:rPr>
      </w:pPr>
      <w:r w:rsidRPr="00540FF8">
        <w:rPr>
          <w:bCs/>
          <w:noProof/>
        </w:rPr>
        <w:t>9.3.</w:t>
      </w:r>
      <w:r w:rsidRPr="00540FF8">
        <w:rPr>
          <w:rFonts w:eastAsiaTheme="minorEastAsia"/>
          <w:bCs/>
          <w:noProof/>
          <w:lang w:eastAsia="zh-CN"/>
        </w:rPr>
        <w:t>3</w:t>
      </w:r>
      <w:r w:rsidRPr="00540FF8">
        <w:rPr>
          <w:bCs/>
          <w:noProof/>
        </w:rPr>
        <w:t>.</w:t>
      </w:r>
      <w:r w:rsidRPr="00540FF8">
        <w:rPr>
          <w:rFonts w:eastAsiaTheme="minorEastAsia"/>
          <w:bCs/>
          <w:noProof/>
          <w:lang w:eastAsia="zh-CN"/>
        </w:rPr>
        <w:t>6</w:t>
      </w:r>
      <w:r>
        <w:rPr>
          <w:rFonts w:asciiTheme="minorHAnsi" w:eastAsiaTheme="minorEastAsia" w:hAnsiTheme="minorHAnsi" w:cstheme="minorBidi"/>
          <w:noProof/>
          <w:sz w:val="22"/>
          <w:szCs w:val="22"/>
          <w:lang w:eastAsia="en-GB"/>
        </w:rPr>
        <w:tab/>
      </w:r>
      <w:r w:rsidRPr="00540FF8">
        <w:rPr>
          <w:bCs/>
          <w:noProof/>
        </w:rPr>
        <w:t>VAL server-initiated configuration update response</w:t>
      </w:r>
      <w:r>
        <w:rPr>
          <w:noProof/>
        </w:rPr>
        <w:tab/>
      </w:r>
      <w:r>
        <w:rPr>
          <w:noProof/>
        </w:rPr>
        <w:fldChar w:fldCharType="begin"/>
      </w:r>
      <w:r>
        <w:rPr>
          <w:noProof/>
        </w:rPr>
        <w:instrText xml:space="preserve"> PAGEREF _Toc129874924 \h </w:instrText>
      </w:r>
      <w:r>
        <w:rPr>
          <w:noProof/>
        </w:rPr>
      </w:r>
      <w:r>
        <w:rPr>
          <w:noProof/>
        </w:rPr>
        <w:fldChar w:fldCharType="separate"/>
      </w:r>
      <w:r>
        <w:rPr>
          <w:noProof/>
        </w:rPr>
        <w:t>24</w:t>
      </w:r>
      <w:r>
        <w:rPr>
          <w:noProof/>
        </w:rPr>
        <w:fldChar w:fldCharType="end"/>
      </w:r>
    </w:p>
    <w:p w14:paraId="23B15005" w14:textId="26A0BCC8"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w:t>
      </w:r>
      <w:r w:rsidRPr="00540FF8">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slice API invocation request</w:t>
      </w:r>
      <w:r>
        <w:rPr>
          <w:noProof/>
        </w:rPr>
        <w:tab/>
      </w:r>
      <w:r>
        <w:rPr>
          <w:noProof/>
        </w:rPr>
        <w:fldChar w:fldCharType="begin"/>
      </w:r>
      <w:r>
        <w:rPr>
          <w:noProof/>
        </w:rPr>
        <w:instrText xml:space="preserve"> PAGEREF _Toc129874925 \h </w:instrText>
      </w:r>
      <w:r>
        <w:rPr>
          <w:noProof/>
        </w:rPr>
      </w:r>
      <w:r>
        <w:rPr>
          <w:noProof/>
        </w:rPr>
        <w:fldChar w:fldCharType="separate"/>
      </w:r>
      <w:r>
        <w:rPr>
          <w:noProof/>
        </w:rPr>
        <w:t>25</w:t>
      </w:r>
      <w:r>
        <w:rPr>
          <w:noProof/>
        </w:rPr>
        <w:fldChar w:fldCharType="end"/>
      </w:r>
    </w:p>
    <w:p w14:paraId="6457A741" w14:textId="2C39A4B2"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w:t>
      </w:r>
      <w:r w:rsidRPr="00540FF8">
        <w:rPr>
          <w:rFonts w:eastAsiaTheme="minorEastAsia"/>
          <w:noProof/>
          <w:lang w:eastAsia="zh-CN"/>
        </w:rPr>
        <w:t>8</w:t>
      </w:r>
      <w:r>
        <w:rPr>
          <w:rFonts w:asciiTheme="minorHAnsi" w:eastAsiaTheme="minorEastAsia" w:hAnsiTheme="minorHAnsi" w:cstheme="minorBidi"/>
          <w:noProof/>
          <w:sz w:val="22"/>
          <w:szCs w:val="22"/>
          <w:lang w:eastAsia="en-GB"/>
        </w:rPr>
        <w:tab/>
      </w:r>
      <w:r>
        <w:rPr>
          <w:noProof/>
        </w:rPr>
        <w:t>slice API invocation response</w:t>
      </w:r>
      <w:r>
        <w:rPr>
          <w:noProof/>
        </w:rPr>
        <w:tab/>
      </w:r>
      <w:r>
        <w:rPr>
          <w:noProof/>
        </w:rPr>
        <w:fldChar w:fldCharType="begin"/>
      </w:r>
      <w:r>
        <w:rPr>
          <w:noProof/>
        </w:rPr>
        <w:instrText xml:space="preserve"> PAGEREF _Toc129874926 \h </w:instrText>
      </w:r>
      <w:r>
        <w:rPr>
          <w:noProof/>
        </w:rPr>
      </w:r>
      <w:r>
        <w:rPr>
          <w:noProof/>
        </w:rPr>
        <w:fldChar w:fldCharType="separate"/>
      </w:r>
      <w:r>
        <w:rPr>
          <w:noProof/>
        </w:rPr>
        <w:t>25</w:t>
      </w:r>
      <w:r>
        <w:rPr>
          <w:noProof/>
        </w:rPr>
        <w:fldChar w:fldCharType="end"/>
      </w:r>
    </w:p>
    <w:p w14:paraId="11B867D8" w14:textId="2BEA0329"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_Toc129874927 \h </w:instrText>
      </w:r>
      <w:r>
        <w:rPr>
          <w:noProof/>
        </w:rPr>
      </w:r>
      <w:r>
        <w:rPr>
          <w:noProof/>
        </w:rPr>
        <w:fldChar w:fldCharType="separate"/>
      </w:r>
      <w:r>
        <w:rPr>
          <w:noProof/>
        </w:rPr>
        <w:t>25</w:t>
      </w:r>
      <w:r>
        <w:rPr>
          <w:noProof/>
        </w:rPr>
        <w:fldChar w:fldCharType="end"/>
      </w:r>
    </w:p>
    <w:p w14:paraId="6A748D47" w14:textId="44795249"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3</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_Toc129874928 \h </w:instrText>
      </w:r>
      <w:r>
        <w:rPr>
          <w:noProof/>
        </w:rPr>
      </w:r>
      <w:r>
        <w:rPr>
          <w:noProof/>
        </w:rPr>
        <w:fldChar w:fldCharType="separate"/>
      </w:r>
      <w:r>
        <w:rPr>
          <w:noProof/>
        </w:rPr>
        <w:t>25</w:t>
      </w:r>
      <w:r>
        <w:rPr>
          <w:noProof/>
        </w:rPr>
        <w:fldChar w:fldCharType="end"/>
      </w:r>
    </w:p>
    <w:p w14:paraId="145CC565" w14:textId="643FBC31"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4.2</w:t>
      </w:r>
      <w:r>
        <w:rPr>
          <w:rFonts w:asciiTheme="minorHAnsi" w:eastAsiaTheme="minorEastAsia" w:hAnsiTheme="minorHAnsi" w:cstheme="minorBidi"/>
          <w:noProof/>
          <w:sz w:val="22"/>
          <w:szCs w:val="22"/>
          <w:lang w:eastAsia="en-GB"/>
        </w:rPr>
        <w:tab/>
      </w:r>
      <w:r w:rsidRPr="00540FF8">
        <w:rPr>
          <w:noProof/>
          <w:lang w:val="en-US"/>
        </w:rPr>
        <w:t>SS_NSCE_</w:t>
      </w:r>
      <w:r>
        <w:rPr>
          <w:noProof/>
        </w:rPr>
        <w:t>SliceApiConfiguration API</w:t>
      </w:r>
      <w:r>
        <w:rPr>
          <w:noProof/>
        </w:rPr>
        <w:tab/>
      </w:r>
      <w:r>
        <w:rPr>
          <w:noProof/>
        </w:rPr>
        <w:fldChar w:fldCharType="begin"/>
      </w:r>
      <w:r>
        <w:rPr>
          <w:noProof/>
        </w:rPr>
        <w:instrText xml:space="preserve"> PAGEREF _Toc129874929 \h </w:instrText>
      </w:r>
      <w:r>
        <w:rPr>
          <w:noProof/>
        </w:rPr>
      </w:r>
      <w:r>
        <w:rPr>
          <w:noProof/>
        </w:rPr>
        <w:fldChar w:fldCharType="separate"/>
      </w:r>
      <w:r>
        <w:rPr>
          <w:noProof/>
        </w:rPr>
        <w:t>26</w:t>
      </w:r>
      <w:r>
        <w:rPr>
          <w:noProof/>
        </w:rPr>
        <w:fldChar w:fldCharType="end"/>
      </w:r>
    </w:p>
    <w:p w14:paraId="460D7D0C" w14:textId="78087E8D"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_Toc129874930 \h </w:instrText>
      </w:r>
      <w:r>
        <w:rPr>
          <w:noProof/>
        </w:rPr>
      </w:r>
      <w:r>
        <w:rPr>
          <w:noProof/>
        </w:rPr>
        <w:fldChar w:fldCharType="separate"/>
      </w:r>
      <w:r>
        <w:rPr>
          <w:noProof/>
        </w:rPr>
        <w:t>26</w:t>
      </w:r>
      <w:r>
        <w:rPr>
          <w:noProof/>
        </w:rPr>
        <w:fldChar w:fldCharType="end"/>
      </w:r>
    </w:p>
    <w:p w14:paraId="0E830888" w14:textId="6BD5CDA4"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4.2</w:t>
      </w:r>
      <w:r>
        <w:rPr>
          <w:noProof/>
        </w:rPr>
        <w:t>.2</w:t>
      </w:r>
      <w:r>
        <w:rPr>
          <w:rFonts w:asciiTheme="minorHAnsi" w:eastAsiaTheme="minorEastAsia" w:hAnsiTheme="minorHAnsi" w:cstheme="minorBidi"/>
          <w:noProof/>
          <w:sz w:val="22"/>
          <w:szCs w:val="22"/>
          <w:lang w:eastAsia="en-GB"/>
        </w:rPr>
        <w:tab/>
      </w:r>
      <w:r>
        <w:rPr>
          <w:noProof/>
        </w:rPr>
        <w:t>SS_NSCE_Slice_API_configuration</w:t>
      </w:r>
      <w:r>
        <w:rPr>
          <w:noProof/>
        </w:rPr>
        <w:tab/>
      </w:r>
      <w:r>
        <w:rPr>
          <w:noProof/>
        </w:rPr>
        <w:fldChar w:fldCharType="begin"/>
      </w:r>
      <w:r>
        <w:rPr>
          <w:noProof/>
        </w:rPr>
        <w:instrText xml:space="preserve"> PAGEREF _Toc129874931 \h </w:instrText>
      </w:r>
      <w:r>
        <w:rPr>
          <w:noProof/>
        </w:rPr>
      </w:r>
      <w:r>
        <w:rPr>
          <w:noProof/>
        </w:rPr>
        <w:fldChar w:fldCharType="separate"/>
      </w:r>
      <w:r>
        <w:rPr>
          <w:noProof/>
        </w:rPr>
        <w:t>26</w:t>
      </w:r>
      <w:r>
        <w:rPr>
          <w:noProof/>
        </w:rPr>
        <w:fldChar w:fldCharType="end"/>
      </w:r>
    </w:p>
    <w:p w14:paraId="53EB14B5" w14:textId="4A7028B2" w:rsidR="002F1014" w:rsidRDefault="002F1014">
      <w:pPr>
        <w:pStyle w:val="TOC5"/>
        <w:rPr>
          <w:rFonts w:asciiTheme="minorHAnsi" w:eastAsiaTheme="minorEastAsia" w:hAnsiTheme="minorHAnsi" w:cstheme="minorBidi"/>
          <w:noProof/>
          <w:sz w:val="22"/>
          <w:szCs w:val="22"/>
          <w:lang w:eastAsia="en-GB"/>
        </w:rPr>
      </w:pPr>
      <w:r>
        <w:rPr>
          <w:noProof/>
        </w:rPr>
        <w:t>9.3.</w:t>
      </w:r>
      <w:r w:rsidRPr="00540FF8">
        <w:rPr>
          <w:rFonts w:eastAsiaTheme="minorEastAsia"/>
          <w:noProof/>
          <w:lang w:eastAsia="zh-CN"/>
        </w:rPr>
        <w:t>4.2</w:t>
      </w:r>
      <w:r>
        <w:rPr>
          <w:noProof/>
        </w:rPr>
        <w:t>.3</w:t>
      </w:r>
      <w:r>
        <w:rPr>
          <w:rFonts w:asciiTheme="minorHAnsi" w:eastAsiaTheme="minorEastAsia" w:hAnsiTheme="minorHAnsi" w:cstheme="minorBidi"/>
          <w:noProof/>
          <w:sz w:val="22"/>
          <w:szCs w:val="22"/>
          <w:lang w:eastAsia="en-GB"/>
        </w:rPr>
        <w:tab/>
      </w:r>
      <w:r>
        <w:rPr>
          <w:noProof/>
        </w:rPr>
        <w:t>SS_NSCE_Slice_API_configuration_update</w:t>
      </w:r>
      <w:r>
        <w:rPr>
          <w:noProof/>
        </w:rPr>
        <w:tab/>
      </w:r>
      <w:r>
        <w:rPr>
          <w:noProof/>
        </w:rPr>
        <w:fldChar w:fldCharType="begin"/>
      </w:r>
      <w:r>
        <w:rPr>
          <w:noProof/>
        </w:rPr>
        <w:instrText xml:space="preserve"> PAGEREF _Toc129874932 \h </w:instrText>
      </w:r>
      <w:r>
        <w:rPr>
          <w:noProof/>
        </w:rPr>
      </w:r>
      <w:r>
        <w:rPr>
          <w:noProof/>
        </w:rPr>
        <w:fldChar w:fldCharType="separate"/>
      </w:r>
      <w:r>
        <w:rPr>
          <w:noProof/>
        </w:rPr>
        <w:t>26</w:t>
      </w:r>
      <w:r>
        <w:rPr>
          <w:noProof/>
        </w:rPr>
        <w:fldChar w:fldCharType="end"/>
      </w:r>
    </w:p>
    <w:p w14:paraId="7C8652A5" w14:textId="448ADFAB"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4.2</w:t>
      </w:r>
      <w:r>
        <w:rPr>
          <w:noProof/>
        </w:rPr>
        <w:t>.</w:t>
      </w:r>
      <w:r w:rsidRPr="00540FF8">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SS_NSCE_Slice_API_information_notify</w:t>
      </w:r>
      <w:r>
        <w:rPr>
          <w:noProof/>
        </w:rPr>
        <w:tab/>
      </w:r>
      <w:r>
        <w:rPr>
          <w:noProof/>
        </w:rPr>
        <w:fldChar w:fldCharType="begin"/>
      </w:r>
      <w:r>
        <w:rPr>
          <w:noProof/>
        </w:rPr>
        <w:instrText xml:space="preserve"> PAGEREF _Toc129874933 \h </w:instrText>
      </w:r>
      <w:r>
        <w:rPr>
          <w:noProof/>
        </w:rPr>
      </w:r>
      <w:r>
        <w:rPr>
          <w:noProof/>
        </w:rPr>
        <w:fldChar w:fldCharType="separate"/>
      </w:r>
      <w:r>
        <w:rPr>
          <w:noProof/>
        </w:rPr>
        <w:t>26</w:t>
      </w:r>
      <w:r>
        <w:rPr>
          <w:noProof/>
        </w:rPr>
        <w:fldChar w:fldCharType="end"/>
      </w:r>
    </w:p>
    <w:p w14:paraId="481D7D8D" w14:textId="6D5D3EA7"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sidRPr="00540FF8">
        <w:rPr>
          <w:rFonts w:eastAsiaTheme="minorEastAsia"/>
          <w:noProof/>
          <w:lang w:val="en-US" w:eastAsia="zh-CN"/>
        </w:rPr>
        <w:t>.</w:t>
      </w:r>
      <w:r w:rsidRPr="00540FF8">
        <w:rPr>
          <w:rFonts w:eastAsiaTheme="minorEastAsia"/>
          <w:noProof/>
          <w:lang w:eastAsia="zh-CN"/>
        </w:rPr>
        <w:t>4.3</w:t>
      </w:r>
      <w:r>
        <w:rPr>
          <w:rFonts w:asciiTheme="minorHAnsi" w:eastAsiaTheme="minorEastAsia" w:hAnsiTheme="minorHAnsi" w:cstheme="minorBidi"/>
          <w:noProof/>
          <w:sz w:val="22"/>
          <w:szCs w:val="22"/>
          <w:lang w:eastAsia="en-GB"/>
        </w:rPr>
        <w:tab/>
      </w:r>
      <w:r>
        <w:rPr>
          <w:noProof/>
        </w:rPr>
        <w:t>SS_NSCE_Slice_A</w:t>
      </w:r>
      <w:r w:rsidRPr="00540FF8">
        <w:rPr>
          <w:rFonts w:eastAsiaTheme="minorEastAsia"/>
          <w:noProof/>
          <w:lang w:eastAsia="zh-CN"/>
        </w:rPr>
        <w:t>p</w:t>
      </w:r>
      <w:r>
        <w:rPr>
          <w:noProof/>
        </w:rPr>
        <w:t>i</w:t>
      </w:r>
      <w:r w:rsidRPr="00540FF8">
        <w:rPr>
          <w:rFonts w:eastAsiaTheme="minorEastAsia"/>
          <w:noProof/>
          <w:lang w:eastAsia="zh-CN"/>
        </w:rPr>
        <w:t>I</w:t>
      </w:r>
      <w:r>
        <w:rPr>
          <w:noProof/>
        </w:rPr>
        <w:t>nvocation API</w:t>
      </w:r>
      <w:r>
        <w:rPr>
          <w:noProof/>
        </w:rPr>
        <w:tab/>
      </w:r>
      <w:r>
        <w:rPr>
          <w:noProof/>
        </w:rPr>
        <w:fldChar w:fldCharType="begin"/>
      </w:r>
      <w:r>
        <w:rPr>
          <w:noProof/>
        </w:rPr>
        <w:instrText xml:space="preserve"> PAGEREF _Toc129874934 \h </w:instrText>
      </w:r>
      <w:r>
        <w:rPr>
          <w:noProof/>
        </w:rPr>
      </w:r>
      <w:r>
        <w:rPr>
          <w:noProof/>
        </w:rPr>
        <w:fldChar w:fldCharType="separate"/>
      </w:r>
      <w:r>
        <w:rPr>
          <w:noProof/>
        </w:rPr>
        <w:t>26</w:t>
      </w:r>
      <w:r>
        <w:rPr>
          <w:noProof/>
        </w:rPr>
        <w:fldChar w:fldCharType="end"/>
      </w:r>
    </w:p>
    <w:p w14:paraId="2E665C92" w14:textId="1B2BEF0B"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_Toc129874935 \h </w:instrText>
      </w:r>
      <w:r>
        <w:rPr>
          <w:noProof/>
        </w:rPr>
      </w:r>
      <w:r>
        <w:rPr>
          <w:noProof/>
        </w:rPr>
        <w:fldChar w:fldCharType="separate"/>
      </w:r>
      <w:r>
        <w:rPr>
          <w:noProof/>
        </w:rPr>
        <w:t>26</w:t>
      </w:r>
      <w:r>
        <w:rPr>
          <w:noProof/>
        </w:rPr>
        <w:fldChar w:fldCharType="end"/>
      </w:r>
    </w:p>
    <w:p w14:paraId="27FA186B" w14:textId="7E122C3A"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4.3</w:t>
      </w:r>
      <w:r>
        <w:rPr>
          <w:noProof/>
        </w:rPr>
        <w:t>.2</w:t>
      </w:r>
      <w:r>
        <w:rPr>
          <w:rFonts w:asciiTheme="minorHAnsi" w:eastAsiaTheme="minorEastAsia" w:hAnsiTheme="minorHAnsi" w:cstheme="minorBidi"/>
          <w:noProof/>
          <w:sz w:val="22"/>
          <w:szCs w:val="22"/>
          <w:lang w:eastAsia="en-GB"/>
        </w:rPr>
        <w:tab/>
      </w:r>
      <w:r>
        <w:rPr>
          <w:noProof/>
        </w:rPr>
        <w:t>SS_NSCE_Slice_API_invocation</w:t>
      </w:r>
      <w:r>
        <w:rPr>
          <w:noProof/>
        </w:rPr>
        <w:tab/>
      </w:r>
      <w:r>
        <w:rPr>
          <w:noProof/>
        </w:rPr>
        <w:fldChar w:fldCharType="begin"/>
      </w:r>
      <w:r>
        <w:rPr>
          <w:noProof/>
        </w:rPr>
        <w:instrText xml:space="preserve"> PAGEREF _Toc129874936 \h </w:instrText>
      </w:r>
      <w:r>
        <w:rPr>
          <w:noProof/>
        </w:rPr>
      </w:r>
      <w:r>
        <w:rPr>
          <w:noProof/>
        </w:rPr>
        <w:fldChar w:fldCharType="separate"/>
      </w:r>
      <w:r>
        <w:rPr>
          <w:noProof/>
        </w:rPr>
        <w:t>27</w:t>
      </w:r>
      <w:r>
        <w:rPr>
          <w:noProof/>
        </w:rPr>
        <w:fldChar w:fldCharType="end"/>
      </w:r>
    </w:p>
    <w:p w14:paraId="4087905F" w14:textId="19C03641" w:rsidR="002F1014" w:rsidRDefault="002F1014">
      <w:pPr>
        <w:pStyle w:val="TOC2"/>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_Toc129874937 \h </w:instrText>
      </w:r>
      <w:r>
        <w:rPr>
          <w:noProof/>
        </w:rPr>
      </w:r>
      <w:r>
        <w:rPr>
          <w:noProof/>
        </w:rPr>
        <w:fldChar w:fldCharType="separate"/>
      </w:r>
      <w:r>
        <w:rPr>
          <w:noProof/>
        </w:rPr>
        <w:t>27</w:t>
      </w:r>
      <w:r>
        <w:rPr>
          <w:noProof/>
        </w:rPr>
        <w:fldChar w:fldCharType="end"/>
      </w:r>
    </w:p>
    <w:p w14:paraId="2BBA5BA3" w14:textId="2B50B24B"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_Toc129874938 \h </w:instrText>
      </w:r>
      <w:r>
        <w:rPr>
          <w:noProof/>
        </w:rPr>
      </w:r>
      <w:r>
        <w:rPr>
          <w:noProof/>
        </w:rPr>
        <w:fldChar w:fldCharType="separate"/>
      </w:r>
      <w:r>
        <w:rPr>
          <w:noProof/>
        </w:rPr>
        <w:t>27</w:t>
      </w:r>
      <w:r>
        <w:rPr>
          <w:noProof/>
        </w:rPr>
        <w:fldChar w:fldCharType="end"/>
      </w:r>
    </w:p>
    <w:p w14:paraId="275A4EDD" w14:textId="2A40BED0"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_Toc129874939 \h </w:instrText>
      </w:r>
      <w:r>
        <w:rPr>
          <w:noProof/>
        </w:rPr>
      </w:r>
      <w:r>
        <w:rPr>
          <w:noProof/>
        </w:rPr>
        <w:fldChar w:fldCharType="separate"/>
      </w:r>
      <w:r>
        <w:rPr>
          <w:noProof/>
        </w:rPr>
        <w:t>27</w:t>
      </w:r>
      <w:r>
        <w:rPr>
          <w:noProof/>
        </w:rPr>
        <w:fldChar w:fldCharType="end"/>
      </w:r>
    </w:p>
    <w:p w14:paraId="4E90352C" w14:textId="2302BF0B"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4</w:t>
      </w:r>
      <w:r>
        <w:rPr>
          <w:noProof/>
        </w:rPr>
        <w:t>.2.1</w:t>
      </w:r>
      <w:r>
        <w:rPr>
          <w:rFonts w:asciiTheme="minorHAnsi" w:eastAsiaTheme="minorEastAsia" w:hAnsiTheme="minorHAnsi" w:cstheme="minorBidi"/>
          <w:noProof/>
          <w:sz w:val="22"/>
          <w:szCs w:val="22"/>
          <w:lang w:eastAsia="en-GB"/>
        </w:rPr>
        <w:tab/>
      </w:r>
      <w:r>
        <w:rPr>
          <w:noProof/>
        </w:rPr>
        <w:t>Procedures on slice lifecycle management</w:t>
      </w:r>
      <w:r>
        <w:rPr>
          <w:noProof/>
        </w:rPr>
        <w:tab/>
      </w:r>
      <w:r>
        <w:rPr>
          <w:noProof/>
        </w:rPr>
        <w:fldChar w:fldCharType="begin"/>
      </w:r>
      <w:r>
        <w:rPr>
          <w:noProof/>
        </w:rPr>
        <w:instrText xml:space="preserve"> PAGEREF _Toc129874940 \h </w:instrText>
      </w:r>
      <w:r>
        <w:rPr>
          <w:noProof/>
        </w:rPr>
      </w:r>
      <w:r>
        <w:rPr>
          <w:noProof/>
        </w:rPr>
        <w:fldChar w:fldCharType="separate"/>
      </w:r>
      <w:r>
        <w:rPr>
          <w:noProof/>
        </w:rPr>
        <w:t>27</w:t>
      </w:r>
      <w:r>
        <w:rPr>
          <w:noProof/>
        </w:rPr>
        <w:fldChar w:fldCharType="end"/>
      </w:r>
    </w:p>
    <w:p w14:paraId="0D54BE5E" w14:textId="1E99A869"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_Toc129874941 \h </w:instrText>
      </w:r>
      <w:r>
        <w:rPr>
          <w:noProof/>
        </w:rPr>
      </w:r>
      <w:r>
        <w:rPr>
          <w:noProof/>
        </w:rPr>
        <w:fldChar w:fldCharType="separate"/>
      </w:r>
      <w:r>
        <w:rPr>
          <w:noProof/>
        </w:rPr>
        <w:t>29</w:t>
      </w:r>
      <w:r>
        <w:rPr>
          <w:noProof/>
        </w:rPr>
        <w:fldChar w:fldCharType="end"/>
      </w:r>
    </w:p>
    <w:p w14:paraId="0717C669" w14:textId="0FD16044"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_Toc129874942 \h </w:instrText>
      </w:r>
      <w:r>
        <w:rPr>
          <w:noProof/>
        </w:rPr>
      </w:r>
      <w:r>
        <w:rPr>
          <w:noProof/>
        </w:rPr>
        <w:fldChar w:fldCharType="separate"/>
      </w:r>
      <w:r>
        <w:rPr>
          <w:noProof/>
        </w:rPr>
        <w:t>29</w:t>
      </w:r>
      <w:r>
        <w:rPr>
          <w:noProof/>
        </w:rPr>
        <w:fldChar w:fldCharType="end"/>
      </w:r>
    </w:p>
    <w:p w14:paraId="36236EB4" w14:textId="725220DB"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.3.2</w:t>
      </w:r>
      <w:r>
        <w:rPr>
          <w:rFonts w:asciiTheme="minorHAnsi" w:eastAsiaTheme="minorEastAsia" w:hAnsiTheme="minorHAnsi" w:cstheme="minorBidi"/>
          <w:noProof/>
          <w:sz w:val="22"/>
          <w:szCs w:val="22"/>
          <w:lang w:eastAsia="en-GB"/>
        </w:rPr>
        <w:tab/>
      </w:r>
      <w:r>
        <w:rPr>
          <w:noProof/>
        </w:rPr>
        <w:t>Application layer network slice lifecycle management subscribe request</w:t>
      </w:r>
      <w:r>
        <w:rPr>
          <w:noProof/>
        </w:rPr>
        <w:tab/>
      </w:r>
      <w:r>
        <w:rPr>
          <w:noProof/>
        </w:rPr>
        <w:fldChar w:fldCharType="begin"/>
      </w:r>
      <w:r>
        <w:rPr>
          <w:noProof/>
        </w:rPr>
        <w:instrText xml:space="preserve"> PAGEREF _Toc129874943 \h </w:instrText>
      </w:r>
      <w:r>
        <w:rPr>
          <w:noProof/>
        </w:rPr>
      </w:r>
      <w:r>
        <w:rPr>
          <w:noProof/>
        </w:rPr>
        <w:fldChar w:fldCharType="separate"/>
      </w:r>
      <w:r>
        <w:rPr>
          <w:noProof/>
        </w:rPr>
        <w:t>29</w:t>
      </w:r>
      <w:r>
        <w:rPr>
          <w:noProof/>
        </w:rPr>
        <w:fldChar w:fldCharType="end"/>
      </w:r>
    </w:p>
    <w:p w14:paraId="085AD0F3" w14:textId="6753A0E2"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.3.3</w:t>
      </w:r>
      <w:r>
        <w:rPr>
          <w:rFonts w:asciiTheme="minorHAnsi" w:eastAsiaTheme="minorEastAsia" w:hAnsiTheme="minorHAnsi" w:cstheme="minorBidi"/>
          <w:noProof/>
          <w:sz w:val="22"/>
          <w:szCs w:val="22"/>
          <w:lang w:eastAsia="en-GB"/>
        </w:rPr>
        <w:tab/>
      </w:r>
      <w:r>
        <w:rPr>
          <w:noProof/>
        </w:rPr>
        <w:t>Application layer network slice lifecycle management response</w:t>
      </w:r>
      <w:r>
        <w:rPr>
          <w:noProof/>
        </w:rPr>
        <w:tab/>
      </w:r>
      <w:r>
        <w:rPr>
          <w:noProof/>
        </w:rPr>
        <w:fldChar w:fldCharType="begin"/>
      </w:r>
      <w:r>
        <w:rPr>
          <w:noProof/>
        </w:rPr>
        <w:instrText xml:space="preserve"> PAGEREF _Toc129874944 \h </w:instrText>
      </w:r>
      <w:r>
        <w:rPr>
          <w:noProof/>
        </w:rPr>
      </w:r>
      <w:r>
        <w:rPr>
          <w:noProof/>
        </w:rPr>
        <w:fldChar w:fldCharType="separate"/>
      </w:r>
      <w:r>
        <w:rPr>
          <w:noProof/>
        </w:rPr>
        <w:t>29</w:t>
      </w:r>
      <w:r>
        <w:rPr>
          <w:noProof/>
        </w:rPr>
        <w:fldChar w:fldCharType="end"/>
      </w:r>
    </w:p>
    <w:p w14:paraId="1F0EC0CA" w14:textId="7DC3C03A"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.3.4</w:t>
      </w:r>
      <w:r>
        <w:rPr>
          <w:rFonts w:asciiTheme="minorHAnsi" w:eastAsiaTheme="minorEastAsia" w:hAnsiTheme="minorHAnsi" w:cstheme="minorBidi"/>
          <w:noProof/>
          <w:sz w:val="22"/>
          <w:szCs w:val="22"/>
          <w:lang w:eastAsia="en-GB"/>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_Toc129874945 \h </w:instrText>
      </w:r>
      <w:r>
        <w:rPr>
          <w:noProof/>
        </w:rPr>
      </w:r>
      <w:r>
        <w:rPr>
          <w:noProof/>
        </w:rPr>
        <w:fldChar w:fldCharType="separate"/>
      </w:r>
      <w:r>
        <w:rPr>
          <w:noProof/>
        </w:rPr>
        <w:t>30</w:t>
      </w:r>
      <w:r>
        <w:rPr>
          <w:noProof/>
        </w:rPr>
        <w:fldChar w:fldCharType="end"/>
      </w:r>
    </w:p>
    <w:p w14:paraId="1406B5F0" w14:textId="468E2068"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.3.5</w:t>
      </w:r>
      <w:r>
        <w:rPr>
          <w:rFonts w:asciiTheme="minorHAnsi" w:eastAsiaTheme="minorEastAsia" w:hAnsiTheme="minorHAnsi" w:cstheme="minorBidi"/>
          <w:noProof/>
          <w:sz w:val="22"/>
          <w:szCs w:val="22"/>
          <w:lang w:eastAsia="en-GB"/>
        </w:rPr>
        <w:tab/>
      </w:r>
      <w:r>
        <w:rPr>
          <w:noProof/>
        </w:rPr>
        <w:t>QoE metrics subscribe</w:t>
      </w:r>
      <w:r>
        <w:rPr>
          <w:noProof/>
        </w:rPr>
        <w:tab/>
      </w:r>
      <w:r>
        <w:rPr>
          <w:noProof/>
        </w:rPr>
        <w:fldChar w:fldCharType="begin"/>
      </w:r>
      <w:r>
        <w:rPr>
          <w:noProof/>
        </w:rPr>
        <w:instrText xml:space="preserve"> PAGEREF _Toc129874946 \h </w:instrText>
      </w:r>
      <w:r>
        <w:rPr>
          <w:noProof/>
        </w:rPr>
      </w:r>
      <w:r>
        <w:rPr>
          <w:noProof/>
        </w:rPr>
        <w:fldChar w:fldCharType="separate"/>
      </w:r>
      <w:r>
        <w:rPr>
          <w:noProof/>
        </w:rPr>
        <w:t>30</w:t>
      </w:r>
      <w:r>
        <w:rPr>
          <w:noProof/>
        </w:rPr>
        <w:fldChar w:fldCharType="end"/>
      </w:r>
    </w:p>
    <w:p w14:paraId="607E86A3" w14:textId="16D1728F"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.3.6</w:t>
      </w:r>
      <w:r>
        <w:rPr>
          <w:rFonts w:asciiTheme="minorHAnsi" w:eastAsiaTheme="minorEastAsia" w:hAnsiTheme="minorHAnsi" w:cstheme="minorBidi"/>
          <w:noProof/>
          <w:sz w:val="22"/>
          <w:szCs w:val="22"/>
          <w:lang w:eastAsia="en-GB"/>
        </w:rPr>
        <w:tab/>
      </w:r>
      <w:r>
        <w:rPr>
          <w:noProof/>
        </w:rPr>
        <w:t>QoE metrics response</w:t>
      </w:r>
      <w:r>
        <w:rPr>
          <w:noProof/>
        </w:rPr>
        <w:tab/>
      </w:r>
      <w:r>
        <w:rPr>
          <w:noProof/>
        </w:rPr>
        <w:fldChar w:fldCharType="begin"/>
      </w:r>
      <w:r>
        <w:rPr>
          <w:noProof/>
        </w:rPr>
        <w:instrText xml:space="preserve"> PAGEREF _Toc129874947 \h </w:instrText>
      </w:r>
      <w:r>
        <w:rPr>
          <w:noProof/>
        </w:rPr>
      </w:r>
      <w:r>
        <w:rPr>
          <w:noProof/>
        </w:rPr>
        <w:fldChar w:fldCharType="separate"/>
      </w:r>
      <w:r>
        <w:rPr>
          <w:noProof/>
        </w:rPr>
        <w:t>31</w:t>
      </w:r>
      <w:r>
        <w:rPr>
          <w:noProof/>
        </w:rPr>
        <w:fldChar w:fldCharType="end"/>
      </w:r>
    </w:p>
    <w:p w14:paraId="70FFFBDF" w14:textId="393863B6"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4</w:t>
      </w:r>
      <w:r>
        <w:rPr>
          <w:noProof/>
        </w:rPr>
        <w:t>.3.7</w:t>
      </w:r>
      <w:r>
        <w:rPr>
          <w:rFonts w:asciiTheme="minorHAnsi" w:eastAsiaTheme="minorEastAsia" w:hAnsiTheme="minorHAnsi" w:cstheme="minorBidi"/>
          <w:noProof/>
          <w:sz w:val="22"/>
          <w:szCs w:val="22"/>
          <w:lang w:eastAsia="en-GB"/>
        </w:rPr>
        <w:tab/>
      </w:r>
      <w:r>
        <w:rPr>
          <w:noProof/>
        </w:rPr>
        <w:t>QoE metrics notification</w:t>
      </w:r>
      <w:r>
        <w:rPr>
          <w:noProof/>
        </w:rPr>
        <w:tab/>
      </w:r>
      <w:r>
        <w:rPr>
          <w:noProof/>
        </w:rPr>
        <w:fldChar w:fldCharType="begin"/>
      </w:r>
      <w:r>
        <w:rPr>
          <w:noProof/>
        </w:rPr>
        <w:instrText xml:space="preserve"> PAGEREF _Toc129874948 \h </w:instrText>
      </w:r>
      <w:r>
        <w:rPr>
          <w:noProof/>
        </w:rPr>
      </w:r>
      <w:r>
        <w:rPr>
          <w:noProof/>
        </w:rPr>
        <w:fldChar w:fldCharType="separate"/>
      </w:r>
      <w:r>
        <w:rPr>
          <w:noProof/>
        </w:rPr>
        <w:t>31</w:t>
      </w:r>
      <w:r>
        <w:rPr>
          <w:noProof/>
        </w:rPr>
        <w:fldChar w:fldCharType="end"/>
      </w:r>
    </w:p>
    <w:p w14:paraId="276E7FFE" w14:textId="48A4B8E1"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.3.8</w:t>
      </w:r>
      <w:r>
        <w:rPr>
          <w:rFonts w:asciiTheme="minorHAnsi" w:eastAsiaTheme="minorEastAsia" w:hAnsiTheme="minorHAnsi" w:cstheme="minorBidi"/>
          <w:noProof/>
          <w:sz w:val="22"/>
          <w:szCs w:val="22"/>
          <w:lang w:eastAsia="en-GB"/>
        </w:rPr>
        <w:tab/>
      </w:r>
      <w:r>
        <w:rPr>
          <w:noProof/>
        </w:rPr>
        <w:t>Network slice LCM recommendation request</w:t>
      </w:r>
      <w:r>
        <w:rPr>
          <w:noProof/>
        </w:rPr>
        <w:tab/>
      </w:r>
      <w:r>
        <w:rPr>
          <w:noProof/>
        </w:rPr>
        <w:fldChar w:fldCharType="begin"/>
      </w:r>
      <w:r>
        <w:rPr>
          <w:noProof/>
        </w:rPr>
        <w:instrText xml:space="preserve"> PAGEREF _Toc129874949 \h </w:instrText>
      </w:r>
      <w:r>
        <w:rPr>
          <w:noProof/>
        </w:rPr>
      </w:r>
      <w:r>
        <w:rPr>
          <w:noProof/>
        </w:rPr>
        <w:fldChar w:fldCharType="separate"/>
      </w:r>
      <w:r>
        <w:rPr>
          <w:noProof/>
        </w:rPr>
        <w:t>31</w:t>
      </w:r>
      <w:r>
        <w:rPr>
          <w:noProof/>
        </w:rPr>
        <w:fldChar w:fldCharType="end"/>
      </w:r>
    </w:p>
    <w:p w14:paraId="5530EEFE" w14:textId="1803F03D"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.3.9</w:t>
      </w:r>
      <w:r>
        <w:rPr>
          <w:rFonts w:asciiTheme="minorHAnsi" w:eastAsiaTheme="minorEastAsia" w:hAnsiTheme="minorHAnsi" w:cstheme="minorBidi"/>
          <w:noProof/>
          <w:sz w:val="22"/>
          <w:szCs w:val="22"/>
          <w:lang w:eastAsia="en-GB"/>
        </w:rPr>
        <w:tab/>
      </w:r>
      <w:r>
        <w:rPr>
          <w:noProof/>
        </w:rPr>
        <w:t>Network slice LCM recommendation response</w:t>
      </w:r>
      <w:r>
        <w:rPr>
          <w:noProof/>
        </w:rPr>
        <w:tab/>
      </w:r>
      <w:r>
        <w:rPr>
          <w:noProof/>
        </w:rPr>
        <w:fldChar w:fldCharType="begin"/>
      </w:r>
      <w:r>
        <w:rPr>
          <w:noProof/>
        </w:rPr>
        <w:instrText xml:space="preserve"> PAGEREF _Toc129874950 \h </w:instrText>
      </w:r>
      <w:r>
        <w:rPr>
          <w:noProof/>
        </w:rPr>
      </w:r>
      <w:r>
        <w:rPr>
          <w:noProof/>
        </w:rPr>
        <w:fldChar w:fldCharType="separate"/>
      </w:r>
      <w:r>
        <w:rPr>
          <w:noProof/>
        </w:rPr>
        <w:t>31</w:t>
      </w:r>
      <w:r>
        <w:rPr>
          <w:noProof/>
        </w:rPr>
        <w:fldChar w:fldCharType="end"/>
      </w:r>
    </w:p>
    <w:p w14:paraId="514D5732" w14:textId="3A82E89A"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4</w:t>
      </w:r>
      <w:r>
        <w:rPr>
          <w:noProof/>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_Toc129874951 \h </w:instrText>
      </w:r>
      <w:r>
        <w:rPr>
          <w:noProof/>
        </w:rPr>
      </w:r>
      <w:r>
        <w:rPr>
          <w:noProof/>
        </w:rPr>
        <w:fldChar w:fldCharType="separate"/>
      </w:r>
      <w:r>
        <w:rPr>
          <w:noProof/>
        </w:rPr>
        <w:t>32</w:t>
      </w:r>
      <w:r>
        <w:rPr>
          <w:noProof/>
        </w:rPr>
        <w:fldChar w:fldCharType="end"/>
      </w:r>
    </w:p>
    <w:p w14:paraId="1F16F999" w14:textId="17F3D44F"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_Toc129874952 \h </w:instrText>
      </w:r>
      <w:r>
        <w:rPr>
          <w:noProof/>
        </w:rPr>
      </w:r>
      <w:r>
        <w:rPr>
          <w:noProof/>
        </w:rPr>
        <w:fldChar w:fldCharType="separate"/>
      </w:r>
      <w:r>
        <w:rPr>
          <w:noProof/>
        </w:rPr>
        <w:t>32</w:t>
      </w:r>
      <w:r>
        <w:rPr>
          <w:noProof/>
        </w:rPr>
        <w:fldChar w:fldCharType="end"/>
      </w:r>
    </w:p>
    <w:p w14:paraId="4F7233A7" w14:textId="7B23522F"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.4.2</w:t>
      </w:r>
      <w:r>
        <w:rPr>
          <w:rFonts w:asciiTheme="minorHAnsi" w:eastAsiaTheme="minorEastAsia" w:hAnsiTheme="minorHAnsi" w:cstheme="minorBidi"/>
          <w:noProof/>
          <w:sz w:val="22"/>
          <w:szCs w:val="22"/>
          <w:lang w:eastAsia="en-GB"/>
        </w:rPr>
        <w:tab/>
      </w:r>
      <w:r>
        <w:rPr>
          <w:noProof/>
        </w:rPr>
        <w:t>SS_NSCE_</w:t>
      </w:r>
      <w:r w:rsidRPr="00540FF8">
        <w:rPr>
          <w:rFonts w:cs="Arial"/>
          <w:noProof/>
        </w:rPr>
        <w:t>AppLayer</w:t>
      </w:r>
      <w:r>
        <w:rPr>
          <w:noProof/>
        </w:rPr>
        <w:t>NSLCM_Subscribe operation</w:t>
      </w:r>
      <w:r>
        <w:rPr>
          <w:noProof/>
        </w:rPr>
        <w:tab/>
      </w:r>
      <w:r>
        <w:rPr>
          <w:noProof/>
        </w:rPr>
        <w:fldChar w:fldCharType="begin"/>
      </w:r>
      <w:r>
        <w:rPr>
          <w:noProof/>
        </w:rPr>
        <w:instrText xml:space="preserve"> PAGEREF _Toc129874953 \h </w:instrText>
      </w:r>
      <w:r>
        <w:rPr>
          <w:noProof/>
        </w:rPr>
      </w:r>
      <w:r>
        <w:rPr>
          <w:noProof/>
        </w:rPr>
        <w:fldChar w:fldCharType="separate"/>
      </w:r>
      <w:r>
        <w:rPr>
          <w:noProof/>
        </w:rPr>
        <w:t>32</w:t>
      </w:r>
      <w:r>
        <w:rPr>
          <w:noProof/>
        </w:rPr>
        <w:fldChar w:fldCharType="end"/>
      </w:r>
    </w:p>
    <w:p w14:paraId="6B347C09" w14:textId="6916F6C8"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.4.3</w:t>
      </w:r>
      <w:r>
        <w:rPr>
          <w:rFonts w:asciiTheme="minorHAnsi" w:eastAsiaTheme="minorEastAsia" w:hAnsiTheme="minorHAnsi" w:cstheme="minorBidi"/>
          <w:noProof/>
          <w:sz w:val="22"/>
          <w:szCs w:val="22"/>
          <w:lang w:eastAsia="en-GB"/>
        </w:rPr>
        <w:tab/>
      </w:r>
      <w:r>
        <w:rPr>
          <w:noProof/>
        </w:rPr>
        <w:t>SS_NSCE_</w:t>
      </w:r>
      <w:r w:rsidRPr="00540FF8">
        <w:rPr>
          <w:rFonts w:cs="Arial"/>
          <w:noProof/>
        </w:rPr>
        <w:t>AppLayer</w:t>
      </w:r>
      <w:r>
        <w:rPr>
          <w:noProof/>
        </w:rPr>
        <w:t>NSLCM_Notify operation</w:t>
      </w:r>
      <w:r>
        <w:rPr>
          <w:noProof/>
        </w:rPr>
        <w:tab/>
      </w:r>
      <w:r>
        <w:rPr>
          <w:noProof/>
        </w:rPr>
        <w:fldChar w:fldCharType="begin"/>
      </w:r>
      <w:r>
        <w:rPr>
          <w:noProof/>
        </w:rPr>
        <w:instrText xml:space="preserve"> PAGEREF _Toc129874954 \h </w:instrText>
      </w:r>
      <w:r>
        <w:rPr>
          <w:noProof/>
        </w:rPr>
      </w:r>
      <w:r>
        <w:rPr>
          <w:noProof/>
        </w:rPr>
        <w:fldChar w:fldCharType="separate"/>
      </w:r>
      <w:r>
        <w:rPr>
          <w:noProof/>
        </w:rPr>
        <w:t>32</w:t>
      </w:r>
      <w:r>
        <w:rPr>
          <w:noProof/>
        </w:rPr>
        <w:fldChar w:fldCharType="end"/>
      </w:r>
    </w:p>
    <w:p w14:paraId="57875476" w14:textId="3E1BE831"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.4.4</w:t>
      </w:r>
      <w:r>
        <w:rPr>
          <w:rFonts w:asciiTheme="minorHAnsi" w:eastAsiaTheme="minorEastAsia" w:hAnsiTheme="minorHAnsi" w:cstheme="minorBidi"/>
          <w:noProof/>
          <w:sz w:val="22"/>
          <w:szCs w:val="22"/>
          <w:lang w:eastAsia="en-GB"/>
        </w:rPr>
        <w:tab/>
      </w:r>
      <w:r>
        <w:rPr>
          <w:noProof/>
        </w:rPr>
        <w:t>SS_NSCE_</w:t>
      </w:r>
      <w:r w:rsidRPr="00540FF8">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_Toc129874955 \h </w:instrText>
      </w:r>
      <w:r>
        <w:rPr>
          <w:noProof/>
        </w:rPr>
      </w:r>
      <w:r>
        <w:rPr>
          <w:noProof/>
        </w:rPr>
        <w:fldChar w:fldCharType="separate"/>
      </w:r>
      <w:r>
        <w:rPr>
          <w:noProof/>
        </w:rPr>
        <w:t>32</w:t>
      </w:r>
      <w:r>
        <w:rPr>
          <w:noProof/>
        </w:rPr>
        <w:fldChar w:fldCharType="end"/>
      </w:r>
    </w:p>
    <w:p w14:paraId="7DC021FB" w14:textId="06820C90"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.4.5</w:t>
      </w:r>
      <w:r>
        <w:rPr>
          <w:rFonts w:asciiTheme="minorHAnsi" w:eastAsiaTheme="minorEastAsia" w:hAnsiTheme="minorHAnsi" w:cstheme="minorBidi"/>
          <w:noProof/>
          <w:sz w:val="22"/>
          <w:szCs w:val="22"/>
          <w:lang w:eastAsia="en-GB"/>
        </w:rPr>
        <w:tab/>
      </w:r>
      <w:r>
        <w:rPr>
          <w:noProof/>
        </w:rPr>
        <w:t>SS_NSCE_</w:t>
      </w:r>
      <w:r w:rsidRPr="00540FF8">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_Toc129874956 \h </w:instrText>
      </w:r>
      <w:r>
        <w:rPr>
          <w:noProof/>
        </w:rPr>
      </w:r>
      <w:r>
        <w:rPr>
          <w:noProof/>
        </w:rPr>
        <w:fldChar w:fldCharType="separate"/>
      </w:r>
      <w:r>
        <w:rPr>
          <w:noProof/>
        </w:rPr>
        <w:t>33</w:t>
      </w:r>
      <w:r>
        <w:rPr>
          <w:noProof/>
        </w:rPr>
        <w:fldChar w:fldCharType="end"/>
      </w:r>
    </w:p>
    <w:p w14:paraId="4EE4A8B2" w14:textId="16A98509"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.4.6</w:t>
      </w:r>
      <w:r>
        <w:rPr>
          <w:rFonts w:asciiTheme="minorHAnsi" w:eastAsiaTheme="minorEastAsia" w:hAnsiTheme="minorHAnsi" w:cstheme="minorBidi"/>
          <w:noProof/>
          <w:sz w:val="22"/>
          <w:szCs w:val="22"/>
          <w:lang w:eastAsia="en-GB"/>
        </w:rPr>
        <w:tab/>
      </w:r>
      <w:r>
        <w:rPr>
          <w:noProof/>
        </w:rPr>
        <w:t>SS_NSCE_</w:t>
      </w:r>
      <w:r w:rsidRPr="00540FF8">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_Toc129874957 \h </w:instrText>
      </w:r>
      <w:r>
        <w:rPr>
          <w:noProof/>
        </w:rPr>
      </w:r>
      <w:r>
        <w:rPr>
          <w:noProof/>
        </w:rPr>
        <w:fldChar w:fldCharType="separate"/>
      </w:r>
      <w:r>
        <w:rPr>
          <w:noProof/>
        </w:rPr>
        <w:t>33</w:t>
      </w:r>
      <w:r>
        <w:rPr>
          <w:noProof/>
        </w:rPr>
        <w:fldChar w:fldCharType="end"/>
      </w:r>
    </w:p>
    <w:p w14:paraId="3528A116" w14:textId="1B76CC9B" w:rsidR="002F1014" w:rsidRDefault="002F1014">
      <w:pPr>
        <w:pStyle w:val="TOC2"/>
        <w:rPr>
          <w:rFonts w:asciiTheme="minorHAnsi" w:eastAsiaTheme="minorEastAsia" w:hAnsiTheme="minorHAnsi" w:cstheme="minorBidi"/>
          <w:noProof/>
          <w:sz w:val="22"/>
          <w:szCs w:val="22"/>
          <w:lang w:eastAsia="en-GB"/>
        </w:rPr>
      </w:pPr>
      <w:r w:rsidRPr="00540FF8">
        <w:rPr>
          <w:rFonts w:cs="Arial"/>
          <w:noProof/>
          <w:lang w:val="en-US" w:eastAsia="zh-CN"/>
        </w:rPr>
        <w:t>9</w:t>
      </w:r>
      <w:r>
        <w:rPr>
          <w:noProof/>
        </w:rPr>
        <w:t>.</w:t>
      </w:r>
      <w:r w:rsidRPr="00540FF8">
        <w:rPr>
          <w:rFonts w:eastAsiaTheme="minorEastAsia"/>
          <w:noProof/>
          <w:lang w:val="en-US" w:eastAsia="zh-CN"/>
        </w:rPr>
        <w:t>5</w:t>
      </w:r>
      <w:r>
        <w:rPr>
          <w:rFonts w:asciiTheme="minorHAnsi" w:eastAsiaTheme="minorEastAsia" w:hAnsiTheme="minorHAnsi" w:cstheme="minorBidi"/>
          <w:noProof/>
          <w:sz w:val="22"/>
          <w:szCs w:val="22"/>
          <w:lang w:eastAsia="en-GB"/>
        </w:rPr>
        <w:tab/>
      </w:r>
      <w:r w:rsidRPr="00540FF8">
        <w:rPr>
          <w:noProof/>
          <w:lang w:val="en-US" w:eastAsia="zh-CN"/>
        </w:rPr>
        <w:t>Network slice optimization based on AF policy</w:t>
      </w:r>
      <w:r>
        <w:rPr>
          <w:noProof/>
        </w:rPr>
        <w:tab/>
      </w:r>
      <w:r>
        <w:rPr>
          <w:noProof/>
        </w:rPr>
        <w:fldChar w:fldCharType="begin"/>
      </w:r>
      <w:r>
        <w:rPr>
          <w:noProof/>
        </w:rPr>
        <w:instrText xml:space="preserve"> PAGEREF _Toc129874958 \h </w:instrText>
      </w:r>
      <w:r>
        <w:rPr>
          <w:noProof/>
        </w:rPr>
      </w:r>
      <w:r>
        <w:rPr>
          <w:noProof/>
        </w:rPr>
        <w:fldChar w:fldCharType="separate"/>
      </w:r>
      <w:r>
        <w:rPr>
          <w:noProof/>
        </w:rPr>
        <w:t>33</w:t>
      </w:r>
      <w:r>
        <w:rPr>
          <w:noProof/>
        </w:rPr>
        <w:fldChar w:fldCharType="end"/>
      </w:r>
    </w:p>
    <w:p w14:paraId="72B89C76" w14:textId="0F9CDF7B" w:rsidR="002F1014" w:rsidRDefault="002F1014">
      <w:pPr>
        <w:pStyle w:val="TOC3"/>
        <w:rPr>
          <w:rFonts w:asciiTheme="minorHAnsi" w:eastAsiaTheme="minorEastAsia" w:hAnsiTheme="minorHAnsi" w:cstheme="minorBidi"/>
          <w:noProof/>
          <w:sz w:val="22"/>
          <w:szCs w:val="22"/>
          <w:lang w:eastAsia="en-GB"/>
        </w:rPr>
      </w:pPr>
      <w:r w:rsidRPr="00540FF8">
        <w:rPr>
          <w:noProof/>
          <w:lang w:val="en-US" w:eastAsia="zh-CN"/>
        </w:rPr>
        <w:t>9.</w:t>
      </w:r>
      <w:r w:rsidRPr="00540FF8">
        <w:rPr>
          <w:rFonts w:eastAsiaTheme="minorEastAsia"/>
          <w:noProof/>
          <w:lang w:val="en-IN" w:eastAsia="zh-CN"/>
        </w:rPr>
        <w:t>5</w:t>
      </w:r>
      <w:r w:rsidRPr="00540FF8">
        <w:rPr>
          <w:noProof/>
          <w:lang w:val="en-IN"/>
        </w:rPr>
        <w:t>.1</w:t>
      </w:r>
      <w:r>
        <w:rPr>
          <w:rFonts w:asciiTheme="minorHAnsi" w:eastAsiaTheme="minorEastAsia" w:hAnsiTheme="minorHAnsi" w:cstheme="minorBidi"/>
          <w:noProof/>
          <w:sz w:val="22"/>
          <w:szCs w:val="22"/>
          <w:lang w:eastAsia="en-GB"/>
        </w:rPr>
        <w:tab/>
      </w:r>
      <w:r w:rsidRPr="00540FF8">
        <w:rPr>
          <w:noProof/>
          <w:lang w:val="en-IN"/>
        </w:rPr>
        <w:t>General</w:t>
      </w:r>
      <w:r>
        <w:rPr>
          <w:noProof/>
        </w:rPr>
        <w:tab/>
      </w:r>
      <w:r>
        <w:rPr>
          <w:noProof/>
        </w:rPr>
        <w:fldChar w:fldCharType="begin"/>
      </w:r>
      <w:r>
        <w:rPr>
          <w:noProof/>
        </w:rPr>
        <w:instrText xml:space="preserve"> PAGEREF _Toc129874959 \h </w:instrText>
      </w:r>
      <w:r>
        <w:rPr>
          <w:noProof/>
        </w:rPr>
      </w:r>
      <w:r>
        <w:rPr>
          <w:noProof/>
        </w:rPr>
        <w:fldChar w:fldCharType="separate"/>
      </w:r>
      <w:r>
        <w:rPr>
          <w:noProof/>
        </w:rPr>
        <w:t>33</w:t>
      </w:r>
      <w:r>
        <w:rPr>
          <w:noProof/>
        </w:rPr>
        <w:fldChar w:fldCharType="end"/>
      </w:r>
    </w:p>
    <w:p w14:paraId="2F57420B" w14:textId="15B553F0" w:rsidR="002F1014" w:rsidRDefault="002F1014">
      <w:pPr>
        <w:pStyle w:val="TOC3"/>
        <w:rPr>
          <w:rFonts w:asciiTheme="minorHAnsi" w:eastAsiaTheme="minorEastAsia" w:hAnsiTheme="minorHAnsi" w:cstheme="minorBidi"/>
          <w:noProof/>
          <w:sz w:val="22"/>
          <w:szCs w:val="22"/>
          <w:lang w:eastAsia="en-GB"/>
        </w:rPr>
      </w:pPr>
      <w:r w:rsidRPr="00540FF8">
        <w:rPr>
          <w:noProof/>
          <w:lang w:val="en-US" w:eastAsia="zh-CN"/>
        </w:rPr>
        <w:t>9</w:t>
      </w:r>
      <w:r w:rsidRPr="00540FF8">
        <w:rPr>
          <w:noProof/>
          <w:lang w:val="en-IN"/>
        </w:rPr>
        <w:t>.</w:t>
      </w:r>
      <w:r w:rsidRPr="00540FF8">
        <w:rPr>
          <w:rFonts w:eastAsiaTheme="minorEastAsia"/>
          <w:noProof/>
          <w:lang w:val="en-IN" w:eastAsia="zh-CN"/>
        </w:rPr>
        <w:t>5</w:t>
      </w:r>
      <w:r w:rsidRPr="00540FF8">
        <w:rPr>
          <w:noProof/>
          <w:lang w:val="en-IN"/>
        </w:rPr>
        <w:t>.</w:t>
      </w:r>
      <w:r w:rsidRPr="00540FF8">
        <w:rPr>
          <w:noProof/>
          <w:lang w:val="en-US" w:eastAsia="zh-CN"/>
        </w:rPr>
        <w:t>2</w:t>
      </w:r>
      <w:r>
        <w:rPr>
          <w:rFonts w:asciiTheme="minorHAnsi" w:eastAsiaTheme="minorEastAsia" w:hAnsiTheme="minorHAnsi" w:cstheme="minorBidi"/>
          <w:noProof/>
          <w:sz w:val="22"/>
          <w:szCs w:val="22"/>
          <w:lang w:eastAsia="en-GB"/>
        </w:rPr>
        <w:tab/>
      </w:r>
      <w:r w:rsidRPr="00540FF8">
        <w:rPr>
          <w:noProof/>
          <w:lang w:val="en-IN" w:eastAsia="zh-CN"/>
        </w:rPr>
        <w:t>Procedure</w:t>
      </w:r>
      <w:r>
        <w:rPr>
          <w:noProof/>
        </w:rPr>
        <w:tab/>
      </w:r>
      <w:r>
        <w:rPr>
          <w:noProof/>
        </w:rPr>
        <w:fldChar w:fldCharType="begin"/>
      </w:r>
      <w:r>
        <w:rPr>
          <w:noProof/>
        </w:rPr>
        <w:instrText xml:space="preserve"> PAGEREF _Toc129874960 \h </w:instrText>
      </w:r>
      <w:r>
        <w:rPr>
          <w:noProof/>
        </w:rPr>
      </w:r>
      <w:r>
        <w:rPr>
          <w:noProof/>
        </w:rPr>
        <w:fldChar w:fldCharType="separate"/>
      </w:r>
      <w:r>
        <w:rPr>
          <w:noProof/>
        </w:rPr>
        <w:t>33</w:t>
      </w:r>
      <w:r>
        <w:rPr>
          <w:noProof/>
        </w:rPr>
        <w:fldChar w:fldCharType="end"/>
      </w:r>
    </w:p>
    <w:p w14:paraId="418D7E7B" w14:textId="7EADA89C" w:rsidR="002F1014" w:rsidRDefault="002F1014">
      <w:pPr>
        <w:pStyle w:val="TOC4"/>
        <w:rPr>
          <w:rFonts w:asciiTheme="minorHAnsi" w:eastAsiaTheme="minorEastAsia" w:hAnsiTheme="minorHAnsi" w:cstheme="minorBidi"/>
          <w:noProof/>
          <w:sz w:val="22"/>
          <w:szCs w:val="22"/>
          <w:lang w:eastAsia="en-GB"/>
        </w:rPr>
      </w:pPr>
      <w:r w:rsidRPr="00540FF8">
        <w:rPr>
          <w:noProof/>
          <w:lang w:val="en-US" w:eastAsia="zh-CN"/>
        </w:rPr>
        <w:t>9</w:t>
      </w:r>
      <w:r>
        <w:rPr>
          <w:noProof/>
        </w:rPr>
        <w:t>.</w:t>
      </w:r>
      <w:r w:rsidRPr="00540FF8">
        <w:rPr>
          <w:rFonts w:eastAsiaTheme="minorEastAsia"/>
          <w:noProof/>
          <w:lang w:val="en-US" w:eastAsia="zh-CN"/>
        </w:rPr>
        <w:t>5</w:t>
      </w:r>
      <w:r>
        <w:rPr>
          <w:noProof/>
        </w:rPr>
        <w:t>.</w:t>
      </w:r>
      <w:r w:rsidRPr="00540FF8">
        <w:rPr>
          <w:noProof/>
          <w:lang w:val="en-US" w:eastAsia="zh-CN"/>
        </w:rPr>
        <w:t>2</w:t>
      </w:r>
      <w:r>
        <w:rPr>
          <w:noProof/>
        </w:rPr>
        <w:t>.</w:t>
      </w:r>
      <w:r w:rsidRPr="00540FF8">
        <w:rPr>
          <w:noProof/>
          <w:lang w:val="en-US" w:eastAsia="zh-CN"/>
        </w:rPr>
        <w:t>1</w:t>
      </w:r>
      <w:r>
        <w:rPr>
          <w:rFonts w:asciiTheme="minorHAnsi" w:eastAsiaTheme="minorEastAsia" w:hAnsiTheme="minorHAnsi" w:cstheme="minorBidi"/>
          <w:noProof/>
          <w:sz w:val="22"/>
          <w:szCs w:val="22"/>
          <w:lang w:eastAsia="en-GB"/>
        </w:rPr>
        <w:tab/>
      </w:r>
      <w:r w:rsidRPr="00540FF8">
        <w:rPr>
          <w:noProof/>
          <w:lang w:val="en-US" w:eastAsia="zh-CN"/>
        </w:rPr>
        <w:t xml:space="preserve"> AF policy </w:t>
      </w:r>
      <w:r w:rsidRPr="00540FF8">
        <w:rPr>
          <w:rFonts w:eastAsiaTheme="minorEastAsia"/>
          <w:noProof/>
          <w:lang w:val="en-US" w:eastAsia="zh-CN"/>
        </w:rPr>
        <w:t>management</w:t>
      </w:r>
      <w:r>
        <w:rPr>
          <w:noProof/>
        </w:rPr>
        <w:tab/>
      </w:r>
      <w:r>
        <w:rPr>
          <w:noProof/>
        </w:rPr>
        <w:fldChar w:fldCharType="begin"/>
      </w:r>
      <w:r>
        <w:rPr>
          <w:noProof/>
        </w:rPr>
        <w:instrText xml:space="preserve"> PAGEREF _Toc129874961 \h </w:instrText>
      </w:r>
      <w:r>
        <w:rPr>
          <w:noProof/>
        </w:rPr>
      </w:r>
      <w:r>
        <w:rPr>
          <w:noProof/>
        </w:rPr>
        <w:fldChar w:fldCharType="separate"/>
      </w:r>
      <w:r>
        <w:rPr>
          <w:noProof/>
        </w:rPr>
        <w:t>33</w:t>
      </w:r>
      <w:r>
        <w:rPr>
          <w:noProof/>
        </w:rPr>
        <w:fldChar w:fldCharType="end"/>
      </w:r>
    </w:p>
    <w:p w14:paraId="6C3A1065" w14:textId="07A7B7F5" w:rsidR="002F1014" w:rsidRDefault="002F1014">
      <w:pPr>
        <w:pStyle w:val="TOC5"/>
        <w:rPr>
          <w:rFonts w:asciiTheme="minorHAnsi" w:eastAsiaTheme="minorEastAsia" w:hAnsiTheme="minorHAnsi" w:cstheme="minorBidi"/>
          <w:noProof/>
          <w:sz w:val="22"/>
          <w:szCs w:val="22"/>
          <w:lang w:eastAsia="en-GB"/>
        </w:rPr>
      </w:pPr>
      <w:r w:rsidRPr="00540FF8">
        <w:rPr>
          <w:noProof/>
          <w:lang w:val="en-US" w:eastAsia="zh-CN"/>
        </w:rPr>
        <w:t>9</w:t>
      </w:r>
      <w:r>
        <w:rPr>
          <w:noProof/>
        </w:rPr>
        <w:t>.</w:t>
      </w:r>
      <w:r w:rsidRPr="00540FF8">
        <w:rPr>
          <w:rFonts w:eastAsiaTheme="minorEastAsia"/>
          <w:noProof/>
          <w:lang w:val="en-US" w:eastAsia="zh-CN"/>
        </w:rPr>
        <w:t>5</w:t>
      </w:r>
      <w:r>
        <w:rPr>
          <w:noProof/>
        </w:rPr>
        <w:t>.</w:t>
      </w:r>
      <w:r w:rsidRPr="00540FF8">
        <w:rPr>
          <w:noProof/>
          <w:lang w:val="en-US" w:eastAsia="zh-CN"/>
        </w:rPr>
        <w:t>2</w:t>
      </w:r>
      <w:r>
        <w:rPr>
          <w:noProof/>
        </w:rPr>
        <w:t>.</w:t>
      </w:r>
      <w:r w:rsidRPr="00540FF8">
        <w:rPr>
          <w:noProof/>
          <w:lang w:val="en-US" w:eastAsia="zh-CN"/>
        </w:rPr>
        <w:t>1</w:t>
      </w:r>
      <w:r w:rsidRPr="00540FF8">
        <w:rPr>
          <w:rFonts w:eastAsiaTheme="minorEastAsia"/>
          <w:noProof/>
          <w:lang w:val="en-US" w:eastAsia="zh-CN"/>
        </w:rPr>
        <w:t>.1</w:t>
      </w:r>
      <w:r>
        <w:rPr>
          <w:rFonts w:asciiTheme="minorHAnsi" w:eastAsiaTheme="minorEastAsia" w:hAnsiTheme="minorHAnsi" w:cstheme="minorBidi"/>
          <w:noProof/>
          <w:sz w:val="22"/>
          <w:szCs w:val="22"/>
          <w:lang w:eastAsia="en-GB"/>
        </w:rPr>
        <w:tab/>
      </w:r>
      <w:r w:rsidRPr="00540FF8">
        <w:rPr>
          <w:noProof/>
          <w:lang w:val="en-US" w:eastAsia="zh-CN"/>
        </w:rPr>
        <w:t>AF policy provisioning</w:t>
      </w:r>
      <w:r>
        <w:rPr>
          <w:noProof/>
        </w:rPr>
        <w:tab/>
      </w:r>
      <w:r>
        <w:rPr>
          <w:noProof/>
        </w:rPr>
        <w:fldChar w:fldCharType="begin"/>
      </w:r>
      <w:r>
        <w:rPr>
          <w:noProof/>
        </w:rPr>
        <w:instrText xml:space="preserve"> PAGEREF _Toc129874962 \h </w:instrText>
      </w:r>
      <w:r>
        <w:rPr>
          <w:noProof/>
        </w:rPr>
      </w:r>
      <w:r>
        <w:rPr>
          <w:noProof/>
        </w:rPr>
        <w:fldChar w:fldCharType="separate"/>
      </w:r>
      <w:r>
        <w:rPr>
          <w:noProof/>
        </w:rPr>
        <w:t>33</w:t>
      </w:r>
      <w:r>
        <w:rPr>
          <w:noProof/>
        </w:rPr>
        <w:fldChar w:fldCharType="end"/>
      </w:r>
    </w:p>
    <w:p w14:paraId="0A93D91F" w14:textId="107EAC69" w:rsidR="002F1014" w:rsidRDefault="002F1014">
      <w:pPr>
        <w:pStyle w:val="TOC5"/>
        <w:rPr>
          <w:rFonts w:asciiTheme="minorHAnsi" w:eastAsiaTheme="minorEastAsia" w:hAnsiTheme="minorHAnsi" w:cstheme="minorBidi"/>
          <w:noProof/>
          <w:sz w:val="22"/>
          <w:szCs w:val="22"/>
          <w:lang w:eastAsia="en-GB"/>
        </w:rPr>
      </w:pPr>
      <w:r w:rsidRPr="00540FF8">
        <w:rPr>
          <w:rFonts w:cs="Arial"/>
          <w:noProof/>
        </w:rPr>
        <w:t>9</w:t>
      </w:r>
      <w:r>
        <w:rPr>
          <w:noProof/>
        </w:rPr>
        <w:t>.</w:t>
      </w:r>
      <w:r w:rsidRPr="00540FF8">
        <w:rPr>
          <w:rFonts w:eastAsia="DengXian" w:cs="Arial"/>
          <w:noProof/>
        </w:rPr>
        <w:t>5</w:t>
      </w:r>
      <w:r>
        <w:rPr>
          <w:noProof/>
        </w:rPr>
        <w:t>.2.1</w:t>
      </w:r>
      <w:r w:rsidRPr="00540FF8">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AF Policy Update</w:t>
      </w:r>
      <w:r>
        <w:rPr>
          <w:noProof/>
        </w:rPr>
        <w:tab/>
      </w:r>
      <w:r>
        <w:rPr>
          <w:noProof/>
        </w:rPr>
        <w:fldChar w:fldCharType="begin"/>
      </w:r>
      <w:r>
        <w:rPr>
          <w:noProof/>
        </w:rPr>
        <w:instrText xml:space="preserve"> PAGEREF _Toc129874963 \h </w:instrText>
      </w:r>
      <w:r>
        <w:rPr>
          <w:noProof/>
        </w:rPr>
      </w:r>
      <w:r>
        <w:rPr>
          <w:noProof/>
        </w:rPr>
        <w:fldChar w:fldCharType="separate"/>
      </w:r>
      <w:r>
        <w:rPr>
          <w:noProof/>
        </w:rPr>
        <w:t>35</w:t>
      </w:r>
      <w:r>
        <w:rPr>
          <w:noProof/>
        </w:rPr>
        <w:fldChar w:fldCharType="end"/>
      </w:r>
    </w:p>
    <w:p w14:paraId="64FD396D" w14:textId="2215D986" w:rsidR="002F1014" w:rsidRDefault="002F1014">
      <w:pPr>
        <w:pStyle w:val="TOC5"/>
        <w:rPr>
          <w:rFonts w:asciiTheme="minorHAnsi" w:eastAsiaTheme="minorEastAsia" w:hAnsiTheme="minorHAnsi" w:cstheme="minorBidi"/>
          <w:noProof/>
          <w:sz w:val="22"/>
          <w:szCs w:val="22"/>
          <w:lang w:eastAsia="en-GB"/>
        </w:rPr>
      </w:pPr>
      <w:r w:rsidRPr="00540FF8">
        <w:rPr>
          <w:rFonts w:cs="Arial"/>
          <w:noProof/>
        </w:rPr>
        <w:lastRenderedPageBreak/>
        <w:t>9</w:t>
      </w:r>
      <w:r>
        <w:rPr>
          <w:noProof/>
        </w:rPr>
        <w:t>.</w:t>
      </w:r>
      <w:r w:rsidRPr="00540FF8">
        <w:rPr>
          <w:rFonts w:eastAsia="DengXian" w:cs="Arial"/>
          <w:noProof/>
        </w:rPr>
        <w:t>5</w:t>
      </w:r>
      <w:r>
        <w:rPr>
          <w:noProof/>
        </w:rPr>
        <w:t>.2.</w:t>
      </w:r>
      <w:r w:rsidRPr="00540FF8">
        <w:rPr>
          <w:rFonts w:eastAsiaTheme="minorEastAsia"/>
          <w:noProof/>
          <w:lang w:eastAsia="zh-CN"/>
        </w:rPr>
        <w:t>1.3</w:t>
      </w:r>
      <w:r>
        <w:rPr>
          <w:rFonts w:asciiTheme="minorHAnsi" w:eastAsiaTheme="minorEastAsia" w:hAnsiTheme="minorHAnsi" w:cstheme="minorBidi"/>
          <w:noProof/>
          <w:sz w:val="22"/>
          <w:szCs w:val="22"/>
          <w:lang w:eastAsia="en-GB"/>
        </w:rPr>
        <w:tab/>
      </w:r>
      <w:r>
        <w:rPr>
          <w:noProof/>
        </w:rPr>
        <w:t>AF Policy Delete</w:t>
      </w:r>
      <w:r>
        <w:rPr>
          <w:noProof/>
        </w:rPr>
        <w:tab/>
      </w:r>
      <w:r>
        <w:rPr>
          <w:noProof/>
        </w:rPr>
        <w:fldChar w:fldCharType="begin"/>
      </w:r>
      <w:r>
        <w:rPr>
          <w:noProof/>
        </w:rPr>
        <w:instrText xml:space="preserve"> PAGEREF _Toc129874964 \h </w:instrText>
      </w:r>
      <w:r>
        <w:rPr>
          <w:noProof/>
        </w:rPr>
      </w:r>
      <w:r>
        <w:rPr>
          <w:noProof/>
        </w:rPr>
        <w:fldChar w:fldCharType="separate"/>
      </w:r>
      <w:r>
        <w:rPr>
          <w:noProof/>
        </w:rPr>
        <w:t>35</w:t>
      </w:r>
      <w:r>
        <w:rPr>
          <w:noProof/>
        </w:rPr>
        <w:fldChar w:fldCharType="end"/>
      </w:r>
    </w:p>
    <w:p w14:paraId="6190E928" w14:textId="16115D3D" w:rsidR="002F1014" w:rsidRDefault="002F1014">
      <w:pPr>
        <w:pStyle w:val="TOC5"/>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.2.</w:t>
      </w:r>
      <w:r w:rsidRPr="00540FF8">
        <w:rPr>
          <w:rFonts w:eastAsiaTheme="minorEastAsia"/>
          <w:bCs/>
          <w:noProof/>
          <w:lang w:eastAsia="zh-CN"/>
        </w:rPr>
        <w:t>1.4</w:t>
      </w:r>
      <w:r>
        <w:rPr>
          <w:rFonts w:asciiTheme="minorHAnsi" w:eastAsiaTheme="minorEastAsia" w:hAnsiTheme="minorHAnsi" w:cstheme="minorBidi"/>
          <w:noProof/>
          <w:sz w:val="22"/>
          <w:szCs w:val="22"/>
          <w:lang w:eastAsia="en-GB"/>
        </w:rPr>
        <w:tab/>
      </w:r>
      <w:r w:rsidRPr="00540FF8">
        <w:rPr>
          <w:bCs/>
          <w:noProof/>
        </w:rPr>
        <w:t>AF Policy Usage Reporting data</w:t>
      </w:r>
      <w:r>
        <w:rPr>
          <w:noProof/>
        </w:rPr>
        <w:tab/>
      </w:r>
      <w:r>
        <w:rPr>
          <w:noProof/>
        </w:rPr>
        <w:fldChar w:fldCharType="begin"/>
      </w:r>
      <w:r>
        <w:rPr>
          <w:noProof/>
        </w:rPr>
        <w:instrText xml:space="preserve"> PAGEREF _Toc129874965 \h </w:instrText>
      </w:r>
      <w:r>
        <w:rPr>
          <w:noProof/>
        </w:rPr>
      </w:r>
      <w:r>
        <w:rPr>
          <w:noProof/>
        </w:rPr>
        <w:fldChar w:fldCharType="separate"/>
      </w:r>
      <w:r>
        <w:rPr>
          <w:noProof/>
        </w:rPr>
        <w:t>36</w:t>
      </w:r>
      <w:r>
        <w:rPr>
          <w:noProof/>
        </w:rPr>
        <w:fldChar w:fldCharType="end"/>
      </w:r>
    </w:p>
    <w:p w14:paraId="0F4D8637" w14:textId="30793A81" w:rsidR="002F1014" w:rsidRDefault="002F1014">
      <w:pPr>
        <w:pStyle w:val="TOC4"/>
        <w:rPr>
          <w:rFonts w:asciiTheme="minorHAnsi" w:eastAsiaTheme="minorEastAsia" w:hAnsiTheme="minorHAnsi" w:cstheme="minorBidi"/>
          <w:noProof/>
          <w:sz w:val="22"/>
          <w:szCs w:val="22"/>
          <w:lang w:eastAsia="en-GB"/>
        </w:rPr>
      </w:pPr>
      <w:r w:rsidRPr="00540FF8">
        <w:rPr>
          <w:noProof/>
          <w:lang w:val="en-US" w:eastAsia="zh-CN"/>
        </w:rPr>
        <w:t>9</w:t>
      </w:r>
      <w:r>
        <w:rPr>
          <w:noProof/>
        </w:rPr>
        <w:t>.</w:t>
      </w:r>
      <w:r w:rsidRPr="00540FF8">
        <w:rPr>
          <w:rFonts w:eastAsiaTheme="minorEastAsia"/>
          <w:noProof/>
          <w:lang w:val="en-US" w:eastAsia="zh-CN"/>
        </w:rPr>
        <w:t>5</w:t>
      </w:r>
      <w:r>
        <w:rPr>
          <w:noProof/>
        </w:rPr>
        <w:t>.</w:t>
      </w:r>
      <w:r w:rsidRPr="00540FF8">
        <w:rPr>
          <w:noProof/>
          <w:lang w:val="en-US" w:eastAsia="zh-CN"/>
        </w:rPr>
        <w:t>2</w:t>
      </w:r>
      <w:r>
        <w:rPr>
          <w:noProof/>
        </w:rPr>
        <w:t>.</w:t>
      </w:r>
      <w:r w:rsidRPr="00540FF8">
        <w:rPr>
          <w:noProof/>
          <w:lang w:val="en-US" w:eastAsia="zh-CN"/>
        </w:rPr>
        <w:t>2</w:t>
      </w:r>
      <w:r>
        <w:rPr>
          <w:rFonts w:asciiTheme="minorHAnsi" w:eastAsiaTheme="minorEastAsia" w:hAnsiTheme="minorHAnsi" w:cstheme="minorBidi"/>
          <w:noProof/>
          <w:sz w:val="22"/>
          <w:szCs w:val="22"/>
          <w:lang w:eastAsia="en-GB"/>
        </w:rPr>
        <w:tab/>
      </w:r>
      <w:r w:rsidRPr="00540FF8">
        <w:rPr>
          <w:noProof/>
          <w:lang w:val="en-US" w:eastAsia="zh-CN"/>
        </w:rPr>
        <w:t>N</w:t>
      </w:r>
      <w:r>
        <w:rPr>
          <w:noProof/>
        </w:rPr>
        <w:t>etwork slice optimization</w:t>
      </w:r>
      <w:r w:rsidRPr="00540FF8">
        <w:rPr>
          <w:noProof/>
          <w:lang w:val="en-US" w:eastAsia="zh-CN"/>
        </w:rPr>
        <w:t xml:space="preserve"> based on AF policy</w:t>
      </w:r>
      <w:r>
        <w:rPr>
          <w:noProof/>
        </w:rPr>
        <w:tab/>
      </w:r>
      <w:r>
        <w:rPr>
          <w:noProof/>
        </w:rPr>
        <w:fldChar w:fldCharType="begin"/>
      </w:r>
      <w:r>
        <w:rPr>
          <w:noProof/>
        </w:rPr>
        <w:instrText xml:space="preserve"> PAGEREF _Toc129874966 \h </w:instrText>
      </w:r>
      <w:r>
        <w:rPr>
          <w:noProof/>
        </w:rPr>
      </w:r>
      <w:r>
        <w:rPr>
          <w:noProof/>
        </w:rPr>
        <w:fldChar w:fldCharType="separate"/>
      </w:r>
      <w:r>
        <w:rPr>
          <w:noProof/>
        </w:rPr>
        <w:t>36</w:t>
      </w:r>
      <w:r>
        <w:rPr>
          <w:noProof/>
        </w:rPr>
        <w:fldChar w:fldCharType="end"/>
      </w:r>
    </w:p>
    <w:p w14:paraId="2C22A7ED" w14:textId="11B0A25A"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5</w:t>
      </w:r>
      <w:r>
        <w:rPr>
          <w:noProof/>
        </w:rPr>
        <w:t>.2.</w:t>
      </w:r>
      <w:r w:rsidRPr="00540FF8">
        <w:rPr>
          <w:rFonts w:eastAsiaTheme="minorEastAsia"/>
          <w:noProof/>
        </w:rPr>
        <w:t>3</w:t>
      </w:r>
      <w:r>
        <w:rPr>
          <w:rFonts w:asciiTheme="minorHAnsi" w:eastAsiaTheme="minorEastAsia" w:hAnsiTheme="minorHAnsi" w:cstheme="minorBidi"/>
          <w:noProof/>
          <w:sz w:val="22"/>
          <w:szCs w:val="22"/>
          <w:lang w:eastAsia="en-GB"/>
        </w:rPr>
        <w:tab/>
      </w:r>
      <w:r>
        <w:rPr>
          <w:noProof/>
        </w:rPr>
        <w:t>Network slice optimization report retrieval</w:t>
      </w:r>
      <w:r>
        <w:rPr>
          <w:noProof/>
        </w:rPr>
        <w:tab/>
      </w:r>
      <w:r>
        <w:rPr>
          <w:noProof/>
        </w:rPr>
        <w:fldChar w:fldCharType="begin"/>
      </w:r>
      <w:r>
        <w:rPr>
          <w:noProof/>
        </w:rPr>
        <w:instrText xml:space="preserve"> PAGEREF _Toc129874967 \h </w:instrText>
      </w:r>
      <w:r>
        <w:rPr>
          <w:noProof/>
        </w:rPr>
      </w:r>
      <w:r>
        <w:rPr>
          <w:noProof/>
        </w:rPr>
        <w:fldChar w:fldCharType="separate"/>
      </w:r>
      <w:r>
        <w:rPr>
          <w:noProof/>
        </w:rPr>
        <w:t>38</w:t>
      </w:r>
      <w:r>
        <w:rPr>
          <w:noProof/>
        </w:rPr>
        <w:fldChar w:fldCharType="end"/>
      </w:r>
    </w:p>
    <w:p w14:paraId="4890EE90" w14:textId="46513527" w:rsidR="002F1014" w:rsidRDefault="002F1014">
      <w:pPr>
        <w:pStyle w:val="TOC3"/>
        <w:rPr>
          <w:rFonts w:asciiTheme="minorHAnsi" w:eastAsiaTheme="minorEastAsia" w:hAnsiTheme="minorHAnsi" w:cstheme="minorBidi"/>
          <w:noProof/>
          <w:sz w:val="22"/>
          <w:szCs w:val="22"/>
          <w:lang w:eastAsia="en-GB"/>
        </w:rPr>
      </w:pPr>
      <w:r w:rsidRPr="00540FF8">
        <w:rPr>
          <w:noProof/>
          <w:lang w:val="en-US" w:eastAsia="zh-CN"/>
        </w:rPr>
        <w:t>9.</w:t>
      </w:r>
      <w:r w:rsidRPr="00540FF8">
        <w:rPr>
          <w:rFonts w:eastAsiaTheme="minorEastAsia"/>
          <w:noProof/>
          <w:lang w:val="en-IN" w:eastAsia="zh-CN"/>
        </w:rPr>
        <w:t>5</w:t>
      </w:r>
      <w:r w:rsidRPr="00540FF8">
        <w:rPr>
          <w:noProof/>
          <w:lang w:val="en-IN"/>
        </w:rPr>
        <w:t>.</w:t>
      </w:r>
      <w:r w:rsidRPr="00540FF8">
        <w:rPr>
          <w:noProof/>
          <w:lang w:val="en-US" w:eastAsia="zh-CN"/>
        </w:rPr>
        <w:t>3</w:t>
      </w:r>
      <w:r>
        <w:rPr>
          <w:rFonts w:asciiTheme="minorHAnsi" w:eastAsiaTheme="minorEastAsia" w:hAnsiTheme="minorHAnsi" w:cstheme="minorBidi"/>
          <w:noProof/>
          <w:sz w:val="22"/>
          <w:szCs w:val="22"/>
          <w:lang w:eastAsia="en-GB"/>
        </w:rPr>
        <w:tab/>
      </w:r>
      <w:r w:rsidRPr="00540FF8">
        <w:rPr>
          <w:noProof/>
          <w:lang w:val="en-IN"/>
        </w:rPr>
        <w:t>Information flows</w:t>
      </w:r>
      <w:r>
        <w:rPr>
          <w:noProof/>
        </w:rPr>
        <w:tab/>
      </w:r>
      <w:r>
        <w:rPr>
          <w:noProof/>
        </w:rPr>
        <w:fldChar w:fldCharType="begin"/>
      </w:r>
      <w:r>
        <w:rPr>
          <w:noProof/>
        </w:rPr>
        <w:instrText xml:space="preserve"> PAGEREF _Toc129874968 \h </w:instrText>
      </w:r>
      <w:r>
        <w:rPr>
          <w:noProof/>
        </w:rPr>
      </w:r>
      <w:r>
        <w:rPr>
          <w:noProof/>
        </w:rPr>
        <w:fldChar w:fldCharType="separate"/>
      </w:r>
      <w:r>
        <w:rPr>
          <w:noProof/>
        </w:rPr>
        <w:t>38</w:t>
      </w:r>
      <w:r>
        <w:rPr>
          <w:noProof/>
        </w:rPr>
        <w:fldChar w:fldCharType="end"/>
      </w:r>
    </w:p>
    <w:p w14:paraId="7B1CDE61" w14:textId="56356D11"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_Toc129874969 \h </w:instrText>
      </w:r>
      <w:r>
        <w:rPr>
          <w:noProof/>
        </w:rPr>
      </w:r>
      <w:r>
        <w:rPr>
          <w:noProof/>
        </w:rPr>
        <w:fldChar w:fldCharType="separate"/>
      </w:r>
      <w:r>
        <w:rPr>
          <w:noProof/>
        </w:rPr>
        <w:t>38</w:t>
      </w:r>
      <w:r>
        <w:rPr>
          <w:noProof/>
        </w:rPr>
        <w:fldChar w:fldCharType="end"/>
      </w:r>
    </w:p>
    <w:p w14:paraId="1D8C27CD" w14:textId="14DDCFFC"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noProof/>
          <w:lang w:val="en-US" w:eastAsia="zh-CN"/>
        </w:rPr>
        <w:t>2</w:t>
      </w:r>
      <w:r>
        <w:rPr>
          <w:rFonts w:asciiTheme="minorHAnsi" w:eastAsiaTheme="minorEastAsia" w:hAnsiTheme="minorHAnsi" w:cstheme="minorBidi"/>
          <w:noProof/>
          <w:sz w:val="22"/>
          <w:szCs w:val="22"/>
          <w:lang w:eastAsia="en-GB"/>
        </w:rPr>
        <w:tab/>
      </w:r>
      <w:r w:rsidRPr="00540FF8">
        <w:rPr>
          <w:noProof/>
          <w:lang w:val="en-US" w:eastAsia="zh-CN"/>
        </w:rPr>
        <w:t xml:space="preserve">AF policy provisioning </w:t>
      </w:r>
      <w:r>
        <w:rPr>
          <w:noProof/>
        </w:rPr>
        <w:t>request</w:t>
      </w:r>
      <w:r>
        <w:rPr>
          <w:noProof/>
        </w:rPr>
        <w:tab/>
      </w:r>
      <w:r>
        <w:rPr>
          <w:noProof/>
        </w:rPr>
        <w:fldChar w:fldCharType="begin"/>
      </w:r>
      <w:r>
        <w:rPr>
          <w:noProof/>
        </w:rPr>
        <w:instrText xml:space="preserve"> PAGEREF _Toc129874970 \h </w:instrText>
      </w:r>
      <w:r>
        <w:rPr>
          <w:noProof/>
        </w:rPr>
      </w:r>
      <w:r>
        <w:rPr>
          <w:noProof/>
        </w:rPr>
        <w:fldChar w:fldCharType="separate"/>
      </w:r>
      <w:r>
        <w:rPr>
          <w:noProof/>
        </w:rPr>
        <w:t>38</w:t>
      </w:r>
      <w:r>
        <w:rPr>
          <w:noProof/>
        </w:rPr>
        <w:fldChar w:fldCharType="end"/>
      </w:r>
    </w:p>
    <w:p w14:paraId="24DFA0FE" w14:textId="58468D61"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noProof/>
          <w:lang w:val="en-US" w:eastAsia="zh-CN"/>
        </w:rPr>
        <w:t>3</w:t>
      </w:r>
      <w:r>
        <w:rPr>
          <w:rFonts w:asciiTheme="minorHAnsi" w:eastAsiaTheme="minorEastAsia" w:hAnsiTheme="minorHAnsi" w:cstheme="minorBidi"/>
          <w:noProof/>
          <w:sz w:val="22"/>
          <w:szCs w:val="22"/>
          <w:lang w:eastAsia="en-GB"/>
        </w:rPr>
        <w:tab/>
      </w:r>
      <w:r w:rsidRPr="00540FF8">
        <w:rPr>
          <w:noProof/>
          <w:lang w:val="en-US" w:eastAsia="zh-CN"/>
        </w:rPr>
        <w:t>AF policy provisioning</w:t>
      </w:r>
      <w:r w:rsidRPr="00540FF8">
        <w:rPr>
          <w:noProof/>
          <w:lang w:eastAsia="zh-CN"/>
        </w:rPr>
        <w:t xml:space="preserve"> </w:t>
      </w:r>
      <w:r>
        <w:rPr>
          <w:noProof/>
        </w:rPr>
        <w:t>response</w:t>
      </w:r>
      <w:r>
        <w:rPr>
          <w:noProof/>
        </w:rPr>
        <w:tab/>
      </w:r>
      <w:r>
        <w:rPr>
          <w:noProof/>
        </w:rPr>
        <w:fldChar w:fldCharType="begin"/>
      </w:r>
      <w:r>
        <w:rPr>
          <w:noProof/>
        </w:rPr>
        <w:instrText xml:space="preserve"> PAGEREF _Toc129874971 \h </w:instrText>
      </w:r>
      <w:r>
        <w:rPr>
          <w:noProof/>
        </w:rPr>
      </w:r>
      <w:r>
        <w:rPr>
          <w:noProof/>
        </w:rPr>
        <w:fldChar w:fldCharType="separate"/>
      </w:r>
      <w:r>
        <w:rPr>
          <w:noProof/>
        </w:rPr>
        <w:t>40</w:t>
      </w:r>
      <w:r>
        <w:rPr>
          <w:noProof/>
        </w:rPr>
        <w:fldChar w:fldCharType="end"/>
      </w:r>
    </w:p>
    <w:p w14:paraId="322FE89F" w14:textId="563DEA84"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.3.</w:t>
      </w:r>
      <w:r w:rsidRPr="00540FF8">
        <w:rPr>
          <w:rFonts w:eastAsiaTheme="minorEastAsia"/>
          <w:bCs/>
          <w:noProof/>
          <w:lang w:eastAsia="zh-CN"/>
        </w:rPr>
        <w:t>4</w:t>
      </w:r>
      <w:r>
        <w:rPr>
          <w:rFonts w:asciiTheme="minorHAnsi" w:eastAsiaTheme="minorEastAsia" w:hAnsiTheme="minorHAnsi" w:cstheme="minorBidi"/>
          <w:noProof/>
          <w:sz w:val="22"/>
          <w:szCs w:val="22"/>
          <w:lang w:eastAsia="en-GB"/>
        </w:rPr>
        <w:tab/>
      </w:r>
      <w:r w:rsidRPr="00540FF8">
        <w:rPr>
          <w:rFonts w:cs="Arial"/>
          <w:bCs/>
          <w:noProof/>
        </w:rPr>
        <w:t xml:space="preserve">AF policy </w:t>
      </w:r>
      <w:r w:rsidRPr="00540FF8">
        <w:rPr>
          <w:bCs/>
          <w:noProof/>
        </w:rPr>
        <w:t>update request</w:t>
      </w:r>
      <w:r>
        <w:rPr>
          <w:noProof/>
        </w:rPr>
        <w:tab/>
      </w:r>
      <w:r>
        <w:rPr>
          <w:noProof/>
        </w:rPr>
        <w:fldChar w:fldCharType="begin"/>
      </w:r>
      <w:r>
        <w:rPr>
          <w:noProof/>
        </w:rPr>
        <w:instrText xml:space="preserve"> PAGEREF _Toc129874972 \h </w:instrText>
      </w:r>
      <w:r>
        <w:rPr>
          <w:noProof/>
        </w:rPr>
      </w:r>
      <w:r>
        <w:rPr>
          <w:noProof/>
        </w:rPr>
        <w:fldChar w:fldCharType="separate"/>
      </w:r>
      <w:r>
        <w:rPr>
          <w:noProof/>
        </w:rPr>
        <w:t>41</w:t>
      </w:r>
      <w:r>
        <w:rPr>
          <w:noProof/>
        </w:rPr>
        <w:fldChar w:fldCharType="end"/>
      </w:r>
    </w:p>
    <w:p w14:paraId="72FBE603" w14:textId="35452EEA"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5</w:t>
      </w:r>
      <w:r>
        <w:rPr>
          <w:rFonts w:asciiTheme="minorHAnsi" w:eastAsiaTheme="minorEastAsia" w:hAnsiTheme="minorHAnsi" w:cstheme="minorBidi"/>
          <w:noProof/>
          <w:sz w:val="22"/>
          <w:szCs w:val="22"/>
          <w:lang w:eastAsia="en-GB"/>
        </w:rPr>
        <w:tab/>
      </w:r>
      <w:r w:rsidRPr="00540FF8">
        <w:rPr>
          <w:bCs/>
          <w:noProof/>
        </w:rPr>
        <w:t>AF policy update response</w:t>
      </w:r>
      <w:r>
        <w:rPr>
          <w:noProof/>
        </w:rPr>
        <w:tab/>
      </w:r>
      <w:r>
        <w:rPr>
          <w:noProof/>
        </w:rPr>
        <w:fldChar w:fldCharType="begin"/>
      </w:r>
      <w:r>
        <w:rPr>
          <w:noProof/>
        </w:rPr>
        <w:instrText xml:space="preserve"> PAGEREF _Toc129874973 \h </w:instrText>
      </w:r>
      <w:r>
        <w:rPr>
          <w:noProof/>
        </w:rPr>
      </w:r>
      <w:r>
        <w:rPr>
          <w:noProof/>
        </w:rPr>
        <w:fldChar w:fldCharType="separate"/>
      </w:r>
      <w:r>
        <w:rPr>
          <w:noProof/>
        </w:rPr>
        <w:t>41</w:t>
      </w:r>
      <w:r>
        <w:rPr>
          <w:noProof/>
        </w:rPr>
        <w:fldChar w:fldCharType="end"/>
      </w:r>
    </w:p>
    <w:p w14:paraId="44B40184" w14:textId="025E6268"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.3.</w:t>
      </w:r>
      <w:r w:rsidRPr="00540FF8">
        <w:rPr>
          <w:rFonts w:eastAsiaTheme="minorEastAsia"/>
          <w:bCs/>
          <w:noProof/>
          <w:lang w:eastAsia="zh-CN"/>
        </w:rPr>
        <w:t>6</w:t>
      </w:r>
      <w:r>
        <w:rPr>
          <w:rFonts w:asciiTheme="minorHAnsi" w:eastAsiaTheme="minorEastAsia" w:hAnsiTheme="minorHAnsi" w:cstheme="minorBidi"/>
          <w:noProof/>
          <w:sz w:val="22"/>
          <w:szCs w:val="22"/>
          <w:lang w:eastAsia="en-GB"/>
        </w:rPr>
        <w:tab/>
      </w:r>
      <w:r w:rsidRPr="00540FF8">
        <w:rPr>
          <w:rFonts w:cs="Arial"/>
          <w:bCs/>
          <w:noProof/>
        </w:rPr>
        <w:t xml:space="preserve">AF policy </w:t>
      </w:r>
      <w:r w:rsidRPr="00540FF8">
        <w:rPr>
          <w:bCs/>
          <w:noProof/>
        </w:rPr>
        <w:t>delete request</w:t>
      </w:r>
      <w:r>
        <w:rPr>
          <w:noProof/>
        </w:rPr>
        <w:tab/>
      </w:r>
      <w:r>
        <w:rPr>
          <w:noProof/>
        </w:rPr>
        <w:fldChar w:fldCharType="begin"/>
      </w:r>
      <w:r>
        <w:rPr>
          <w:noProof/>
        </w:rPr>
        <w:instrText xml:space="preserve"> PAGEREF _Toc129874974 \h </w:instrText>
      </w:r>
      <w:r>
        <w:rPr>
          <w:noProof/>
        </w:rPr>
      </w:r>
      <w:r>
        <w:rPr>
          <w:noProof/>
        </w:rPr>
        <w:fldChar w:fldCharType="separate"/>
      </w:r>
      <w:r>
        <w:rPr>
          <w:noProof/>
        </w:rPr>
        <w:t>42</w:t>
      </w:r>
      <w:r>
        <w:rPr>
          <w:noProof/>
        </w:rPr>
        <w:fldChar w:fldCharType="end"/>
      </w:r>
    </w:p>
    <w:p w14:paraId="48AB0BAE" w14:textId="4E7FEE6F"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7</w:t>
      </w:r>
      <w:r>
        <w:rPr>
          <w:rFonts w:asciiTheme="minorHAnsi" w:eastAsiaTheme="minorEastAsia" w:hAnsiTheme="minorHAnsi" w:cstheme="minorBidi"/>
          <w:noProof/>
          <w:sz w:val="22"/>
          <w:szCs w:val="22"/>
          <w:lang w:eastAsia="en-GB"/>
        </w:rPr>
        <w:tab/>
      </w:r>
      <w:r w:rsidRPr="00540FF8">
        <w:rPr>
          <w:bCs/>
          <w:noProof/>
        </w:rPr>
        <w:t>AF policy delete response</w:t>
      </w:r>
      <w:r>
        <w:rPr>
          <w:noProof/>
        </w:rPr>
        <w:tab/>
      </w:r>
      <w:r>
        <w:rPr>
          <w:noProof/>
        </w:rPr>
        <w:fldChar w:fldCharType="begin"/>
      </w:r>
      <w:r>
        <w:rPr>
          <w:noProof/>
        </w:rPr>
        <w:instrText xml:space="preserve"> PAGEREF _Toc129874975 \h </w:instrText>
      </w:r>
      <w:r>
        <w:rPr>
          <w:noProof/>
        </w:rPr>
      </w:r>
      <w:r>
        <w:rPr>
          <w:noProof/>
        </w:rPr>
        <w:fldChar w:fldCharType="separate"/>
      </w:r>
      <w:r>
        <w:rPr>
          <w:noProof/>
        </w:rPr>
        <w:t>42</w:t>
      </w:r>
      <w:r>
        <w:rPr>
          <w:noProof/>
        </w:rPr>
        <w:fldChar w:fldCharType="end"/>
      </w:r>
    </w:p>
    <w:p w14:paraId="64EBED2C" w14:textId="1A2430B6"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8</w:t>
      </w:r>
      <w:r>
        <w:rPr>
          <w:rFonts w:asciiTheme="minorHAnsi" w:eastAsiaTheme="minorEastAsia" w:hAnsiTheme="minorHAnsi" w:cstheme="minorBidi"/>
          <w:noProof/>
          <w:sz w:val="22"/>
          <w:szCs w:val="22"/>
          <w:lang w:eastAsia="en-GB"/>
        </w:rPr>
        <w:tab/>
      </w:r>
      <w:r w:rsidRPr="00540FF8">
        <w:rPr>
          <w:bCs/>
          <w:noProof/>
        </w:rPr>
        <w:t xml:space="preserve">AF policy usage reporting data subscribe </w:t>
      </w:r>
      <w:r w:rsidRPr="00540FF8">
        <w:rPr>
          <w:rFonts w:cs="Arial"/>
          <w:bCs/>
          <w:noProof/>
        </w:rPr>
        <w:t>request</w:t>
      </w:r>
      <w:r>
        <w:rPr>
          <w:noProof/>
        </w:rPr>
        <w:tab/>
      </w:r>
      <w:r>
        <w:rPr>
          <w:noProof/>
        </w:rPr>
        <w:fldChar w:fldCharType="begin"/>
      </w:r>
      <w:r>
        <w:rPr>
          <w:noProof/>
        </w:rPr>
        <w:instrText xml:space="preserve"> PAGEREF _Toc129874976 \h </w:instrText>
      </w:r>
      <w:r>
        <w:rPr>
          <w:noProof/>
        </w:rPr>
      </w:r>
      <w:r>
        <w:rPr>
          <w:noProof/>
        </w:rPr>
        <w:fldChar w:fldCharType="separate"/>
      </w:r>
      <w:r>
        <w:rPr>
          <w:noProof/>
        </w:rPr>
        <w:t>42</w:t>
      </w:r>
      <w:r>
        <w:rPr>
          <w:noProof/>
        </w:rPr>
        <w:fldChar w:fldCharType="end"/>
      </w:r>
    </w:p>
    <w:p w14:paraId="49F69E74" w14:textId="06E5D29F"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9</w:t>
      </w:r>
      <w:r>
        <w:rPr>
          <w:rFonts w:asciiTheme="minorHAnsi" w:eastAsiaTheme="minorEastAsia" w:hAnsiTheme="minorHAnsi" w:cstheme="minorBidi"/>
          <w:noProof/>
          <w:sz w:val="22"/>
          <w:szCs w:val="22"/>
          <w:lang w:eastAsia="en-GB"/>
        </w:rPr>
        <w:tab/>
      </w:r>
      <w:r w:rsidRPr="00540FF8">
        <w:rPr>
          <w:bCs/>
          <w:noProof/>
        </w:rPr>
        <w:t>AF policy usage reporting data subscribe response</w:t>
      </w:r>
      <w:r>
        <w:rPr>
          <w:noProof/>
        </w:rPr>
        <w:tab/>
      </w:r>
      <w:r>
        <w:rPr>
          <w:noProof/>
        </w:rPr>
        <w:fldChar w:fldCharType="begin"/>
      </w:r>
      <w:r>
        <w:rPr>
          <w:noProof/>
        </w:rPr>
        <w:instrText xml:space="preserve"> PAGEREF _Toc129874977 \h </w:instrText>
      </w:r>
      <w:r>
        <w:rPr>
          <w:noProof/>
        </w:rPr>
      </w:r>
      <w:r>
        <w:rPr>
          <w:noProof/>
        </w:rPr>
        <w:fldChar w:fldCharType="separate"/>
      </w:r>
      <w:r>
        <w:rPr>
          <w:noProof/>
        </w:rPr>
        <w:t>42</w:t>
      </w:r>
      <w:r>
        <w:rPr>
          <w:noProof/>
        </w:rPr>
        <w:fldChar w:fldCharType="end"/>
      </w:r>
    </w:p>
    <w:p w14:paraId="1529B072" w14:textId="6034D582"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10</w:t>
      </w:r>
      <w:r>
        <w:rPr>
          <w:rFonts w:asciiTheme="minorHAnsi" w:eastAsiaTheme="minorEastAsia" w:hAnsiTheme="minorHAnsi" w:cstheme="minorBidi"/>
          <w:noProof/>
          <w:sz w:val="22"/>
          <w:szCs w:val="22"/>
          <w:lang w:eastAsia="en-GB"/>
        </w:rPr>
        <w:tab/>
      </w:r>
      <w:r w:rsidRPr="00540FF8">
        <w:rPr>
          <w:bCs/>
          <w:noProof/>
        </w:rPr>
        <w:t xml:space="preserve">AF policy usage reporting data </w:t>
      </w:r>
      <w:r w:rsidRPr="00540FF8">
        <w:rPr>
          <w:rFonts w:cs="Arial"/>
          <w:bCs/>
          <w:noProof/>
        </w:rPr>
        <w:t>notif</w:t>
      </w:r>
      <w:r w:rsidRPr="00540FF8">
        <w:rPr>
          <w:bCs/>
          <w:noProof/>
        </w:rPr>
        <w:t>ication</w:t>
      </w:r>
      <w:r>
        <w:rPr>
          <w:noProof/>
        </w:rPr>
        <w:tab/>
      </w:r>
      <w:r>
        <w:rPr>
          <w:noProof/>
        </w:rPr>
        <w:fldChar w:fldCharType="begin"/>
      </w:r>
      <w:r>
        <w:rPr>
          <w:noProof/>
        </w:rPr>
        <w:instrText xml:space="preserve"> PAGEREF _Toc129874978 \h </w:instrText>
      </w:r>
      <w:r>
        <w:rPr>
          <w:noProof/>
        </w:rPr>
      </w:r>
      <w:r>
        <w:rPr>
          <w:noProof/>
        </w:rPr>
        <w:fldChar w:fldCharType="separate"/>
      </w:r>
      <w:r>
        <w:rPr>
          <w:noProof/>
        </w:rPr>
        <w:t>43</w:t>
      </w:r>
      <w:r>
        <w:rPr>
          <w:noProof/>
        </w:rPr>
        <w:fldChar w:fldCharType="end"/>
      </w:r>
    </w:p>
    <w:p w14:paraId="7B62B2E4" w14:textId="67EF19EF"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rFonts w:eastAsiaTheme="minorEastAsia"/>
          <w:noProof/>
          <w:lang w:eastAsia="zh-CN"/>
        </w:rPr>
        <w:t>11</w:t>
      </w:r>
      <w:r>
        <w:rPr>
          <w:rFonts w:asciiTheme="minorHAnsi" w:eastAsiaTheme="minorEastAsia" w:hAnsiTheme="minorHAnsi" w:cstheme="minorBidi"/>
          <w:noProof/>
          <w:sz w:val="22"/>
          <w:szCs w:val="22"/>
          <w:lang w:eastAsia="en-GB"/>
        </w:rPr>
        <w:tab/>
      </w:r>
      <w:r w:rsidRPr="00540FF8">
        <w:rPr>
          <w:noProof/>
          <w:lang w:val="en-US" w:eastAsia="zh-CN"/>
        </w:rPr>
        <w:t>Network slice optimization</w:t>
      </w:r>
      <w:r>
        <w:rPr>
          <w:noProof/>
        </w:rPr>
        <w:t xml:space="preserve"> </w:t>
      </w:r>
      <w:r>
        <w:rPr>
          <w:noProof/>
          <w:lang w:eastAsia="zh-CN"/>
        </w:rPr>
        <w:t>subscription</w:t>
      </w:r>
      <w:r w:rsidRPr="00540FF8">
        <w:rPr>
          <w:noProof/>
          <w:lang w:val="en-US" w:eastAsia="zh-CN"/>
        </w:rPr>
        <w:t xml:space="preserve"> request</w:t>
      </w:r>
      <w:r>
        <w:rPr>
          <w:noProof/>
        </w:rPr>
        <w:tab/>
      </w:r>
      <w:r>
        <w:rPr>
          <w:noProof/>
        </w:rPr>
        <w:fldChar w:fldCharType="begin"/>
      </w:r>
      <w:r>
        <w:rPr>
          <w:noProof/>
        </w:rPr>
        <w:instrText xml:space="preserve"> PAGEREF _Toc129874979 \h </w:instrText>
      </w:r>
      <w:r>
        <w:rPr>
          <w:noProof/>
        </w:rPr>
      </w:r>
      <w:r>
        <w:rPr>
          <w:noProof/>
        </w:rPr>
        <w:fldChar w:fldCharType="separate"/>
      </w:r>
      <w:r>
        <w:rPr>
          <w:noProof/>
        </w:rPr>
        <w:t>43</w:t>
      </w:r>
      <w:r>
        <w:rPr>
          <w:noProof/>
        </w:rPr>
        <w:fldChar w:fldCharType="end"/>
      </w:r>
    </w:p>
    <w:p w14:paraId="1475DED9" w14:textId="46C11DD7"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rFonts w:eastAsiaTheme="minorEastAsia"/>
          <w:noProof/>
          <w:lang w:eastAsia="zh-CN"/>
        </w:rPr>
        <w:t>12</w:t>
      </w:r>
      <w:r>
        <w:rPr>
          <w:rFonts w:asciiTheme="minorHAnsi" w:eastAsiaTheme="minorEastAsia" w:hAnsiTheme="minorHAnsi" w:cstheme="minorBidi"/>
          <w:noProof/>
          <w:sz w:val="22"/>
          <w:szCs w:val="22"/>
          <w:lang w:eastAsia="en-GB"/>
        </w:rPr>
        <w:tab/>
      </w:r>
      <w:r w:rsidRPr="00540FF8">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_Toc129874980 \h </w:instrText>
      </w:r>
      <w:r>
        <w:rPr>
          <w:noProof/>
        </w:rPr>
      </w:r>
      <w:r>
        <w:rPr>
          <w:noProof/>
        </w:rPr>
        <w:fldChar w:fldCharType="separate"/>
      </w:r>
      <w:r>
        <w:rPr>
          <w:noProof/>
        </w:rPr>
        <w:t>43</w:t>
      </w:r>
      <w:r>
        <w:rPr>
          <w:noProof/>
        </w:rPr>
        <w:fldChar w:fldCharType="end"/>
      </w:r>
    </w:p>
    <w:p w14:paraId="08F2F4CA" w14:textId="1D842E7A"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rFonts w:eastAsiaTheme="minorEastAsia"/>
          <w:noProof/>
          <w:lang w:val="en-US" w:eastAsia="zh-CN"/>
        </w:rPr>
        <w:t>13</w:t>
      </w:r>
      <w:r>
        <w:rPr>
          <w:rFonts w:asciiTheme="minorHAnsi" w:eastAsiaTheme="minorEastAsia" w:hAnsiTheme="minorHAnsi" w:cstheme="minorBidi"/>
          <w:noProof/>
          <w:sz w:val="22"/>
          <w:szCs w:val="22"/>
          <w:lang w:eastAsia="en-GB"/>
        </w:rPr>
        <w:tab/>
      </w:r>
      <w:r w:rsidRPr="00540FF8">
        <w:rPr>
          <w:noProof/>
          <w:lang w:val="en-US" w:eastAsia="zh-CN"/>
        </w:rPr>
        <w:t>Network slice optimization</w:t>
      </w:r>
      <w:r>
        <w:rPr>
          <w:noProof/>
        </w:rPr>
        <w:t xml:space="preserve"> </w:t>
      </w:r>
      <w:r w:rsidRPr="00540FF8">
        <w:rPr>
          <w:noProof/>
          <w:lang w:val="en-US" w:eastAsia="zh-CN"/>
        </w:rPr>
        <w:t>notif</w:t>
      </w:r>
      <w:r w:rsidRPr="00540FF8">
        <w:rPr>
          <w:rFonts w:eastAsiaTheme="minorEastAsia"/>
          <w:noProof/>
          <w:lang w:val="en-US" w:eastAsia="zh-CN"/>
        </w:rPr>
        <w:t>ication</w:t>
      </w:r>
      <w:r>
        <w:rPr>
          <w:noProof/>
        </w:rPr>
        <w:tab/>
      </w:r>
      <w:r>
        <w:rPr>
          <w:noProof/>
        </w:rPr>
        <w:fldChar w:fldCharType="begin"/>
      </w:r>
      <w:r>
        <w:rPr>
          <w:noProof/>
        </w:rPr>
        <w:instrText xml:space="preserve"> PAGEREF _Toc129874981 \h </w:instrText>
      </w:r>
      <w:r>
        <w:rPr>
          <w:noProof/>
        </w:rPr>
      </w:r>
      <w:r>
        <w:rPr>
          <w:noProof/>
        </w:rPr>
        <w:fldChar w:fldCharType="separate"/>
      </w:r>
      <w:r>
        <w:rPr>
          <w:noProof/>
        </w:rPr>
        <w:t>44</w:t>
      </w:r>
      <w:r>
        <w:rPr>
          <w:noProof/>
        </w:rPr>
        <w:fldChar w:fldCharType="end"/>
      </w:r>
    </w:p>
    <w:p w14:paraId="6BA5A792" w14:textId="7C5F9851"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14</w:t>
      </w:r>
      <w:r>
        <w:rPr>
          <w:rFonts w:asciiTheme="minorHAnsi" w:eastAsiaTheme="minorEastAsia" w:hAnsiTheme="minorHAnsi" w:cstheme="minorBidi"/>
          <w:noProof/>
          <w:sz w:val="22"/>
          <w:szCs w:val="22"/>
          <w:lang w:eastAsia="en-GB"/>
        </w:rPr>
        <w:tab/>
      </w:r>
      <w:r w:rsidRPr="00540FF8">
        <w:rPr>
          <w:rFonts w:cs="Arial"/>
          <w:bCs/>
          <w:noProof/>
        </w:rPr>
        <w:t>Network slice optimization</w:t>
      </w:r>
      <w:r w:rsidRPr="00540FF8">
        <w:rPr>
          <w:bCs/>
          <w:noProof/>
        </w:rPr>
        <w:t xml:space="preserve"> report retrieval </w:t>
      </w:r>
      <w:r w:rsidRPr="00540FF8">
        <w:rPr>
          <w:rFonts w:cs="Arial"/>
          <w:bCs/>
          <w:noProof/>
        </w:rPr>
        <w:t>request</w:t>
      </w:r>
      <w:r>
        <w:rPr>
          <w:noProof/>
        </w:rPr>
        <w:tab/>
      </w:r>
      <w:r>
        <w:rPr>
          <w:noProof/>
        </w:rPr>
        <w:fldChar w:fldCharType="begin"/>
      </w:r>
      <w:r>
        <w:rPr>
          <w:noProof/>
        </w:rPr>
        <w:instrText xml:space="preserve"> PAGEREF _Toc129874982 \h </w:instrText>
      </w:r>
      <w:r>
        <w:rPr>
          <w:noProof/>
        </w:rPr>
      </w:r>
      <w:r>
        <w:rPr>
          <w:noProof/>
        </w:rPr>
        <w:fldChar w:fldCharType="separate"/>
      </w:r>
      <w:r>
        <w:rPr>
          <w:noProof/>
        </w:rPr>
        <w:t>44</w:t>
      </w:r>
      <w:r>
        <w:rPr>
          <w:noProof/>
        </w:rPr>
        <w:fldChar w:fldCharType="end"/>
      </w:r>
    </w:p>
    <w:p w14:paraId="4D1A831A" w14:textId="08251C54"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15</w:t>
      </w:r>
      <w:r>
        <w:rPr>
          <w:rFonts w:asciiTheme="minorHAnsi" w:eastAsiaTheme="minorEastAsia" w:hAnsiTheme="minorHAnsi" w:cstheme="minorBidi"/>
          <w:noProof/>
          <w:sz w:val="22"/>
          <w:szCs w:val="22"/>
          <w:lang w:eastAsia="en-GB"/>
        </w:rPr>
        <w:tab/>
      </w:r>
      <w:r w:rsidRPr="00540FF8">
        <w:rPr>
          <w:rFonts w:cs="Arial"/>
          <w:bCs/>
          <w:noProof/>
        </w:rPr>
        <w:t>Network slice optimization</w:t>
      </w:r>
      <w:r w:rsidRPr="00540FF8">
        <w:rPr>
          <w:bCs/>
          <w:noProof/>
        </w:rPr>
        <w:t xml:space="preserve"> report retrieval response</w:t>
      </w:r>
      <w:r>
        <w:rPr>
          <w:noProof/>
        </w:rPr>
        <w:tab/>
      </w:r>
      <w:r>
        <w:rPr>
          <w:noProof/>
        </w:rPr>
        <w:fldChar w:fldCharType="begin"/>
      </w:r>
      <w:r>
        <w:rPr>
          <w:noProof/>
        </w:rPr>
        <w:instrText xml:space="preserve"> PAGEREF _Toc129874983 \h </w:instrText>
      </w:r>
      <w:r>
        <w:rPr>
          <w:noProof/>
        </w:rPr>
      </w:r>
      <w:r>
        <w:rPr>
          <w:noProof/>
        </w:rPr>
        <w:fldChar w:fldCharType="separate"/>
      </w:r>
      <w:r>
        <w:rPr>
          <w:noProof/>
        </w:rPr>
        <w:t>44</w:t>
      </w:r>
      <w:r>
        <w:rPr>
          <w:noProof/>
        </w:rPr>
        <w:fldChar w:fldCharType="end"/>
      </w:r>
    </w:p>
    <w:p w14:paraId="0D24480D" w14:textId="7026F04A" w:rsidR="002F1014" w:rsidRDefault="002F1014">
      <w:pPr>
        <w:pStyle w:val="TOC3"/>
        <w:rPr>
          <w:rFonts w:asciiTheme="minorHAnsi" w:eastAsiaTheme="minorEastAsia" w:hAnsiTheme="minorHAnsi" w:cstheme="minorBidi"/>
          <w:noProof/>
          <w:sz w:val="22"/>
          <w:szCs w:val="22"/>
          <w:lang w:eastAsia="en-GB"/>
        </w:rPr>
      </w:pPr>
      <w:r w:rsidRPr="00540FF8">
        <w:rPr>
          <w:noProof/>
          <w:lang w:val="en-US" w:eastAsia="zh-CN"/>
        </w:rPr>
        <w:t>9.</w:t>
      </w:r>
      <w:r w:rsidRPr="00540FF8">
        <w:rPr>
          <w:rFonts w:eastAsiaTheme="minorEastAsia"/>
          <w:noProof/>
          <w:lang w:val="en-IN" w:eastAsia="zh-CN"/>
        </w:rPr>
        <w:t>5</w:t>
      </w:r>
      <w:r w:rsidRPr="00540FF8">
        <w:rPr>
          <w:noProof/>
          <w:lang w:val="en-IN"/>
        </w:rPr>
        <w:t>.</w:t>
      </w:r>
      <w:r w:rsidRPr="00540FF8">
        <w:rPr>
          <w:noProof/>
          <w:lang w:val="en-IN" w:eastAsia="zh-CN"/>
        </w:rPr>
        <w:t>4</w:t>
      </w:r>
      <w:r>
        <w:rPr>
          <w:rFonts w:asciiTheme="minorHAnsi" w:eastAsiaTheme="minorEastAsia" w:hAnsiTheme="minorHAnsi" w:cstheme="minorBidi"/>
          <w:noProof/>
          <w:sz w:val="22"/>
          <w:szCs w:val="22"/>
          <w:lang w:eastAsia="en-GB"/>
        </w:rPr>
        <w:tab/>
      </w:r>
      <w:r w:rsidRPr="00540FF8">
        <w:rPr>
          <w:noProof/>
          <w:lang w:val="en-IN"/>
        </w:rPr>
        <w:t>APIs</w:t>
      </w:r>
      <w:r>
        <w:rPr>
          <w:noProof/>
        </w:rPr>
        <w:tab/>
      </w:r>
      <w:r>
        <w:rPr>
          <w:noProof/>
        </w:rPr>
        <w:fldChar w:fldCharType="begin"/>
      </w:r>
      <w:r>
        <w:rPr>
          <w:noProof/>
        </w:rPr>
        <w:instrText xml:space="preserve"> PAGEREF _Toc129874984 \h </w:instrText>
      </w:r>
      <w:r>
        <w:rPr>
          <w:noProof/>
        </w:rPr>
      </w:r>
      <w:r>
        <w:rPr>
          <w:noProof/>
        </w:rPr>
        <w:fldChar w:fldCharType="separate"/>
      </w:r>
      <w:r>
        <w:rPr>
          <w:noProof/>
        </w:rPr>
        <w:t>45</w:t>
      </w:r>
      <w:r>
        <w:rPr>
          <w:noProof/>
        </w:rPr>
        <w:fldChar w:fldCharType="end"/>
      </w:r>
    </w:p>
    <w:p w14:paraId="43ECD8C3" w14:textId="74ABB2E3"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_Toc129874985 \h </w:instrText>
      </w:r>
      <w:r>
        <w:rPr>
          <w:noProof/>
        </w:rPr>
      </w:r>
      <w:r>
        <w:rPr>
          <w:noProof/>
        </w:rPr>
        <w:fldChar w:fldCharType="separate"/>
      </w:r>
      <w:r>
        <w:rPr>
          <w:noProof/>
        </w:rPr>
        <w:t>45</w:t>
      </w:r>
      <w:r>
        <w:rPr>
          <w:noProof/>
        </w:rPr>
        <w:fldChar w:fldCharType="end"/>
      </w:r>
    </w:p>
    <w:p w14:paraId="704499F6" w14:textId="5B3FD26C"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.4.2</w:t>
      </w:r>
      <w:r>
        <w:rPr>
          <w:rFonts w:asciiTheme="minorHAnsi" w:eastAsiaTheme="minorEastAsia" w:hAnsiTheme="minorHAnsi" w:cstheme="minorBidi"/>
          <w:noProof/>
          <w:sz w:val="22"/>
          <w:szCs w:val="22"/>
          <w:lang w:eastAsia="en-GB"/>
        </w:rPr>
        <w:tab/>
      </w:r>
      <w:r>
        <w:rPr>
          <w:noProof/>
        </w:rPr>
        <w:t>SS_NSCE_</w:t>
      </w:r>
      <w:r>
        <w:rPr>
          <w:noProof/>
          <w:lang w:eastAsia="zh-CN"/>
        </w:rPr>
        <w:t>AF</w:t>
      </w:r>
      <w:r w:rsidRPr="00540FF8">
        <w:rPr>
          <w:rFonts w:eastAsiaTheme="minorEastAsia"/>
          <w:noProof/>
          <w:lang w:eastAsia="zh-CN"/>
        </w:rPr>
        <w:t>_</w:t>
      </w:r>
      <w:r>
        <w:rPr>
          <w:noProof/>
          <w:lang w:eastAsia="zh-CN"/>
        </w:rPr>
        <w:t>Policy</w:t>
      </w:r>
      <w:r w:rsidRPr="00540FF8">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_Toc129874986 \h </w:instrText>
      </w:r>
      <w:r>
        <w:rPr>
          <w:noProof/>
        </w:rPr>
      </w:r>
      <w:r>
        <w:rPr>
          <w:noProof/>
        </w:rPr>
        <w:fldChar w:fldCharType="separate"/>
      </w:r>
      <w:r>
        <w:rPr>
          <w:noProof/>
        </w:rPr>
        <w:t>45</w:t>
      </w:r>
      <w:r>
        <w:rPr>
          <w:noProof/>
        </w:rPr>
        <w:fldChar w:fldCharType="end"/>
      </w:r>
    </w:p>
    <w:p w14:paraId="12D36C81" w14:textId="28B13C50"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.4.</w:t>
      </w:r>
      <w:r w:rsidRPr="00540FF8">
        <w:rPr>
          <w:rFonts w:eastAsiaTheme="minorEastAsia"/>
          <w:bCs/>
          <w:noProof/>
          <w:lang w:eastAsia="zh-CN"/>
        </w:rPr>
        <w:t>3</w:t>
      </w:r>
      <w:r>
        <w:rPr>
          <w:rFonts w:asciiTheme="minorHAnsi" w:eastAsiaTheme="minorEastAsia" w:hAnsiTheme="minorHAnsi" w:cstheme="minorBidi"/>
          <w:noProof/>
          <w:sz w:val="22"/>
          <w:szCs w:val="22"/>
          <w:lang w:eastAsia="en-GB"/>
        </w:rPr>
        <w:tab/>
      </w:r>
      <w:r w:rsidRPr="00540FF8">
        <w:rPr>
          <w:bCs/>
          <w:noProof/>
        </w:rPr>
        <w:t>SS_NSCE_</w:t>
      </w:r>
      <w:r w:rsidRPr="00540FF8">
        <w:rPr>
          <w:rFonts w:cs="Arial"/>
          <w:bCs/>
          <w:noProof/>
        </w:rPr>
        <w:t>AF</w:t>
      </w:r>
      <w:r w:rsidRPr="00540FF8">
        <w:rPr>
          <w:bCs/>
          <w:noProof/>
        </w:rPr>
        <w:t>_</w:t>
      </w:r>
      <w:r w:rsidRPr="00540FF8">
        <w:rPr>
          <w:rFonts w:cs="Arial"/>
          <w:bCs/>
          <w:noProof/>
        </w:rPr>
        <w:t>Policy</w:t>
      </w:r>
      <w:r w:rsidRPr="00540FF8">
        <w:rPr>
          <w:bCs/>
          <w:noProof/>
        </w:rPr>
        <w:t>_Update operation</w:t>
      </w:r>
      <w:r>
        <w:rPr>
          <w:noProof/>
        </w:rPr>
        <w:tab/>
      </w:r>
      <w:r>
        <w:rPr>
          <w:noProof/>
        </w:rPr>
        <w:fldChar w:fldCharType="begin"/>
      </w:r>
      <w:r>
        <w:rPr>
          <w:noProof/>
        </w:rPr>
        <w:instrText xml:space="preserve"> PAGEREF _Toc129874987 \h </w:instrText>
      </w:r>
      <w:r>
        <w:rPr>
          <w:noProof/>
        </w:rPr>
      </w:r>
      <w:r>
        <w:rPr>
          <w:noProof/>
        </w:rPr>
        <w:fldChar w:fldCharType="separate"/>
      </w:r>
      <w:r>
        <w:rPr>
          <w:noProof/>
        </w:rPr>
        <w:t>45</w:t>
      </w:r>
      <w:r>
        <w:rPr>
          <w:noProof/>
        </w:rPr>
        <w:fldChar w:fldCharType="end"/>
      </w:r>
    </w:p>
    <w:p w14:paraId="53F64756" w14:textId="579E42C5"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.4.</w:t>
      </w:r>
      <w:r w:rsidRPr="00540FF8">
        <w:rPr>
          <w:rFonts w:eastAsiaTheme="minorEastAsia"/>
          <w:bCs/>
          <w:noProof/>
          <w:lang w:eastAsia="zh-CN"/>
        </w:rPr>
        <w:t>4</w:t>
      </w:r>
      <w:r>
        <w:rPr>
          <w:rFonts w:asciiTheme="minorHAnsi" w:eastAsiaTheme="minorEastAsia" w:hAnsiTheme="minorHAnsi" w:cstheme="minorBidi"/>
          <w:noProof/>
          <w:sz w:val="22"/>
          <w:szCs w:val="22"/>
          <w:lang w:eastAsia="en-GB"/>
        </w:rPr>
        <w:tab/>
      </w:r>
      <w:r w:rsidRPr="00540FF8">
        <w:rPr>
          <w:bCs/>
          <w:noProof/>
        </w:rPr>
        <w:t>SS_NSCE_</w:t>
      </w:r>
      <w:r w:rsidRPr="00540FF8">
        <w:rPr>
          <w:rFonts w:cs="Arial"/>
          <w:bCs/>
          <w:noProof/>
        </w:rPr>
        <w:t>AF</w:t>
      </w:r>
      <w:r w:rsidRPr="00540FF8">
        <w:rPr>
          <w:bCs/>
          <w:noProof/>
        </w:rPr>
        <w:t>_</w:t>
      </w:r>
      <w:r w:rsidRPr="00540FF8">
        <w:rPr>
          <w:rFonts w:cs="Arial"/>
          <w:bCs/>
          <w:noProof/>
        </w:rPr>
        <w:t>Policy</w:t>
      </w:r>
      <w:r w:rsidRPr="00540FF8">
        <w:rPr>
          <w:bCs/>
          <w:noProof/>
        </w:rPr>
        <w:t>_Delete operation</w:t>
      </w:r>
      <w:r>
        <w:rPr>
          <w:noProof/>
        </w:rPr>
        <w:tab/>
      </w:r>
      <w:r>
        <w:rPr>
          <w:noProof/>
        </w:rPr>
        <w:fldChar w:fldCharType="begin"/>
      </w:r>
      <w:r>
        <w:rPr>
          <w:noProof/>
        </w:rPr>
        <w:instrText xml:space="preserve"> PAGEREF _Toc129874988 \h </w:instrText>
      </w:r>
      <w:r>
        <w:rPr>
          <w:noProof/>
        </w:rPr>
      </w:r>
      <w:r>
        <w:rPr>
          <w:noProof/>
        </w:rPr>
        <w:fldChar w:fldCharType="separate"/>
      </w:r>
      <w:r>
        <w:rPr>
          <w:noProof/>
        </w:rPr>
        <w:t>45</w:t>
      </w:r>
      <w:r>
        <w:rPr>
          <w:noProof/>
        </w:rPr>
        <w:fldChar w:fldCharType="end"/>
      </w:r>
    </w:p>
    <w:p w14:paraId="2A1B8A1B" w14:textId="66844C38"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.4.</w:t>
      </w:r>
      <w:r w:rsidRPr="00540FF8">
        <w:rPr>
          <w:rFonts w:eastAsiaTheme="minorEastAsia"/>
          <w:bCs/>
          <w:noProof/>
          <w:lang w:eastAsia="zh-CN"/>
        </w:rPr>
        <w:t>5</w:t>
      </w:r>
      <w:r>
        <w:rPr>
          <w:rFonts w:asciiTheme="minorHAnsi" w:eastAsiaTheme="minorEastAsia" w:hAnsiTheme="minorHAnsi" w:cstheme="minorBidi"/>
          <w:noProof/>
          <w:sz w:val="22"/>
          <w:szCs w:val="22"/>
          <w:lang w:eastAsia="en-GB"/>
        </w:rPr>
        <w:tab/>
      </w:r>
      <w:r w:rsidRPr="00540FF8">
        <w:rPr>
          <w:bCs/>
          <w:noProof/>
        </w:rPr>
        <w:t>SS_NSCE_</w:t>
      </w:r>
      <w:r w:rsidRPr="00540FF8">
        <w:rPr>
          <w:rFonts w:cs="Arial"/>
          <w:bCs/>
          <w:noProof/>
        </w:rPr>
        <w:t>AF</w:t>
      </w:r>
      <w:r w:rsidRPr="00540FF8">
        <w:rPr>
          <w:bCs/>
          <w:noProof/>
        </w:rPr>
        <w:t>_</w:t>
      </w:r>
      <w:r w:rsidRPr="00540FF8">
        <w:rPr>
          <w:rFonts w:cs="Arial"/>
          <w:bCs/>
          <w:noProof/>
        </w:rPr>
        <w:t>Policy</w:t>
      </w:r>
      <w:r w:rsidRPr="00540FF8">
        <w:rPr>
          <w:bCs/>
          <w:noProof/>
        </w:rPr>
        <w:t>_Usage_Reporting_Data_Subscribe operation</w:t>
      </w:r>
      <w:r>
        <w:rPr>
          <w:noProof/>
        </w:rPr>
        <w:tab/>
      </w:r>
      <w:r>
        <w:rPr>
          <w:noProof/>
        </w:rPr>
        <w:fldChar w:fldCharType="begin"/>
      </w:r>
      <w:r>
        <w:rPr>
          <w:noProof/>
        </w:rPr>
        <w:instrText xml:space="preserve"> PAGEREF _Toc129874989 \h </w:instrText>
      </w:r>
      <w:r>
        <w:rPr>
          <w:noProof/>
        </w:rPr>
      </w:r>
      <w:r>
        <w:rPr>
          <w:noProof/>
        </w:rPr>
        <w:fldChar w:fldCharType="separate"/>
      </w:r>
      <w:r>
        <w:rPr>
          <w:noProof/>
        </w:rPr>
        <w:t>46</w:t>
      </w:r>
      <w:r>
        <w:rPr>
          <w:noProof/>
        </w:rPr>
        <w:fldChar w:fldCharType="end"/>
      </w:r>
    </w:p>
    <w:p w14:paraId="7D8DFBCE" w14:textId="4B3AF8B0"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.4.</w:t>
      </w:r>
      <w:r w:rsidRPr="00540FF8">
        <w:rPr>
          <w:rFonts w:eastAsiaTheme="minorEastAsia"/>
          <w:bCs/>
          <w:noProof/>
          <w:lang w:eastAsia="zh-CN"/>
        </w:rPr>
        <w:t>6</w:t>
      </w:r>
      <w:r>
        <w:rPr>
          <w:rFonts w:asciiTheme="minorHAnsi" w:eastAsiaTheme="minorEastAsia" w:hAnsiTheme="minorHAnsi" w:cstheme="minorBidi"/>
          <w:noProof/>
          <w:sz w:val="22"/>
          <w:szCs w:val="22"/>
          <w:lang w:eastAsia="en-GB"/>
        </w:rPr>
        <w:tab/>
      </w:r>
      <w:r w:rsidRPr="00540FF8">
        <w:rPr>
          <w:bCs/>
          <w:noProof/>
        </w:rPr>
        <w:t>SS_NSCE_</w:t>
      </w:r>
      <w:r w:rsidRPr="00540FF8">
        <w:rPr>
          <w:rFonts w:cs="Arial"/>
          <w:bCs/>
          <w:noProof/>
        </w:rPr>
        <w:t>AF</w:t>
      </w:r>
      <w:r w:rsidRPr="00540FF8">
        <w:rPr>
          <w:bCs/>
          <w:noProof/>
        </w:rPr>
        <w:t>_</w:t>
      </w:r>
      <w:r w:rsidRPr="00540FF8">
        <w:rPr>
          <w:rFonts w:cs="Arial"/>
          <w:bCs/>
          <w:noProof/>
        </w:rPr>
        <w:t>Policy</w:t>
      </w:r>
      <w:r w:rsidRPr="00540FF8">
        <w:rPr>
          <w:bCs/>
          <w:noProof/>
        </w:rPr>
        <w:t>_Usage_Reporting_Data_Notification operation</w:t>
      </w:r>
      <w:r>
        <w:rPr>
          <w:noProof/>
        </w:rPr>
        <w:tab/>
      </w:r>
      <w:r>
        <w:rPr>
          <w:noProof/>
        </w:rPr>
        <w:fldChar w:fldCharType="begin"/>
      </w:r>
      <w:r>
        <w:rPr>
          <w:noProof/>
        </w:rPr>
        <w:instrText xml:space="preserve"> PAGEREF _Toc129874990 \h </w:instrText>
      </w:r>
      <w:r>
        <w:rPr>
          <w:noProof/>
        </w:rPr>
      </w:r>
      <w:r>
        <w:rPr>
          <w:noProof/>
        </w:rPr>
        <w:fldChar w:fldCharType="separate"/>
      </w:r>
      <w:r>
        <w:rPr>
          <w:noProof/>
        </w:rPr>
        <w:t>46</w:t>
      </w:r>
      <w:r>
        <w:rPr>
          <w:noProof/>
        </w:rPr>
        <w:fldChar w:fldCharType="end"/>
      </w:r>
    </w:p>
    <w:p w14:paraId="4B021169" w14:textId="2B28F2EF"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.4.</w:t>
      </w:r>
      <w:r w:rsidRPr="00540FF8">
        <w:rPr>
          <w:rFonts w:eastAsiaTheme="minorEastAsia"/>
          <w:bCs/>
          <w:noProof/>
          <w:lang w:eastAsia="zh-CN"/>
        </w:rPr>
        <w:t>7</w:t>
      </w:r>
      <w:r>
        <w:rPr>
          <w:rFonts w:asciiTheme="minorHAnsi" w:eastAsiaTheme="minorEastAsia" w:hAnsiTheme="minorHAnsi" w:cstheme="minorBidi"/>
          <w:noProof/>
          <w:sz w:val="22"/>
          <w:szCs w:val="22"/>
          <w:lang w:eastAsia="en-GB"/>
        </w:rPr>
        <w:tab/>
      </w:r>
      <w:r w:rsidRPr="00540FF8">
        <w:rPr>
          <w:bCs/>
          <w:noProof/>
        </w:rPr>
        <w:t>SS_NSCE_NS_Optimization_Report_Retrieval operation</w:t>
      </w:r>
      <w:r>
        <w:rPr>
          <w:noProof/>
        </w:rPr>
        <w:tab/>
      </w:r>
      <w:r>
        <w:rPr>
          <w:noProof/>
        </w:rPr>
        <w:fldChar w:fldCharType="begin"/>
      </w:r>
      <w:r>
        <w:rPr>
          <w:noProof/>
        </w:rPr>
        <w:instrText xml:space="preserve"> PAGEREF _Toc129874991 \h </w:instrText>
      </w:r>
      <w:r>
        <w:rPr>
          <w:noProof/>
        </w:rPr>
      </w:r>
      <w:r>
        <w:rPr>
          <w:noProof/>
        </w:rPr>
        <w:fldChar w:fldCharType="separate"/>
      </w:r>
      <w:r>
        <w:rPr>
          <w:noProof/>
        </w:rPr>
        <w:t>46</w:t>
      </w:r>
      <w:r>
        <w:rPr>
          <w:noProof/>
        </w:rPr>
        <w:fldChar w:fldCharType="end"/>
      </w:r>
    </w:p>
    <w:p w14:paraId="2962C17D" w14:textId="4BE27241"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.4.</w:t>
      </w:r>
      <w:r w:rsidRPr="00540FF8">
        <w:rPr>
          <w:rFonts w:eastAsiaTheme="minorEastAsia"/>
          <w:noProof/>
          <w:lang w:val="en-US" w:eastAsia="zh-CN"/>
        </w:rPr>
        <w:t>8</w:t>
      </w:r>
      <w:r>
        <w:rPr>
          <w:rFonts w:asciiTheme="minorHAnsi" w:eastAsiaTheme="minorEastAsia" w:hAnsiTheme="minorHAnsi" w:cstheme="minorBidi"/>
          <w:noProof/>
          <w:sz w:val="22"/>
          <w:szCs w:val="22"/>
          <w:lang w:eastAsia="en-GB"/>
        </w:rPr>
        <w:tab/>
      </w:r>
      <w:r>
        <w:rPr>
          <w:noProof/>
        </w:rPr>
        <w:t>SS_NSCE_</w:t>
      </w:r>
      <w:r w:rsidRPr="00540FF8">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_Toc129874992 \h </w:instrText>
      </w:r>
      <w:r>
        <w:rPr>
          <w:noProof/>
        </w:rPr>
      </w:r>
      <w:r>
        <w:rPr>
          <w:noProof/>
        </w:rPr>
        <w:fldChar w:fldCharType="separate"/>
      </w:r>
      <w:r>
        <w:rPr>
          <w:noProof/>
        </w:rPr>
        <w:t>46</w:t>
      </w:r>
      <w:r>
        <w:rPr>
          <w:noProof/>
        </w:rPr>
        <w:fldChar w:fldCharType="end"/>
      </w:r>
    </w:p>
    <w:p w14:paraId="4CA591CE" w14:textId="60585170"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.4.</w:t>
      </w:r>
      <w:r w:rsidRPr="00540FF8">
        <w:rPr>
          <w:rFonts w:eastAsiaTheme="minorEastAsia"/>
          <w:noProof/>
          <w:lang w:val="en-US" w:eastAsia="zh-CN"/>
        </w:rPr>
        <w:t>9</w:t>
      </w:r>
      <w:r>
        <w:rPr>
          <w:rFonts w:asciiTheme="minorHAnsi" w:eastAsiaTheme="minorEastAsia" w:hAnsiTheme="minorHAnsi" w:cstheme="minorBidi"/>
          <w:noProof/>
          <w:sz w:val="22"/>
          <w:szCs w:val="22"/>
          <w:lang w:eastAsia="en-GB"/>
        </w:rPr>
        <w:tab/>
      </w:r>
      <w:r>
        <w:rPr>
          <w:noProof/>
        </w:rPr>
        <w:t>SS_NSCE_</w:t>
      </w:r>
      <w:r w:rsidRPr="00540FF8">
        <w:rPr>
          <w:noProof/>
          <w:lang w:val="en-US" w:eastAsia="zh-CN"/>
        </w:rPr>
        <w:t>NSOptimization</w:t>
      </w:r>
      <w:r>
        <w:rPr>
          <w:noProof/>
        </w:rPr>
        <w:t>_</w:t>
      </w:r>
      <w:r w:rsidRPr="00540FF8">
        <w:rPr>
          <w:noProof/>
          <w:lang w:val="en-US" w:eastAsia="zh-CN"/>
        </w:rPr>
        <w:t>Notif</w:t>
      </w:r>
      <w:r w:rsidRPr="00540FF8">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_Toc129874993 \h </w:instrText>
      </w:r>
      <w:r>
        <w:rPr>
          <w:noProof/>
        </w:rPr>
      </w:r>
      <w:r>
        <w:rPr>
          <w:noProof/>
        </w:rPr>
        <w:fldChar w:fldCharType="separate"/>
      </w:r>
      <w:r>
        <w:rPr>
          <w:noProof/>
        </w:rPr>
        <w:t>46</w:t>
      </w:r>
      <w:r>
        <w:rPr>
          <w:noProof/>
        </w:rPr>
        <w:fldChar w:fldCharType="end"/>
      </w:r>
    </w:p>
    <w:p w14:paraId="06D76AEC" w14:textId="27D53A42"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Pr>
          <w:rFonts w:asciiTheme="minorHAnsi" w:eastAsiaTheme="minorEastAsia" w:hAnsiTheme="minorHAnsi" w:cstheme="minorBidi"/>
          <w:noProof/>
          <w:sz w:val="22"/>
          <w:szCs w:val="22"/>
          <w:lang w:eastAsia="en-GB"/>
        </w:rPr>
        <w:tab/>
      </w:r>
      <w:r w:rsidRPr="00540FF8">
        <w:rPr>
          <w:bCs/>
          <w:noProof/>
        </w:rPr>
        <w:t>Discovery of management service exposure</w:t>
      </w:r>
      <w:r>
        <w:rPr>
          <w:noProof/>
        </w:rPr>
        <w:tab/>
      </w:r>
      <w:r>
        <w:rPr>
          <w:noProof/>
        </w:rPr>
        <w:fldChar w:fldCharType="begin"/>
      </w:r>
      <w:r>
        <w:rPr>
          <w:noProof/>
        </w:rPr>
        <w:instrText xml:space="preserve"> PAGEREF _Toc129874994 \h </w:instrText>
      </w:r>
      <w:r>
        <w:rPr>
          <w:noProof/>
        </w:rPr>
      </w:r>
      <w:r>
        <w:rPr>
          <w:noProof/>
        </w:rPr>
        <w:fldChar w:fldCharType="separate"/>
      </w:r>
      <w:r>
        <w:rPr>
          <w:noProof/>
        </w:rPr>
        <w:t>47</w:t>
      </w:r>
      <w:r>
        <w:rPr>
          <w:noProof/>
        </w:rPr>
        <w:fldChar w:fldCharType="end"/>
      </w:r>
    </w:p>
    <w:p w14:paraId="112DA678" w14:textId="6931A6C9"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_Toc129874995 \h </w:instrText>
      </w:r>
      <w:r>
        <w:rPr>
          <w:noProof/>
        </w:rPr>
      </w:r>
      <w:r>
        <w:rPr>
          <w:noProof/>
        </w:rPr>
        <w:fldChar w:fldCharType="separate"/>
      </w:r>
      <w:r>
        <w:rPr>
          <w:noProof/>
        </w:rPr>
        <w:t>47</w:t>
      </w:r>
      <w:r>
        <w:rPr>
          <w:noProof/>
        </w:rPr>
        <w:fldChar w:fldCharType="end"/>
      </w:r>
    </w:p>
    <w:p w14:paraId="1F580F0E" w14:textId="3291C7B8"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.2</w:t>
      </w:r>
      <w:r>
        <w:rPr>
          <w:rFonts w:asciiTheme="minorHAnsi" w:eastAsiaTheme="minorEastAsia" w:hAnsiTheme="minorHAnsi" w:cstheme="minorBidi"/>
          <w:noProof/>
          <w:sz w:val="22"/>
          <w:szCs w:val="22"/>
          <w:lang w:eastAsia="en-GB"/>
        </w:rPr>
        <w:tab/>
      </w:r>
      <w:r w:rsidRPr="00540FF8">
        <w:rPr>
          <w:bCs/>
          <w:noProof/>
          <w:lang w:val="en-US"/>
        </w:rPr>
        <w:t>Procedure</w:t>
      </w:r>
      <w:r>
        <w:rPr>
          <w:noProof/>
        </w:rPr>
        <w:tab/>
      </w:r>
      <w:r>
        <w:rPr>
          <w:noProof/>
        </w:rPr>
        <w:fldChar w:fldCharType="begin"/>
      </w:r>
      <w:r>
        <w:rPr>
          <w:noProof/>
        </w:rPr>
        <w:instrText xml:space="preserve"> PAGEREF _Toc129874996 \h </w:instrText>
      </w:r>
      <w:r>
        <w:rPr>
          <w:noProof/>
        </w:rPr>
      </w:r>
      <w:r>
        <w:rPr>
          <w:noProof/>
        </w:rPr>
        <w:fldChar w:fldCharType="separate"/>
      </w:r>
      <w:r>
        <w:rPr>
          <w:noProof/>
        </w:rPr>
        <w:t>47</w:t>
      </w:r>
      <w:r>
        <w:rPr>
          <w:noProof/>
        </w:rPr>
        <w:fldChar w:fldCharType="end"/>
      </w:r>
    </w:p>
    <w:p w14:paraId="10464E2D" w14:textId="3C640197" w:rsidR="002F1014" w:rsidRDefault="002F1014">
      <w:pPr>
        <w:pStyle w:val="TOC4"/>
        <w:rPr>
          <w:rFonts w:asciiTheme="minorHAnsi" w:eastAsiaTheme="minorEastAsia" w:hAnsiTheme="minorHAnsi" w:cstheme="minorBidi"/>
          <w:noProof/>
          <w:sz w:val="22"/>
          <w:szCs w:val="22"/>
          <w:lang w:eastAsia="en-GB"/>
        </w:rPr>
      </w:pPr>
      <w:r>
        <w:rPr>
          <w:noProof/>
        </w:rPr>
        <w:t>9.6.2.1</w:t>
      </w:r>
      <w:r>
        <w:rPr>
          <w:rFonts w:asciiTheme="minorHAnsi" w:eastAsiaTheme="minorEastAsia" w:hAnsiTheme="minorHAnsi" w:cstheme="minorBidi"/>
          <w:noProof/>
          <w:sz w:val="22"/>
          <w:szCs w:val="22"/>
          <w:lang w:eastAsia="en-GB"/>
        </w:rPr>
        <w:tab/>
      </w:r>
      <w:r>
        <w:rPr>
          <w:noProof/>
        </w:rPr>
        <w:t>VAL-triggered MnS discovery procedure</w:t>
      </w:r>
      <w:r>
        <w:rPr>
          <w:noProof/>
        </w:rPr>
        <w:tab/>
      </w:r>
      <w:r>
        <w:rPr>
          <w:noProof/>
        </w:rPr>
        <w:fldChar w:fldCharType="begin"/>
      </w:r>
      <w:r>
        <w:rPr>
          <w:noProof/>
        </w:rPr>
        <w:instrText xml:space="preserve"> PAGEREF _Toc129874997 \h </w:instrText>
      </w:r>
      <w:r>
        <w:rPr>
          <w:noProof/>
        </w:rPr>
      </w:r>
      <w:r>
        <w:rPr>
          <w:noProof/>
        </w:rPr>
        <w:fldChar w:fldCharType="separate"/>
      </w:r>
      <w:r>
        <w:rPr>
          <w:noProof/>
        </w:rPr>
        <w:t>47</w:t>
      </w:r>
      <w:r>
        <w:rPr>
          <w:noProof/>
        </w:rPr>
        <w:fldChar w:fldCharType="end"/>
      </w:r>
    </w:p>
    <w:p w14:paraId="7431CFC3" w14:textId="5FAC6323"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6</w:t>
      </w:r>
      <w:r>
        <w:rPr>
          <w:noProof/>
        </w:rPr>
        <w:t>.</w:t>
      </w:r>
      <w:r w:rsidRPr="00540FF8">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OAM-triggered new/modified MnS discovery</w:t>
      </w:r>
      <w:r>
        <w:rPr>
          <w:noProof/>
        </w:rPr>
        <w:tab/>
      </w:r>
      <w:r>
        <w:rPr>
          <w:noProof/>
        </w:rPr>
        <w:fldChar w:fldCharType="begin"/>
      </w:r>
      <w:r>
        <w:rPr>
          <w:noProof/>
        </w:rPr>
        <w:instrText xml:space="preserve"> PAGEREF _Toc129874998 \h </w:instrText>
      </w:r>
      <w:r>
        <w:rPr>
          <w:noProof/>
        </w:rPr>
      </w:r>
      <w:r>
        <w:rPr>
          <w:noProof/>
        </w:rPr>
        <w:fldChar w:fldCharType="separate"/>
      </w:r>
      <w:r>
        <w:rPr>
          <w:noProof/>
        </w:rPr>
        <w:t>48</w:t>
      </w:r>
      <w:r>
        <w:rPr>
          <w:noProof/>
        </w:rPr>
        <w:fldChar w:fldCharType="end"/>
      </w:r>
    </w:p>
    <w:p w14:paraId="35FC6D9E" w14:textId="7FFD2BE8"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_Toc129874999 \h </w:instrText>
      </w:r>
      <w:r>
        <w:rPr>
          <w:noProof/>
        </w:rPr>
      </w:r>
      <w:r>
        <w:rPr>
          <w:noProof/>
        </w:rPr>
        <w:fldChar w:fldCharType="separate"/>
      </w:r>
      <w:r>
        <w:rPr>
          <w:noProof/>
        </w:rPr>
        <w:t>49</w:t>
      </w:r>
      <w:r>
        <w:rPr>
          <w:noProof/>
        </w:rPr>
        <w:fldChar w:fldCharType="end"/>
      </w:r>
    </w:p>
    <w:p w14:paraId="300610F4" w14:textId="57305C94"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_Toc129875000 \h </w:instrText>
      </w:r>
      <w:r>
        <w:rPr>
          <w:noProof/>
        </w:rPr>
      </w:r>
      <w:r>
        <w:rPr>
          <w:noProof/>
        </w:rPr>
        <w:fldChar w:fldCharType="separate"/>
      </w:r>
      <w:r>
        <w:rPr>
          <w:noProof/>
        </w:rPr>
        <w:t>49</w:t>
      </w:r>
      <w:r>
        <w:rPr>
          <w:noProof/>
        </w:rPr>
        <w:fldChar w:fldCharType="end"/>
      </w:r>
    </w:p>
    <w:p w14:paraId="73C53036" w14:textId="33C2B99B"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sidRPr="00540FF8">
        <w:rPr>
          <w:bCs/>
          <w:noProof/>
        </w:rPr>
        <w:t>.2</w:t>
      </w:r>
      <w:r>
        <w:rPr>
          <w:rFonts w:asciiTheme="minorHAnsi" w:eastAsiaTheme="minorEastAsia" w:hAnsiTheme="minorHAnsi" w:cstheme="minorBidi"/>
          <w:noProof/>
          <w:sz w:val="22"/>
          <w:szCs w:val="22"/>
          <w:lang w:eastAsia="en-GB"/>
        </w:rPr>
        <w:tab/>
      </w:r>
      <w:r w:rsidRPr="00540FF8">
        <w:rPr>
          <w:bCs/>
          <w:noProof/>
        </w:rPr>
        <w:t>Management service discovery subscribe request</w:t>
      </w:r>
      <w:r>
        <w:rPr>
          <w:noProof/>
        </w:rPr>
        <w:tab/>
      </w:r>
      <w:r>
        <w:rPr>
          <w:noProof/>
        </w:rPr>
        <w:fldChar w:fldCharType="begin"/>
      </w:r>
      <w:r>
        <w:rPr>
          <w:noProof/>
        </w:rPr>
        <w:instrText xml:space="preserve"> PAGEREF _Toc129875001 \h </w:instrText>
      </w:r>
      <w:r>
        <w:rPr>
          <w:noProof/>
        </w:rPr>
      </w:r>
      <w:r>
        <w:rPr>
          <w:noProof/>
        </w:rPr>
        <w:fldChar w:fldCharType="separate"/>
      </w:r>
      <w:r>
        <w:rPr>
          <w:noProof/>
        </w:rPr>
        <w:t>49</w:t>
      </w:r>
      <w:r>
        <w:rPr>
          <w:noProof/>
        </w:rPr>
        <w:fldChar w:fldCharType="end"/>
      </w:r>
    </w:p>
    <w:p w14:paraId="6ED78412" w14:textId="431933B2"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sidRPr="00540FF8">
        <w:rPr>
          <w:bCs/>
          <w:noProof/>
        </w:rPr>
        <w:t>.3</w:t>
      </w:r>
      <w:r>
        <w:rPr>
          <w:rFonts w:asciiTheme="minorHAnsi" w:eastAsiaTheme="minorEastAsia" w:hAnsiTheme="minorHAnsi" w:cstheme="minorBidi"/>
          <w:noProof/>
          <w:sz w:val="22"/>
          <w:szCs w:val="22"/>
          <w:lang w:eastAsia="en-GB"/>
        </w:rPr>
        <w:tab/>
      </w:r>
      <w:r w:rsidRPr="00540FF8">
        <w:rPr>
          <w:bCs/>
          <w:noProof/>
        </w:rPr>
        <w:t>Management service discovery subscribe response</w:t>
      </w:r>
      <w:r>
        <w:rPr>
          <w:noProof/>
        </w:rPr>
        <w:tab/>
      </w:r>
      <w:r>
        <w:rPr>
          <w:noProof/>
        </w:rPr>
        <w:fldChar w:fldCharType="begin"/>
      </w:r>
      <w:r>
        <w:rPr>
          <w:noProof/>
        </w:rPr>
        <w:instrText xml:space="preserve"> PAGEREF _Toc129875002 \h </w:instrText>
      </w:r>
      <w:r>
        <w:rPr>
          <w:noProof/>
        </w:rPr>
      </w:r>
      <w:r>
        <w:rPr>
          <w:noProof/>
        </w:rPr>
        <w:fldChar w:fldCharType="separate"/>
      </w:r>
      <w:r>
        <w:rPr>
          <w:noProof/>
        </w:rPr>
        <w:t>49</w:t>
      </w:r>
      <w:r>
        <w:rPr>
          <w:noProof/>
        </w:rPr>
        <w:fldChar w:fldCharType="end"/>
      </w:r>
    </w:p>
    <w:p w14:paraId="5CF29B80" w14:textId="1C52391D"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sidRPr="00540FF8">
        <w:rPr>
          <w:bCs/>
          <w:noProof/>
        </w:rPr>
        <w:t>.4</w:t>
      </w:r>
      <w:r>
        <w:rPr>
          <w:rFonts w:asciiTheme="minorHAnsi" w:eastAsiaTheme="minorEastAsia" w:hAnsiTheme="minorHAnsi" w:cstheme="minorBidi"/>
          <w:noProof/>
          <w:sz w:val="22"/>
          <w:szCs w:val="22"/>
          <w:lang w:eastAsia="en-GB"/>
        </w:rPr>
        <w:tab/>
      </w:r>
      <w:r w:rsidRPr="00540FF8">
        <w:rPr>
          <w:bCs/>
          <w:noProof/>
        </w:rPr>
        <w:t>Management service discovery notify</w:t>
      </w:r>
      <w:r>
        <w:rPr>
          <w:noProof/>
        </w:rPr>
        <w:tab/>
      </w:r>
      <w:r>
        <w:rPr>
          <w:noProof/>
        </w:rPr>
        <w:fldChar w:fldCharType="begin"/>
      </w:r>
      <w:r>
        <w:rPr>
          <w:noProof/>
        </w:rPr>
        <w:instrText xml:space="preserve"> PAGEREF _Toc129875003 \h </w:instrText>
      </w:r>
      <w:r>
        <w:rPr>
          <w:noProof/>
        </w:rPr>
      </w:r>
      <w:r>
        <w:rPr>
          <w:noProof/>
        </w:rPr>
        <w:fldChar w:fldCharType="separate"/>
      </w:r>
      <w:r>
        <w:rPr>
          <w:noProof/>
        </w:rPr>
        <w:t>50</w:t>
      </w:r>
      <w:r>
        <w:rPr>
          <w:noProof/>
        </w:rPr>
        <w:fldChar w:fldCharType="end"/>
      </w:r>
    </w:p>
    <w:p w14:paraId="62446C2B" w14:textId="178522F6"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_Toc129875004 \h </w:instrText>
      </w:r>
      <w:r>
        <w:rPr>
          <w:noProof/>
        </w:rPr>
      </w:r>
      <w:r>
        <w:rPr>
          <w:noProof/>
        </w:rPr>
        <w:fldChar w:fldCharType="separate"/>
      </w:r>
      <w:r>
        <w:rPr>
          <w:noProof/>
        </w:rPr>
        <w:t>50</w:t>
      </w:r>
      <w:r>
        <w:rPr>
          <w:noProof/>
        </w:rPr>
        <w:fldChar w:fldCharType="end"/>
      </w:r>
    </w:p>
    <w:p w14:paraId="75F69252" w14:textId="444C47E7"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6</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_Toc129875005 \h </w:instrText>
      </w:r>
      <w:r>
        <w:rPr>
          <w:noProof/>
        </w:rPr>
      </w:r>
      <w:r>
        <w:rPr>
          <w:noProof/>
        </w:rPr>
        <w:fldChar w:fldCharType="separate"/>
      </w:r>
      <w:r>
        <w:rPr>
          <w:noProof/>
        </w:rPr>
        <w:t>50</w:t>
      </w:r>
      <w:r>
        <w:rPr>
          <w:noProof/>
        </w:rPr>
        <w:fldChar w:fldCharType="end"/>
      </w:r>
    </w:p>
    <w:p w14:paraId="0F5858CA" w14:textId="102AA33B"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4.2</w:t>
      </w:r>
      <w:r>
        <w:rPr>
          <w:rFonts w:asciiTheme="minorHAnsi" w:eastAsiaTheme="minorEastAsia" w:hAnsiTheme="minorHAnsi" w:cstheme="minorBidi"/>
          <w:noProof/>
          <w:sz w:val="22"/>
          <w:szCs w:val="22"/>
          <w:lang w:eastAsia="en-GB"/>
        </w:rPr>
        <w:tab/>
      </w:r>
      <w:r w:rsidRPr="00540FF8">
        <w:rPr>
          <w:bCs/>
          <w:noProof/>
        </w:rPr>
        <w:t>SS_NSCE_Management_Service Discovery</w:t>
      </w:r>
      <w:r>
        <w:rPr>
          <w:noProof/>
        </w:rPr>
        <w:tab/>
      </w:r>
      <w:r>
        <w:rPr>
          <w:noProof/>
        </w:rPr>
        <w:fldChar w:fldCharType="begin"/>
      </w:r>
      <w:r>
        <w:rPr>
          <w:noProof/>
        </w:rPr>
        <w:instrText xml:space="preserve"> PAGEREF _Toc129875006 \h </w:instrText>
      </w:r>
      <w:r>
        <w:rPr>
          <w:noProof/>
        </w:rPr>
      </w:r>
      <w:r>
        <w:rPr>
          <w:noProof/>
        </w:rPr>
        <w:fldChar w:fldCharType="separate"/>
      </w:r>
      <w:r>
        <w:rPr>
          <w:noProof/>
        </w:rPr>
        <w:t>50</w:t>
      </w:r>
      <w:r>
        <w:rPr>
          <w:noProof/>
        </w:rPr>
        <w:fldChar w:fldCharType="end"/>
      </w:r>
    </w:p>
    <w:p w14:paraId="4B5300BE" w14:textId="19B658D1"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4.2</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_Toc129875007 \h </w:instrText>
      </w:r>
      <w:r>
        <w:rPr>
          <w:noProof/>
        </w:rPr>
      </w:r>
      <w:r>
        <w:rPr>
          <w:noProof/>
        </w:rPr>
        <w:fldChar w:fldCharType="separate"/>
      </w:r>
      <w:r>
        <w:rPr>
          <w:noProof/>
        </w:rPr>
        <w:t>50</w:t>
      </w:r>
      <w:r>
        <w:rPr>
          <w:noProof/>
        </w:rPr>
        <w:fldChar w:fldCharType="end"/>
      </w:r>
    </w:p>
    <w:p w14:paraId="4A505E2D" w14:textId="11FE4598"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4.2</w:t>
      </w:r>
      <w:r w:rsidRPr="00540FF8">
        <w:rPr>
          <w:bCs/>
          <w:noProof/>
        </w:rPr>
        <w:t>.2</w:t>
      </w:r>
      <w:r>
        <w:rPr>
          <w:rFonts w:asciiTheme="minorHAnsi" w:eastAsiaTheme="minorEastAsia" w:hAnsiTheme="minorHAnsi" w:cstheme="minorBidi"/>
          <w:noProof/>
          <w:sz w:val="22"/>
          <w:szCs w:val="22"/>
          <w:lang w:eastAsia="en-GB"/>
        </w:rPr>
        <w:tab/>
      </w:r>
      <w:r w:rsidRPr="00540FF8">
        <w:rPr>
          <w:bCs/>
          <w:noProof/>
        </w:rPr>
        <w:t>SS_NSCE_Management_Service Discovery</w:t>
      </w:r>
      <w:r>
        <w:rPr>
          <w:noProof/>
        </w:rPr>
        <w:tab/>
      </w:r>
      <w:r>
        <w:rPr>
          <w:noProof/>
        </w:rPr>
        <w:fldChar w:fldCharType="begin"/>
      </w:r>
      <w:r>
        <w:rPr>
          <w:noProof/>
        </w:rPr>
        <w:instrText xml:space="preserve"> PAGEREF _Toc129875008 \h </w:instrText>
      </w:r>
      <w:r>
        <w:rPr>
          <w:noProof/>
        </w:rPr>
      </w:r>
      <w:r>
        <w:rPr>
          <w:noProof/>
        </w:rPr>
        <w:fldChar w:fldCharType="separate"/>
      </w:r>
      <w:r>
        <w:rPr>
          <w:noProof/>
        </w:rPr>
        <w:t>50</w:t>
      </w:r>
      <w:r>
        <w:rPr>
          <w:noProof/>
        </w:rPr>
        <w:fldChar w:fldCharType="end"/>
      </w:r>
    </w:p>
    <w:p w14:paraId="0839C66F" w14:textId="3BD989B2"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Pr>
          <w:rFonts w:asciiTheme="minorHAnsi" w:eastAsiaTheme="minorEastAsia" w:hAnsiTheme="minorHAnsi" w:cstheme="minorBidi"/>
          <w:noProof/>
          <w:sz w:val="22"/>
          <w:szCs w:val="22"/>
          <w:lang w:eastAsia="en-GB"/>
        </w:rPr>
        <w:tab/>
      </w:r>
      <w:r w:rsidRPr="00540FF8">
        <w:rPr>
          <w:bCs/>
          <w:noProof/>
        </w:rPr>
        <w:t>Network slice related performance and analytics monitoring</w:t>
      </w:r>
      <w:r>
        <w:rPr>
          <w:noProof/>
        </w:rPr>
        <w:tab/>
      </w:r>
      <w:r>
        <w:rPr>
          <w:noProof/>
        </w:rPr>
        <w:fldChar w:fldCharType="begin"/>
      </w:r>
      <w:r>
        <w:rPr>
          <w:noProof/>
        </w:rPr>
        <w:instrText xml:space="preserve"> PAGEREF _Toc129875009 \h </w:instrText>
      </w:r>
      <w:r>
        <w:rPr>
          <w:noProof/>
        </w:rPr>
      </w:r>
      <w:r>
        <w:rPr>
          <w:noProof/>
        </w:rPr>
        <w:fldChar w:fldCharType="separate"/>
      </w:r>
      <w:r>
        <w:rPr>
          <w:noProof/>
        </w:rPr>
        <w:t>51</w:t>
      </w:r>
      <w:r>
        <w:rPr>
          <w:noProof/>
        </w:rPr>
        <w:fldChar w:fldCharType="end"/>
      </w:r>
    </w:p>
    <w:p w14:paraId="2B7E3AE3" w14:textId="0391696E"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_Toc129875010 \h </w:instrText>
      </w:r>
      <w:r>
        <w:rPr>
          <w:noProof/>
        </w:rPr>
      </w:r>
      <w:r>
        <w:rPr>
          <w:noProof/>
        </w:rPr>
        <w:fldChar w:fldCharType="separate"/>
      </w:r>
      <w:r>
        <w:rPr>
          <w:noProof/>
        </w:rPr>
        <w:t>51</w:t>
      </w:r>
      <w:r>
        <w:rPr>
          <w:noProof/>
        </w:rPr>
        <w:fldChar w:fldCharType="end"/>
      </w:r>
    </w:p>
    <w:p w14:paraId="24A5D089" w14:textId="0AF32018"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r>
        <w:rPr>
          <w:noProof/>
        </w:rPr>
        <w:fldChar w:fldCharType="begin"/>
      </w:r>
      <w:r>
        <w:rPr>
          <w:noProof/>
        </w:rPr>
        <w:instrText xml:space="preserve"> PAGEREF _Toc129875011 \h </w:instrText>
      </w:r>
      <w:r>
        <w:rPr>
          <w:noProof/>
        </w:rPr>
      </w:r>
      <w:r>
        <w:rPr>
          <w:noProof/>
        </w:rPr>
        <w:fldChar w:fldCharType="separate"/>
      </w:r>
      <w:r>
        <w:rPr>
          <w:noProof/>
        </w:rPr>
        <w:t>51</w:t>
      </w:r>
      <w:r>
        <w:rPr>
          <w:noProof/>
        </w:rPr>
        <w:fldChar w:fldCharType="end"/>
      </w:r>
    </w:p>
    <w:p w14:paraId="083DE8D8" w14:textId="23DE8980"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.2.1</w:t>
      </w:r>
      <w:r>
        <w:rPr>
          <w:rFonts w:asciiTheme="minorHAnsi" w:eastAsiaTheme="minorEastAsia" w:hAnsiTheme="minorHAnsi" w:cstheme="minorBidi"/>
          <w:noProof/>
          <w:sz w:val="22"/>
          <w:szCs w:val="22"/>
          <w:lang w:eastAsia="en-GB"/>
        </w:rPr>
        <w:tab/>
      </w:r>
      <w:r w:rsidRPr="00540FF8">
        <w:rPr>
          <w:bCs/>
          <w:noProof/>
        </w:rPr>
        <w:t>Network slice related performance and analytics monitoring request</w:t>
      </w:r>
      <w:r>
        <w:rPr>
          <w:noProof/>
        </w:rPr>
        <w:tab/>
      </w:r>
      <w:r>
        <w:rPr>
          <w:noProof/>
        </w:rPr>
        <w:fldChar w:fldCharType="begin"/>
      </w:r>
      <w:r>
        <w:rPr>
          <w:noProof/>
        </w:rPr>
        <w:instrText xml:space="preserve"> PAGEREF _Toc129875012 \h </w:instrText>
      </w:r>
      <w:r>
        <w:rPr>
          <w:noProof/>
        </w:rPr>
      </w:r>
      <w:r>
        <w:rPr>
          <w:noProof/>
        </w:rPr>
        <w:fldChar w:fldCharType="separate"/>
      </w:r>
      <w:r>
        <w:rPr>
          <w:noProof/>
        </w:rPr>
        <w:t>51</w:t>
      </w:r>
      <w:r>
        <w:rPr>
          <w:noProof/>
        </w:rPr>
        <w:fldChar w:fldCharType="end"/>
      </w:r>
    </w:p>
    <w:p w14:paraId="4A1A6E79" w14:textId="25D170EE"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.2.2</w:t>
      </w:r>
      <w:r>
        <w:rPr>
          <w:rFonts w:asciiTheme="minorHAnsi" w:eastAsiaTheme="minorEastAsia" w:hAnsiTheme="minorHAnsi" w:cstheme="minorBidi"/>
          <w:noProof/>
          <w:sz w:val="22"/>
          <w:szCs w:val="22"/>
          <w:lang w:eastAsia="en-GB"/>
        </w:rPr>
        <w:tab/>
      </w:r>
      <w:r w:rsidRPr="00540FF8">
        <w:rPr>
          <w:bCs/>
          <w:noProof/>
        </w:rPr>
        <w:t>Network slice related performance and analytics report subscription and report</w:t>
      </w:r>
      <w:r>
        <w:rPr>
          <w:noProof/>
        </w:rPr>
        <w:tab/>
      </w:r>
      <w:r>
        <w:rPr>
          <w:noProof/>
        </w:rPr>
        <w:fldChar w:fldCharType="begin"/>
      </w:r>
      <w:r>
        <w:rPr>
          <w:noProof/>
        </w:rPr>
        <w:instrText xml:space="preserve"> PAGEREF _Toc129875013 \h </w:instrText>
      </w:r>
      <w:r>
        <w:rPr>
          <w:noProof/>
        </w:rPr>
      </w:r>
      <w:r>
        <w:rPr>
          <w:noProof/>
        </w:rPr>
        <w:fldChar w:fldCharType="separate"/>
      </w:r>
      <w:r>
        <w:rPr>
          <w:noProof/>
        </w:rPr>
        <w:t>52</w:t>
      </w:r>
      <w:r>
        <w:rPr>
          <w:noProof/>
        </w:rPr>
        <w:fldChar w:fldCharType="end"/>
      </w:r>
    </w:p>
    <w:p w14:paraId="730D0726" w14:textId="05CB5019"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_Toc129875014 \h </w:instrText>
      </w:r>
      <w:r>
        <w:rPr>
          <w:noProof/>
        </w:rPr>
      </w:r>
      <w:r>
        <w:rPr>
          <w:noProof/>
        </w:rPr>
        <w:fldChar w:fldCharType="separate"/>
      </w:r>
      <w:r>
        <w:rPr>
          <w:noProof/>
        </w:rPr>
        <w:t>53</w:t>
      </w:r>
      <w:r>
        <w:rPr>
          <w:noProof/>
        </w:rPr>
        <w:fldChar w:fldCharType="end"/>
      </w:r>
    </w:p>
    <w:p w14:paraId="55D82BEC" w14:textId="0A845D75"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_Toc129875015 \h </w:instrText>
      </w:r>
      <w:r>
        <w:rPr>
          <w:noProof/>
        </w:rPr>
      </w:r>
      <w:r>
        <w:rPr>
          <w:noProof/>
        </w:rPr>
        <w:fldChar w:fldCharType="separate"/>
      </w:r>
      <w:r>
        <w:rPr>
          <w:noProof/>
        </w:rPr>
        <w:t>53</w:t>
      </w:r>
      <w:r>
        <w:rPr>
          <w:noProof/>
        </w:rPr>
        <w:fldChar w:fldCharType="end"/>
      </w:r>
    </w:p>
    <w:p w14:paraId="6119E4F5" w14:textId="5A128864"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.3.2</w:t>
      </w:r>
      <w:r>
        <w:rPr>
          <w:rFonts w:asciiTheme="minorHAnsi" w:eastAsiaTheme="minorEastAsia" w:hAnsiTheme="minorHAnsi" w:cstheme="minorBidi"/>
          <w:noProof/>
          <w:sz w:val="22"/>
          <w:szCs w:val="22"/>
          <w:lang w:eastAsia="en-GB"/>
        </w:rPr>
        <w:tab/>
      </w:r>
      <w:r w:rsidRPr="00540FF8">
        <w:rPr>
          <w:bCs/>
          <w:noProof/>
        </w:rPr>
        <w:t>Network slice related performance and analytics monitoring request and response</w:t>
      </w:r>
      <w:r>
        <w:rPr>
          <w:noProof/>
        </w:rPr>
        <w:tab/>
      </w:r>
      <w:r>
        <w:rPr>
          <w:noProof/>
        </w:rPr>
        <w:fldChar w:fldCharType="begin"/>
      </w:r>
      <w:r>
        <w:rPr>
          <w:noProof/>
        </w:rPr>
        <w:instrText xml:space="preserve"> PAGEREF _Toc129875016 \h </w:instrText>
      </w:r>
      <w:r>
        <w:rPr>
          <w:noProof/>
        </w:rPr>
      </w:r>
      <w:r>
        <w:rPr>
          <w:noProof/>
        </w:rPr>
        <w:fldChar w:fldCharType="separate"/>
      </w:r>
      <w:r>
        <w:rPr>
          <w:noProof/>
        </w:rPr>
        <w:t>53</w:t>
      </w:r>
      <w:r>
        <w:rPr>
          <w:noProof/>
        </w:rPr>
        <w:fldChar w:fldCharType="end"/>
      </w:r>
    </w:p>
    <w:p w14:paraId="39717E3F" w14:textId="3A9607CA"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7</w:t>
      </w:r>
      <w:r>
        <w:rPr>
          <w:noProof/>
        </w:rPr>
        <w:t>.3.3</w:t>
      </w:r>
      <w:r>
        <w:rPr>
          <w:rFonts w:asciiTheme="minorHAnsi" w:eastAsiaTheme="minorEastAsia" w:hAnsiTheme="minorHAnsi" w:cstheme="minorBidi"/>
          <w:noProof/>
          <w:sz w:val="22"/>
          <w:szCs w:val="22"/>
          <w:lang w:eastAsia="en-GB"/>
        </w:rPr>
        <w:tab/>
      </w:r>
      <w:r>
        <w:rPr>
          <w:noProof/>
        </w:rPr>
        <w:t>Network slice related performance and analytics report subscription</w:t>
      </w:r>
      <w:r>
        <w:rPr>
          <w:noProof/>
        </w:rPr>
        <w:tab/>
      </w:r>
      <w:r>
        <w:rPr>
          <w:noProof/>
        </w:rPr>
        <w:fldChar w:fldCharType="begin"/>
      </w:r>
      <w:r>
        <w:rPr>
          <w:noProof/>
        </w:rPr>
        <w:instrText xml:space="preserve"> PAGEREF _Toc129875017 \h </w:instrText>
      </w:r>
      <w:r>
        <w:rPr>
          <w:noProof/>
        </w:rPr>
      </w:r>
      <w:r>
        <w:rPr>
          <w:noProof/>
        </w:rPr>
        <w:fldChar w:fldCharType="separate"/>
      </w:r>
      <w:r>
        <w:rPr>
          <w:noProof/>
        </w:rPr>
        <w:t>54</w:t>
      </w:r>
      <w:r>
        <w:rPr>
          <w:noProof/>
        </w:rPr>
        <w:fldChar w:fldCharType="end"/>
      </w:r>
    </w:p>
    <w:p w14:paraId="5204F84C" w14:textId="778C440D"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.3.4</w:t>
      </w:r>
      <w:r>
        <w:rPr>
          <w:rFonts w:asciiTheme="minorHAnsi" w:eastAsiaTheme="minorEastAsia" w:hAnsiTheme="minorHAnsi" w:cstheme="minorBidi"/>
          <w:noProof/>
          <w:sz w:val="22"/>
          <w:szCs w:val="22"/>
          <w:lang w:eastAsia="en-GB"/>
        </w:rPr>
        <w:tab/>
      </w:r>
      <w:r w:rsidRPr="00540FF8">
        <w:rPr>
          <w:bCs/>
          <w:noProof/>
        </w:rPr>
        <w:t>Network slice related performance and analytics report</w:t>
      </w:r>
      <w:r>
        <w:rPr>
          <w:noProof/>
        </w:rPr>
        <w:tab/>
      </w:r>
      <w:r>
        <w:rPr>
          <w:noProof/>
        </w:rPr>
        <w:fldChar w:fldCharType="begin"/>
      </w:r>
      <w:r>
        <w:rPr>
          <w:noProof/>
        </w:rPr>
        <w:instrText xml:space="preserve"> PAGEREF _Toc129875018 \h </w:instrText>
      </w:r>
      <w:r>
        <w:rPr>
          <w:noProof/>
        </w:rPr>
      </w:r>
      <w:r>
        <w:rPr>
          <w:noProof/>
        </w:rPr>
        <w:fldChar w:fldCharType="separate"/>
      </w:r>
      <w:r>
        <w:rPr>
          <w:noProof/>
        </w:rPr>
        <w:t>54</w:t>
      </w:r>
      <w:r>
        <w:rPr>
          <w:noProof/>
        </w:rPr>
        <w:fldChar w:fldCharType="end"/>
      </w:r>
    </w:p>
    <w:p w14:paraId="23B66B68" w14:textId="00DDBA17"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_Toc129875019 \h </w:instrText>
      </w:r>
      <w:r>
        <w:rPr>
          <w:noProof/>
        </w:rPr>
      </w:r>
      <w:r>
        <w:rPr>
          <w:noProof/>
        </w:rPr>
        <w:fldChar w:fldCharType="separate"/>
      </w:r>
      <w:r>
        <w:rPr>
          <w:noProof/>
        </w:rPr>
        <w:t>55</w:t>
      </w:r>
      <w:r>
        <w:rPr>
          <w:noProof/>
        </w:rPr>
        <w:fldChar w:fldCharType="end"/>
      </w:r>
    </w:p>
    <w:p w14:paraId="2843288F" w14:textId="0F291F3E"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_Toc129875020 \h </w:instrText>
      </w:r>
      <w:r>
        <w:rPr>
          <w:noProof/>
        </w:rPr>
      </w:r>
      <w:r>
        <w:rPr>
          <w:noProof/>
        </w:rPr>
        <w:fldChar w:fldCharType="separate"/>
      </w:r>
      <w:r>
        <w:rPr>
          <w:noProof/>
        </w:rPr>
        <w:t>55</w:t>
      </w:r>
      <w:r>
        <w:rPr>
          <w:noProof/>
        </w:rPr>
        <w:fldChar w:fldCharType="end"/>
      </w:r>
    </w:p>
    <w:p w14:paraId="3377BD22" w14:textId="048D1CD2"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.4.2</w:t>
      </w:r>
      <w:r>
        <w:rPr>
          <w:rFonts w:asciiTheme="minorHAnsi" w:eastAsiaTheme="minorEastAsia" w:hAnsiTheme="minorHAnsi" w:cstheme="minorBidi"/>
          <w:noProof/>
          <w:sz w:val="22"/>
          <w:szCs w:val="22"/>
          <w:lang w:eastAsia="en-GB"/>
        </w:rPr>
        <w:tab/>
      </w:r>
      <w:r w:rsidRPr="00540FF8">
        <w:rPr>
          <w:bCs/>
          <w:noProof/>
        </w:rPr>
        <w:t>SS_NSCE_PerfMonitoring API</w:t>
      </w:r>
      <w:r>
        <w:rPr>
          <w:noProof/>
        </w:rPr>
        <w:tab/>
      </w:r>
      <w:r>
        <w:rPr>
          <w:noProof/>
        </w:rPr>
        <w:fldChar w:fldCharType="begin"/>
      </w:r>
      <w:r>
        <w:rPr>
          <w:noProof/>
        </w:rPr>
        <w:instrText xml:space="preserve"> PAGEREF _Toc129875021 \h </w:instrText>
      </w:r>
      <w:r>
        <w:rPr>
          <w:noProof/>
        </w:rPr>
      </w:r>
      <w:r>
        <w:rPr>
          <w:noProof/>
        </w:rPr>
        <w:fldChar w:fldCharType="separate"/>
      </w:r>
      <w:r>
        <w:rPr>
          <w:noProof/>
        </w:rPr>
        <w:t>55</w:t>
      </w:r>
      <w:r>
        <w:rPr>
          <w:noProof/>
        </w:rPr>
        <w:fldChar w:fldCharType="end"/>
      </w:r>
    </w:p>
    <w:p w14:paraId="139F8A43" w14:textId="58C4E768"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7</w:t>
      </w:r>
      <w:r>
        <w:rPr>
          <w:noProof/>
        </w:rPr>
        <w:t>.4.3</w:t>
      </w:r>
      <w:r>
        <w:rPr>
          <w:rFonts w:asciiTheme="minorHAnsi" w:eastAsiaTheme="minorEastAsia" w:hAnsiTheme="minorHAnsi" w:cstheme="minorBidi"/>
          <w:noProof/>
          <w:sz w:val="22"/>
          <w:szCs w:val="22"/>
          <w:lang w:eastAsia="en-GB"/>
        </w:rPr>
        <w:tab/>
      </w:r>
      <w:r>
        <w:rPr>
          <w:noProof/>
        </w:rPr>
        <w:t>SS_NSCE_PerfReportSubscription API</w:t>
      </w:r>
      <w:r>
        <w:rPr>
          <w:noProof/>
        </w:rPr>
        <w:tab/>
      </w:r>
      <w:r>
        <w:rPr>
          <w:noProof/>
        </w:rPr>
        <w:fldChar w:fldCharType="begin"/>
      </w:r>
      <w:r>
        <w:rPr>
          <w:noProof/>
        </w:rPr>
        <w:instrText xml:space="preserve"> PAGEREF _Toc129875022 \h </w:instrText>
      </w:r>
      <w:r>
        <w:rPr>
          <w:noProof/>
        </w:rPr>
      </w:r>
      <w:r>
        <w:rPr>
          <w:noProof/>
        </w:rPr>
        <w:fldChar w:fldCharType="separate"/>
      </w:r>
      <w:r>
        <w:rPr>
          <w:noProof/>
        </w:rPr>
        <w:t>56</w:t>
      </w:r>
      <w:r>
        <w:rPr>
          <w:noProof/>
        </w:rPr>
        <w:fldChar w:fldCharType="end"/>
      </w:r>
    </w:p>
    <w:p w14:paraId="6A87D5B3" w14:textId="1247ADE4"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7</w:t>
      </w:r>
      <w:r>
        <w:rPr>
          <w:noProof/>
        </w:rPr>
        <w:t>.4.4</w:t>
      </w:r>
      <w:r>
        <w:rPr>
          <w:rFonts w:asciiTheme="minorHAnsi" w:eastAsiaTheme="minorEastAsia" w:hAnsiTheme="minorHAnsi" w:cstheme="minorBidi"/>
          <w:noProof/>
          <w:sz w:val="22"/>
          <w:szCs w:val="22"/>
          <w:lang w:eastAsia="en-GB"/>
        </w:rPr>
        <w:tab/>
      </w:r>
      <w:r>
        <w:rPr>
          <w:noProof/>
        </w:rPr>
        <w:t>SS_NSCE_PerfReport API</w:t>
      </w:r>
      <w:r>
        <w:rPr>
          <w:noProof/>
        </w:rPr>
        <w:tab/>
      </w:r>
      <w:r>
        <w:rPr>
          <w:noProof/>
        </w:rPr>
        <w:fldChar w:fldCharType="begin"/>
      </w:r>
      <w:r>
        <w:rPr>
          <w:noProof/>
        </w:rPr>
        <w:instrText xml:space="preserve"> PAGEREF _Toc129875023 \h </w:instrText>
      </w:r>
      <w:r>
        <w:rPr>
          <w:noProof/>
        </w:rPr>
      </w:r>
      <w:r>
        <w:rPr>
          <w:noProof/>
        </w:rPr>
        <w:fldChar w:fldCharType="separate"/>
      </w:r>
      <w:r>
        <w:rPr>
          <w:noProof/>
        </w:rPr>
        <w:t>56</w:t>
      </w:r>
      <w:r>
        <w:rPr>
          <w:noProof/>
        </w:rPr>
        <w:fldChar w:fldCharType="end"/>
      </w:r>
    </w:p>
    <w:p w14:paraId="781E180E" w14:textId="336BC5D8"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Pr>
          <w:rFonts w:asciiTheme="minorHAnsi" w:eastAsiaTheme="minorEastAsia" w:hAnsiTheme="minorHAnsi" w:cstheme="minorBidi"/>
          <w:noProof/>
          <w:sz w:val="22"/>
          <w:szCs w:val="22"/>
          <w:lang w:eastAsia="en-GB"/>
        </w:rPr>
        <w:tab/>
      </w:r>
      <w:r w:rsidRPr="00540FF8">
        <w:rPr>
          <w:bCs/>
          <w:noProof/>
        </w:rPr>
        <w:t>Information collection from NSCE server(s)</w:t>
      </w:r>
      <w:r>
        <w:rPr>
          <w:noProof/>
        </w:rPr>
        <w:tab/>
      </w:r>
      <w:r>
        <w:rPr>
          <w:noProof/>
        </w:rPr>
        <w:fldChar w:fldCharType="begin"/>
      </w:r>
      <w:r>
        <w:rPr>
          <w:noProof/>
        </w:rPr>
        <w:instrText xml:space="preserve"> PAGEREF _Toc129875024 \h </w:instrText>
      </w:r>
      <w:r>
        <w:rPr>
          <w:noProof/>
        </w:rPr>
      </w:r>
      <w:r>
        <w:rPr>
          <w:noProof/>
        </w:rPr>
        <w:fldChar w:fldCharType="separate"/>
      </w:r>
      <w:r>
        <w:rPr>
          <w:noProof/>
        </w:rPr>
        <w:t>56</w:t>
      </w:r>
      <w:r>
        <w:rPr>
          <w:noProof/>
        </w:rPr>
        <w:fldChar w:fldCharType="end"/>
      </w:r>
    </w:p>
    <w:p w14:paraId="358DBDBC" w14:textId="7B76F387"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_Toc129875025 \h </w:instrText>
      </w:r>
      <w:r>
        <w:rPr>
          <w:noProof/>
        </w:rPr>
      </w:r>
      <w:r>
        <w:rPr>
          <w:noProof/>
        </w:rPr>
        <w:fldChar w:fldCharType="separate"/>
      </w:r>
      <w:r>
        <w:rPr>
          <w:noProof/>
        </w:rPr>
        <w:t>56</w:t>
      </w:r>
      <w:r>
        <w:rPr>
          <w:noProof/>
        </w:rPr>
        <w:fldChar w:fldCharType="end"/>
      </w:r>
    </w:p>
    <w:p w14:paraId="19B49776" w14:textId="68668569" w:rsidR="002F1014" w:rsidRDefault="002F1014">
      <w:pPr>
        <w:pStyle w:val="TOC3"/>
        <w:rPr>
          <w:rFonts w:asciiTheme="minorHAnsi" w:eastAsiaTheme="minorEastAsia" w:hAnsiTheme="minorHAnsi" w:cstheme="minorBidi"/>
          <w:noProof/>
          <w:sz w:val="22"/>
          <w:szCs w:val="22"/>
          <w:lang w:eastAsia="en-GB"/>
        </w:rPr>
      </w:pPr>
      <w:r w:rsidRPr="00540FF8">
        <w:rPr>
          <w:bCs/>
          <w:noProof/>
        </w:rPr>
        <w:lastRenderedPageBreak/>
        <w:t>9.</w:t>
      </w:r>
      <w:r w:rsidRPr="00540FF8">
        <w:rPr>
          <w:rFonts w:eastAsiaTheme="minorEastAsia"/>
          <w:bCs/>
          <w:noProof/>
          <w:lang w:eastAsia="zh-CN"/>
        </w:rPr>
        <w:t>8</w:t>
      </w:r>
      <w:r w:rsidRPr="00540FF8">
        <w:rPr>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r>
        <w:rPr>
          <w:noProof/>
        </w:rPr>
        <w:fldChar w:fldCharType="begin"/>
      </w:r>
      <w:r>
        <w:rPr>
          <w:noProof/>
        </w:rPr>
        <w:instrText xml:space="preserve"> PAGEREF _Toc129875026 \h </w:instrText>
      </w:r>
      <w:r>
        <w:rPr>
          <w:noProof/>
        </w:rPr>
      </w:r>
      <w:r>
        <w:rPr>
          <w:noProof/>
        </w:rPr>
        <w:fldChar w:fldCharType="separate"/>
      </w:r>
      <w:r>
        <w:rPr>
          <w:noProof/>
        </w:rPr>
        <w:t>56</w:t>
      </w:r>
      <w:r>
        <w:rPr>
          <w:noProof/>
        </w:rPr>
        <w:fldChar w:fldCharType="end"/>
      </w:r>
    </w:p>
    <w:p w14:paraId="40234C41" w14:textId="635635DD"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.2.1</w:t>
      </w:r>
      <w:r>
        <w:rPr>
          <w:rFonts w:asciiTheme="minorHAnsi" w:eastAsiaTheme="minorEastAsia" w:hAnsiTheme="minorHAnsi" w:cstheme="minorBidi"/>
          <w:noProof/>
          <w:sz w:val="22"/>
          <w:szCs w:val="22"/>
          <w:lang w:eastAsia="en-GB"/>
        </w:rPr>
        <w:tab/>
      </w:r>
      <w:r w:rsidRPr="00540FF8">
        <w:rPr>
          <w:bCs/>
          <w:noProof/>
        </w:rPr>
        <w:t>Information collection from NSCE server(s) subscribe request and response</w:t>
      </w:r>
      <w:r>
        <w:rPr>
          <w:noProof/>
        </w:rPr>
        <w:tab/>
      </w:r>
      <w:r>
        <w:rPr>
          <w:noProof/>
        </w:rPr>
        <w:fldChar w:fldCharType="begin"/>
      </w:r>
      <w:r>
        <w:rPr>
          <w:noProof/>
        </w:rPr>
        <w:instrText xml:space="preserve"> PAGEREF _Toc129875027 \h </w:instrText>
      </w:r>
      <w:r>
        <w:rPr>
          <w:noProof/>
        </w:rPr>
      </w:r>
      <w:r>
        <w:rPr>
          <w:noProof/>
        </w:rPr>
        <w:fldChar w:fldCharType="separate"/>
      </w:r>
      <w:r>
        <w:rPr>
          <w:noProof/>
        </w:rPr>
        <w:t>56</w:t>
      </w:r>
      <w:r>
        <w:rPr>
          <w:noProof/>
        </w:rPr>
        <w:fldChar w:fldCharType="end"/>
      </w:r>
    </w:p>
    <w:p w14:paraId="253130E8" w14:textId="6FA667A6"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.2.2</w:t>
      </w:r>
      <w:r>
        <w:rPr>
          <w:rFonts w:asciiTheme="minorHAnsi" w:eastAsiaTheme="minorEastAsia" w:hAnsiTheme="minorHAnsi" w:cstheme="minorBidi"/>
          <w:noProof/>
          <w:sz w:val="22"/>
          <w:szCs w:val="22"/>
          <w:lang w:eastAsia="en-GB"/>
        </w:rPr>
        <w:tab/>
      </w:r>
      <w:r w:rsidRPr="00540FF8">
        <w:rPr>
          <w:bCs/>
          <w:noProof/>
        </w:rPr>
        <w:t>Information collection from NSCE server(s) Notify</w:t>
      </w:r>
      <w:r>
        <w:rPr>
          <w:noProof/>
        </w:rPr>
        <w:tab/>
      </w:r>
      <w:r>
        <w:rPr>
          <w:noProof/>
        </w:rPr>
        <w:fldChar w:fldCharType="begin"/>
      </w:r>
      <w:r>
        <w:rPr>
          <w:noProof/>
        </w:rPr>
        <w:instrText xml:space="preserve"> PAGEREF _Toc129875028 \h </w:instrText>
      </w:r>
      <w:r>
        <w:rPr>
          <w:noProof/>
        </w:rPr>
      </w:r>
      <w:r>
        <w:rPr>
          <w:noProof/>
        </w:rPr>
        <w:fldChar w:fldCharType="separate"/>
      </w:r>
      <w:r>
        <w:rPr>
          <w:noProof/>
        </w:rPr>
        <w:t>57</w:t>
      </w:r>
      <w:r>
        <w:rPr>
          <w:noProof/>
        </w:rPr>
        <w:fldChar w:fldCharType="end"/>
      </w:r>
    </w:p>
    <w:p w14:paraId="6B2DFF35" w14:textId="75245760"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_Toc129875029 \h </w:instrText>
      </w:r>
      <w:r>
        <w:rPr>
          <w:noProof/>
        </w:rPr>
      </w:r>
      <w:r>
        <w:rPr>
          <w:noProof/>
        </w:rPr>
        <w:fldChar w:fldCharType="separate"/>
      </w:r>
      <w:r>
        <w:rPr>
          <w:noProof/>
        </w:rPr>
        <w:t>58</w:t>
      </w:r>
      <w:r>
        <w:rPr>
          <w:noProof/>
        </w:rPr>
        <w:fldChar w:fldCharType="end"/>
      </w:r>
    </w:p>
    <w:p w14:paraId="5EA486AB" w14:textId="0D61EB02"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_Toc129875030 \h </w:instrText>
      </w:r>
      <w:r>
        <w:rPr>
          <w:noProof/>
        </w:rPr>
      </w:r>
      <w:r>
        <w:rPr>
          <w:noProof/>
        </w:rPr>
        <w:fldChar w:fldCharType="separate"/>
      </w:r>
      <w:r>
        <w:rPr>
          <w:noProof/>
        </w:rPr>
        <w:t>58</w:t>
      </w:r>
      <w:r>
        <w:rPr>
          <w:noProof/>
        </w:rPr>
        <w:fldChar w:fldCharType="end"/>
      </w:r>
    </w:p>
    <w:p w14:paraId="68CF360B" w14:textId="03D5927C"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.3.2</w:t>
      </w:r>
      <w:r>
        <w:rPr>
          <w:rFonts w:asciiTheme="minorHAnsi" w:eastAsiaTheme="minorEastAsia" w:hAnsiTheme="minorHAnsi" w:cstheme="minorBidi"/>
          <w:noProof/>
          <w:sz w:val="22"/>
          <w:szCs w:val="22"/>
          <w:lang w:eastAsia="en-GB"/>
        </w:rPr>
        <w:tab/>
      </w:r>
      <w:r w:rsidRPr="00540FF8">
        <w:rPr>
          <w:bCs/>
          <w:noProof/>
        </w:rPr>
        <w:t>Information collection from NSCE server(s) subscribe request</w:t>
      </w:r>
      <w:r>
        <w:rPr>
          <w:noProof/>
        </w:rPr>
        <w:tab/>
      </w:r>
      <w:r>
        <w:rPr>
          <w:noProof/>
        </w:rPr>
        <w:fldChar w:fldCharType="begin"/>
      </w:r>
      <w:r>
        <w:rPr>
          <w:noProof/>
        </w:rPr>
        <w:instrText xml:space="preserve"> PAGEREF _Toc129875031 \h </w:instrText>
      </w:r>
      <w:r>
        <w:rPr>
          <w:noProof/>
        </w:rPr>
      </w:r>
      <w:r>
        <w:rPr>
          <w:noProof/>
        </w:rPr>
        <w:fldChar w:fldCharType="separate"/>
      </w:r>
      <w:r>
        <w:rPr>
          <w:noProof/>
        </w:rPr>
        <w:t>58</w:t>
      </w:r>
      <w:r>
        <w:rPr>
          <w:noProof/>
        </w:rPr>
        <w:fldChar w:fldCharType="end"/>
      </w:r>
    </w:p>
    <w:p w14:paraId="705941B9" w14:textId="62B076FC"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.3.3</w:t>
      </w:r>
      <w:r>
        <w:rPr>
          <w:rFonts w:asciiTheme="minorHAnsi" w:eastAsiaTheme="minorEastAsia" w:hAnsiTheme="minorHAnsi" w:cstheme="minorBidi"/>
          <w:noProof/>
          <w:sz w:val="22"/>
          <w:szCs w:val="22"/>
          <w:lang w:eastAsia="en-GB"/>
        </w:rPr>
        <w:tab/>
      </w:r>
      <w:r w:rsidRPr="00540FF8">
        <w:rPr>
          <w:bCs/>
          <w:noProof/>
        </w:rPr>
        <w:t>Information collection from NSCE server(s) subscribe response</w:t>
      </w:r>
      <w:r>
        <w:rPr>
          <w:noProof/>
        </w:rPr>
        <w:tab/>
      </w:r>
      <w:r>
        <w:rPr>
          <w:noProof/>
        </w:rPr>
        <w:fldChar w:fldCharType="begin"/>
      </w:r>
      <w:r>
        <w:rPr>
          <w:noProof/>
        </w:rPr>
        <w:instrText xml:space="preserve"> PAGEREF _Toc129875032 \h </w:instrText>
      </w:r>
      <w:r>
        <w:rPr>
          <w:noProof/>
        </w:rPr>
      </w:r>
      <w:r>
        <w:rPr>
          <w:noProof/>
        </w:rPr>
        <w:fldChar w:fldCharType="separate"/>
      </w:r>
      <w:r>
        <w:rPr>
          <w:noProof/>
        </w:rPr>
        <w:t>58</w:t>
      </w:r>
      <w:r>
        <w:rPr>
          <w:noProof/>
        </w:rPr>
        <w:fldChar w:fldCharType="end"/>
      </w:r>
    </w:p>
    <w:p w14:paraId="2B3B4E78" w14:textId="2500EC1A"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.3.4</w:t>
      </w:r>
      <w:r>
        <w:rPr>
          <w:rFonts w:asciiTheme="minorHAnsi" w:eastAsiaTheme="minorEastAsia" w:hAnsiTheme="minorHAnsi" w:cstheme="minorBidi"/>
          <w:noProof/>
          <w:sz w:val="22"/>
          <w:szCs w:val="22"/>
          <w:lang w:eastAsia="en-GB"/>
        </w:rPr>
        <w:tab/>
      </w:r>
      <w:r w:rsidRPr="00540FF8">
        <w:rPr>
          <w:bCs/>
          <w:noProof/>
        </w:rPr>
        <w:t>Information collection from NSCE server(s) notify</w:t>
      </w:r>
      <w:r>
        <w:rPr>
          <w:noProof/>
        </w:rPr>
        <w:tab/>
      </w:r>
      <w:r>
        <w:rPr>
          <w:noProof/>
        </w:rPr>
        <w:fldChar w:fldCharType="begin"/>
      </w:r>
      <w:r>
        <w:rPr>
          <w:noProof/>
        </w:rPr>
        <w:instrText xml:space="preserve"> PAGEREF _Toc129875033 \h </w:instrText>
      </w:r>
      <w:r>
        <w:rPr>
          <w:noProof/>
        </w:rPr>
      </w:r>
      <w:r>
        <w:rPr>
          <w:noProof/>
        </w:rPr>
        <w:fldChar w:fldCharType="separate"/>
      </w:r>
      <w:r>
        <w:rPr>
          <w:noProof/>
        </w:rPr>
        <w:t>58</w:t>
      </w:r>
      <w:r>
        <w:rPr>
          <w:noProof/>
        </w:rPr>
        <w:fldChar w:fldCharType="end"/>
      </w:r>
    </w:p>
    <w:p w14:paraId="1D3E199A" w14:textId="0BA4CE8F"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_Toc129875034 \h </w:instrText>
      </w:r>
      <w:r>
        <w:rPr>
          <w:noProof/>
        </w:rPr>
      </w:r>
      <w:r>
        <w:rPr>
          <w:noProof/>
        </w:rPr>
        <w:fldChar w:fldCharType="separate"/>
      </w:r>
      <w:r>
        <w:rPr>
          <w:noProof/>
        </w:rPr>
        <w:t>59</w:t>
      </w:r>
      <w:r>
        <w:rPr>
          <w:noProof/>
        </w:rPr>
        <w:fldChar w:fldCharType="end"/>
      </w:r>
    </w:p>
    <w:p w14:paraId="7268F1C6" w14:textId="078E5749"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_Toc129875035 \h </w:instrText>
      </w:r>
      <w:r>
        <w:rPr>
          <w:noProof/>
        </w:rPr>
      </w:r>
      <w:r>
        <w:rPr>
          <w:noProof/>
        </w:rPr>
        <w:fldChar w:fldCharType="separate"/>
      </w:r>
      <w:r>
        <w:rPr>
          <w:noProof/>
        </w:rPr>
        <w:t>59</w:t>
      </w:r>
      <w:r>
        <w:rPr>
          <w:noProof/>
        </w:rPr>
        <w:fldChar w:fldCharType="end"/>
      </w:r>
    </w:p>
    <w:p w14:paraId="3F10280C" w14:textId="0283312E"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8</w:t>
      </w:r>
      <w:r>
        <w:rPr>
          <w:noProof/>
        </w:rPr>
        <w:t>.4.2</w:t>
      </w:r>
      <w:r>
        <w:rPr>
          <w:rFonts w:asciiTheme="minorHAnsi" w:eastAsiaTheme="minorEastAsia" w:hAnsiTheme="minorHAnsi" w:cstheme="minorBidi"/>
          <w:noProof/>
          <w:sz w:val="22"/>
          <w:szCs w:val="22"/>
          <w:lang w:eastAsia="en-GB"/>
        </w:rPr>
        <w:tab/>
      </w:r>
      <w:r>
        <w:rPr>
          <w:noProof/>
        </w:rPr>
        <w:t>SS_NSCE_InfoCollection_Subscribe operation</w:t>
      </w:r>
      <w:r>
        <w:rPr>
          <w:noProof/>
        </w:rPr>
        <w:tab/>
      </w:r>
      <w:r>
        <w:rPr>
          <w:noProof/>
        </w:rPr>
        <w:fldChar w:fldCharType="begin"/>
      </w:r>
      <w:r>
        <w:rPr>
          <w:noProof/>
        </w:rPr>
        <w:instrText xml:space="preserve"> PAGEREF _Toc129875036 \h </w:instrText>
      </w:r>
      <w:r>
        <w:rPr>
          <w:noProof/>
        </w:rPr>
      </w:r>
      <w:r>
        <w:rPr>
          <w:noProof/>
        </w:rPr>
        <w:fldChar w:fldCharType="separate"/>
      </w:r>
      <w:r>
        <w:rPr>
          <w:noProof/>
        </w:rPr>
        <w:t>59</w:t>
      </w:r>
      <w:r>
        <w:rPr>
          <w:noProof/>
        </w:rPr>
        <w:fldChar w:fldCharType="end"/>
      </w:r>
    </w:p>
    <w:p w14:paraId="69DD3C95" w14:textId="147690FF"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.4.3</w:t>
      </w:r>
      <w:r>
        <w:rPr>
          <w:rFonts w:asciiTheme="minorHAnsi" w:eastAsiaTheme="minorEastAsia" w:hAnsiTheme="minorHAnsi" w:cstheme="minorBidi"/>
          <w:noProof/>
          <w:sz w:val="22"/>
          <w:szCs w:val="22"/>
          <w:lang w:eastAsia="en-GB"/>
        </w:rPr>
        <w:tab/>
      </w:r>
      <w:r w:rsidRPr="00540FF8">
        <w:rPr>
          <w:bCs/>
          <w:noProof/>
        </w:rPr>
        <w:t>SS_NSCE_InfoCollection_Notify operation</w:t>
      </w:r>
      <w:r>
        <w:rPr>
          <w:noProof/>
        </w:rPr>
        <w:tab/>
      </w:r>
      <w:r>
        <w:rPr>
          <w:noProof/>
        </w:rPr>
        <w:fldChar w:fldCharType="begin"/>
      </w:r>
      <w:r>
        <w:rPr>
          <w:noProof/>
        </w:rPr>
        <w:instrText xml:space="preserve"> PAGEREF _Toc129875037 \h </w:instrText>
      </w:r>
      <w:r>
        <w:rPr>
          <w:noProof/>
        </w:rPr>
      </w:r>
      <w:r>
        <w:rPr>
          <w:noProof/>
        </w:rPr>
        <w:fldChar w:fldCharType="separate"/>
      </w:r>
      <w:r>
        <w:rPr>
          <w:noProof/>
        </w:rPr>
        <w:t>59</w:t>
      </w:r>
      <w:r>
        <w:rPr>
          <w:noProof/>
        </w:rPr>
        <w:fldChar w:fldCharType="end"/>
      </w:r>
    </w:p>
    <w:p w14:paraId="676A135E" w14:textId="5287D8F2"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9</w:t>
      </w:r>
      <w:r>
        <w:rPr>
          <w:rFonts w:asciiTheme="minorHAnsi" w:eastAsiaTheme="minorEastAsia" w:hAnsiTheme="minorHAnsi" w:cstheme="minorBidi"/>
          <w:noProof/>
          <w:sz w:val="22"/>
          <w:szCs w:val="22"/>
          <w:lang w:eastAsia="en-GB"/>
        </w:rPr>
        <w:tab/>
      </w:r>
      <w:r w:rsidRPr="00540FF8">
        <w:rPr>
          <w:bCs/>
          <w:noProof/>
        </w:rPr>
        <w:t>Procedure on predictive slice modification in edge based NSCE deployments</w:t>
      </w:r>
      <w:r>
        <w:rPr>
          <w:noProof/>
        </w:rPr>
        <w:tab/>
      </w:r>
      <w:r>
        <w:rPr>
          <w:noProof/>
        </w:rPr>
        <w:fldChar w:fldCharType="begin"/>
      </w:r>
      <w:r>
        <w:rPr>
          <w:noProof/>
        </w:rPr>
        <w:instrText xml:space="preserve"> PAGEREF _Toc129875038 \h </w:instrText>
      </w:r>
      <w:r>
        <w:rPr>
          <w:noProof/>
        </w:rPr>
      </w:r>
      <w:r>
        <w:rPr>
          <w:noProof/>
        </w:rPr>
        <w:fldChar w:fldCharType="separate"/>
      </w:r>
      <w:r>
        <w:rPr>
          <w:noProof/>
        </w:rPr>
        <w:t>59</w:t>
      </w:r>
      <w:r>
        <w:rPr>
          <w:noProof/>
        </w:rPr>
        <w:fldChar w:fldCharType="end"/>
      </w:r>
    </w:p>
    <w:p w14:paraId="6B75E4EC" w14:textId="537404D7"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9</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_Toc129875039 \h </w:instrText>
      </w:r>
      <w:r>
        <w:rPr>
          <w:noProof/>
        </w:rPr>
      </w:r>
      <w:r>
        <w:rPr>
          <w:noProof/>
        </w:rPr>
        <w:fldChar w:fldCharType="separate"/>
      </w:r>
      <w:r>
        <w:rPr>
          <w:noProof/>
        </w:rPr>
        <w:t>59</w:t>
      </w:r>
      <w:r>
        <w:rPr>
          <w:noProof/>
        </w:rPr>
        <w:fldChar w:fldCharType="end"/>
      </w:r>
    </w:p>
    <w:p w14:paraId="24DC2188" w14:textId="27E5D508"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9</w:t>
      </w:r>
      <w:r w:rsidRPr="00540FF8">
        <w:rPr>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r>
        <w:rPr>
          <w:noProof/>
        </w:rPr>
        <w:fldChar w:fldCharType="begin"/>
      </w:r>
      <w:r>
        <w:rPr>
          <w:noProof/>
        </w:rPr>
        <w:instrText xml:space="preserve"> PAGEREF _Toc129875040 \h </w:instrText>
      </w:r>
      <w:r>
        <w:rPr>
          <w:noProof/>
        </w:rPr>
      </w:r>
      <w:r>
        <w:rPr>
          <w:noProof/>
        </w:rPr>
        <w:fldChar w:fldCharType="separate"/>
      </w:r>
      <w:r>
        <w:rPr>
          <w:noProof/>
        </w:rPr>
        <w:t>60</w:t>
      </w:r>
      <w:r>
        <w:rPr>
          <w:noProof/>
        </w:rPr>
        <w:fldChar w:fldCharType="end"/>
      </w:r>
    </w:p>
    <w:p w14:paraId="2BFF122F" w14:textId="5CD04D7D" w:rsidR="002F1014" w:rsidRDefault="002F1014">
      <w:pPr>
        <w:pStyle w:val="TOC4"/>
        <w:rPr>
          <w:rFonts w:asciiTheme="minorHAnsi" w:eastAsiaTheme="minorEastAsia" w:hAnsiTheme="minorHAnsi" w:cstheme="minorBidi"/>
          <w:noProof/>
          <w:sz w:val="22"/>
          <w:szCs w:val="22"/>
          <w:lang w:eastAsia="en-GB"/>
        </w:rPr>
      </w:pPr>
      <w:r>
        <w:rPr>
          <w:noProof/>
        </w:rPr>
        <w:t>9.9.2.1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_Toc129875041 \h </w:instrText>
      </w:r>
      <w:r>
        <w:rPr>
          <w:noProof/>
        </w:rPr>
      </w:r>
      <w:r>
        <w:rPr>
          <w:noProof/>
        </w:rPr>
        <w:fldChar w:fldCharType="separate"/>
      </w:r>
      <w:r>
        <w:rPr>
          <w:noProof/>
        </w:rPr>
        <w:t>60</w:t>
      </w:r>
      <w:r>
        <w:rPr>
          <w:noProof/>
        </w:rPr>
        <w:fldChar w:fldCharType="end"/>
      </w:r>
    </w:p>
    <w:p w14:paraId="73695C41" w14:textId="37CD3742" w:rsidR="002F1014" w:rsidRDefault="002F1014">
      <w:pPr>
        <w:pStyle w:val="TOC3"/>
        <w:rPr>
          <w:rFonts w:asciiTheme="minorHAnsi" w:eastAsiaTheme="minorEastAsia" w:hAnsiTheme="minorHAnsi" w:cstheme="minorBidi"/>
          <w:noProof/>
          <w:sz w:val="22"/>
          <w:szCs w:val="22"/>
          <w:lang w:eastAsia="en-GB"/>
        </w:rPr>
      </w:pPr>
      <w:r w:rsidRPr="00540FF8">
        <w:rPr>
          <w:bCs/>
          <w:noProof/>
        </w:rPr>
        <w:t>9.9.3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_Toc129875042 \h </w:instrText>
      </w:r>
      <w:r>
        <w:rPr>
          <w:noProof/>
        </w:rPr>
      </w:r>
      <w:r>
        <w:rPr>
          <w:noProof/>
        </w:rPr>
        <w:fldChar w:fldCharType="separate"/>
      </w:r>
      <w:r>
        <w:rPr>
          <w:noProof/>
        </w:rPr>
        <w:t>61</w:t>
      </w:r>
      <w:r>
        <w:rPr>
          <w:noProof/>
        </w:rPr>
        <w:fldChar w:fldCharType="end"/>
      </w:r>
    </w:p>
    <w:p w14:paraId="2C0518E2" w14:textId="3C7FEB8B" w:rsidR="002F1014" w:rsidRDefault="002F1014">
      <w:pPr>
        <w:pStyle w:val="TOC4"/>
        <w:rPr>
          <w:rFonts w:asciiTheme="minorHAnsi" w:eastAsiaTheme="minorEastAsia" w:hAnsiTheme="minorHAnsi" w:cstheme="minorBidi"/>
          <w:noProof/>
          <w:sz w:val="22"/>
          <w:szCs w:val="22"/>
          <w:lang w:eastAsia="en-GB"/>
        </w:rPr>
      </w:pPr>
      <w:r w:rsidRPr="00540FF8">
        <w:rPr>
          <w:bCs/>
          <w:noProof/>
        </w:rPr>
        <w:t>9.9.3.1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_Toc129875043 \h </w:instrText>
      </w:r>
      <w:r>
        <w:rPr>
          <w:noProof/>
        </w:rPr>
      </w:r>
      <w:r>
        <w:rPr>
          <w:noProof/>
        </w:rPr>
        <w:fldChar w:fldCharType="separate"/>
      </w:r>
      <w:r>
        <w:rPr>
          <w:noProof/>
        </w:rPr>
        <w:t>61</w:t>
      </w:r>
      <w:r>
        <w:rPr>
          <w:noProof/>
        </w:rPr>
        <w:fldChar w:fldCharType="end"/>
      </w:r>
    </w:p>
    <w:p w14:paraId="5A9865E6" w14:textId="5D16C23D" w:rsidR="002F1014" w:rsidRDefault="002F1014">
      <w:pPr>
        <w:pStyle w:val="TOC4"/>
        <w:rPr>
          <w:rFonts w:asciiTheme="minorHAnsi" w:eastAsiaTheme="minorEastAsia" w:hAnsiTheme="minorHAnsi" w:cstheme="minorBidi"/>
          <w:noProof/>
          <w:sz w:val="22"/>
          <w:szCs w:val="22"/>
          <w:lang w:eastAsia="en-GB"/>
        </w:rPr>
      </w:pPr>
      <w:r w:rsidRPr="00540FF8">
        <w:rPr>
          <w:bCs/>
          <w:noProof/>
        </w:rPr>
        <w:t>9.9.3.2</w:t>
      </w:r>
      <w:r>
        <w:rPr>
          <w:rFonts w:asciiTheme="minorHAnsi" w:eastAsiaTheme="minorEastAsia" w:hAnsiTheme="minorHAnsi" w:cstheme="minorBidi"/>
          <w:noProof/>
          <w:sz w:val="22"/>
          <w:szCs w:val="22"/>
          <w:lang w:eastAsia="en-GB"/>
        </w:rPr>
        <w:tab/>
      </w:r>
      <w:r w:rsidRPr="00540FF8">
        <w:rPr>
          <w:bCs/>
          <w:noProof/>
        </w:rPr>
        <w:t>Application service continuity requirement request</w:t>
      </w:r>
      <w:r>
        <w:rPr>
          <w:noProof/>
        </w:rPr>
        <w:tab/>
      </w:r>
      <w:r>
        <w:rPr>
          <w:noProof/>
        </w:rPr>
        <w:fldChar w:fldCharType="begin"/>
      </w:r>
      <w:r>
        <w:rPr>
          <w:noProof/>
        </w:rPr>
        <w:instrText xml:space="preserve"> PAGEREF _Toc129875044 \h </w:instrText>
      </w:r>
      <w:r>
        <w:rPr>
          <w:noProof/>
        </w:rPr>
      </w:r>
      <w:r>
        <w:rPr>
          <w:noProof/>
        </w:rPr>
        <w:fldChar w:fldCharType="separate"/>
      </w:r>
      <w:r>
        <w:rPr>
          <w:noProof/>
        </w:rPr>
        <w:t>61</w:t>
      </w:r>
      <w:r>
        <w:rPr>
          <w:noProof/>
        </w:rPr>
        <w:fldChar w:fldCharType="end"/>
      </w:r>
    </w:p>
    <w:p w14:paraId="238A138E" w14:textId="2010AA0E" w:rsidR="002F1014" w:rsidRDefault="002F1014">
      <w:pPr>
        <w:pStyle w:val="TOC4"/>
        <w:rPr>
          <w:rFonts w:asciiTheme="minorHAnsi" w:eastAsiaTheme="minorEastAsia" w:hAnsiTheme="minorHAnsi" w:cstheme="minorBidi"/>
          <w:noProof/>
          <w:sz w:val="22"/>
          <w:szCs w:val="22"/>
          <w:lang w:eastAsia="en-GB"/>
        </w:rPr>
      </w:pPr>
      <w:r w:rsidRPr="00540FF8">
        <w:rPr>
          <w:bCs/>
          <w:noProof/>
        </w:rPr>
        <w:t>9.9.3.3</w:t>
      </w:r>
      <w:r>
        <w:rPr>
          <w:rFonts w:asciiTheme="minorHAnsi" w:eastAsiaTheme="minorEastAsia" w:hAnsiTheme="minorHAnsi" w:cstheme="minorBidi"/>
          <w:noProof/>
          <w:sz w:val="22"/>
          <w:szCs w:val="22"/>
          <w:lang w:eastAsia="en-GB"/>
        </w:rPr>
        <w:tab/>
      </w:r>
      <w:r w:rsidRPr="00540FF8">
        <w:rPr>
          <w:bCs/>
          <w:noProof/>
        </w:rPr>
        <w:t>Application service continuity requirement response</w:t>
      </w:r>
      <w:r>
        <w:rPr>
          <w:noProof/>
        </w:rPr>
        <w:tab/>
      </w:r>
      <w:r>
        <w:rPr>
          <w:noProof/>
        </w:rPr>
        <w:fldChar w:fldCharType="begin"/>
      </w:r>
      <w:r>
        <w:rPr>
          <w:noProof/>
        </w:rPr>
        <w:instrText xml:space="preserve"> PAGEREF _Toc129875045 \h </w:instrText>
      </w:r>
      <w:r>
        <w:rPr>
          <w:noProof/>
        </w:rPr>
      </w:r>
      <w:r>
        <w:rPr>
          <w:noProof/>
        </w:rPr>
        <w:fldChar w:fldCharType="separate"/>
      </w:r>
      <w:r>
        <w:rPr>
          <w:noProof/>
        </w:rPr>
        <w:t>62</w:t>
      </w:r>
      <w:r>
        <w:rPr>
          <w:noProof/>
        </w:rPr>
        <w:fldChar w:fldCharType="end"/>
      </w:r>
    </w:p>
    <w:p w14:paraId="031CF0C0" w14:textId="4CC660C4" w:rsidR="002F1014" w:rsidRDefault="002F1014">
      <w:pPr>
        <w:pStyle w:val="TOC4"/>
        <w:rPr>
          <w:rFonts w:asciiTheme="minorHAnsi" w:eastAsiaTheme="minorEastAsia" w:hAnsiTheme="minorHAnsi" w:cstheme="minorBidi"/>
          <w:noProof/>
          <w:sz w:val="22"/>
          <w:szCs w:val="22"/>
          <w:lang w:eastAsia="en-GB"/>
        </w:rPr>
      </w:pPr>
      <w:r w:rsidRPr="00540FF8">
        <w:rPr>
          <w:bCs/>
          <w:noProof/>
        </w:rPr>
        <w:t>9.9.3.4</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S</w:t>
      </w:r>
      <w:r w:rsidRPr="00540FF8">
        <w:rPr>
          <w:bCs/>
          <w:noProof/>
        </w:rPr>
        <w:t>ervice continuity negotiation request</w:t>
      </w:r>
      <w:r>
        <w:rPr>
          <w:noProof/>
        </w:rPr>
        <w:tab/>
      </w:r>
      <w:r>
        <w:rPr>
          <w:noProof/>
        </w:rPr>
        <w:fldChar w:fldCharType="begin"/>
      </w:r>
      <w:r>
        <w:rPr>
          <w:noProof/>
        </w:rPr>
        <w:instrText xml:space="preserve"> PAGEREF _Toc129875046 \h </w:instrText>
      </w:r>
      <w:r>
        <w:rPr>
          <w:noProof/>
        </w:rPr>
      </w:r>
      <w:r>
        <w:rPr>
          <w:noProof/>
        </w:rPr>
        <w:fldChar w:fldCharType="separate"/>
      </w:r>
      <w:r>
        <w:rPr>
          <w:noProof/>
        </w:rPr>
        <w:t>62</w:t>
      </w:r>
      <w:r>
        <w:rPr>
          <w:noProof/>
        </w:rPr>
        <w:fldChar w:fldCharType="end"/>
      </w:r>
    </w:p>
    <w:p w14:paraId="084CB824" w14:textId="29226A6C" w:rsidR="002F1014" w:rsidRDefault="002F1014">
      <w:pPr>
        <w:pStyle w:val="TOC4"/>
        <w:rPr>
          <w:rFonts w:asciiTheme="minorHAnsi" w:eastAsiaTheme="minorEastAsia" w:hAnsiTheme="minorHAnsi" w:cstheme="minorBidi"/>
          <w:noProof/>
          <w:sz w:val="22"/>
          <w:szCs w:val="22"/>
          <w:lang w:eastAsia="en-GB"/>
        </w:rPr>
      </w:pPr>
      <w:r w:rsidRPr="00540FF8">
        <w:rPr>
          <w:bCs/>
          <w:noProof/>
        </w:rPr>
        <w:t>9.9.3.5</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S</w:t>
      </w:r>
      <w:r w:rsidRPr="00540FF8">
        <w:rPr>
          <w:bCs/>
          <w:noProof/>
        </w:rPr>
        <w:t>ervice continuity negotiation response</w:t>
      </w:r>
      <w:r>
        <w:rPr>
          <w:noProof/>
        </w:rPr>
        <w:tab/>
      </w:r>
      <w:r>
        <w:rPr>
          <w:noProof/>
        </w:rPr>
        <w:fldChar w:fldCharType="begin"/>
      </w:r>
      <w:r>
        <w:rPr>
          <w:noProof/>
        </w:rPr>
        <w:instrText xml:space="preserve"> PAGEREF _Toc129875047 \h </w:instrText>
      </w:r>
      <w:r>
        <w:rPr>
          <w:noProof/>
        </w:rPr>
      </w:r>
      <w:r>
        <w:rPr>
          <w:noProof/>
        </w:rPr>
        <w:fldChar w:fldCharType="separate"/>
      </w:r>
      <w:r>
        <w:rPr>
          <w:noProof/>
        </w:rPr>
        <w:t>63</w:t>
      </w:r>
      <w:r>
        <w:rPr>
          <w:noProof/>
        </w:rPr>
        <w:fldChar w:fldCharType="end"/>
      </w:r>
    </w:p>
    <w:p w14:paraId="0240EE03" w14:textId="2A504947" w:rsidR="002F1014" w:rsidRDefault="002F1014">
      <w:pPr>
        <w:pStyle w:val="TOC4"/>
        <w:rPr>
          <w:rFonts w:asciiTheme="minorHAnsi" w:eastAsiaTheme="minorEastAsia" w:hAnsiTheme="minorHAnsi" w:cstheme="minorBidi"/>
          <w:noProof/>
          <w:sz w:val="22"/>
          <w:szCs w:val="22"/>
          <w:lang w:eastAsia="en-GB"/>
        </w:rPr>
      </w:pPr>
      <w:r w:rsidRPr="00540FF8">
        <w:rPr>
          <w:bCs/>
          <w:noProof/>
        </w:rPr>
        <w:t>9.9.3.6</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S</w:t>
      </w:r>
      <w:r w:rsidRPr="00540FF8">
        <w:rPr>
          <w:bCs/>
          <w:noProof/>
        </w:rPr>
        <w:t>lice modification notify</w:t>
      </w:r>
      <w:r>
        <w:rPr>
          <w:noProof/>
        </w:rPr>
        <w:tab/>
      </w:r>
      <w:r>
        <w:rPr>
          <w:noProof/>
        </w:rPr>
        <w:fldChar w:fldCharType="begin"/>
      </w:r>
      <w:r>
        <w:rPr>
          <w:noProof/>
        </w:rPr>
        <w:instrText xml:space="preserve"> PAGEREF _Toc129875048 \h </w:instrText>
      </w:r>
      <w:r>
        <w:rPr>
          <w:noProof/>
        </w:rPr>
      </w:r>
      <w:r>
        <w:rPr>
          <w:noProof/>
        </w:rPr>
        <w:fldChar w:fldCharType="separate"/>
      </w:r>
      <w:r>
        <w:rPr>
          <w:noProof/>
        </w:rPr>
        <w:t>63</w:t>
      </w:r>
      <w:r>
        <w:rPr>
          <w:noProof/>
        </w:rPr>
        <w:fldChar w:fldCharType="end"/>
      </w:r>
    </w:p>
    <w:p w14:paraId="0FF7A4A7" w14:textId="557DAC71" w:rsidR="002F1014" w:rsidRDefault="002F1014">
      <w:pPr>
        <w:pStyle w:val="TOC3"/>
        <w:rPr>
          <w:rFonts w:asciiTheme="minorHAnsi" w:eastAsiaTheme="minorEastAsia" w:hAnsiTheme="minorHAnsi" w:cstheme="minorBidi"/>
          <w:noProof/>
          <w:sz w:val="22"/>
          <w:szCs w:val="22"/>
          <w:lang w:eastAsia="en-GB"/>
        </w:rPr>
      </w:pPr>
      <w:r w:rsidRPr="00540FF8">
        <w:rPr>
          <w:bCs/>
          <w:noProof/>
        </w:rPr>
        <w:t>9.9.4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_Toc129875049 \h </w:instrText>
      </w:r>
      <w:r>
        <w:rPr>
          <w:noProof/>
        </w:rPr>
      </w:r>
      <w:r>
        <w:rPr>
          <w:noProof/>
        </w:rPr>
        <w:fldChar w:fldCharType="separate"/>
      </w:r>
      <w:r>
        <w:rPr>
          <w:noProof/>
        </w:rPr>
        <w:t>63</w:t>
      </w:r>
      <w:r>
        <w:rPr>
          <w:noProof/>
        </w:rPr>
        <w:fldChar w:fldCharType="end"/>
      </w:r>
    </w:p>
    <w:p w14:paraId="2A744E67" w14:textId="32A6E8BA" w:rsidR="002F1014" w:rsidRDefault="002F1014">
      <w:pPr>
        <w:pStyle w:val="TOC4"/>
        <w:rPr>
          <w:rFonts w:asciiTheme="minorHAnsi" w:eastAsiaTheme="minorEastAsia" w:hAnsiTheme="minorHAnsi" w:cstheme="minorBidi"/>
          <w:noProof/>
          <w:sz w:val="22"/>
          <w:szCs w:val="22"/>
          <w:lang w:eastAsia="en-GB"/>
        </w:rPr>
      </w:pPr>
      <w:r>
        <w:rPr>
          <w:noProof/>
        </w:rPr>
        <w:t>9.9.4.1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_Toc129875050 \h </w:instrText>
      </w:r>
      <w:r>
        <w:rPr>
          <w:noProof/>
        </w:rPr>
      </w:r>
      <w:r>
        <w:rPr>
          <w:noProof/>
        </w:rPr>
        <w:fldChar w:fldCharType="separate"/>
      </w:r>
      <w:r>
        <w:rPr>
          <w:noProof/>
        </w:rPr>
        <w:t>63</w:t>
      </w:r>
      <w:r>
        <w:rPr>
          <w:noProof/>
        </w:rPr>
        <w:fldChar w:fldCharType="end"/>
      </w:r>
    </w:p>
    <w:p w14:paraId="4AF07DAC" w14:textId="7E2B3464" w:rsidR="002F1014" w:rsidRDefault="002F1014">
      <w:pPr>
        <w:pStyle w:val="TOC4"/>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2</w:t>
      </w:r>
      <w:r>
        <w:rPr>
          <w:rFonts w:asciiTheme="minorHAnsi" w:eastAsiaTheme="minorEastAsia" w:hAnsiTheme="minorHAnsi" w:cstheme="minorBidi"/>
          <w:noProof/>
          <w:sz w:val="22"/>
          <w:szCs w:val="22"/>
          <w:lang w:eastAsia="en-GB"/>
        </w:rPr>
        <w:tab/>
      </w:r>
      <w:r w:rsidRPr="00540FF8">
        <w:rPr>
          <w:bCs/>
          <w:noProof/>
        </w:rPr>
        <w:t>SS_NSCE_Service_Continuity_Requirement</w:t>
      </w:r>
      <w:r>
        <w:rPr>
          <w:noProof/>
        </w:rPr>
        <w:tab/>
      </w:r>
      <w:r>
        <w:rPr>
          <w:noProof/>
        </w:rPr>
        <w:fldChar w:fldCharType="begin"/>
      </w:r>
      <w:r>
        <w:rPr>
          <w:noProof/>
        </w:rPr>
        <w:instrText xml:space="preserve"> PAGEREF _Toc129875051 \h </w:instrText>
      </w:r>
      <w:r>
        <w:rPr>
          <w:noProof/>
        </w:rPr>
      </w:r>
      <w:r>
        <w:rPr>
          <w:noProof/>
        </w:rPr>
        <w:fldChar w:fldCharType="separate"/>
      </w:r>
      <w:r>
        <w:rPr>
          <w:noProof/>
        </w:rPr>
        <w:t>63</w:t>
      </w:r>
      <w:r>
        <w:rPr>
          <w:noProof/>
        </w:rPr>
        <w:fldChar w:fldCharType="end"/>
      </w:r>
    </w:p>
    <w:p w14:paraId="0711FAA4" w14:textId="420625D1"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2</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_Toc129875052 \h </w:instrText>
      </w:r>
      <w:r>
        <w:rPr>
          <w:noProof/>
        </w:rPr>
      </w:r>
      <w:r>
        <w:rPr>
          <w:noProof/>
        </w:rPr>
        <w:fldChar w:fldCharType="separate"/>
      </w:r>
      <w:r>
        <w:rPr>
          <w:noProof/>
        </w:rPr>
        <w:t>63</w:t>
      </w:r>
      <w:r>
        <w:rPr>
          <w:noProof/>
        </w:rPr>
        <w:fldChar w:fldCharType="end"/>
      </w:r>
    </w:p>
    <w:p w14:paraId="57C9202C" w14:textId="672041DA"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2</w:t>
      </w:r>
      <w:r w:rsidRPr="00540FF8">
        <w:rPr>
          <w:bCs/>
          <w:noProof/>
        </w:rPr>
        <w:t>.2</w:t>
      </w:r>
      <w:r>
        <w:rPr>
          <w:rFonts w:asciiTheme="minorHAnsi" w:eastAsiaTheme="minorEastAsia" w:hAnsiTheme="minorHAnsi" w:cstheme="minorBidi"/>
          <w:noProof/>
          <w:sz w:val="22"/>
          <w:szCs w:val="22"/>
          <w:lang w:eastAsia="en-GB"/>
        </w:rPr>
        <w:tab/>
      </w:r>
      <w:r w:rsidRPr="00540FF8">
        <w:rPr>
          <w:bCs/>
          <w:noProof/>
        </w:rPr>
        <w:t>Service_Continuity_Requirement</w:t>
      </w:r>
      <w:r>
        <w:rPr>
          <w:noProof/>
        </w:rPr>
        <w:tab/>
      </w:r>
      <w:r>
        <w:rPr>
          <w:noProof/>
        </w:rPr>
        <w:fldChar w:fldCharType="begin"/>
      </w:r>
      <w:r>
        <w:rPr>
          <w:noProof/>
        </w:rPr>
        <w:instrText xml:space="preserve"> PAGEREF _Toc129875053 \h </w:instrText>
      </w:r>
      <w:r>
        <w:rPr>
          <w:noProof/>
        </w:rPr>
      </w:r>
      <w:r>
        <w:rPr>
          <w:noProof/>
        </w:rPr>
        <w:fldChar w:fldCharType="separate"/>
      </w:r>
      <w:r>
        <w:rPr>
          <w:noProof/>
        </w:rPr>
        <w:t>64</w:t>
      </w:r>
      <w:r>
        <w:rPr>
          <w:noProof/>
        </w:rPr>
        <w:fldChar w:fldCharType="end"/>
      </w:r>
    </w:p>
    <w:p w14:paraId="59E41378" w14:textId="36ED6B3A" w:rsidR="002F1014" w:rsidRDefault="002F1014">
      <w:pPr>
        <w:pStyle w:val="TOC4"/>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3</w:t>
      </w:r>
      <w:r>
        <w:rPr>
          <w:rFonts w:asciiTheme="minorHAnsi" w:eastAsiaTheme="minorEastAsia" w:hAnsiTheme="minorHAnsi" w:cstheme="minorBidi"/>
          <w:noProof/>
          <w:sz w:val="22"/>
          <w:szCs w:val="22"/>
          <w:lang w:eastAsia="en-GB"/>
        </w:rPr>
        <w:tab/>
      </w:r>
      <w:r w:rsidRPr="00540FF8">
        <w:rPr>
          <w:bCs/>
          <w:noProof/>
        </w:rPr>
        <w:t>SS_NSCE_Service_Continuity_Negotiation</w:t>
      </w:r>
      <w:r>
        <w:rPr>
          <w:noProof/>
        </w:rPr>
        <w:tab/>
      </w:r>
      <w:r>
        <w:rPr>
          <w:noProof/>
        </w:rPr>
        <w:fldChar w:fldCharType="begin"/>
      </w:r>
      <w:r>
        <w:rPr>
          <w:noProof/>
        </w:rPr>
        <w:instrText xml:space="preserve"> PAGEREF _Toc129875054 \h </w:instrText>
      </w:r>
      <w:r>
        <w:rPr>
          <w:noProof/>
        </w:rPr>
      </w:r>
      <w:r>
        <w:rPr>
          <w:noProof/>
        </w:rPr>
        <w:fldChar w:fldCharType="separate"/>
      </w:r>
      <w:r>
        <w:rPr>
          <w:noProof/>
        </w:rPr>
        <w:t>64</w:t>
      </w:r>
      <w:r>
        <w:rPr>
          <w:noProof/>
        </w:rPr>
        <w:fldChar w:fldCharType="end"/>
      </w:r>
    </w:p>
    <w:p w14:paraId="1DCBDA7B" w14:textId="4E871F21"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3</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_Toc129875055 \h </w:instrText>
      </w:r>
      <w:r>
        <w:rPr>
          <w:noProof/>
        </w:rPr>
      </w:r>
      <w:r>
        <w:rPr>
          <w:noProof/>
        </w:rPr>
        <w:fldChar w:fldCharType="separate"/>
      </w:r>
      <w:r>
        <w:rPr>
          <w:noProof/>
        </w:rPr>
        <w:t>64</w:t>
      </w:r>
      <w:r>
        <w:rPr>
          <w:noProof/>
        </w:rPr>
        <w:fldChar w:fldCharType="end"/>
      </w:r>
    </w:p>
    <w:p w14:paraId="30896C23" w14:textId="57C7B2EE"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3</w:t>
      </w:r>
      <w:r w:rsidRPr="00540FF8">
        <w:rPr>
          <w:bCs/>
          <w:noProof/>
        </w:rPr>
        <w:t>.2</w:t>
      </w:r>
      <w:r>
        <w:rPr>
          <w:rFonts w:asciiTheme="minorHAnsi" w:eastAsiaTheme="minorEastAsia" w:hAnsiTheme="minorHAnsi" w:cstheme="minorBidi"/>
          <w:noProof/>
          <w:sz w:val="22"/>
          <w:szCs w:val="22"/>
          <w:lang w:eastAsia="en-GB"/>
        </w:rPr>
        <w:tab/>
      </w:r>
      <w:r w:rsidRPr="00540FF8">
        <w:rPr>
          <w:bCs/>
          <w:noProof/>
        </w:rPr>
        <w:t>Service_Continuity_Negotiation</w:t>
      </w:r>
      <w:r>
        <w:rPr>
          <w:noProof/>
        </w:rPr>
        <w:tab/>
      </w:r>
      <w:r>
        <w:rPr>
          <w:noProof/>
        </w:rPr>
        <w:fldChar w:fldCharType="begin"/>
      </w:r>
      <w:r>
        <w:rPr>
          <w:noProof/>
        </w:rPr>
        <w:instrText xml:space="preserve"> PAGEREF _Toc129875056 \h </w:instrText>
      </w:r>
      <w:r>
        <w:rPr>
          <w:noProof/>
        </w:rPr>
      </w:r>
      <w:r>
        <w:rPr>
          <w:noProof/>
        </w:rPr>
        <w:fldChar w:fldCharType="separate"/>
      </w:r>
      <w:r>
        <w:rPr>
          <w:noProof/>
        </w:rPr>
        <w:t>64</w:t>
      </w:r>
      <w:r>
        <w:rPr>
          <w:noProof/>
        </w:rPr>
        <w:fldChar w:fldCharType="end"/>
      </w:r>
    </w:p>
    <w:p w14:paraId="2306512F" w14:textId="0B0C0744" w:rsidR="002F1014" w:rsidRDefault="002F1014">
      <w:pPr>
        <w:pStyle w:val="TOC4"/>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4</w:t>
      </w:r>
      <w:r>
        <w:rPr>
          <w:rFonts w:asciiTheme="minorHAnsi" w:eastAsiaTheme="minorEastAsia" w:hAnsiTheme="minorHAnsi" w:cstheme="minorBidi"/>
          <w:noProof/>
          <w:sz w:val="22"/>
          <w:szCs w:val="22"/>
          <w:lang w:eastAsia="en-GB"/>
        </w:rPr>
        <w:tab/>
      </w:r>
      <w:r w:rsidRPr="00540FF8">
        <w:rPr>
          <w:bCs/>
          <w:noProof/>
        </w:rPr>
        <w:t>SS_NSCE_Slice_Modification_Notify</w:t>
      </w:r>
      <w:r>
        <w:rPr>
          <w:noProof/>
        </w:rPr>
        <w:tab/>
      </w:r>
      <w:r>
        <w:rPr>
          <w:noProof/>
        </w:rPr>
        <w:fldChar w:fldCharType="begin"/>
      </w:r>
      <w:r>
        <w:rPr>
          <w:noProof/>
        </w:rPr>
        <w:instrText xml:space="preserve"> PAGEREF _Toc129875057 \h </w:instrText>
      </w:r>
      <w:r>
        <w:rPr>
          <w:noProof/>
        </w:rPr>
      </w:r>
      <w:r>
        <w:rPr>
          <w:noProof/>
        </w:rPr>
        <w:fldChar w:fldCharType="separate"/>
      </w:r>
      <w:r>
        <w:rPr>
          <w:noProof/>
        </w:rPr>
        <w:t>64</w:t>
      </w:r>
      <w:r>
        <w:rPr>
          <w:noProof/>
        </w:rPr>
        <w:fldChar w:fldCharType="end"/>
      </w:r>
    </w:p>
    <w:p w14:paraId="44654314" w14:textId="1D2E838D"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4</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_Toc129875058 \h </w:instrText>
      </w:r>
      <w:r>
        <w:rPr>
          <w:noProof/>
        </w:rPr>
      </w:r>
      <w:r>
        <w:rPr>
          <w:noProof/>
        </w:rPr>
        <w:fldChar w:fldCharType="separate"/>
      </w:r>
      <w:r>
        <w:rPr>
          <w:noProof/>
        </w:rPr>
        <w:t>64</w:t>
      </w:r>
      <w:r>
        <w:rPr>
          <w:noProof/>
        </w:rPr>
        <w:fldChar w:fldCharType="end"/>
      </w:r>
    </w:p>
    <w:p w14:paraId="7BCB2948" w14:textId="71B74230" w:rsidR="002F1014" w:rsidRDefault="002F1014">
      <w:pPr>
        <w:pStyle w:val="TOC5"/>
        <w:rPr>
          <w:rFonts w:asciiTheme="minorHAnsi" w:eastAsiaTheme="minorEastAsia" w:hAnsiTheme="minorHAnsi" w:cstheme="minorBidi"/>
          <w:noProof/>
          <w:sz w:val="22"/>
          <w:szCs w:val="22"/>
          <w:lang w:eastAsia="en-GB"/>
        </w:rPr>
      </w:pPr>
      <w:r w:rsidRPr="00540FF8">
        <w:rPr>
          <w:bCs/>
          <w:noProof/>
        </w:rPr>
        <w:t>9.9.4.3.2</w:t>
      </w:r>
      <w:r>
        <w:rPr>
          <w:rFonts w:asciiTheme="minorHAnsi" w:eastAsiaTheme="minorEastAsia" w:hAnsiTheme="minorHAnsi" w:cstheme="minorBidi"/>
          <w:noProof/>
          <w:sz w:val="22"/>
          <w:szCs w:val="22"/>
          <w:lang w:eastAsia="en-GB"/>
        </w:rPr>
        <w:tab/>
      </w:r>
      <w:r w:rsidRPr="00540FF8">
        <w:rPr>
          <w:bCs/>
          <w:noProof/>
        </w:rPr>
        <w:t>Slice_Modification_Notify</w:t>
      </w:r>
      <w:r>
        <w:rPr>
          <w:noProof/>
        </w:rPr>
        <w:tab/>
      </w:r>
      <w:r>
        <w:rPr>
          <w:noProof/>
        </w:rPr>
        <w:fldChar w:fldCharType="begin"/>
      </w:r>
      <w:r>
        <w:rPr>
          <w:noProof/>
        </w:rPr>
        <w:instrText xml:space="preserve"> PAGEREF _Toc129875059 \h </w:instrText>
      </w:r>
      <w:r>
        <w:rPr>
          <w:noProof/>
        </w:rPr>
      </w:r>
      <w:r>
        <w:rPr>
          <w:noProof/>
        </w:rPr>
        <w:fldChar w:fldCharType="separate"/>
      </w:r>
      <w:r>
        <w:rPr>
          <w:noProof/>
        </w:rPr>
        <w:t>64</w:t>
      </w:r>
      <w:r>
        <w:rPr>
          <w:noProof/>
        </w:rPr>
        <w:fldChar w:fldCharType="end"/>
      </w:r>
    </w:p>
    <w:p w14:paraId="3BFBB940" w14:textId="538CE513" w:rsidR="002F1014" w:rsidRDefault="002F1014">
      <w:pPr>
        <w:pStyle w:val="TOC2"/>
        <w:rPr>
          <w:rFonts w:asciiTheme="minorHAnsi" w:eastAsiaTheme="minorEastAsia" w:hAnsiTheme="minorHAnsi" w:cstheme="minorBidi"/>
          <w:noProof/>
          <w:sz w:val="22"/>
          <w:szCs w:val="22"/>
          <w:lang w:eastAsia="en-GB"/>
        </w:rPr>
      </w:pPr>
      <w:r w:rsidRPr="00540FF8">
        <w:rPr>
          <w:rFonts w:cs="Arial"/>
          <w:bCs/>
          <w:noProof/>
        </w:rPr>
        <w:t>9</w:t>
      </w:r>
      <w:r w:rsidRPr="00540FF8">
        <w:rPr>
          <w:bCs/>
          <w:noProof/>
        </w:rPr>
        <w:t>.</w:t>
      </w:r>
      <w:r w:rsidRPr="00540FF8">
        <w:rPr>
          <w:rFonts w:cs="Arial"/>
          <w:bCs/>
          <w:noProof/>
        </w:rPr>
        <w:t>10</w:t>
      </w:r>
      <w:r>
        <w:rPr>
          <w:rFonts w:asciiTheme="minorHAnsi" w:eastAsiaTheme="minorEastAsia" w:hAnsiTheme="minorHAnsi" w:cstheme="minorBidi"/>
          <w:noProof/>
          <w:sz w:val="22"/>
          <w:szCs w:val="22"/>
          <w:lang w:eastAsia="en-GB"/>
        </w:rPr>
        <w:tab/>
      </w:r>
      <w:r w:rsidRPr="00540FF8">
        <w:rPr>
          <w:bCs/>
          <w:noProof/>
        </w:rPr>
        <w:t>Multiple slices coordinated resource optimization</w:t>
      </w:r>
      <w:r>
        <w:rPr>
          <w:noProof/>
        </w:rPr>
        <w:tab/>
      </w:r>
      <w:r>
        <w:rPr>
          <w:noProof/>
        </w:rPr>
        <w:fldChar w:fldCharType="begin"/>
      </w:r>
      <w:r>
        <w:rPr>
          <w:noProof/>
        </w:rPr>
        <w:instrText xml:space="preserve"> PAGEREF _Toc129875060 \h </w:instrText>
      </w:r>
      <w:r>
        <w:rPr>
          <w:noProof/>
        </w:rPr>
      </w:r>
      <w:r>
        <w:rPr>
          <w:noProof/>
        </w:rPr>
        <w:fldChar w:fldCharType="separate"/>
      </w:r>
      <w:r>
        <w:rPr>
          <w:noProof/>
        </w:rPr>
        <w:t>64</w:t>
      </w:r>
      <w:r>
        <w:rPr>
          <w:noProof/>
        </w:rPr>
        <w:fldChar w:fldCharType="end"/>
      </w:r>
    </w:p>
    <w:p w14:paraId="42FE9D19" w14:textId="314A68D7" w:rsidR="002F1014" w:rsidRDefault="002F1014">
      <w:pPr>
        <w:pStyle w:val="TOC3"/>
        <w:rPr>
          <w:rFonts w:asciiTheme="minorHAnsi" w:eastAsiaTheme="minorEastAsia" w:hAnsiTheme="minorHAnsi" w:cstheme="minorBidi"/>
          <w:noProof/>
          <w:sz w:val="22"/>
          <w:szCs w:val="22"/>
          <w:lang w:eastAsia="en-GB"/>
        </w:rPr>
      </w:pPr>
      <w:r>
        <w:rPr>
          <w:noProof/>
        </w:rPr>
        <w:t>9.10.1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_Toc129875061 \h </w:instrText>
      </w:r>
      <w:r>
        <w:rPr>
          <w:noProof/>
        </w:rPr>
      </w:r>
      <w:r>
        <w:rPr>
          <w:noProof/>
        </w:rPr>
        <w:fldChar w:fldCharType="separate"/>
      </w:r>
      <w:r>
        <w:rPr>
          <w:noProof/>
        </w:rPr>
        <w:t>64</w:t>
      </w:r>
      <w:r>
        <w:rPr>
          <w:noProof/>
        </w:rPr>
        <w:fldChar w:fldCharType="end"/>
      </w:r>
    </w:p>
    <w:p w14:paraId="3CDDA18C" w14:textId="0D0C4DBE" w:rsidR="002F1014" w:rsidRDefault="002F1014">
      <w:pPr>
        <w:pStyle w:val="TOC3"/>
        <w:rPr>
          <w:rFonts w:asciiTheme="minorHAnsi" w:eastAsiaTheme="minorEastAsia" w:hAnsiTheme="minorHAnsi" w:cstheme="minorBidi"/>
          <w:noProof/>
          <w:sz w:val="22"/>
          <w:szCs w:val="22"/>
          <w:lang w:eastAsia="en-GB"/>
        </w:rPr>
      </w:pPr>
      <w:r w:rsidRPr="00540FF8">
        <w:rPr>
          <w:rFonts w:cs="Arial"/>
          <w:bCs/>
          <w:noProof/>
        </w:rPr>
        <w:t>9</w:t>
      </w:r>
      <w:r w:rsidRPr="00540FF8">
        <w:rPr>
          <w:bCs/>
          <w:noProof/>
        </w:rPr>
        <w:t>.10.</w:t>
      </w:r>
      <w:r w:rsidRPr="00540FF8">
        <w:rPr>
          <w:rFonts w:cs="Arial"/>
          <w:bCs/>
          <w:noProof/>
        </w:rPr>
        <w:t>2</w:t>
      </w:r>
      <w:r>
        <w:rPr>
          <w:rFonts w:asciiTheme="minorHAnsi" w:eastAsiaTheme="minorEastAsia" w:hAnsiTheme="minorHAnsi" w:cstheme="minorBidi"/>
          <w:noProof/>
          <w:sz w:val="22"/>
          <w:szCs w:val="22"/>
          <w:lang w:eastAsia="en-GB"/>
        </w:rPr>
        <w:tab/>
      </w:r>
      <w:r w:rsidRPr="00540FF8">
        <w:rPr>
          <w:rFonts w:cs="Arial"/>
          <w:bCs/>
          <w:noProof/>
        </w:rPr>
        <w:t>Procedure</w:t>
      </w:r>
      <w:r>
        <w:rPr>
          <w:noProof/>
        </w:rPr>
        <w:tab/>
      </w:r>
      <w:r>
        <w:rPr>
          <w:noProof/>
        </w:rPr>
        <w:fldChar w:fldCharType="begin"/>
      </w:r>
      <w:r>
        <w:rPr>
          <w:noProof/>
        </w:rPr>
        <w:instrText xml:space="preserve"> PAGEREF _Toc129875062 \h </w:instrText>
      </w:r>
      <w:r>
        <w:rPr>
          <w:noProof/>
        </w:rPr>
      </w:r>
      <w:r>
        <w:rPr>
          <w:noProof/>
        </w:rPr>
        <w:fldChar w:fldCharType="separate"/>
      </w:r>
      <w:r>
        <w:rPr>
          <w:noProof/>
        </w:rPr>
        <w:t>65</w:t>
      </w:r>
      <w:r>
        <w:rPr>
          <w:noProof/>
        </w:rPr>
        <w:fldChar w:fldCharType="end"/>
      </w:r>
    </w:p>
    <w:p w14:paraId="1D8B4D0E" w14:textId="41B900A2" w:rsidR="002F1014" w:rsidRDefault="002F1014">
      <w:pPr>
        <w:pStyle w:val="TOC4"/>
        <w:rPr>
          <w:rFonts w:asciiTheme="minorHAnsi" w:eastAsiaTheme="minorEastAsia" w:hAnsiTheme="minorHAnsi" w:cstheme="minorBidi"/>
          <w:noProof/>
          <w:sz w:val="22"/>
          <w:szCs w:val="22"/>
          <w:lang w:eastAsia="en-GB"/>
        </w:rPr>
      </w:pPr>
      <w:r>
        <w:rPr>
          <w:noProof/>
        </w:rPr>
        <w:t>9.10.2.1</w:t>
      </w:r>
      <w:r>
        <w:rPr>
          <w:rFonts w:asciiTheme="minorHAnsi" w:eastAsiaTheme="minorEastAsia" w:hAnsiTheme="minorHAnsi" w:cstheme="minorBidi"/>
          <w:noProof/>
          <w:sz w:val="22"/>
          <w:szCs w:val="22"/>
          <w:lang w:eastAsia="en-GB"/>
        </w:rPr>
        <w:tab/>
      </w:r>
      <w:r>
        <w:rPr>
          <w:noProof/>
        </w:rPr>
        <w:t>Procedure on multiple slices coordinated resource optimization</w:t>
      </w:r>
      <w:r>
        <w:rPr>
          <w:noProof/>
        </w:rPr>
        <w:tab/>
      </w:r>
      <w:r>
        <w:rPr>
          <w:noProof/>
        </w:rPr>
        <w:fldChar w:fldCharType="begin"/>
      </w:r>
      <w:r>
        <w:rPr>
          <w:noProof/>
        </w:rPr>
        <w:instrText xml:space="preserve"> PAGEREF _Toc129875063 \h </w:instrText>
      </w:r>
      <w:r>
        <w:rPr>
          <w:noProof/>
        </w:rPr>
      </w:r>
      <w:r>
        <w:rPr>
          <w:noProof/>
        </w:rPr>
        <w:fldChar w:fldCharType="separate"/>
      </w:r>
      <w:r>
        <w:rPr>
          <w:noProof/>
        </w:rPr>
        <w:t>65</w:t>
      </w:r>
      <w:r>
        <w:rPr>
          <w:noProof/>
        </w:rPr>
        <w:fldChar w:fldCharType="end"/>
      </w:r>
    </w:p>
    <w:p w14:paraId="0417D9B9" w14:textId="3092C322" w:rsidR="002F1014" w:rsidRDefault="002F1014">
      <w:pPr>
        <w:pStyle w:val="TOC3"/>
        <w:rPr>
          <w:rFonts w:asciiTheme="minorHAnsi" w:eastAsiaTheme="minorEastAsia" w:hAnsiTheme="minorHAnsi" w:cstheme="minorBidi"/>
          <w:noProof/>
          <w:sz w:val="22"/>
          <w:szCs w:val="22"/>
          <w:lang w:eastAsia="en-GB"/>
        </w:rPr>
      </w:pPr>
      <w:r w:rsidRPr="00540FF8">
        <w:rPr>
          <w:rFonts w:cs="Arial"/>
          <w:bCs/>
          <w:noProof/>
        </w:rPr>
        <w:t>9.</w:t>
      </w:r>
      <w:r w:rsidRPr="00540FF8">
        <w:rPr>
          <w:bCs/>
          <w:noProof/>
        </w:rPr>
        <w:t>10.</w:t>
      </w:r>
      <w:r w:rsidRPr="00540FF8">
        <w:rPr>
          <w:rFonts w:cs="Arial"/>
          <w:bCs/>
          <w:noProof/>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_Toc129875064 \h </w:instrText>
      </w:r>
      <w:r>
        <w:rPr>
          <w:noProof/>
        </w:rPr>
      </w:r>
      <w:r>
        <w:rPr>
          <w:noProof/>
        </w:rPr>
        <w:fldChar w:fldCharType="separate"/>
      </w:r>
      <w:r>
        <w:rPr>
          <w:noProof/>
        </w:rPr>
        <w:t>66</w:t>
      </w:r>
      <w:r>
        <w:rPr>
          <w:noProof/>
        </w:rPr>
        <w:fldChar w:fldCharType="end"/>
      </w:r>
    </w:p>
    <w:p w14:paraId="22083433" w14:textId="5AB5D323"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w:t>
      </w:r>
      <w:r w:rsidRPr="00540FF8">
        <w:rPr>
          <w:rFonts w:cs="Arial"/>
          <w:bCs/>
          <w:noProof/>
        </w:rPr>
        <w:t>3</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_Toc129875065 \h </w:instrText>
      </w:r>
      <w:r>
        <w:rPr>
          <w:noProof/>
        </w:rPr>
      </w:r>
      <w:r>
        <w:rPr>
          <w:noProof/>
        </w:rPr>
        <w:fldChar w:fldCharType="separate"/>
      </w:r>
      <w:r>
        <w:rPr>
          <w:noProof/>
        </w:rPr>
        <w:t>66</w:t>
      </w:r>
      <w:r>
        <w:rPr>
          <w:noProof/>
        </w:rPr>
        <w:fldChar w:fldCharType="end"/>
      </w:r>
    </w:p>
    <w:p w14:paraId="2FC73F87" w14:textId="449AE54D"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.3.</w:t>
      </w:r>
      <w:r w:rsidRPr="00540FF8">
        <w:rPr>
          <w:rFonts w:cs="Arial"/>
          <w:bCs/>
          <w:noProof/>
        </w:rPr>
        <w:t>2</w:t>
      </w:r>
      <w:r>
        <w:rPr>
          <w:rFonts w:asciiTheme="minorHAnsi" w:eastAsiaTheme="minorEastAsia" w:hAnsiTheme="minorHAnsi" w:cstheme="minorBidi"/>
          <w:noProof/>
          <w:sz w:val="22"/>
          <w:szCs w:val="22"/>
          <w:lang w:eastAsia="en-GB"/>
        </w:rPr>
        <w:tab/>
      </w:r>
      <w:r w:rsidRPr="00540FF8">
        <w:rPr>
          <w:bCs/>
          <w:noProof/>
        </w:rPr>
        <w:t>Multiple slices coordinated resource optimization request</w:t>
      </w:r>
      <w:r>
        <w:rPr>
          <w:noProof/>
        </w:rPr>
        <w:tab/>
      </w:r>
      <w:r>
        <w:rPr>
          <w:noProof/>
        </w:rPr>
        <w:fldChar w:fldCharType="begin"/>
      </w:r>
      <w:r>
        <w:rPr>
          <w:noProof/>
        </w:rPr>
        <w:instrText xml:space="preserve"> PAGEREF _Toc129875066 \h </w:instrText>
      </w:r>
      <w:r>
        <w:rPr>
          <w:noProof/>
        </w:rPr>
      </w:r>
      <w:r>
        <w:rPr>
          <w:noProof/>
        </w:rPr>
        <w:fldChar w:fldCharType="separate"/>
      </w:r>
      <w:r>
        <w:rPr>
          <w:noProof/>
        </w:rPr>
        <w:t>66</w:t>
      </w:r>
      <w:r>
        <w:rPr>
          <w:noProof/>
        </w:rPr>
        <w:fldChar w:fldCharType="end"/>
      </w:r>
    </w:p>
    <w:p w14:paraId="09DCDDF6" w14:textId="00EBA323"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w:t>
      </w:r>
      <w:r w:rsidRPr="00540FF8">
        <w:rPr>
          <w:rFonts w:cs="Arial"/>
          <w:bCs/>
          <w:noProof/>
        </w:rPr>
        <w:t>3</w:t>
      </w:r>
      <w:r w:rsidRPr="00540FF8">
        <w:rPr>
          <w:bCs/>
          <w:noProof/>
        </w:rPr>
        <w:t>.</w:t>
      </w:r>
      <w:r w:rsidRPr="00540FF8">
        <w:rPr>
          <w:rFonts w:cs="Arial"/>
          <w:bCs/>
          <w:noProof/>
        </w:rPr>
        <w:t>3</w:t>
      </w:r>
      <w:r>
        <w:rPr>
          <w:rFonts w:asciiTheme="minorHAnsi" w:eastAsiaTheme="minorEastAsia" w:hAnsiTheme="minorHAnsi" w:cstheme="minorBidi"/>
          <w:noProof/>
          <w:sz w:val="22"/>
          <w:szCs w:val="22"/>
          <w:lang w:eastAsia="en-GB"/>
        </w:rPr>
        <w:tab/>
      </w:r>
      <w:r w:rsidRPr="00540FF8">
        <w:rPr>
          <w:bCs/>
          <w:noProof/>
        </w:rPr>
        <w:t>Multiple slices coordinated resource optimization response</w:t>
      </w:r>
      <w:r>
        <w:rPr>
          <w:noProof/>
        </w:rPr>
        <w:tab/>
      </w:r>
      <w:r>
        <w:rPr>
          <w:noProof/>
        </w:rPr>
        <w:fldChar w:fldCharType="begin"/>
      </w:r>
      <w:r>
        <w:rPr>
          <w:noProof/>
        </w:rPr>
        <w:instrText xml:space="preserve"> PAGEREF _Toc129875067 \h </w:instrText>
      </w:r>
      <w:r>
        <w:rPr>
          <w:noProof/>
        </w:rPr>
      </w:r>
      <w:r>
        <w:rPr>
          <w:noProof/>
        </w:rPr>
        <w:fldChar w:fldCharType="separate"/>
      </w:r>
      <w:r>
        <w:rPr>
          <w:noProof/>
        </w:rPr>
        <w:t>66</w:t>
      </w:r>
      <w:r>
        <w:rPr>
          <w:noProof/>
        </w:rPr>
        <w:fldChar w:fldCharType="end"/>
      </w:r>
    </w:p>
    <w:p w14:paraId="793BD784" w14:textId="0B640DE8" w:rsidR="002F1014" w:rsidRDefault="002F1014">
      <w:pPr>
        <w:pStyle w:val="TOC3"/>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w:t>
      </w:r>
      <w:r w:rsidRPr="00540FF8">
        <w:rPr>
          <w:rFonts w:cs="Arial"/>
          <w:bCs/>
          <w:noProof/>
        </w:rPr>
        <w:t>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_Toc129875068 \h </w:instrText>
      </w:r>
      <w:r>
        <w:rPr>
          <w:noProof/>
        </w:rPr>
      </w:r>
      <w:r>
        <w:rPr>
          <w:noProof/>
        </w:rPr>
        <w:fldChar w:fldCharType="separate"/>
      </w:r>
      <w:r>
        <w:rPr>
          <w:noProof/>
        </w:rPr>
        <w:t>67</w:t>
      </w:r>
      <w:r>
        <w:rPr>
          <w:noProof/>
        </w:rPr>
        <w:fldChar w:fldCharType="end"/>
      </w:r>
    </w:p>
    <w:p w14:paraId="07C7E927" w14:textId="59BEAC46"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w:t>
      </w:r>
      <w:r w:rsidRPr="00540FF8">
        <w:rPr>
          <w:rFonts w:cs="Arial"/>
          <w:bCs/>
          <w:noProof/>
        </w:rPr>
        <w:t>4</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_Toc129875069 \h </w:instrText>
      </w:r>
      <w:r>
        <w:rPr>
          <w:noProof/>
        </w:rPr>
      </w:r>
      <w:r>
        <w:rPr>
          <w:noProof/>
        </w:rPr>
        <w:fldChar w:fldCharType="separate"/>
      </w:r>
      <w:r>
        <w:rPr>
          <w:noProof/>
        </w:rPr>
        <w:t>67</w:t>
      </w:r>
      <w:r>
        <w:rPr>
          <w:noProof/>
        </w:rPr>
        <w:fldChar w:fldCharType="end"/>
      </w:r>
    </w:p>
    <w:p w14:paraId="1B483CEF" w14:textId="6E6B5365"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.4.2</w:t>
      </w:r>
      <w:r>
        <w:rPr>
          <w:rFonts w:asciiTheme="minorHAnsi" w:eastAsiaTheme="minorEastAsia" w:hAnsiTheme="minorHAnsi" w:cstheme="minorBidi"/>
          <w:noProof/>
          <w:sz w:val="22"/>
          <w:szCs w:val="22"/>
          <w:lang w:eastAsia="en-GB"/>
        </w:rPr>
        <w:tab/>
      </w:r>
      <w:r w:rsidRPr="00540FF8">
        <w:rPr>
          <w:bCs/>
          <w:noProof/>
        </w:rPr>
        <w:t>SS_NSCE_MultiSlices_Optimization operation</w:t>
      </w:r>
      <w:r>
        <w:rPr>
          <w:noProof/>
        </w:rPr>
        <w:tab/>
      </w:r>
      <w:r>
        <w:rPr>
          <w:noProof/>
        </w:rPr>
        <w:fldChar w:fldCharType="begin"/>
      </w:r>
      <w:r>
        <w:rPr>
          <w:noProof/>
        </w:rPr>
        <w:instrText xml:space="preserve"> PAGEREF _Toc129875070 \h </w:instrText>
      </w:r>
      <w:r>
        <w:rPr>
          <w:noProof/>
        </w:rPr>
      </w:r>
      <w:r>
        <w:rPr>
          <w:noProof/>
        </w:rPr>
        <w:fldChar w:fldCharType="separate"/>
      </w:r>
      <w:r>
        <w:rPr>
          <w:noProof/>
        </w:rPr>
        <w:t>67</w:t>
      </w:r>
      <w:r>
        <w:rPr>
          <w:noProof/>
        </w:rPr>
        <w:fldChar w:fldCharType="end"/>
      </w:r>
    </w:p>
    <w:p w14:paraId="3D566667" w14:textId="01BD5FA5" w:rsidR="002F1014" w:rsidRDefault="002F1014">
      <w:pPr>
        <w:pStyle w:val="TOC2"/>
        <w:rPr>
          <w:rFonts w:asciiTheme="minorHAnsi" w:eastAsiaTheme="minorEastAsia" w:hAnsiTheme="minorHAnsi" w:cstheme="minorBidi"/>
          <w:noProof/>
          <w:sz w:val="22"/>
          <w:szCs w:val="22"/>
          <w:lang w:eastAsia="en-GB"/>
        </w:rPr>
      </w:pPr>
      <w:r>
        <w:rPr>
          <w:noProof/>
        </w:rPr>
        <w:t>9.</w:t>
      </w:r>
      <w:r w:rsidRPr="00540FF8">
        <w:rPr>
          <w:rFonts w:eastAsiaTheme="minorEastAsia"/>
          <w:noProof/>
        </w:rPr>
        <w:t>11</w:t>
      </w:r>
      <w:r>
        <w:rPr>
          <w:rFonts w:asciiTheme="minorHAnsi" w:eastAsiaTheme="minorEastAsia" w:hAnsiTheme="minorHAnsi" w:cstheme="minorBidi"/>
          <w:noProof/>
          <w:sz w:val="22"/>
          <w:szCs w:val="22"/>
          <w:lang w:eastAsia="en-GB"/>
        </w:rPr>
        <w:tab/>
      </w:r>
      <w:r>
        <w:rPr>
          <w:noProof/>
        </w:rPr>
        <w:t>Network slice adaptation for VAL application</w:t>
      </w:r>
      <w:r>
        <w:rPr>
          <w:noProof/>
        </w:rPr>
        <w:tab/>
      </w:r>
      <w:r>
        <w:rPr>
          <w:noProof/>
        </w:rPr>
        <w:fldChar w:fldCharType="begin"/>
      </w:r>
      <w:r>
        <w:rPr>
          <w:noProof/>
        </w:rPr>
        <w:instrText xml:space="preserve"> PAGEREF _Toc129875071 \h </w:instrText>
      </w:r>
      <w:r>
        <w:rPr>
          <w:noProof/>
        </w:rPr>
      </w:r>
      <w:r>
        <w:rPr>
          <w:noProof/>
        </w:rPr>
        <w:fldChar w:fldCharType="separate"/>
      </w:r>
      <w:r>
        <w:rPr>
          <w:noProof/>
        </w:rPr>
        <w:t>67</w:t>
      </w:r>
      <w:r>
        <w:rPr>
          <w:noProof/>
        </w:rPr>
        <w:fldChar w:fldCharType="end"/>
      </w:r>
    </w:p>
    <w:p w14:paraId="36A3657F" w14:textId="4A3BDB51"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11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_Toc129875072 \h </w:instrText>
      </w:r>
      <w:r>
        <w:rPr>
          <w:noProof/>
        </w:rPr>
      </w:r>
      <w:r>
        <w:rPr>
          <w:noProof/>
        </w:rPr>
        <w:fldChar w:fldCharType="separate"/>
      </w:r>
      <w:r>
        <w:rPr>
          <w:noProof/>
        </w:rPr>
        <w:t>67</w:t>
      </w:r>
      <w:r>
        <w:rPr>
          <w:noProof/>
        </w:rPr>
        <w:fldChar w:fldCharType="end"/>
      </w:r>
    </w:p>
    <w:p w14:paraId="35797814" w14:textId="556D56C9" w:rsidR="002F1014" w:rsidRDefault="002F1014">
      <w:pPr>
        <w:pStyle w:val="TOC3"/>
        <w:rPr>
          <w:rFonts w:asciiTheme="minorHAnsi" w:eastAsiaTheme="minorEastAsia" w:hAnsiTheme="minorHAnsi" w:cstheme="minorBidi"/>
          <w:noProof/>
          <w:sz w:val="22"/>
          <w:szCs w:val="22"/>
          <w:lang w:eastAsia="en-GB"/>
        </w:rPr>
      </w:pPr>
      <w:r w:rsidRPr="00540FF8">
        <w:rPr>
          <w:bCs/>
          <w:noProof/>
        </w:rPr>
        <w:t>9.11.2</w:t>
      </w:r>
      <w:r>
        <w:rPr>
          <w:rFonts w:asciiTheme="minorHAnsi" w:eastAsiaTheme="minorEastAsia" w:hAnsiTheme="minorHAnsi" w:cstheme="minorBidi"/>
          <w:noProof/>
          <w:sz w:val="22"/>
          <w:szCs w:val="22"/>
          <w:lang w:eastAsia="en-GB"/>
        </w:rPr>
        <w:tab/>
      </w:r>
      <w:r w:rsidRPr="00540FF8">
        <w:rPr>
          <w:bCs/>
          <w:noProof/>
        </w:rPr>
        <w:t>Procedures</w:t>
      </w:r>
      <w:r>
        <w:rPr>
          <w:noProof/>
        </w:rPr>
        <w:tab/>
      </w:r>
      <w:r>
        <w:rPr>
          <w:noProof/>
        </w:rPr>
        <w:fldChar w:fldCharType="begin"/>
      </w:r>
      <w:r>
        <w:rPr>
          <w:noProof/>
        </w:rPr>
        <w:instrText xml:space="preserve"> PAGEREF _Toc129875073 \h </w:instrText>
      </w:r>
      <w:r>
        <w:rPr>
          <w:noProof/>
        </w:rPr>
      </w:r>
      <w:r>
        <w:rPr>
          <w:noProof/>
        </w:rPr>
        <w:fldChar w:fldCharType="separate"/>
      </w:r>
      <w:r>
        <w:rPr>
          <w:noProof/>
        </w:rPr>
        <w:t>67</w:t>
      </w:r>
      <w:r>
        <w:rPr>
          <w:noProof/>
        </w:rPr>
        <w:fldChar w:fldCharType="end"/>
      </w:r>
    </w:p>
    <w:p w14:paraId="100060EC" w14:textId="151AEC1C" w:rsidR="002F1014" w:rsidRDefault="002F1014">
      <w:pPr>
        <w:pStyle w:val="TOC4"/>
        <w:rPr>
          <w:rFonts w:asciiTheme="minorHAnsi" w:eastAsiaTheme="minorEastAsia" w:hAnsiTheme="minorHAnsi" w:cstheme="minorBidi"/>
          <w:noProof/>
          <w:sz w:val="22"/>
          <w:szCs w:val="22"/>
          <w:lang w:eastAsia="en-GB"/>
        </w:rPr>
      </w:pPr>
      <w:r w:rsidRPr="00540FF8">
        <w:rPr>
          <w:bCs/>
          <w:noProof/>
        </w:rPr>
        <w:t>9.11.2.1</w:t>
      </w:r>
      <w:r>
        <w:rPr>
          <w:rFonts w:asciiTheme="minorHAnsi" w:eastAsiaTheme="minorEastAsia" w:hAnsiTheme="minorHAnsi" w:cstheme="minorBidi"/>
          <w:noProof/>
          <w:sz w:val="22"/>
          <w:szCs w:val="22"/>
          <w:lang w:eastAsia="en-GB"/>
        </w:rPr>
        <w:tab/>
      </w:r>
      <w:r w:rsidRPr="00540FF8">
        <w:rPr>
          <w:bCs/>
          <w:noProof/>
        </w:rPr>
        <w:t>Procedure for VAL server-triggered and network-based network slice adaptation for VAL application</w:t>
      </w:r>
      <w:r>
        <w:rPr>
          <w:noProof/>
        </w:rPr>
        <w:tab/>
      </w:r>
      <w:r>
        <w:rPr>
          <w:noProof/>
        </w:rPr>
        <w:fldChar w:fldCharType="begin"/>
      </w:r>
      <w:r>
        <w:rPr>
          <w:noProof/>
        </w:rPr>
        <w:instrText xml:space="preserve"> PAGEREF _Toc129875074 \h </w:instrText>
      </w:r>
      <w:r>
        <w:rPr>
          <w:noProof/>
        </w:rPr>
      </w:r>
      <w:r>
        <w:rPr>
          <w:noProof/>
        </w:rPr>
        <w:fldChar w:fldCharType="separate"/>
      </w:r>
      <w:r>
        <w:rPr>
          <w:noProof/>
        </w:rPr>
        <w:t>67</w:t>
      </w:r>
      <w:r>
        <w:rPr>
          <w:noProof/>
        </w:rPr>
        <w:fldChar w:fldCharType="end"/>
      </w:r>
    </w:p>
    <w:p w14:paraId="79930669" w14:textId="70FEF395" w:rsidR="002F1014" w:rsidRDefault="002F1014">
      <w:pPr>
        <w:pStyle w:val="TOC4"/>
        <w:rPr>
          <w:rFonts w:asciiTheme="minorHAnsi" w:eastAsiaTheme="minorEastAsia" w:hAnsiTheme="minorHAnsi" w:cstheme="minorBidi"/>
          <w:noProof/>
          <w:sz w:val="22"/>
          <w:szCs w:val="22"/>
          <w:lang w:eastAsia="en-GB"/>
        </w:rPr>
      </w:pPr>
      <w:r>
        <w:rPr>
          <w:noProof/>
        </w:rPr>
        <w:t>9.11.2.2</w:t>
      </w:r>
      <w:r>
        <w:rPr>
          <w:rFonts w:asciiTheme="minorHAnsi" w:eastAsiaTheme="minorEastAsia" w:hAnsiTheme="minorHAnsi" w:cstheme="minorBidi"/>
          <w:noProof/>
          <w:sz w:val="22"/>
          <w:szCs w:val="22"/>
          <w:lang w:eastAsia="en-GB"/>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_Toc129875075 \h </w:instrText>
      </w:r>
      <w:r>
        <w:rPr>
          <w:noProof/>
        </w:rPr>
      </w:r>
      <w:r>
        <w:rPr>
          <w:noProof/>
        </w:rPr>
        <w:fldChar w:fldCharType="separate"/>
      </w:r>
      <w:r>
        <w:rPr>
          <w:noProof/>
        </w:rPr>
        <w:t>68</w:t>
      </w:r>
      <w:r>
        <w:rPr>
          <w:noProof/>
        </w:rPr>
        <w:fldChar w:fldCharType="end"/>
      </w:r>
    </w:p>
    <w:p w14:paraId="1869F1B1" w14:textId="54BB1346" w:rsidR="002F1014" w:rsidRDefault="002F1014">
      <w:pPr>
        <w:pStyle w:val="TOC3"/>
        <w:rPr>
          <w:rFonts w:asciiTheme="minorHAnsi" w:eastAsiaTheme="minorEastAsia" w:hAnsiTheme="minorHAnsi" w:cstheme="minorBidi"/>
          <w:noProof/>
          <w:sz w:val="22"/>
          <w:szCs w:val="22"/>
          <w:lang w:eastAsia="en-GB"/>
        </w:rPr>
      </w:pPr>
      <w:r w:rsidRPr="00540FF8">
        <w:rPr>
          <w:bCs/>
          <w:noProof/>
        </w:rPr>
        <w:t>9.11.3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_Toc129875076 \h </w:instrText>
      </w:r>
      <w:r>
        <w:rPr>
          <w:noProof/>
        </w:rPr>
      </w:r>
      <w:r>
        <w:rPr>
          <w:noProof/>
        </w:rPr>
        <w:fldChar w:fldCharType="separate"/>
      </w:r>
      <w:r>
        <w:rPr>
          <w:noProof/>
        </w:rPr>
        <w:t>69</w:t>
      </w:r>
      <w:r>
        <w:rPr>
          <w:noProof/>
        </w:rPr>
        <w:fldChar w:fldCharType="end"/>
      </w:r>
    </w:p>
    <w:p w14:paraId="3369DD68" w14:textId="1DB9DD58" w:rsidR="002F1014" w:rsidRDefault="002F1014">
      <w:pPr>
        <w:pStyle w:val="TOC4"/>
        <w:rPr>
          <w:rFonts w:asciiTheme="minorHAnsi" w:eastAsiaTheme="minorEastAsia" w:hAnsiTheme="minorHAnsi" w:cstheme="minorBidi"/>
          <w:noProof/>
          <w:sz w:val="22"/>
          <w:szCs w:val="22"/>
          <w:lang w:eastAsia="en-GB"/>
        </w:rPr>
      </w:pPr>
      <w:r w:rsidRPr="00540FF8">
        <w:rPr>
          <w:bCs/>
          <w:noProof/>
        </w:rPr>
        <w:t>9.11.3.1</w:t>
      </w:r>
      <w:r>
        <w:rPr>
          <w:rFonts w:asciiTheme="minorHAnsi" w:eastAsiaTheme="minorEastAsia" w:hAnsiTheme="minorHAnsi" w:cstheme="minorBidi"/>
          <w:noProof/>
          <w:sz w:val="22"/>
          <w:szCs w:val="22"/>
          <w:lang w:eastAsia="en-GB"/>
        </w:rPr>
        <w:tab/>
      </w:r>
      <w:r w:rsidRPr="00540FF8">
        <w:rPr>
          <w:bCs/>
          <w:noProof/>
        </w:rPr>
        <w:t>Network slice adaptation request</w:t>
      </w:r>
      <w:r>
        <w:rPr>
          <w:noProof/>
        </w:rPr>
        <w:tab/>
      </w:r>
      <w:r>
        <w:rPr>
          <w:noProof/>
        </w:rPr>
        <w:fldChar w:fldCharType="begin"/>
      </w:r>
      <w:r>
        <w:rPr>
          <w:noProof/>
        </w:rPr>
        <w:instrText xml:space="preserve"> PAGEREF _Toc129875077 \h </w:instrText>
      </w:r>
      <w:r>
        <w:rPr>
          <w:noProof/>
        </w:rPr>
      </w:r>
      <w:r>
        <w:rPr>
          <w:noProof/>
        </w:rPr>
        <w:fldChar w:fldCharType="separate"/>
      </w:r>
      <w:r>
        <w:rPr>
          <w:noProof/>
        </w:rPr>
        <w:t>69</w:t>
      </w:r>
      <w:r>
        <w:rPr>
          <w:noProof/>
        </w:rPr>
        <w:fldChar w:fldCharType="end"/>
      </w:r>
    </w:p>
    <w:p w14:paraId="7F5FAAE8" w14:textId="7AF057D0" w:rsidR="002F1014" w:rsidRDefault="002F1014">
      <w:pPr>
        <w:pStyle w:val="TOC4"/>
        <w:rPr>
          <w:rFonts w:asciiTheme="minorHAnsi" w:eastAsiaTheme="minorEastAsia" w:hAnsiTheme="minorHAnsi" w:cstheme="minorBidi"/>
          <w:noProof/>
          <w:sz w:val="22"/>
          <w:szCs w:val="22"/>
          <w:lang w:eastAsia="en-GB"/>
        </w:rPr>
      </w:pPr>
      <w:r w:rsidRPr="00540FF8">
        <w:rPr>
          <w:bCs/>
          <w:noProof/>
        </w:rPr>
        <w:t>9.11.3.2</w:t>
      </w:r>
      <w:r>
        <w:rPr>
          <w:rFonts w:asciiTheme="minorHAnsi" w:eastAsiaTheme="minorEastAsia" w:hAnsiTheme="minorHAnsi" w:cstheme="minorBidi"/>
          <w:noProof/>
          <w:sz w:val="22"/>
          <w:szCs w:val="22"/>
          <w:lang w:eastAsia="en-GB"/>
        </w:rPr>
        <w:tab/>
      </w:r>
      <w:r w:rsidRPr="00540FF8">
        <w:rPr>
          <w:bCs/>
          <w:noProof/>
        </w:rPr>
        <w:t>Network slice adaptation response</w:t>
      </w:r>
      <w:r>
        <w:rPr>
          <w:noProof/>
        </w:rPr>
        <w:tab/>
      </w:r>
      <w:r>
        <w:rPr>
          <w:noProof/>
        </w:rPr>
        <w:fldChar w:fldCharType="begin"/>
      </w:r>
      <w:r>
        <w:rPr>
          <w:noProof/>
        </w:rPr>
        <w:instrText xml:space="preserve"> PAGEREF _Toc129875078 \h </w:instrText>
      </w:r>
      <w:r>
        <w:rPr>
          <w:noProof/>
        </w:rPr>
      </w:r>
      <w:r>
        <w:rPr>
          <w:noProof/>
        </w:rPr>
        <w:fldChar w:fldCharType="separate"/>
      </w:r>
      <w:r>
        <w:rPr>
          <w:noProof/>
        </w:rPr>
        <w:t>70</w:t>
      </w:r>
      <w:r>
        <w:rPr>
          <w:noProof/>
        </w:rPr>
        <w:fldChar w:fldCharType="end"/>
      </w:r>
    </w:p>
    <w:p w14:paraId="142C751A" w14:textId="64475467" w:rsidR="002F1014" w:rsidRDefault="002F1014">
      <w:pPr>
        <w:pStyle w:val="TOC4"/>
        <w:rPr>
          <w:rFonts w:asciiTheme="minorHAnsi" w:eastAsiaTheme="minorEastAsia" w:hAnsiTheme="minorHAnsi" w:cstheme="minorBidi"/>
          <w:noProof/>
          <w:sz w:val="22"/>
          <w:szCs w:val="22"/>
          <w:lang w:eastAsia="en-GB"/>
        </w:rPr>
      </w:pPr>
      <w:r w:rsidRPr="00540FF8">
        <w:rPr>
          <w:bCs/>
          <w:noProof/>
        </w:rPr>
        <w:t>9.11.3.3</w:t>
      </w:r>
      <w:r>
        <w:rPr>
          <w:rFonts w:asciiTheme="minorHAnsi" w:eastAsiaTheme="minorEastAsia" w:hAnsiTheme="minorHAnsi" w:cstheme="minorBidi"/>
          <w:noProof/>
          <w:sz w:val="22"/>
          <w:szCs w:val="22"/>
          <w:lang w:eastAsia="en-GB"/>
        </w:rPr>
        <w:tab/>
      </w:r>
      <w:r w:rsidRPr="00540FF8">
        <w:rPr>
          <w:bCs/>
          <w:noProof/>
        </w:rPr>
        <w:t>Network slice adaptation trigger</w:t>
      </w:r>
      <w:r>
        <w:rPr>
          <w:noProof/>
        </w:rPr>
        <w:tab/>
      </w:r>
      <w:r>
        <w:rPr>
          <w:noProof/>
        </w:rPr>
        <w:fldChar w:fldCharType="begin"/>
      </w:r>
      <w:r>
        <w:rPr>
          <w:noProof/>
        </w:rPr>
        <w:instrText xml:space="preserve"> PAGEREF _Toc129875079 \h </w:instrText>
      </w:r>
      <w:r>
        <w:rPr>
          <w:noProof/>
        </w:rPr>
      </w:r>
      <w:r>
        <w:rPr>
          <w:noProof/>
        </w:rPr>
        <w:fldChar w:fldCharType="separate"/>
      </w:r>
      <w:r>
        <w:rPr>
          <w:noProof/>
        </w:rPr>
        <w:t>70</w:t>
      </w:r>
      <w:r>
        <w:rPr>
          <w:noProof/>
        </w:rPr>
        <w:fldChar w:fldCharType="end"/>
      </w:r>
    </w:p>
    <w:p w14:paraId="089532CD" w14:textId="246EFC63" w:rsidR="002F1014" w:rsidRDefault="002F1014">
      <w:pPr>
        <w:pStyle w:val="TOC4"/>
        <w:rPr>
          <w:rFonts w:asciiTheme="minorHAnsi" w:eastAsiaTheme="minorEastAsia" w:hAnsiTheme="minorHAnsi" w:cstheme="minorBidi"/>
          <w:noProof/>
          <w:sz w:val="22"/>
          <w:szCs w:val="22"/>
          <w:lang w:eastAsia="en-GB"/>
        </w:rPr>
      </w:pPr>
      <w:r w:rsidRPr="00540FF8">
        <w:rPr>
          <w:bCs/>
          <w:noProof/>
        </w:rPr>
        <w:t>9.11.3.4</w:t>
      </w:r>
      <w:r>
        <w:rPr>
          <w:rFonts w:asciiTheme="minorHAnsi" w:eastAsiaTheme="minorEastAsia" w:hAnsiTheme="minorHAnsi" w:cstheme="minorBidi"/>
          <w:noProof/>
          <w:sz w:val="22"/>
          <w:szCs w:val="22"/>
          <w:lang w:eastAsia="en-GB"/>
        </w:rPr>
        <w:tab/>
      </w:r>
      <w:r w:rsidRPr="00540FF8">
        <w:rPr>
          <w:bCs/>
          <w:noProof/>
        </w:rPr>
        <w:t>Network slice adaptation trigger response</w:t>
      </w:r>
      <w:r>
        <w:rPr>
          <w:noProof/>
        </w:rPr>
        <w:tab/>
      </w:r>
      <w:r>
        <w:rPr>
          <w:noProof/>
        </w:rPr>
        <w:fldChar w:fldCharType="begin"/>
      </w:r>
      <w:r>
        <w:rPr>
          <w:noProof/>
        </w:rPr>
        <w:instrText xml:space="preserve"> PAGEREF _Toc129875080 \h </w:instrText>
      </w:r>
      <w:r>
        <w:rPr>
          <w:noProof/>
        </w:rPr>
      </w:r>
      <w:r>
        <w:rPr>
          <w:noProof/>
        </w:rPr>
        <w:fldChar w:fldCharType="separate"/>
      </w:r>
      <w:r>
        <w:rPr>
          <w:noProof/>
        </w:rPr>
        <w:t>71</w:t>
      </w:r>
      <w:r>
        <w:rPr>
          <w:noProof/>
        </w:rPr>
        <w:fldChar w:fldCharType="end"/>
      </w:r>
    </w:p>
    <w:p w14:paraId="5ECA9978" w14:textId="389351E9" w:rsidR="002F1014" w:rsidRDefault="002F1014">
      <w:pPr>
        <w:pStyle w:val="TOC3"/>
        <w:rPr>
          <w:rFonts w:asciiTheme="minorHAnsi" w:eastAsiaTheme="minorEastAsia" w:hAnsiTheme="minorHAnsi" w:cstheme="minorBidi"/>
          <w:noProof/>
          <w:sz w:val="22"/>
          <w:szCs w:val="22"/>
          <w:lang w:eastAsia="en-GB"/>
        </w:rPr>
      </w:pPr>
      <w:r w:rsidRPr="00540FF8">
        <w:rPr>
          <w:bCs/>
          <w:noProof/>
        </w:rPr>
        <w:t>9.11.4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_Toc129875081 \h </w:instrText>
      </w:r>
      <w:r>
        <w:rPr>
          <w:noProof/>
        </w:rPr>
      </w:r>
      <w:r>
        <w:rPr>
          <w:noProof/>
        </w:rPr>
        <w:fldChar w:fldCharType="separate"/>
      </w:r>
      <w:r>
        <w:rPr>
          <w:noProof/>
        </w:rPr>
        <w:t>71</w:t>
      </w:r>
      <w:r>
        <w:rPr>
          <w:noProof/>
        </w:rPr>
        <w:fldChar w:fldCharType="end"/>
      </w:r>
    </w:p>
    <w:p w14:paraId="1D6E76E0" w14:textId="26F361C1" w:rsidR="002F1014" w:rsidRDefault="002F1014">
      <w:pPr>
        <w:pStyle w:val="TOC4"/>
        <w:rPr>
          <w:rFonts w:asciiTheme="minorHAnsi" w:eastAsiaTheme="minorEastAsia" w:hAnsiTheme="minorHAnsi" w:cstheme="minorBidi"/>
          <w:noProof/>
          <w:sz w:val="22"/>
          <w:szCs w:val="22"/>
          <w:lang w:eastAsia="en-GB"/>
        </w:rPr>
      </w:pPr>
      <w:r w:rsidRPr="00540FF8">
        <w:rPr>
          <w:bCs/>
          <w:noProof/>
        </w:rPr>
        <w:t>9.11.4.1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_Toc129875082 \h </w:instrText>
      </w:r>
      <w:r>
        <w:rPr>
          <w:noProof/>
        </w:rPr>
      </w:r>
      <w:r>
        <w:rPr>
          <w:noProof/>
        </w:rPr>
        <w:fldChar w:fldCharType="separate"/>
      </w:r>
      <w:r>
        <w:rPr>
          <w:noProof/>
        </w:rPr>
        <w:t>71</w:t>
      </w:r>
      <w:r>
        <w:rPr>
          <w:noProof/>
        </w:rPr>
        <w:fldChar w:fldCharType="end"/>
      </w:r>
    </w:p>
    <w:p w14:paraId="31D32087" w14:textId="244C45FB" w:rsidR="002F1014" w:rsidRDefault="002F1014">
      <w:pPr>
        <w:pStyle w:val="TOC4"/>
        <w:rPr>
          <w:rFonts w:asciiTheme="minorHAnsi" w:eastAsiaTheme="minorEastAsia" w:hAnsiTheme="minorHAnsi" w:cstheme="minorBidi"/>
          <w:noProof/>
          <w:sz w:val="22"/>
          <w:szCs w:val="22"/>
          <w:lang w:eastAsia="en-GB"/>
        </w:rPr>
      </w:pPr>
      <w:r w:rsidRPr="00540FF8">
        <w:rPr>
          <w:bCs/>
          <w:noProof/>
        </w:rPr>
        <w:t>9.11.4.2</w:t>
      </w:r>
      <w:r>
        <w:rPr>
          <w:rFonts w:asciiTheme="minorHAnsi" w:eastAsiaTheme="minorEastAsia" w:hAnsiTheme="minorHAnsi" w:cstheme="minorBidi"/>
          <w:noProof/>
          <w:sz w:val="22"/>
          <w:szCs w:val="22"/>
          <w:lang w:eastAsia="en-GB"/>
        </w:rPr>
        <w:tab/>
      </w:r>
      <w:r w:rsidRPr="00540FF8">
        <w:rPr>
          <w:bCs/>
          <w:noProof/>
        </w:rPr>
        <w:t>SS_</w:t>
      </w:r>
      <w:r w:rsidRPr="00540FF8">
        <w:rPr>
          <w:rFonts w:eastAsiaTheme="minorEastAsia"/>
          <w:bCs/>
          <w:noProof/>
          <w:lang w:eastAsia="zh-CN"/>
        </w:rPr>
        <w:t>NSCE_</w:t>
      </w:r>
      <w:r w:rsidRPr="00540FF8">
        <w:rPr>
          <w:bCs/>
          <w:noProof/>
        </w:rPr>
        <w:t>NetworkSliceAdaptation API</w:t>
      </w:r>
      <w:r>
        <w:rPr>
          <w:noProof/>
        </w:rPr>
        <w:tab/>
      </w:r>
      <w:r>
        <w:rPr>
          <w:noProof/>
        </w:rPr>
        <w:fldChar w:fldCharType="begin"/>
      </w:r>
      <w:r>
        <w:rPr>
          <w:noProof/>
        </w:rPr>
        <w:instrText xml:space="preserve"> PAGEREF _Toc129875083 \h </w:instrText>
      </w:r>
      <w:r>
        <w:rPr>
          <w:noProof/>
        </w:rPr>
      </w:r>
      <w:r>
        <w:rPr>
          <w:noProof/>
        </w:rPr>
        <w:fldChar w:fldCharType="separate"/>
      </w:r>
      <w:r>
        <w:rPr>
          <w:noProof/>
        </w:rPr>
        <w:t>72</w:t>
      </w:r>
      <w:r>
        <w:rPr>
          <w:noProof/>
        </w:rPr>
        <w:fldChar w:fldCharType="end"/>
      </w:r>
    </w:p>
    <w:p w14:paraId="0B93BAE1" w14:textId="791AC42D" w:rsidR="002F1014" w:rsidRDefault="002F1014">
      <w:pPr>
        <w:pStyle w:val="TOC5"/>
        <w:rPr>
          <w:rFonts w:asciiTheme="minorHAnsi" w:eastAsiaTheme="minorEastAsia" w:hAnsiTheme="minorHAnsi" w:cstheme="minorBidi"/>
          <w:noProof/>
          <w:sz w:val="22"/>
          <w:szCs w:val="22"/>
          <w:lang w:eastAsia="en-GB"/>
        </w:rPr>
      </w:pPr>
      <w:r>
        <w:rPr>
          <w:noProof/>
        </w:rPr>
        <w:t>9.11.4.2.1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_Toc129875084 \h </w:instrText>
      </w:r>
      <w:r>
        <w:rPr>
          <w:noProof/>
        </w:rPr>
      </w:r>
      <w:r>
        <w:rPr>
          <w:noProof/>
        </w:rPr>
        <w:fldChar w:fldCharType="separate"/>
      </w:r>
      <w:r>
        <w:rPr>
          <w:noProof/>
        </w:rPr>
        <w:t>72</w:t>
      </w:r>
      <w:r>
        <w:rPr>
          <w:noProof/>
        </w:rPr>
        <w:fldChar w:fldCharType="end"/>
      </w:r>
    </w:p>
    <w:p w14:paraId="3D75096E" w14:textId="0E13E876" w:rsidR="002F1014" w:rsidRDefault="002F1014">
      <w:pPr>
        <w:pStyle w:val="TOC5"/>
        <w:rPr>
          <w:rFonts w:asciiTheme="minorHAnsi" w:eastAsiaTheme="minorEastAsia" w:hAnsiTheme="minorHAnsi" w:cstheme="minorBidi"/>
          <w:noProof/>
          <w:sz w:val="22"/>
          <w:szCs w:val="22"/>
          <w:lang w:eastAsia="en-GB"/>
        </w:rPr>
      </w:pPr>
      <w:r>
        <w:rPr>
          <w:noProof/>
        </w:rPr>
        <w:t>9.11.4.2.2</w:t>
      </w:r>
      <w:r>
        <w:rPr>
          <w:rFonts w:asciiTheme="minorHAnsi" w:eastAsiaTheme="minorEastAsia" w:hAnsiTheme="minorHAnsi" w:cstheme="minorBidi"/>
          <w:noProof/>
          <w:sz w:val="22"/>
          <w:szCs w:val="22"/>
          <w:lang w:eastAsia="en-GB"/>
        </w:rPr>
        <w:tab/>
      </w:r>
      <w:r>
        <w:rPr>
          <w:noProof/>
        </w:rPr>
        <w:t>Network_Slice_Adaptation</w:t>
      </w:r>
      <w:r>
        <w:rPr>
          <w:noProof/>
        </w:rPr>
        <w:tab/>
      </w:r>
      <w:r>
        <w:rPr>
          <w:noProof/>
        </w:rPr>
        <w:fldChar w:fldCharType="begin"/>
      </w:r>
      <w:r>
        <w:rPr>
          <w:noProof/>
        </w:rPr>
        <w:instrText xml:space="preserve"> PAGEREF _Toc129875085 \h </w:instrText>
      </w:r>
      <w:r>
        <w:rPr>
          <w:noProof/>
        </w:rPr>
      </w:r>
      <w:r>
        <w:rPr>
          <w:noProof/>
        </w:rPr>
        <w:fldChar w:fldCharType="separate"/>
      </w:r>
      <w:r>
        <w:rPr>
          <w:noProof/>
        </w:rPr>
        <w:t>72</w:t>
      </w:r>
      <w:r>
        <w:rPr>
          <w:noProof/>
        </w:rPr>
        <w:fldChar w:fldCharType="end"/>
      </w:r>
    </w:p>
    <w:p w14:paraId="4DF78392" w14:textId="3C952CB7" w:rsidR="002F1014" w:rsidRDefault="002F1014">
      <w:pPr>
        <w:pStyle w:val="TOC2"/>
        <w:rPr>
          <w:rFonts w:asciiTheme="minorHAnsi" w:eastAsiaTheme="minorEastAsia" w:hAnsiTheme="minorHAnsi" w:cstheme="minorBidi"/>
          <w:noProof/>
          <w:sz w:val="22"/>
          <w:szCs w:val="22"/>
          <w:lang w:eastAsia="en-GB"/>
        </w:rPr>
      </w:pPr>
      <w:r w:rsidRPr="00540FF8">
        <w:rPr>
          <w:rFonts w:eastAsia="SimSun"/>
          <w:bCs/>
          <w:noProof/>
        </w:rPr>
        <w:lastRenderedPageBreak/>
        <w:t>9</w:t>
      </w:r>
      <w:r w:rsidRPr="00540FF8">
        <w:rPr>
          <w:bCs/>
          <w:noProof/>
        </w:rPr>
        <w:t>.</w:t>
      </w:r>
      <w:r w:rsidRPr="00540FF8">
        <w:rPr>
          <w:rFonts w:eastAsiaTheme="minorEastAsia"/>
          <w:bCs/>
          <w:noProof/>
          <w:lang w:eastAsia="zh-CN"/>
        </w:rPr>
        <w:t>12</w:t>
      </w:r>
      <w:r>
        <w:rPr>
          <w:rFonts w:asciiTheme="minorHAnsi" w:eastAsiaTheme="minorEastAsia" w:hAnsiTheme="minorHAnsi" w:cstheme="minorBidi"/>
          <w:noProof/>
          <w:sz w:val="22"/>
          <w:szCs w:val="22"/>
          <w:lang w:eastAsia="en-GB"/>
        </w:rPr>
        <w:tab/>
      </w:r>
      <w:r w:rsidRPr="00540FF8">
        <w:rPr>
          <w:bCs/>
          <w:noProof/>
        </w:rPr>
        <w:t>Slice related communication service lifecycle management exposure</w:t>
      </w:r>
      <w:r>
        <w:rPr>
          <w:noProof/>
        </w:rPr>
        <w:tab/>
      </w:r>
      <w:r>
        <w:rPr>
          <w:noProof/>
        </w:rPr>
        <w:fldChar w:fldCharType="begin"/>
      </w:r>
      <w:r>
        <w:rPr>
          <w:noProof/>
        </w:rPr>
        <w:instrText xml:space="preserve"> PAGEREF _Toc129875086 \h </w:instrText>
      </w:r>
      <w:r>
        <w:rPr>
          <w:noProof/>
        </w:rPr>
      </w:r>
      <w:r>
        <w:rPr>
          <w:noProof/>
        </w:rPr>
        <w:fldChar w:fldCharType="separate"/>
      </w:r>
      <w:r>
        <w:rPr>
          <w:noProof/>
        </w:rPr>
        <w:t>72</w:t>
      </w:r>
      <w:r>
        <w:rPr>
          <w:noProof/>
        </w:rPr>
        <w:fldChar w:fldCharType="end"/>
      </w:r>
    </w:p>
    <w:p w14:paraId="2B7F643D" w14:textId="6D025FF5" w:rsidR="002F1014" w:rsidRDefault="002F1014">
      <w:pPr>
        <w:pStyle w:val="TOC3"/>
        <w:rPr>
          <w:rFonts w:asciiTheme="minorHAnsi" w:eastAsiaTheme="minorEastAsia" w:hAnsiTheme="minorHAnsi" w:cstheme="minorBidi"/>
          <w:noProof/>
          <w:sz w:val="22"/>
          <w:szCs w:val="22"/>
          <w:lang w:eastAsia="en-GB"/>
        </w:rPr>
      </w:pPr>
      <w:r w:rsidRPr="00540FF8">
        <w:rPr>
          <w:rFonts w:eastAsia="SimSun"/>
          <w:bCs/>
          <w:noProof/>
        </w:rPr>
        <w:t>9</w:t>
      </w:r>
      <w:r w:rsidRPr="00540FF8">
        <w:rPr>
          <w:bCs/>
          <w:noProof/>
        </w:rPr>
        <w:t>.</w:t>
      </w:r>
      <w:r w:rsidRPr="00540FF8">
        <w:rPr>
          <w:rFonts w:eastAsiaTheme="minorEastAsia"/>
          <w:bCs/>
          <w:noProof/>
          <w:lang w:eastAsia="zh-CN"/>
        </w:rPr>
        <w:t>12</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_Toc129875087 \h </w:instrText>
      </w:r>
      <w:r>
        <w:rPr>
          <w:noProof/>
        </w:rPr>
      </w:r>
      <w:r>
        <w:rPr>
          <w:noProof/>
        </w:rPr>
        <w:fldChar w:fldCharType="separate"/>
      </w:r>
      <w:r>
        <w:rPr>
          <w:noProof/>
        </w:rPr>
        <w:t>72</w:t>
      </w:r>
      <w:r>
        <w:rPr>
          <w:noProof/>
        </w:rPr>
        <w:fldChar w:fldCharType="end"/>
      </w:r>
    </w:p>
    <w:p w14:paraId="513536B9" w14:textId="60B90998" w:rsidR="002F1014" w:rsidRDefault="002F1014">
      <w:pPr>
        <w:pStyle w:val="TOC3"/>
        <w:rPr>
          <w:rFonts w:asciiTheme="minorHAnsi" w:eastAsiaTheme="minorEastAsia" w:hAnsiTheme="minorHAnsi" w:cstheme="minorBidi"/>
          <w:noProof/>
          <w:sz w:val="22"/>
          <w:szCs w:val="22"/>
          <w:lang w:eastAsia="en-GB"/>
        </w:rPr>
      </w:pPr>
      <w:r w:rsidRPr="00540FF8">
        <w:rPr>
          <w:rFonts w:eastAsia="SimSun"/>
          <w:bCs/>
          <w:noProof/>
        </w:rPr>
        <w:t>9</w:t>
      </w:r>
      <w:r w:rsidRPr="00540FF8">
        <w:rPr>
          <w:bCs/>
          <w:noProof/>
        </w:rPr>
        <w:t>.</w:t>
      </w:r>
      <w:r w:rsidRPr="00540FF8">
        <w:rPr>
          <w:rFonts w:eastAsiaTheme="minorEastAsia"/>
          <w:bCs/>
          <w:noProof/>
          <w:lang w:eastAsia="zh-CN"/>
        </w:rPr>
        <w:t>12</w:t>
      </w:r>
      <w:r w:rsidRPr="00540FF8">
        <w:rPr>
          <w:bCs/>
          <w:noProof/>
        </w:rPr>
        <w:t>.</w:t>
      </w:r>
      <w:r w:rsidRPr="00540FF8">
        <w:rPr>
          <w:rFonts w:eastAsia="SimSun" w:cs="Arial"/>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r>
        <w:rPr>
          <w:noProof/>
        </w:rPr>
        <w:fldChar w:fldCharType="begin"/>
      </w:r>
      <w:r>
        <w:rPr>
          <w:noProof/>
        </w:rPr>
        <w:instrText xml:space="preserve"> PAGEREF _Toc129875088 \h </w:instrText>
      </w:r>
      <w:r>
        <w:rPr>
          <w:noProof/>
        </w:rPr>
      </w:r>
      <w:r>
        <w:rPr>
          <w:noProof/>
        </w:rPr>
        <w:fldChar w:fldCharType="separate"/>
      </w:r>
      <w:r>
        <w:rPr>
          <w:noProof/>
        </w:rPr>
        <w:t>72</w:t>
      </w:r>
      <w:r>
        <w:rPr>
          <w:noProof/>
        </w:rPr>
        <w:fldChar w:fldCharType="end"/>
      </w:r>
    </w:p>
    <w:p w14:paraId="01814AC0" w14:textId="68FF6DDE"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12</w:t>
      </w:r>
      <w:r w:rsidRPr="00540FF8">
        <w:rPr>
          <w:bCs/>
          <w:noProof/>
        </w:rPr>
        <w:t>.</w:t>
      </w:r>
      <w:r w:rsidRPr="00540FF8">
        <w:rPr>
          <w:rFonts w:cs="Arial"/>
          <w:bCs/>
          <w:noProof/>
        </w:rPr>
        <w:t>2</w:t>
      </w:r>
      <w:r w:rsidRPr="00540FF8">
        <w:rPr>
          <w:bCs/>
          <w:noProof/>
        </w:rPr>
        <w:t>.1</w:t>
      </w:r>
      <w:r>
        <w:rPr>
          <w:rFonts w:asciiTheme="minorHAnsi" w:eastAsiaTheme="minorEastAsia" w:hAnsiTheme="minorHAnsi" w:cstheme="minorBidi"/>
          <w:noProof/>
          <w:sz w:val="22"/>
          <w:szCs w:val="22"/>
          <w:lang w:eastAsia="en-GB"/>
        </w:rPr>
        <w:tab/>
      </w:r>
      <w:r w:rsidRPr="00540FF8">
        <w:rPr>
          <w:bCs/>
          <w:noProof/>
        </w:rPr>
        <w:t>Procedures on slice related communication service lifecycle management exposure</w:t>
      </w:r>
      <w:r>
        <w:rPr>
          <w:noProof/>
        </w:rPr>
        <w:tab/>
      </w:r>
      <w:r>
        <w:rPr>
          <w:noProof/>
        </w:rPr>
        <w:fldChar w:fldCharType="begin"/>
      </w:r>
      <w:r>
        <w:rPr>
          <w:noProof/>
        </w:rPr>
        <w:instrText xml:space="preserve"> PAGEREF _Toc129875089 \h </w:instrText>
      </w:r>
      <w:r>
        <w:rPr>
          <w:noProof/>
        </w:rPr>
      </w:r>
      <w:r>
        <w:rPr>
          <w:noProof/>
        </w:rPr>
        <w:fldChar w:fldCharType="separate"/>
      </w:r>
      <w:r>
        <w:rPr>
          <w:noProof/>
        </w:rPr>
        <w:t>72</w:t>
      </w:r>
      <w:r>
        <w:rPr>
          <w:noProof/>
        </w:rPr>
        <w:fldChar w:fldCharType="end"/>
      </w:r>
    </w:p>
    <w:p w14:paraId="581D5EAC" w14:textId="54666F14"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12</w:t>
      </w:r>
      <w:r w:rsidRPr="00540FF8">
        <w:rPr>
          <w:bCs/>
          <w:noProof/>
        </w:rPr>
        <w:t>.</w:t>
      </w:r>
      <w:r w:rsidRPr="00540FF8">
        <w:rPr>
          <w:rFonts w:cs="Arial"/>
          <w:bCs/>
          <w:noProof/>
        </w:rPr>
        <w:t>2</w:t>
      </w:r>
      <w:r w:rsidRPr="00540FF8">
        <w:rPr>
          <w:bCs/>
          <w:noProof/>
        </w:rPr>
        <w:t>.1</w:t>
      </w:r>
      <w:r w:rsidRPr="00540FF8">
        <w:rPr>
          <w:rFonts w:ascii="DengXian" w:eastAsia="DengXian" w:hAnsi="DengXian"/>
          <w:bCs/>
          <w:noProof/>
        </w:rPr>
        <w:t>.</w:t>
      </w:r>
      <w:r w:rsidRPr="00540FF8">
        <w:rPr>
          <w:bCs/>
          <w:noProof/>
        </w:rPr>
        <w:t>1</w:t>
      </w:r>
      <w:r>
        <w:rPr>
          <w:rFonts w:asciiTheme="minorHAnsi" w:eastAsiaTheme="minorEastAsia" w:hAnsiTheme="minorHAnsi" w:cstheme="minorBidi"/>
          <w:noProof/>
          <w:sz w:val="22"/>
          <w:szCs w:val="22"/>
          <w:lang w:eastAsia="en-GB"/>
        </w:rPr>
        <w:tab/>
      </w:r>
      <w:r w:rsidRPr="00540FF8">
        <w:rPr>
          <w:bCs/>
          <w:noProof/>
        </w:rPr>
        <w:t>Slice related Communication Service Creation</w:t>
      </w:r>
      <w:r>
        <w:rPr>
          <w:noProof/>
        </w:rPr>
        <w:tab/>
      </w:r>
      <w:r>
        <w:rPr>
          <w:noProof/>
        </w:rPr>
        <w:fldChar w:fldCharType="begin"/>
      </w:r>
      <w:r>
        <w:rPr>
          <w:noProof/>
        </w:rPr>
        <w:instrText xml:space="preserve"> PAGEREF _Toc129875090 \h </w:instrText>
      </w:r>
      <w:r>
        <w:rPr>
          <w:noProof/>
        </w:rPr>
      </w:r>
      <w:r>
        <w:rPr>
          <w:noProof/>
        </w:rPr>
        <w:fldChar w:fldCharType="separate"/>
      </w:r>
      <w:r>
        <w:rPr>
          <w:noProof/>
        </w:rPr>
        <w:t>72</w:t>
      </w:r>
      <w:r>
        <w:rPr>
          <w:noProof/>
        </w:rPr>
        <w:fldChar w:fldCharType="end"/>
      </w:r>
    </w:p>
    <w:p w14:paraId="79C5CBCB" w14:textId="68865069"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12</w:t>
      </w:r>
      <w:r w:rsidRPr="00540FF8">
        <w:rPr>
          <w:bCs/>
          <w:noProof/>
        </w:rPr>
        <w:t>.</w:t>
      </w:r>
      <w:r w:rsidRPr="00540FF8">
        <w:rPr>
          <w:rFonts w:cs="Arial"/>
          <w:bCs/>
          <w:noProof/>
        </w:rPr>
        <w:t>2</w:t>
      </w:r>
      <w:r w:rsidRPr="00540FF8">
        <w:rPr>
          <w:bCs/>
          <w:noProof/>
        </w:rPr>
        <w:t>.1</w:t>
      </w:r>
      <w:r w:rsidRPr="00540FF8">
        <w:rPr>
          <w:rFonts w:ascii="DengXian" w:eastAsia="DengXian" w:hAnsi="DengXian"/>
          <w:bCs/>
          <w:noProof/>
        </w:rPr>
        <w:t>.</w:t>
      </w:r>
      <w:r w:rsidRPr="00540FF8">
        <w:rPr>
          <w:bCs/>
          <w:noProof/>
        </w:rPr>
        <w:t>2</w:t>
      </w:r>
      <w:r>
        <w:rPr>
          <w:rFonts w:asciiTheme="minorHAnsi" w:eastAsiaTheme="minorEastAsia" w:hAnsiTheme="minorHAnsi" w:cstheme="minorBidi"/>
          <w:noProof/>
          <w:sz w:val="22"/>
          <w:szCs w:val="22"/>
          <w:lang w:eastAsia="en-GB"/>
        </w:rPr>
        <w:tab/>
      </w:r>
      <w:r w:rsidRPr="00540FF8">
        <w:rPr>
          <w:bCs/>
          <w:noProof/>
        </w:rPr>
        <w:t>Slice related Communication Service Reconfiguration</w:t>
      </w:r>
      <w:r>
        <w:rPr>
          <w:noProof/>
        </w:rPr>
        <w:tab/>
      </w:r>
      <w:r>
        <w:rPr>
          <w:noProof/>
        </w:rPr>
        <w:fldChar w:fldCharType="begin"/>
      </w:r>
      <w:r>
        <w:rPr>
          <w:noProof/>
        </w:rPr>
        <w:instrText xml:space="preserve"> PAGEREF _Toc129875091 \h </w:instrText>
      </w:r>
      <w:r>
        <w:rPr>
          <w:noProof/>
        </w:rPr>
      </w:r>
      <w:r>
        <w:rPr>
          <w:noProof/>
        </w:rPr>
        <w:fldChar w:fldCharType="separate"/>
      </w:r>
      <w:r>
        <w:rPr>
          <w:noProof/>
        </w:rPr>
        <w:t>73</w:t>
      </w:r>
      <w:r>
        <w:rPr>
          <w:noProof/>
        </w:rPr>
        <w:fldChar w:fldCharType="end"/>
      </w:r>
    </w:p>
    <w:p w14:paraId="342811D9" w14:textId="0375282F"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12</w:t>
      </w:r>
      <w:r w:rsidRPr="00540FF8">
        <w:rPr>
          <w:bCs/>
          <w:noProof/>
        </w:rPr>
        <w:t>.</w:t>
      </w:r>
      <w:r w:rsidRPr="00540FF8">
        <w:rPr>
          <w:rFonts w:cs="Arial"/>
          <w:bCs/>
          <w:noProof/>
        </w:rPr>
        <w:t>2</w:t>
      </w:r>
      <w:r w:rsidRPr="00540FF8">
        <w:rPr>
          <w:bCs/>
          <w:noProof/>
        </w:rPr>
        <w:t>.1</w:t>
      </w:r>
      <w:r w:rsidRPr="00540FF8">
        <w:rPr>
          <w:rFonts w:ascii="DengXian" w:eastAsia="DengXian" w:hAnsi="DengXian"/>
          <w:bCs/>
          <w:noProof/>
        </w:rPr>
        <w:t>.</w:t>
      </w:r>
      <w:r w:rsidRPr="00540FF8">
        <w:rPr>
          <w:bCs/>
          <w:noProof/>
        </w:rPr>
        <w:t>3</w:t>
      </w:r>
      <w:r>
        <w:rPr>
          <w:rFonts w:asciiTheme="minorHAnsi" w:eastAsiaTheme="minorEastAsia" w:hAnsiTheme="minorHAnsi" w:cstheme="minorBidi"/>
          <w:noProof/>
          <w:sz w:val="22"/>
          <w:szCs w:val="22"/>
          <w:lang w:eastAsia="en-GB"/>
        </w:rPr>
        <w:tab/>
      </w:r>
      <w:r w:rsidRPr="00540FF8">
        <w:rPr>
          <w:bCs/>
          <w:noProof/>
        </w:rPr>
        <w:t>Slice related Communication Service disengagement</w:t>
      </w:r>
      <w:r>
        <w:rPr>
          <w:noProof/>
        </w:rPr>
        <w:tab/>
      </w:r>
      <w:r>
        <w:rPr>
          <w:noProof/>
        </w:rPr>
        <w:fldChar w:fldCharType="begin"/>
      </w:r>
      <w:r>
        <w:rPr>
          <w:noProof/>
        </w:rPr>
        <w:instrText xml:space="preserve"> PAGEREF _Toc129875092 \h </w:instrText>
      </w:r>
      <w:r>
        <w:rPr>
          <w:noProof/>
        </w:rPr>
      </w:r>
      <w:r>
        <w:rPr>
          <w:noProof/>
        </w:rPr>
        <w:fldChar w:fldCharType="separate"/>
      </w:r>
      <w:r>
        <w:rPr>
          <w:noProof/>
        </w:rPr>
        <w:t>74</w:t>
      </w:r>
      <w:r>
        <w:rPr>
          <w:noProof/>
        </w:rPr>
        <w:fldChar w:fldCharType="end"/>
      </w:r>
    </w:p>
    <w:p w14:paraId="00418947" w14:textId="0D078BBA" w:rsidR="002F1014" w:rsidRDefault="002F1014">
      <w:pPr>
        <w:pStyle w:val="TOC3"/>
        <w:rPr>
          <w:rFonts w:asciiTheme="minorHAnsi" w:eastAsiaTheme="minorEastAsia" w:hAnsiTheme="minorHAnsi" w:cstheme="minorBidi"/>
          <w:noProof/>
          <w:sz w:val="22"/>
          <w:szCs w:val="22"/>
          <w:lang w:eastAsia="en-GB"/>
        </w:rPr>
      </w:pPr>
      <w:r w:rsidRPr="00540FF8">
        <w:rPr>
          <w:rFonts w:eastAsia="SimSun"/>
          <w:bCs/>
          <w:noProof/>
        </w:rPr>
        <w:t>9</w:t>
      </w:r>
      <w:r w:rsidRPr="00540FF8">
        <w:rPr>
          <w:bCs/>
          <w:noProof/>
        </w:rPr>
        <w:t>.</w:t>
      </w:r>
      <w:r w:rsidRPr="00540FF8">
        <w:rPr>
          <w:rFonts w:eastAsiaTheme="minorEastAsia"/>
          <w:bCs/>
          <w:noProof/>
          <w:lang w:eastAsia="zh-CN"/>
        </w:rPr>
        <w:t>12</w:t>
      </w:r>
      <w:r w:rsidRPr="00540FF8">
        <w:rPr>
          <w:bCs/>
          <w:noProof/>
        </w:rPr>
        <w:t>.</w:t>
      </w:r>
      <w:r w:rsidRPr="00540FF8">
        <w:rPr>
          <w:rFonts w:eastAsia="SimSun" w:cs="Arial"/>
          <w:bCs/>
          <w:noProof/>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_Toc129875093 \h </w:instrText>
      </w:r>
      <w:r>
        <w:rPr>
          <w:noProof/>
        </w:rPr>
      </w:r>
      <w:r>
        <w:rPr>
          <w:noProof/>
        </w:rPr>
        <w:fldChar w:fldCharType="separate"/>
      </w:r>
      <w:r>
        <w:rPr>
          <w:noProof/>
        </w:rPr>
        <w:t>75</w:t>
      </w:r>
      <w:r>
        <w:rPr>
          <w:noProof/>
        </w:rPr>
        <w:fldChar w:fldCharType="end"/>
      </w:r>
    </w:p>
    <w:p w14:paraId="6D3C1B4B" w14:textId="5341D0E4"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_Toc129875094 \h </w:instrText>
      </w:r>
      <w:r>
        <w:rPr>
          <w:noProof/>
        </w:rPr>
      </w:r>
      <w:r>
        <w:rPr>
          <w:noProof/>
        </w:rPr>
        <w:fldChar w:fldCharType="separate"/>
      </w:r>
      <w:r>
        <w:rPr>
          <w:noProof/>
        </w:rPr>
        <w:t>75</w:t>
      </w:r>
      <w:r>
        <w:rPr>
          <w:noProof/>
        </w:rPr>
        <w:fldChar w:fldCharType="end"/>
      </w:r>
    </w:p>
    <w:p w14:paraId="35EFF66C" w14:textId="38726F3E"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.3.2</w:t>
      </w:r>
      <w:r>
        <w:rPr>
          <w:rFonts w:asciiTheme="minorHAnsi" w:eastAsiaTheme="minorEastAsia" w:hAnsiTheme="minorHAnsi" w:cstheme="minorBidi"/>
          <w:noProof/>
          <w:sz w:val="22"/>
          <w:szCs w:val="22"/>
          <w:lang w:eastAsia="en-GB"/>
        </w:rPr>
        <w:tab/>
      </w:r>
      <w:r w:rsidRPr="00540FF8">
        <w:rPr>
          <w:bCs/>
          <w:noProof/>
        </w:rPr>
        <w:t>Slice related communication service creation</w:t>
      </w:r>
      <w:r>
        <w:rPr>
          <w:noProof/>
        </w:rPr>
        <w:tab/>
      </w:r>
      <w:r>
        <w:rPr>
          <w:noProof/>
        </w:rPr>
        <w:fldChar w:fldCharType="begin"/>
      </w:r>
      <w:r>
        <w:rPr>
          <w:noProof/>
        </w:rPr>
        <w:instrText xml:space="preserve"> PAGEREF _Toc129875095 \h </w:instrText>
      </w:r>
      <w:r>
        <w:rPr>
          <w:noProof/>
        </w:rPr>
      </w:r>
      <w:r>
        <w:rPr>
          <w:noProof/>
        </w:rPr>
        <w:fldChar w:fldCharType="separate"/>
      </w:r>
      <w:r>
        <w:rPr>
          <w:noProof/>
        </w:rPr>
        <w:t>75</w:t>
      </w:r>
      <w:r>
        <w:rPr>
          <w:noProof/>
        </w:rPr>
        <w:fldChar w:fldCharType="end"/>
      </w:r>
    </w:p>
    <w:p w14:paraId="51CD5DEE" w14:textId="4682399D"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.3.3</w:t>
      </w:r>
      <w:r>
        <w:rPr>
          <w:rFonts w:asciiTheme="minorHAnsi" w:eastAsiaTheme="minorEastAsia" w:hAnsiTheme="minorHAnsi" w:cstheme="minorBidi"/>
          <w:noProof/>
          <w:sz w:val="22"/>
          <w:szCs w:val="22"/>
          <w:lang w:eastAsia="en-GB"/>
        </w:rPr>
        <w:tab/>
      </w:r>
      <w:r w:rsidRPr="00540FF8">
        <w:rPr>
          <w:bCs/>
          <w:noProof/>
        </w:rPr>
        <w:t>Slice related communication service reconfiguration</w:t>
      </w:r>
      <w:r>
        <w:rPr>
          <w:noProof/>
        </w:rPr>
        <w:tab/>
      </w:r>
      <w:r>
        <w:rPr>
          <w:noProof/>
        </w:rPr>
        <w:fldChar w:fldCharType="begin"/>
      </w:r>
      <w:r>
        <w:rPr>
          <w:noProof/>
        </w:rPr>
        <w:instrText xml:space="preserve"> PAGEREF _Toc129875096 \h </w:instrText>
      </w:r>
      <w:r>
        <w:rPr>
          <w:noProof/>
        </w:rPr>
      </w:r>
      <w:r>
        <w:rPr>
          <w:noProof/>
        </w:rPr>
        <w:fldChar w:fldCharType="separate"/>
      </w:r>
      <w:r>
        <w:rPr>
          <w:noProof/>
        </w:rPr>
        <w:t>76</w:t>
      </w:r>
      <w:r>
        <w:rPr>
          <w:noProof/>
        </w:rPr>
        <w:fldChar w:fldCharType="end"/>
      </w:r>
    </w:p>
    <w:p w14:paraId="4E99655A" w14:textId="1E529762"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.3.4</w:t>
      </w:r>
      <w:r>
        <w:rPr>
          <w:rFonts w:asciiTheme="minorHAnsi" w:eastAsiaTheme="minorEastAsia" w:hAnsiTheme="minorHAnsi" w:cstheme="minorBidi"/>
          <w:noProof/>
          <w:sz w:val="22"/>
          <w:szCs w:val="22"/>
          <w:lang w:eastAsia="en-GB"/>
        </w:rPr>
        <w:tab/>
      </w:r>
      <w:r w:rsidRPr="00540FF8">
        <w:rPr>
          <w:bCs/>
          <w:noProof/>
        </w:rPr>
        <w:t xml:space="preserve">Slice related communication service </w:t>
      </w:r>
      <w:r w:rsidRPr="00540FF8">
        <w:rPr>
          <w:rFonts w:cs="Arial"/>
          <w:bCs/>
          <w:noProof/>
        </w:rPr>
        <w:t>disengagement</w:t>
      </w:r>
      <w:r>
        <w:rPr>
          <w:noProof/>
        </w:rPr>
        <w:tab/>
      </w:r>
      <w:r>
        <w:rPr>
          <w:noProof/>
        </w:rPr>
        <w:fldChar w:fldCharType="begin"/>
      </w:r>
      <w:r>
        <w:rPr>
          <w:noProof/>
        </w:rPr>
        <w:instrText xml:space="preserve"> PAGEREF _Toc129875097 \h </w:instrText>
      </w:r>
      <w:r>
        <w:rPr>
          <w:noProof/>
        </w:rPr>
      </w:r>
      <w:r>
        <w:rPr>
          <w:noProof/>
        </w:rPr>
        <w:fldChar w:fldCharType="separate"/>
      </w:r>
      <w:r>
        <w:rPr>
          <w:noProof/>
        </w:rPr>
        <w:t>78</w:t>
      </w:r>
      <w:r>
        <w:rPr>
          <w:noProof/>
        </w:rPr>
        <w:fldChar w:fldCharType="end"/>
      </w:r>
    </w:p>
    <w:p w14:paraId="6DD20B21" w14:textId="3E919DA9" w:rsidR="002F1014" w:rsidRDefault="002F1014">
      <w:pPr>
        <w:pStyle w:val="TOC3"/>
        <w:rPr>
          <w:rFonts w:asciiTheme="minorHAnsi" w:eastAsiaTheme="minorEastAsia" w:hAnsiTheme="minorHAnsi" w:cstheme="minorBidi"/>
          <w:noProof/>
          <w:sz w:val="22"/>
          <w:szCs w:val="22"/>
          <w:lang w:eastAsia="en-GB"/>
        </w:rPr>
      </w:pPr>
      <w:r w:rsidRPr="00540FF8">
        <w:rPr>
          <w:rFonts w:eastAsia="SimSun"/>
          <w:bCs/>
          <w:noProof/>
        </w:rPr>
        <w:t>9.</w:t>
      </w:r>
      <w:r w:rsidRPr="00540FF8">
        <w:rPr>
          <w:rFonts w:eastAsia="SimSun"/>
          <w:bCs/>
          <w:noProof/>
          <w:lang w:eastAsia="zh-CN"/>
        </w:rPr>
        <w:t>12</w:t>
      </w:r>
      <w:r w:rsidRPr="00540FF8">
        <w:rPr>
          <w:rFonts w:eastAsia="SimSun"/>
          <w:bCs/>
          <w:noProof/>
        </w:rPr>
        <w:t>.4</w:t>
      </w:r>
      <w:r>
        <w:rPr>
          <w:rFonts w:asciiTheme="minorHAnsi" w:eastAsiaTheme="minorEastAsia" w:hAnsiTheme="minorHAnsi" w:cstheme="minorBidi"/>
          <w:noProof/>
          <w:sz w:val="22"/>
          <w:szCs w:val="22"/>
          <w:lang w:eastAsia="en-GB"/>
        </w:rPr>
        <w:tab/>
      </w:r>
      <w:r w:rsidRPr="00540FF8">
        <w:rPr>
          <w:rFonts w:eastAsia="SimSun"/>
          <w:bCs/>
          <w:noProof/>
        </w:rPr>
        <w:t>APIs</w:t>
      </w:r>
      <w:r>
        <w:rPr>
          <w:noProof/>
        </w:rPr>
        <w:tab/>
      </w:r>
      <w:r>
        <w:rPr>
          <w:noProof/>
        </w:rPr>
        <w:fldChar w:fldCharType="begin"/>
      </w:r>
      <w:r>
        <w:rPr>
          <w:noProof/>
        </w:rPr>
        <w:instrText xml:space="preserve"> PAGEREF _Toc129875098 \h </w:instrText>
      </w:r>
      <w:r>
        <w:rPr>
          <w:noProof/>
        </w:rPr>
      </w:r>
      <w:r>
        <w:rPr>
          <w:noProof/>
        </w:rPr>
        <w:fldChar w:fldCharType="separate"/>
      </w:r>
      <w:r>
        <w:rPr>
          <w:noProof/>
        </w:rPr>
        <w:t>78</w:t>
      </w:r>
      <w:r>
        <w:rPr>
          <w:noProof/>
        </w:rPr>
        <w:fldChar w:fldCharType="end"/>
      </w:r>
    </w:p>
    <w:p w14:paraId="2E01DE3C" w14:textId="4B7A2844"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_Toc129875099 \h </w:instrText>
      </w:r>
      <w:r>
        <w:rPr>
          <w:noProof/>
        </w:rPr>
      </w:r>
      <w:r>
        <w:rPr>
          <w:noProof/>
        </w:rPr>
        <w:fldChar w:fldCharType="separate"/>
      </w:r>
      <w:r>
        <w:rPr>
          <w:noProof/>
        </w:rPr>
        <w:t>78</w:t>
      </w:r>
      <w:r>
        <w:rPr>
          <w:noProof/>
        </w:rPr>
        <w:fldChar w:fldCharType="end"/>
      </w:r>
    </w:p>
    <w:p w14:paraId="18B77758" w14:textId="16F9203F"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.4.2</w:t>
      </w:r>
      <w:r>
        <w:rPr>
          <w:rFonts w:asciiTheme="minorHAnsi" w:eastAsiaTheme="minorEastAsia" w:hAnsiTheme="minorHAnsi" w:cstheme="minorBidi"/>
          <w:noProof/>
          <w:sz w:val="22"/>
          <w:szCs w:val="22"/>
          <w:lang w:eastAsia="en-GB"/>
        </w:rPr>
        <w:tab/>
      </w:r>
      <w:r w:rsidRPr="00540FF8">
        <w:rPr>
          <w:bCs/>
          <w:noProof/>
        </w:rPr>
        <w:t>SS_NSCE_SliceCommService_Creation API</w:t>
      </w:r>
      <w:r>
        <w:rPr>
          <w:noProof/>
        </w:rPr>
        <w:tab/>
      </w:r>
      <w:r>
        <w:rPr>
          <w:noProof/>
        </w:rPr>
        <w:fldChar w:fldCharType="begin"/>
      </w:r>
      <w:r>
        <w:rPr>
          <w:noProof/>
        </w:rPr>
        <w:instrText xml:space="preserve"> PAGEREF _Toc129875100 \h </w:instrText>
      </w:r>
      <w:r>
        <w:rPr>
          <w:noProof/>
        </w:rPr>
      </w:r>
      <w:r>
        <w:rPr>
          <w:noProof/>
        </w:rPr>
        <w:fldChar w:fldCharType="separate"/>
      </w:r>
      <w:r>
        <w:rPr>
          <w:noProof/>
        </w:rPr>
        <w:t>78</w:t>
      </w:r>
      <w:r>
        <w:rPr>
          <w:noProof/>
        </w:rPr>
        <w:fldChar w:fldCharType="end"/>
      </w:r>
    </w:p>
    <w:p w14:paraId="516A32C0" w14:textId="3522882F"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.4.3</w:t>
      </w:r>
      <w:r>
        <w:rPr>
          <w:rFonts w:asciiTheme="minorHAnsi" w:eastAsiaTheme="minorEastAsia" w:hAnsiTheme="minorHAnsi" w:cstheme="minorBidi"/>
          <w:noProof/>
          <w:sz w:val="22"/>
          <w:szCs w:val="22"/>
          <w:lang w:eastAsia="en-GB"/>
        </w:rPr>
        <w:tab/>
      </w:r>
      <w:r w:rsidRPr="00540FF8">
        <w:rPr>
          <w:bCs/>
          <w:noProof/>
        </w:rPr>
        <w:t>SS_NSCE_SliceCommService_Reconfiguration API</w:t>
      </w:r>
      <w:r>
        <w:rPr>
          <w:noProof/>
        </w:rPr>
        <w:tab/>
      </w:r>
      <w:r>
        <w:rPr>
          <w:noProof/>
        </w:rPr>
        <w:fldChar w:fldCharType="begin"/>
      </w:r>
      <w:r>
        <w:rPr>
          <w:noProof/>
        </w:rPr>
        <w:instrText xml:space="preserve"> PAGEREF _Toc129875101 \h </w:instrText>
      </w:r>
      <w:r>
        <w:rPr>
          <w:noProof/>
        </w:rPr>
      </w:r>
      <w:r>
        <w:rPr>
          <w:noProof/>
        </w:rPr>
        <w:fldChar w:fldCharType="separate"/>
      </w:r>
      <w:r>
        <w:rPr>
          <w:noProof/>
        </w:rPr>
        <w:t>79</w:t>
      </w:r>
      <w:r>
        <w:rPr>
          <w:noProof/>
        </w:rPr>
        <w:fldChar w:fldCharType="end"/>
      </w:r>
    </w:p>
    <w:p w14:paraId="7229CA09" w14:textId="33491ED5"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.4.4</w:t>
      </w:r>
      <w:r>
        <w:rPr>
          <w:rFonts w:asciiTheme="minorHAnsi" w:eastAsiaTheme="minorEastAsia" w:hAnsiTheme="minorHAnsi" w:cstheme="minorBidi"/>
          <w:noProof/>
          <w:sz w:val="22"/>
          <w:szCs w:val="22"/>
          <w:lang w:eastAsia="en-GB"/>
        </w:rPr>
        <w:tab/>
      </w:r>
      <w:r w:rsidRPr="00540FF8">
        <w:rPr>
          <w:bCs/>
          <w:noProof/>
        </w:rPr>
        <w:t>SS_NSCE_SliceCommService_Disengagement API</w:t>
      </w:r>
      <w:r>
        <w:rPr>
          <w:noProof/>
        </w:rPr>
        <w:tab/>
      </w:r>
      <w:r>
        <w:rPr>
          <w:noProof/>
        </w:rPr>
        <w:fldChar w:fldCharType="begin"/>
      </w:r>
      <w:r>
        <w:rPr>
          <w:noProof/>
        </w:rPr>
        <w:instrText xml:space="preserve"> PAGEREF _Toc129875102 \h </w:instrText>
      </w:r>
      <w:r>
        <w:rPr>
          <w:noProof/>
        </w:rPr>
      </w:r>
      <w:r>
        <w:rPr>
          <w:noProof/>
        </w:rPr>
        <w:fldChar w:fldCharType="separate"/>
      </w:r>
      <w:r>
        <w:rPr>
          <w:noProof/>
        </w:rPr>
        <w:t>79</w:t>
      </w:r>
      <w:r>
        <w:rPr>
          <w:noProof/>
        </w:rPr>
        <w:fldChar w:fldCharType="end"/>
      </w:r>
    </w:p>
    <w:p w14:paraId="4838B6C0" w14:textId="54091BF8"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13</w:t>
      </w:r>
      <w:r>
        <w:rPr>
          <w:rFonts w:asciiTheme="minorHAnsi" w:eastAsiaTheme="minorEastAsia" w:hAnsiTheme="minorHAnsi" w:cstheme="minorBidi"/>
          <w:noProof/>
          <w:sz w:val="22"/>
          <w:szCs w:val="22"/>
          <w:lang w:eastAsia="en-GB"/>
        </w:rPr>
        <w:tab/>
      </w:r>
      <w:r w:rsidRPr="00540FF8">
        <w:rPr>
          <w:bCs/>
          <w:noProof/>
        </w:rPr>
        <w:t>Procedure on predictive slice modification in Inter-PLMN based slice service continuity</w:t>
      </w:r>
      <w:r>
        <w:rPr>
          <w:noProof/>
        </w:rPr>
        <w:tab/>
      </w:r>
      <w:r>
        <w:rPr>
          <w:noProof/>
        </w:rPr>
        <w:fldChar w:fldCharType="begin"/>
      </w:r>
      <w:r>
        <w:rPr>
          <w:noProof/>
        </w:rPr>
        <w:instrText xml:space="preserve"> PAGEREF _Toc129875103 \h </w:instrText>
      </w:r>
      <w:r>
        <w:rPr>
          <w:noProof/>
        </w:rPr>
      </w:r>
      <w:r>
        <w:rPr>
          <w:noProof/>
        </w:rPr>
        <w:fldChar w:fldCharType="separate"/>
      </w:r>
      <w:r>
        <w:rPr>
          <w:noProof/>
        </w:rPr>
        <w:t>79</w:t>
      </w:r>
      <w:r>
        <w:rPr>
          <w:noProof/>
        </w:rPr>
        <w:fldChar w:fldCharType="end"/>
      </w:r>
    </w:p>
    <w:p w14:paraId="42C7CAC7" w14:textId="07FA6931"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13</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_Toc129875104 \h </w:instrText>
      </w:r>
      <w:r>
        <w:rPr>
          <w:noProof/>
        </w:rPr>
      </w:r>
      <w:r>
        <w:rPr>
          <w:noProof/>
        </w:rPr>
        <w:fldChar w:fldCharType="separate"/>
      </w:r>
      <w:r>
        <w:rPr>
          <w:noProof/>
        </w:rPr>
        <w:t>79</w:t>
      </w:r>
      <w:r>
        <w:rPr>
          <w:noProof/>
        </w:rPr>
        <w:fldChar w:fldCharType="end"/>
      </w:r>
    </w:p>
    <w:p w14:paraId="05BB04C5" w14:textId="4002A44A"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13</w:t>
      </w:r>
      <w:r w:rsidRPr="00540FF8">
        <w:rPr>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r>
        <w:rPr>
          <w:noProof/>
        </w:rPr>
        <w:fldChar w:fldCharType="begin"/>
      </w:r>
      <w:r>
        <w:rPr>
          <w:noProof/>
        </w:rPr>
        <w:instrText xml:space="preserve"> PAGEREF _Toc129875105 \h </w:instrText>
      </w:r>
      <w:r>
        <w:rPr>
          <w:noProof/>
        </w:rPr>
      </w:r>
      <w:r>
        <w:rPr>
          <w:noProof/>
        </w:rPr>
        <w:fldChar w:fldCharType="separate"/>
      </w:r>
      <w:r>
        <w:rPr>
          <w:noProof/>
        </w:rPr>
        <w:t>79</w:t>
      </w:r>
      <w:r>
        <w:rPr>
          <w:noProof/>
        </w:rPr>
        <w:fldChar w:fldCharType="end"/>
      </w:r>
    </w:p>
    <w:p w14:paraId="72B2B030" w14:textId="61DAD971"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14</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A</w:t>
      </w:r>
      <w:r w:rsidRPr="00540FF8">
        <w:rPr>
          <w:bCs/>
          <w:noProof/>
        </w:rPr>
        <w:t>uthorization and authentication</w:t>
      </w:r>
      <w:r>
        <w:rPr>
          <w:noProof/>
        </w:rPr>
        <w:tab/>
      </w:r>
      <w:r>
        <w:rPr>
          <w:noProof/>
        </w:rPr>
        <w:fldChar w:fldCharType="begin"/>
      </w:r>
      <w:r>
        <w:rPr>
          <w:noProof/>
        </w:rPr>
        <w:instrText xml:space="preserve"> PAGEREF _Toc129875106 \h </w:instrText>
      </w:r>
      <w:r>
        <w:rPr>
          <w:noProof/>
        </w:rPr>
      </w:r>
      <w:r>
        <w:rPr>
          <w:noProof/>
        </w:rPr>
        <w:fldChar w:fldCharType="separate"/>
      </w:r>
      <w:r>
        <w:rPr>
          <w:noProof/>
        </w:rPr>
        <w:t>81</w:t>
      </w:r>
      <w:r>
        <w:rPr>
          <w:noProof/>
        </w:rPr>
        <w:fldChar w:fldCharType="end"/>
      </w:r>
    </w:p>
    <w:p w14:paraId="4C1E0B3C" w14:textId="6C534768" w:rsidR="002F1014" w:rsidRDefault="002F1014">
      <w:pPr>
        <w:pStyle w:val="TOC2"/>
        <w:rPr>
          <w:rFonts w:asciiTheme="minorHAnsi" w:eastAsiaTheme="minorEastAsia" w:hAnsiTheme="minorHAnsi" w:cstheme="minorBidi"/>
          <w:noProof/>
          <w:sz w:val="22"/>
          <w:szCs w:val="22"/>
          <w:lang w:eastAsia="en-GB"/>
        </w:rPr>
      </w:pPr>
      <w:r w:rsidRPr="00540FF8">
        <w:rPr>
          <w:rFonts w:eastAsia="SimSun"/>
          <w:noProof/>
          <w:lang w:val="en-US" w:eastAsia="zh-CN"/>
        </w:rPr>
        <w:t>9</w:t>
      </w:r>
      <w:r w:rsidRPr="00540FF8">
        <w:rPr>
          <w:noProof/>
          <w:lang w:val="en-IN"/>
        </w:rPr>
        <w:t>.x</w:t>
      </w:r>
      <w:r>
        <w:rPr>
          <w:rFonts w:asciiTheme="minorHAnsi" w:eastAsiaTheme="minorEastAsia" w:hAnsiTheme="minorHAnsi" w:cstheme="minorBidi"/>
          <w:noProof/>
          <w:sz w:val="22"/>
          <w:szCs w:val="22"/>
          <w:lang w:eastAsia="en-GB"/>
        </w:rPr>
        <w:tab/>
      </w:r>
      <w:r w:rsidRPr="00540FF8">
        <w:rPr>
          <w:noProof/>
          <w:lang w:val="en-IN"/>
        </w:rPr>
        <w:t>&lt;procedure name&gt;</w:t>
      </w:r>
      <w:r>
        <w:rPr>
          <w:noProof/>
        </w:rPr>
        <w:tab/>
      </w:r>
      <w:r>
        <w:rPr>
          <w:noProof/>
        </w:rPr>
        <w:fldChar w:fldCharType="begin"/>
      </w:r>
      <w:r>
        <w:rPr>
          <w:noProof/>
        </w:rPr>
        <w:instrText xml:space="preserve"> PAGEREF _Toc129875107 \h </w:instrText>
      </w:r>
      <w:r>
        <w:rPr>
          <w:noProof/>
        </w:rPr>
      </w:r>
      <w:r>
        <w:rPr>
          <w:noProof/>
        </w:rPr>
        <w:fldChar w:fldCharType="separate"/>
      </w:r>
      <w:r>
        <w:rPr>
          <w:noProof/>
        </w:rPr>
        <w:t>81</w:t>
      </w:r>
      <w:r>
        <w:rPr>
          <w:noProof/>
        </w:rPr>
        <w:fldChar w:fldCharType="end"/>
      </w:r>
    </w:p>
    <w:p w14:paraId="37A1E8EB" w14:textId="1411E222" w:rsidR="002F1014" w:rsidRDefault="002F1014">
      <w:pPr>
        <w:pStyle w:val="TOC3"/>
        <w:rPr>
          <w:rFonts w:asciiTheme="minorHAnsi" w:eastAsiaTheme="minorEastAsia" w:hAnsiTheme="minorHAnsi" w:cstheme="minorBidi"/>
          <w:noProof/>
          <w:sz w:val="22"/>
          <w:szCs w:val="22"/>
          <w:lang w:eastAsia="en-GB"/>
        </w:rPr>
      </w:pPr>
      <w:r w:rsidRPr="00540FF8">
        <w:rPr>
          <w:rFonts w:eastAsia="SimSun"/>
          <w:noProof/>
          <w:lang w:val="en-US" w:eastAsia="zh-CN"/>
        </w:rPr>
        <w:t>9</w:t>
      </w:r>
      <w:r w:rsidRPr="00540FF8">
        <w:rPr>
          <w:noProof/>
          <w:lang w:val="en-IN"/>
        </w:rPr>
        <w:t>.x.1</w:t>
      </w:r>
      <w:r>
        <w:rPr>
          <w:rFonts w:asciiTheme="minorHAnsi" w:eastAsiaTheme="minorEastAsia" w:hAnsiTheme="minorHAnsi" w:cstheme="minorBidi"/>
          <w:noProof/>
          <w:sz w:val="22"/>
          <w:szCs w:val="22"/>
          <w:lang w:eastAsia="en-GB"/>
        </w:rPr>
        <w:tab/>
      </w:r>
      <w:r w:rsidRPr="00540FF8">
        <w:rPr>
          <w:noProof/>
          <w:lang w:val="en-IN"/>
        </w:rPr>
        <w:t>General</w:t>
      </w:r>
      <w:r>
        <w:rPr>
          <w:noProof/>
        </w:rPr>
        <w:tab/>
      </w:r>
      <w:r>
        <w:rPr>
          <w:noProof/>
        </w:rPr>
        <w:fldChar w:fldCharType="begin"/>
      </w:r>
      <w:r>
        <w:rPr>
          <w:noProof/>
        </w:rPr>
        <w:instrText xml:space="preserve"> PAGEREF _Toc129875108 \h </w:instrText>
      </w:r>
      <w:r>
        <w:rPr>
          <w:noProof/>
        </w:rPr>
      </w:r>
      <w:r>
        <w:rPr>
          <w:noProof/>
        </w:rPr>
        <w:fldChar w:fldCharType="separate"/>
      </w:r>
      <w:r>
        <w:rPr>
          <w:noProof/>
        </w:rPr>
        <w:t>81</w:t>
      </w:r>
      <w:r>
        <w:rPr>
          <w:noProof/>
        </w:rPr>
        <w:fldChar w:fldCharType="end"/>
      </w:r>
    </w:p>
    <w:p w14:paraId="59715D54" w14:textId="60F988F4" w:rsidR="002F1014" w:rsidRDefault="002F1014">
      <w:pPr>
        <w:pStyle w:val="TOC3"/>
        <w:rPr>
          <w:rFonts w:asciiTheme="minorHAnsi" w:eastAsiaTheme="minorEastAsia" w:hAnsiTheme="minorHAnsi" w:cstheme="minorBidi"/>
          <w:noProof/>
          <w:sz w:val="22"/>
          <w:szCs w:val="22"/>
          <w:lang w:eastAsia="en-GB"/>
        </w:rPr>
      </w:pPr>
      <w:r w:rsidRPr="00540FF8">
        <w:rPr>
          <w:rFonts w:eastAsia="SimSun"/>
          <w:noProof/>
          <w:lang w:val="en-US" w:eastAsia="zh-CN"/>
        </w:rPr>
        <w:t>9</w:t>
      </w:r>
      <w:r w:rsidRPr="00540FF8">
        <w:rPr>
          <w:noProof/>
          <w:lang w:val="en-IN"/>
        </w:rPr>
        <w:t>.x.</w:t>
      </w:r>
      <w:r w:rsidRPr="00540FF8">
        <w:rPr>
          <w:rFonts w:eastAsia="SimSun"/>
          <w:noProof/>
          <w:lang w:val="en-US" w:eastAsia="zh-CN"/>
        </w:rPr>
        <w:t>2</w:t>
      </w:r>
      <w:r>
        <w:rPr>
          <w:rFonts w:asciiTheme="minorHAnsi" w:eastAsiaTheme="minorEastAsia" w:hAnsiTheme="minorHAnsi" w:cstheme="minorBidi"/>
          <w:noProof/>
          <w:sz w:val="22"/>
          <w:szCs w:val="22"/>
          <w:lang w:eastAsia="en-GB"/>
        </w:rPr>
        <w:tab/>
      </w:r>
      <w:r w:rsidRPr="00540FF8">
        <w:rPr>
          <w:noProof/>
          <w:lang w:val="en-IN"/>
        </w:rPr>
        <w:t>Procedure</w:t>
      </w:r>
      <w:r>
        <w:rPr>
          <w:noProof/>
        </w:rPr>
        <w:tab/>
      </w:r>
      <w:r>
        <w:rPr>
          <w:noProof/>
        </w:rPr>
        <w:fldChar w:fldCharType="begin"/>
      </w:r>
      <w:r>
        <w:rPr>
          <w:noProof/>
        </w:rPr>
        <w:instrText xml:space="preserve"> PAGEREF _Toc129875109 \h </w:instrText>
      </w:r>
      <w:r>
        <w:rPr>
          <w:noProof/>
        </w:rPr>
      </w:r>
      <w:r>
        <w:rPr>
          <w:noProof/>
        </w:rPr>
        <w:fldChar w:fldCharType="separate"/>
      </w:r>
      <w:r>
        <w:rPr>
          <w:noProof/>
        </w:rPr>
        <w:t>81</w:t>
      </w:r>
      <w:r>
        <w:rPr>
          <w:noProof/>
        </w:rPr>
        <w:fldChar w:fldCharType="end"/>
      </w:r>
    </w:p>
    <w:p w14:paraId="6D16572C" w14:textId="2D87988B" w:rsidR="002F1014" w:rsidRDefault="002F1014">
      <w:pPr>
        <w:pStyle w:val="TOC3"/>
        <w:rPr>
          <w:rFonts w:asciiTheme="minorHAnsi" w:eastAsiaTheme="minorEastAsia" w:hAnsiTheme="minorHAnsi" w:cstheme="minorBidi"/>
          <w:noProof/>
          <w:sz w:val="22"/>
          <w:szCs w:val="22"/>
          <w:lang w:eastAsia="en-GB"/>
        </w:rPr>
      </w:pPr>
      <w:r w:rsidRPr="00540FF8">
        <w:rPr>
          <w:rFonts w:eastAsia="SimSun"/>
          <w:noProof/>
          <w:lang w:val="en-US" w:eastAsia="zh-CN"/>
        </w:rPr>
        <w:t>9</w:t>
      </w:r>
      <w:r w:rsidRPr="00540FF8">
        <w:rPr>
          <w:noProof/>
          <w:lang w:val="en-IN"/>
        </w:rPr>
        <w:t>.x.</w:t>
      </w:r>
      <w:r w:rsidRPr="00540FF8">
        <w:rPr>
          <w:rFonts w:eastAsia="SimSun"/>
          <w:noProof/>
          <w:lang w:val="en-US" w:eastAsia="zh-CN"/>
        </w:rPr>
        <w:t>3</w:t>
      </w:r>
      <w:r>
        <w:rPr>
          <w:rFonts w:asciiTheme="minorHAnsi" w:eastAsiaTheme="minorEastAsia" w:hAnsiTheme="minorHAnsi" w:cstheme="minorBidi"/>
          <w:noProof/>
          <w:sz w:val="22"/>
          <w:szCs w:val="22"/>
          <w:lang w:eastAsia="en-GB"/>
        </w:rPr>
        <w:tab/>
      </w:r>
      <w:r w:rsidRPr="00540FF8">
        <w:rPr>
          <w:noProof/>
          <w:lang w:val="en-IN"/>
        </w:rPr>
        <w:t>Information flows</w:t>
      </w:r>
      <w:r>
        <w:rPr>
          <w:noProof/>
        </w:rPr>
        <w:tab/>
      </w:r>
      <w:r>
        <w:rPr>
          <w:noProof/>
        </w:rPr>
        <w:fldChar w:fldCharType="begin"/>
      </w:r>
      <w:r>
        <w:rPr>
          <w:noProof/>
        </w:rPr>
        <w:instrText xml:space="preserve"> PAGEREF _Toc129875110 \h </w:instrText>
      </w:r>
      <w:r>
        <w:rPr>
          <w:noProof/>
        </w:rPr>
      </w:r>
      <w:r>
        <w:rPr>
          <w:noProof/>
        </w:rPr>
        <w:fldChar w:fldCharType="separate"/>
      </w:r>
      <w:r>
        <w:rPr>
          <w:noProof/>
        </w:rPr>
        <w:t>81</w:t>
      </w:r>
      <w:r>
        <w:rPr>
          <w:noProof/>
        </w:rPr>
        <w:fldChar w:fldCharType="end"/>
      </w:r>
    </w:p>
    <w:p w14:paraId="0D1B3643" w14:textId="079389BB" w:rsidR="002F1014" w:rsidRDefault="002F1014">
      <w:pPr>
        <w:pStyle w:val="TOC3"/>
        <w:rPr>
          <w:rFonts w:asciiTheme="minorHAnsi" w:eastAsiaTheme="minorEastAsia" w:hAnsiTheme="minorHAnsi" w:cstheme="minorBidi"/>
          <w:noProof/>
          <w:sz w:val="22"/>
          <w:szCs w:val="22"/>
          <w:lang w:eastAsia="en-GB"/>
        </w:rPr>
      </w:pPr>
      <w:r w:rsidRPr="00540FF8">
        <w:rPr>
          <w:rFonts w:eastAsia="SimSun"/>
          <w:noProof/>
          <w:lang w:val="en-US" w:eastAsia="zh-CN"/>
        </w:rPr>
        <w:t>9</w:t>
      </w:r>
      <w:r w:rsidRPr="00540FF8">
        <w:rPr>
          <w:noProof/>
          <w:lang w:val="en-IN"/>
        </w:rPr>
        <w:t>.x.4</w:t>
      </w:r>
      <w:r>
        <w:rPr>
          <w:rFonts w:asciiTheme="minorHAnsi" w:eastAsiaTheme="minorEastAsia" w:hAnsiTheme="minorHAnsi" w:cstheme="minorBidi"/>
          <w:noProof/>
          <w:sz w:val="22"/>
          <w:szCs w:val="22"/>
          <w:lang w:eastAsia="en-GB"/>
        </w:rPr>
        <w:tab/>
      </w:r>
      <w:r w:rsidRPr="00540FF8">
        <w:rPr>
          <w:noProof/>
          <w:lang w:val="en-IN"/>
        </w:rPr>
        <w:t>APIs (if applicable)</w:t>
      </w:r>
      <w:r>
        <w:rPr>
          <w:noProof/>
        </w:rPr>
        <w:tab/>
      </w:r>
      <w:r>
        <w:rPr>
          <w:noProof/>
        </w:rPr>
        <w:fldChar w:fldCharType="begin"/>
      </w:r>
      <w:r>
        <w:rPr>
          <w:noProof/>
        </w:rPr>
        <w:instrText xml:space="preserve"> PAGEREF _Toc129875111 \h </w:instrText>
      </w:r>
      <w:r>
        <w:rPr>
          <w:noProof/>
        </w:rPr>
      </w:r>
      <w:r>
        <w:rPr>
          <w:noProof/>
        </w:rPr>
        <w:fldChar w:fldCharType="separate"/>
      </w:r>
      <w:r>
        <w:rPr>
          <w:noProof/>
        </w:rPr>
        <w:t>81</w:t>
      </w:r>
      <w:r>
        <w:rPr>
          <w:noProof/>
        </w:rPr>
        <w:fldChar w:fldCharType="end"/>
      </w:r>
    </w:p>
    <w:p w14:paraId="67FD64CE" w14:textId="3AC48FFD" w:rsidR="002F1014" w:rsidRDefault="002F1014">
      <w:pPr>
        <w:pStyle w:val="TOC8"/>
        <w:rPr>
          <w:rFonts w:asciiTheme="minorHAnsi" w:eastAsiaTheme="minorEastAsia" w:hAnsiTheme="minorHAnsi" w:cstheme="minorBidi"/>
          <w:b w:val="0"/>
          <w:noProof/>
          <w:szCs w:val="22"/>
          <w:lang w:eastAsia="en-GB"/>
        </w:rPr>
      </w:pPr>
      <w:r>
        <w:rPr>
          <w:noProof/>
        </w:rPr>
        <w:t>Annex A (informative):</w:t>
      </w:r>
      <w:r w:rsidRPr="00540FF8">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_Toc129875112 \h </w:instrText>
      </w:r>
      <w:r>
        <w:rPr>
          <w:noProof/>
        </w:rPr>
      </w:r>
      <w:r>
        <w:rPr>
          <w:noProof/>
        </w:rPr>
        <w:fldChar w:fldCharType="separate"/>
      </w:r>
      <w:r>
        <w:rPr>
          <w:noProof/>
        </w:rPr>
        <w:t>81</w:t>
      </w:r>
      <w:r>
        <w:rPr>
          <w:noProof/>
        </w:rPr>
        <w:fldChar w:fldCharType="end"/>
      </w:r>
    </w:p>
    <w:p w14:paraId="7F112313" w14:textId="3B81E0EE" w:rsidR="002F1014" w:rsidRDefault="002F1014">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Deployment scenarios</w:t>
      </w:r>
      <w:r>
        <w:rPr>
          <w:noProof/>
        </w:rPr>
        <w:tab/>
      </w:r>
      <w:r>
        <w:rPr>
          <w:noProof/>
        </w:rPr>
        <w:fldChar w:fldCharType="begin"/>
      </w:r>
      <w:r>
        <w:rPr>
          <w:noProof/>
        </w:rPr>
        <w:instrText xml:space="preserve"> PAGEREF _Toc129875113 \h </w:instrText>
      </w:r>
      <w:r>
        <w:rPr>
          <w:noProof/>
        </w:rPr>
      </w:r>
      <w:r>
        <w:rPr>
          <w:noProof/>
        </w:rPr>
        <w:fldChar w:fldCharType="separate"/>
      </w:r>
      <w:r>
        <w:rPr>
          <w:noProof/>
        </w:rPr>
        <w:t>82</w:t>
      </w:r>
      <w:r>
        <w:rPr>
          <w:noProof/>
        </w:rPr>
        <w:fldChar w:fldCharType="end"/>
      </w:r>
    </w:p>
    <w:p w14:paraId="4F7B93DA" w14:textId="3257F7BF" w:rsidR="002F1014" w:rsidRDefault="002F1014">
      <w:pPr>
        <w:pStyle w:val="TOC2"/>
        <w:rPr>
          <w:rFonts w:asciiTheme="minorHAnsi" w:eastAsiaTheme="minorEastAsia" w:hAnsiTheme="minorHAnsi" w:cstheme="minorBidi"/>
          <w:noProof/>
          <w:sz w:val="22"/>
          <w:szCs w:val="22"/>
          <w:lang w:eastAsia="en-GB"/>
        </w:rPr>
      </w:pPr>
      <w:r w:rsidRPr="00540FF8">
        <w:rPr>
          <w:rFonts w:cs="Arial"/>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_Toc129875114 \h </w:instrText>
      </w:r>
      <w:r>
        <w:rPr>
          <w:noProof/>
        </w:rPr>
      </w:r>
      <w:r>
        <w:rPr>
          <w:noProof/>
        </w:rPr>
        <w:fldChar w:fldCharType="separate"/>
      </w:r>
      <w:r>
        <w:rPr>
          <w:noProof/>
        </w:rPr>
        <w:t>82</w:t>
      </w:r>
      <w:r>
        <w:rPr>
          <w:noProof/>
        </w:rPr>
        <w:fldChar w:fldCharType="end"/>
      </w:r>
    </w:p>
    <w:p w14:paraId="52E3E717" w14:textId="31FE6770" w:rsidR="002F1014" w:rsidRDefault="002F1014">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Centralized NSCE deployment</w:t>
      </w:r>
      <w:r>
        <w:rPr>
          <w:noProof/>
        </w:rPr>
        <w:tab/>
      </w:r>
      <w:r>
        <w:rPr>
          <w:noProof/>
        </w:rPr>
        <w:fldChar w:fldCharType="begin"/>
      </w:r>
      <w:r>
        <w:rPr>
          <w:noProof/>
        </w:rPr>
        <w:instrText xml:space="preserve"> PAGEREF _Toc129875115 \h </w:instrText>
      </w:r>
      <w:r>
        <w:rPr>
          <w:noProof/>
        </w:rPr>
      </w:r>
      <w:r>
        <w:rPr>
          <w:noProof/>
        </w:rPr>
        <w:fldChar w:fldCharType="separate"/>
      </w:r>
      <w:r>
        <w:rPr>
          <w:noProof/>
        </w:rPr>
        <w:t>82</w:t>
      </w:r>
      <w:r>
        <w:rPr>
          <w:noProof/>
        </w:rPr>
        <w:fldChar w:fldCharType="end"/>
      </w:r>
    </w:p>
    <w:p w14:paraId="0C252F7B" w14:textId="17F96CFB" w:rsidR="002F1014" w:rsidRDefault="002F1014">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_Toc129875116 \h </w:instrText>
      </w:r>
      <w:r>
        <w:rPr>
          <w:noProof/>
        </w:rPr>
      </w:r>
      <w:r>
        <w:rPr>
          <w:noProof/>
        </w:rPr>
        <w:fldChar w:fldCharType="separate"/>
      </w:r>
      <w:r>
        <w:rPr>
          <w:noProof/>
        </w:rPr>
        <w:t>82</w:t>
      </w:r>
      <w:r>
        <w:rPr>
          <w:noProof/>
        </w:rPr>
        <w:fldChar w:fldCharType="end"/>
      </w:r>
    </w:p>
    <w:p w14:paraId="099B3829" w14:textId="4A0A5C14" w:rsidR="002F1014" w:rsidRDefault="002F1014">
      <w:pPr>
        <w:pStyle w:val="TOC2"/>
        <w:rPr>
          <w:rFonts w:asciiTheme="minorHAnsi" w:eastAsiaTheme="minorEastAsia" w:hAnsiTheme="minorHAnsi" w:cstheme="minorBidi"/>
          <w:noProof/>
          <w:sz w:val="22"/>
          <w:szCs w:val="22"/>
          <w:lang w:eastAsia="en-GB"/>
        </w:rPr>
      </w:pPr>
      <w:r>
        <w:rPr>
          <w:noProof/>
        </w:rPr>
        <w:t>A.1.4</w:t>
      </w:r>
      <w:r>
        <w:rPr>
          <w:rFonts w:asciiTheme="minorHAnsi" w:eastAsiaTheme="minorEastAsia" w:hAnsiTheme="minorHAnsi" w:cstheme="minorBidi"/>
          <w:noProof/>
          <w:sz w:val="22"/>
          <w:szCs w:val="22"/>
          <w:lang w:eastAsia="en-GB"/>
        </w:rPr>
        <w:tab/>
      </w:r>
      <w:r>
        <w:rPr>
          <w:noProof/>
        </w:rPr>
        <w:t>NPN NSCE deployment</w:t>
      </w:r>
      <w:r>
        <w:rPr>
          <w:noProof/>
        </w:rPr>
        <w:tab/>
      </w:r>
      <w:r>
        <w:rPr>
          <w:noProof/>
        </w:rPr>
        <w:fldChar w:fldCharType="begin"/>
      </w:r>
      <w:r>
        <w:rPr>
          <w:noProof/>
        </w:rPr>
        <w:instrText xml:space="preserve"> PAGEREF _Toc129875117 \h </w:instrText>
      </w:r>
      <w:r>
        <w:rPr>
          <w:noProof/>
        </w:rPr>
      </w:r>
      <w:r>
        <w:rPr>
          <w:noProof/>
        </w:rPr>
        <w:fldChar w:fldCharType="separate"/>
      </w:r>
      <w:r>
        <w:rPr>
          <w:noProof/>
        </w:rPr>
        <w:t>83</w:t>
      </w:r>
      <w:r>
        <w:rPr>
          <w:noProof/>
        </w:rPr>
        <w:fldChar w:fldCharType="end"/>
      </w:r>
    </w:p>
    <w:p w14:paraId="22C63265" w14:textId="61C24887" w:rsidR="002F1014" w:rsidRDefault="002F1014">
      <w:pPr>
        <w:pStyle w:val="TOC2"/>
        <w:rPr>
          <w:rFonts w:asciiTheme="minorHAnsi" w:eastAsiaTheme="minorEastAsia" w:hAnsiTheme="minorHAnsi" w:cstheme="minorBidi"/>
          <w:noProof/>
          <w:sz w:val="22"/>
          <w:szCs w:val="22"/>
          <w:lang w:eastAsia="en-GB"/>
        </w:rPr>
      </w:pPr>
      <w:r>
        <w:rPr>
          <w:noProof/>
        </w:rPr>
        <w:t>A.1.5</w:t>
      </w:r>
      <w:r>
        <w:rPr>
          <w:rFonts w:asciiTheme="minorHAnsi" w:eastAsiaTheme="minorEastAsia" w:hAnsiTheme="minorHAnsi" w:cstheme="minorBidi"/>
          <w:noProof/>
          <w:sz w:val="22"/>
          <w:szCs w:val="22"/>
          <w:lang w:eastAsia="en-GB"/>
        </w:rPr>
        <w:tab/>
      </w:r>
      <w:r>
        <w:rPr>
          <w:noProof/>
        </w:rPr>
        <w:t>Edge NSCE deployment</w:t>
      </w:r>
      <w:r>
        <w:rPr>
          <w:noProof/>
        </w:rPr>
        <w:tab/>
      </w:r>
      <w:r>
        <w:rPr>
          <w:noProof/>
        </w:rPr>
        <w:fldChar w:fldCharType="begin"/>
      </w:r>
      <w:r>
        <w:rPr>
          <w:noProof/>
        </w:rPr>
        <w:instrText xml:space="preserve"> PAGEREF _Toc129875118 \h </w:instrText>
      </w:r>
      <w:r>
        <w:rPr>
          <w:noProof/>
        </w:rPr>
      </w:r>
      <w:r>
        <w:rPr>
          <w:noProof/>
        </w:rPr>
        <w:fldChar w:fldCharType="separate"/>
      </w:r>
      <w:r>
        <w:rPr>
          <w:noProof/>
        </w:rPr>
        <w:t>84</w:t>
      </w:r>
      <w:r>
        <w:rPr>
          <w:noProof/>
        </w:rPr>
        <w:fldChar w:fldCharType="end"/>
      </w:r>
    </w:p>
    <w:p w14:paraId="28881AB2" w14:textId="6F24CB8B" w:rsidR="002F1014" w:rsidRDefault="002F1014">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Deployment of NSCE server(s) in relation to VAL server and 3GPP system</w:t>
      </w:r>
      <w:r>
        <w:rPr>
          <w:noProof/>
        </w:rPr>
        <w:tab/>
      </w:r>
      <w:r>
        <w:rPr>
          <w:noProof/>
        </w:rPr>
        <w:fldChar w:fldCharType="begin"/>
      </w:r>
      <w:r>
        <w:rPr>
          <w:noProof/>
        </w:rPr>
        <w:instrText xml:space="preserve"> PAGEREF _Toc129875119 \h </w:instrText>
      </w:r>
      <w:r>
        <w:rPr>
          <w:noProof/>
        </w:rPr>
      </w:r>
      <w:r>
        <w:rPr>
          <w:noProof/>
        </w:rPr>
        <w:fldChar w:fldCharType="separate"/>
      </w:r>
      <w:r>
        <w:rPr>
          <w:noProof/>
        </w:rPr>
        <w:t>84</w:t>
      </w:r>
      <w:r>
        <w:rPr>
          <w:noProof/>
        </w:rPr>
        <w:fldChar w:fldCharType="end"/>
      </w:r>
    </w:p>
    <w:p w14:paraId="0874D584" w14:textId="6452B245" w:rsidR="002F1014" w:rsidRDefault="002F1014">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sidRPr="00540FF8">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_Toc129875120 \h </w:instrText>
      </w:r>
      <w:r>
        <w:rPr>
          <w:noProof/>
        </w:rPr>
      </w:r>
      <w:r>
        <w:rPr>
          <w:noProof/>
        </w:rPr>
        <w:fldChar w:fldCharType="separate"/>
      </w:r>
      <w:r>
        <w:rPr>
          <w:noProof/>
        </w:rPr>
        <w:t>84</w:t>
      </w:r>
      <w:r>
        <w:rPr>
          <w:noProof/>
        </w:rPr>
        <w:fldChar w:fldCharType="end"/>
      </w:r>
    </w:p>
    <w:p w14:paraId="052FDAEF" w14:textId="5C274B15" w:rsidR="002F1014" w:rsidRDefault="002F1014">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_Toc129875121 \h </w:instrText>
      </w:r>
      <w:r>
        <w:rPr>
          <w:noProof/>
        </w:rPr>
      </w:r>
      <w:r>
        <w:rPr>
          <w:noProof/>
        </w:rPr>
        <w:fldChar w:fldCharType="separate"/>
      </w:r>
      <w:r>
        <w:rPr>
          <w:noProof/>
        </w:rPr>
        <w:t>84</w:t>
      </w:r>
      <w:r>
        <w:rPr>
          <w:noProof/>
        </w:rPr>
        <w:fldChar w:fldCharType="end"/>
      </w:r>
    </w:p>
    <w:p w14:paraId="17EEBC39" w14:textId="059D3A4D" w:rsidR="002F1014" w:rsidRDefault="002F1014">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Deployment of NSCE server(s) in relation to SEAL</w:t>
      </w:r>
      <w:r>
        <w:rPr>
          <w:noProof/>
        </w:rPr>
        <w:tab/>
      </w:r>
      <w:r>
        <w:rPr>
          <w:noProof/>
        </w:rPr>
        <w:fldChar w:fldCharType="begin"/>
      </w:r>
      <w:r>
        <w:rPr>
          <w:noProof/>
        </w:rPr>
        <w:instrText xml:space="preserve"> PAGEREF _Toc129875122 \h </w:instrText>
      </w:r>
      <w:r>
        <w:rPr>
          <w:noProof/>
        </w:rPr>
      </w:r>
      <w:r>
        <w:rPr>
          <w:noProof/>
        </w:rPr>
        <w:fldChar w:fldCharType="separate"/>
      </w:r>
      <w:r>
        <w:rPr>
          <w:noProof/>
        </w:rPr>
        <w:t>85</w:t>
      </w:r>
      <w:r>
        <w:rPr>
          <w:noProof/>
        </w:rPr>
        <w:fldChar w:fldCharType="end"/>
      </w:r>
    </w:p>
    <w:p w14:paraId="3CB78F6E" w14:textId="3515C622" w:rsidR="002F1014" w:rsidRDefault="002F1014">
      <w:pPr>
        <w:pStyle w:val="TOC8"/>
        <w:rPr>
          <w:rFonts w:asciiTheme="minorHAnsi" w:eastAsiaTheme="minorEastAsia" w:hAnsiTheme="minorHAnsi" w:cstheme="minorBidi"/>
          <w:b w:val="0"/>
          <w:noProof/>
          <w:szCs w:val="22"/>
          <w:lang w:eastAsia="en-GB"/>
        </w:rPr>
      </w:pPr>
      <w:r>
        <w:rPr>
          <w:noProof/>
        </w:rPr>
        <w:t xml:space="preserve">Annex </w:t>
      </w:r>
      <w:r w:rsidRPr="00540FF8">
        <w:rPr>
          <w:rFonts w:eastAsia="SimSun"/>
          <w:noProof/>
          <w:lang w:val="en-US" w:eastAsia="zh-CN"/>
        </w:rPr>
        <w:t>B</w:t>
      </w:r>
      <w:r>
        <w:rPr>
          <w:noProof/>
        </w:rPr>
        <w:t xml:space="preserve"> (informative):</w:t>
      </w:r>
      <w:r w:rsidRPr="00540FF8">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_Toc129875123 \h </w:instrText>
      </w:r>
      <w:r>
        <w:rPr>
          <w:noProof/>
        </w:rPr>
      </w:r>
      <w:r>
        <w:rPr>
          <w:noProof/>
        </w:rPr>
        <w:fldChar w:fldCharType="separate"/>
      </w:r>
      <w:r>
        <w:rPr>
          <w:noProof/>
        </w:rPr>
        <w:t>86</w:t>
      </w:r>
      <w:r>
        <w:rPr>
          <w:noProof/>
        </w:rPr>
        <w:fldChar w:fldCharType="end"/>
      </w:r>
    </w:p>
    <w:p w14:paraId="064AF965" w14:textId="690635B1" w:rsidR="00566127" w:rsidRDefault="0070797B">
      <w:r>
        <w:fldChar w:fldCharType="end"/>
      </w:r>
    </w:p>
    <w:p w14:paraId="054E4D32" w14:textId="77777777" w:rsidR="00566127" w:rsidRDefault="0030522E">
      <w:pPr>
        <w:pStyle w:val="Guidance"/>
      </w:pPr>
      <w:r>
        <w:br w:type="page"/>
      </w:r>
    </w:p>
    <w:p w14:paraId="27F41ECE" w14:textId="77777777" w:rsidR="00566127" w:rsidRDefault="0030522E">
      <w:pPr>
        <w:pStyle w:val="Heading1"/>
      </w:pPr>
      <w:bookmarkStart w:id="14" w:name="foreword"/>
      <w:bookmarkStart w:id="15" w:name="_Toc23931"/>
      <w:bookmarkStart w:id="16" w:name="_Toc106116311"/>
      <w:bookmarkStart w:id="17" w:name="_Toc129874852"/>
      <w:bookmarkEnd w:id="14"/>
      <w:r>
        <w:lastRenderedPageBreak/>
        <w:t>Foreword</w:t>
      </w:r>
      <w:bookmarkEnd w:id="15"/>
      <w:bookmarkEnd w:id="16"/>
      <w:bookmarkEnd w:id="17"/>
    </w:p>
    <w:p w14:paraId="5B4E7BAF" w14:textId="77777777" w:rsidR="00566127" w:rsidRDefault="0030522E">
      <w:r>
        <w:t xml:space="preserve">This Technical </w:t>
      </w:r>
      <w:bookmarkStart w:id="18" w:name="spectype3"/>
      <w:r>
        <w:t>Specification</w:t>
      </w:r>
      <w:bookmarkEnd w:id="18"/>
      <w:r>
        <w:rPr>
          <w:rFonts w:eastAsia="SimSun" w:hint="eastAsia"/>
          <w:lang w:val="en-US" w:eastAsia="zh-CN"/>
        </w:rPr>
        <w:t xml:space="preserve"> </w:t>
      </w:r>
      <w:r>
        <w:t>has been produced by the 3rd Generation Partnership Project (3GPP).</w:t>
      </w:r>
    </w:p>
    <w:p w14:paraId="6CEBC0EA" w14:textId="77777777" w:rsidR="00566127" w:rsidRDefault="0030522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54B0C5" w14:textId="77777777" w:rsidR="00566127" w:rsidRDefault="0030522E">
      <w:pPr>
        <w:pStyle w:val="B1"/>
      </w:pPr>
      <w:r>
        <w:t>Version x.y.z</w:t>
      </w:r>
    </w:p>
    <w:p w14:paraId="6B0E2E6F" w14:textId="77777777" w:rsidR="00566127" w:rsidRDefault="0030522E">
      <w:pPr>
        <w:pStyle w:val="B1"/>
      </w:pPr>
      <w:r>
        <w:t>where:</w:t>
      </w:r>
    </w:p>
    <w:p w14:paraId="1A18535C" w14:textId="77777777" w:rsidR="00566127" w:rsidRDefault="0030522E">
      <w:pPr>
        <w:pStyle w:val="B2"/>
      </w:pPr>
      <w:r>
        <w:t>x</w:t>
      </w:r>
      <w:r>
        <w:tab/>
        <w:t>the first digit:</w:t>
      </w:r>
    </w:p>
    <w:p w14:paraId="3242ADCA" w14:textId="77777777" w:rsidR="00566127" w:rsidRDefault="0030522E">
      <w:pPr>
        <w:pStyle w:val="B3"/>
      </w:pPr>
      <w:r>
        <w:t>1</w:t>
      </w:r>
      <w:r>
        <w:tab/>
        <w:t>presented to TSG for information;</w:t>
      </w:r>
    </w:p>
    <w:p w14:paraId="4311EF28" w14:textId="77777777" w:rsidR="00566127" w:rsidRDefault="0030522E">
      <w:pPr>
        <w:pStyle w:val="B3"/>
      </w:pPr>
      <w:r>
        <w:t>2</w:t>
      </w:r>
      <w:r>
        <w:tab/>
        <w:t>presented to TSG for approval;</w:t>
      </w:r>
    </w:p>
    <w:p w14:paraId="2210A408" w14:textId="77777777" w:rsidR="00566127" w:rsidRDefault="0030522E">
      <w:pPr>
        <w:pStyle w:val="B3"/>
      </w:pPr>
      <w:r>
        <w:t>3</w:t>
      </w:r>
      <w:r>
        <w:tab/>
        <w:t>or greater indicates TSG approved document under change control.</w:t>
      </w:r>
    </w:p>
    <w:p w14:paraId="737179DB" w14:textId="77777777" w:rsidR="00566127" w:rsidRDefault="0030522E">
      <w:pPr>
        <w:pStyle w:val="B2"/>
      </w:pPr>
      <w:r>
        <w:t>y</w:t>
      </w:r>
      <w:r>
        <w:tab/>
        <w:t>the second digit is incremented for all changes of substance, i.e. technical enhancements, corrections, updates, etc.</w:t>
      </w:r>
    </w:p>
    <w:p w14:paraId="635CB42D" w14:textId="77777777" w:rsidR="00566127" w:rsidRDefault="0030522E">
      <w:pPr>
        <w:pStyle w:val="B2"/>
      </w:pPr>
      <w:r>
        <w:t>z</w:t>
      </w:r>
      <w:r>
        <w:tab/>
        <w:t>the third digit is incremented when editorial only changes have been incorporated in the document.</w:t>
      </w:r>
    </w:p>
    <w:p w14:paraId="767918A8" w14:textId="77777777" w:rsidR="00566127" w:rsidRDefault="0030522E">
      <w:r>
        <w:t>In the present document, modal verbs have the following meanings:</w:t>
      </w:r>
    </w:p>
    <w:p w14:paraId="1EB3DDF8" w14:textId="77777777" w:rsidR="00566127" w:rsidRDefault="0030522E">
      <w:pPr>
        <w:pStyle w:val="EX"/>
      </w:pPr>
      <w:r>
        <w:rPr>
          <w:b/>
        </w:rPr>
        <w:t>shall</w:t>
      </w:r>
      <w:r>
        <w:tab/>
      </w:r>
      <w:r>
        <w:tab/>
        <w:t>indicates a mandatory requirement to do something</w:t>
      </w:r>
    </w:p>
    <w:p w14:paraId="75572D29" w14:textId="77777777" w:rsidR="00566127" w:rsidRDefault="0030522E">
      <w:pPr>
        <w:pStyle w:val="EX"/>
      </w:pPr>
      <w:r>
        <w:rPr>
          <w:b/>
        </w:rPr>
        <w:t>shall not</w:t>
      </w:r>
      <w:r>
        <w:tab/>
        <w:t>indicates an interdiction (prohibition) to do something</w:t>
      </w:r>
    </w:p>
    <w:p w14:paraId="2C6C7555" w14:textId="77777777" w:rsidR="00566127" w:rsidRDefault="0030522E">
      <w:r>
        <w:t>The constructions "shall" and "shall not" are confined to the context of normative provisions, and do not appear in Technical Reports.</w:t>
      </w:r>
    </w:p>
    <w:p w14:paraId="57DE0609" w14:textId="77777777" w:rsidR="00566127" w:rsidRDefault="0030522E">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9A5E08" w14:textId="77777777" w:rsidR="00566127" w:rsidRDefault="0030522E">
      <w:pPr>
        <w:pStyle w:val="EX"/>
      </w:pPr>
      <w:r>
        <w:rPr>
          <w:b/>
        </w:rPr>
        <w:t>should</w:t>
      </w:r>
      <w:r>
        <w:tab/>
      </w:r>
      <w:r>
        <w:tab/>
        <w:t>indicates a recommendation to do something</w:t>
      </w:r>
    </w:p>
    <w:p w14:paraId="6C166625" w14:textId="77777777" w:rsidR="00566127" w:rsidRDefault="0030522E">
      <w:pPr>
        <w:pStyle w:val="EX"/>
      </w:pPr>
      <w:r>
        <w:rPr>
          <w:b/>
        </w:rPr>
        <w:t>should not</w:t>
      </w:r>
      <w:r>
        <w:tab/>
        <w:t>indicates a recommendation not to do something</w:t>
      </w:r>
    </w:p>
    <w:p w14:paraId="3259826B" w14:textId="77777777" w:rsidR="00566127" w:rsidRDefault="0030522E">
      <w:pPr>
        <w:pStyle w:val="EX"/>
      </w:pPr>
      <w:r>
        <w:rPr>
          <w:b/>
        </w:rPr>
        <w:t>may</w:t>
      </w:r>
      <w:r>
        <w:tab/>
      </w:r>
      <w:r>
        <w:tab/>
        <w:t>indicates permission to do something</w:t>
      </w:r>
    </w:p>
    <w:p w14:paraId="2EED08C8" w14:textId="77777777" w:rsidR="00566127" w:rsidRDefault="0030522E">
      <w:pPr>
        <w:pStyle w:val="EX"/>
      </w:pPr>
      <w:r>
        <w:rPr>
          <w:b/>
        </w:rPr>
        <w:t>need not</w:t>
      </w:r>
      <w:r>
        <w:tab/>
        <w:t>indicates permission not to do something</w:t>
      </w:r>
    </w:p>
    <w:p w14:paraId="5676A630" w14:textId="77777777" w:rsidR="00566127" w:rsidRDefault="0030522E">
      <w:r>
        <w:t>The construction "may not" is ambiguous and is not used in normative elements. The unambiguous constructions "might not" or "shall not" are used instead, depending upon the meaning intended.</w:t>
      </w:r>
    </w:p>
    <w:p w14:paraId="20D26EDC" w14:textId="77777777" w:rsidR="00566127" w:rsidRDefault="0030522E">
      <w:pPr>
        <w:pStyle w:val="EX"/>
      </w:pPr>
      <w:r>
        <w:rPr>
          <w:b/>
        </w:rPr>
        <w:t>can</w:t>
      </w:r>
      <w:r>
        <w:tab/>
      </w:r>
      <w:r>
        <w:tab/>
        <w:t>indicates that something is possible</w:t>
      </w:r>
    </w:p>
    <w:p w14:paraId="43F3A538" w14:textId="77777777" w:rsidR="00566127" w:rsidRDefault="0030522E">
      <w:pPr>
        <w:pStyle w:val="EX"/>
      </w:pPr>
      <w:r>
        <w:rPr>
          <w:b/>
        </w:rPr>
        <w:t>cannot</w:t>
      </w:r>
      <w:r>
        <w:tab/>
      </w:r>
      <w:r>
        <w:tab/>
        <w:t>indicates that something is impossible</w:t>
      </w:r>
    </w:p>
    <w:p w14:paraId="75163121" w14:textId="77777777" w:rsidR="00566127" w:rsidRDefault="0030522E">
      <w:r>
        <w:t>The constructions "can" and "cannot" are not substitutes for "may" and "need not".</w:t>
      </w:r>
    </w:p>
    <w:p w14:paraId="6F67AC62" w14:textId="77777777" w:rsidR="00566127" w:rsidRDefault="0030522E">
      <w:pPr>
        <w:pStyle w:val="EX"/>
      </w:pPr>
      <w:r>
        <w:rPr>
          <w:b/>
        </w:rPr>
        <w:t>will</w:t>
      </w:r>
      <w:r>
        <w:tab/>
      </w:r>
      <w:r>
        <w:tab/>
        <w:t>indicates that something is certain or expected to happen as a result of action taken by an agency the behaviour of which is outside the scope of the present document</w:t>
      </w:r>
    </w:p>
    <w:p w14:paraId="774D0CEE" w14:textId="77777777" w:rsidR="00566127" w:rsidRDefault="0030522E">
      <w:pPr>
        <w:pStyle w:val="EX"/>
      </w:pPr>
      <w:r>
        <w:rPr>
          <w:b/>
        </w:rPr>
        <w:t>will not</w:t>
      </w:r>
      <w:r>
        <w:tab/>
      </w:r>
      <w:r>
        <w:tab/>
        <w:t>indicates that something is certain or expected not to happen as a result of action taken by an agency the behaviour of which is outside the scope of the present document</w:t>
      </w:r>
    </w:p>
    <w:p w14:paraId="61F604DD" w14:textId="77777777" w:rsidR="00566127" w:rsidRDefault="0030522E">
      <w:pPr>
        <w:pStyle w:val="EX"/>
      </w:pPr>
      <w:r>
        <w:rPr>
          <w:b/>
        </w:rPr>
        <w:t>might</w:t>
      </w:r>
      <w:r>
        <w:tab/>
        <w:t>indicates a likelihood that something will happen as a result of action taken by some agency the behaviour of which is outside the scope of the present document</w:t>
      </w:r>
    </w:p>
    <w:p w14:paraId="36257C9C" w14:textId="77777777" w:rsidR="00566127" w:rsidRDefault="0030522E">
      <w:pPr>
        <w:pStyle w:val="EX"/>
      </w:pPr>
      <w:r>
        <w:rPr>
          <w:b/>
        </w:rPr>
        <w:lastRenderedPageBreak/>
        <w:t>might not</w:t>
      </w:r>
      <w:r>
        <w:tab/>
        <w:t>indicates a likelihood that something will not happen as a result of action taken by some agency the behaviour of which is outside the scope of the present document</w:t>
      </w:r>
    </w:p>
    <w:p w14:paraId="572A3CD8" w14:textId="77777777" w:rsidR="00566127" w:rsidRDefault="0030522E">
      <w:r>
        <w:t>In addition:</w:t>
      </w:r>
    </w:p>
    <w:p w14:paraId="0A6D11F3" w14:textId="77777777" w:rsidR="00566127" w:rsidRDefault="0030522E">
      <w:pPr>
        <w:pStyle w:val="EX"/>
      </w:pPr>
      <w:r>
        <w:rPr>
          <w:b/>
        </w:rPr>
        <w:t>is</w:t>
      </w:r>
      <w:r>
        <w:tab/>
        <w:t>(or any other verb in the indicative mood) indicates a statement of fact</w:t>
      </w:r>
    </w:p>
    <w:p w14:paraId="155644D6" w14:textId="77777777" w:rsidR="00566127" w:rsidRDefault="0030522E">
      <w:pPr>
        <w:pStyle w:val="EX"/>
      </w:pPr>
      <w:r>
        <w:rPr>
          <w:b/>
        </w:rPr>
        <w:t>is not</w:t>
      </w:r>
      <w:r>
        <w:tab/>
        <w:t>(or any other negative verb in the indicative mood) indicates a statement of fact</w:t>
      </w:r>
    </w:p>
    <w:p w14:paraId="299B8A01" w14:textId="77777777" w:rsidR="00566127" w:rsidRDefault="0030522E">
      <w:r>
        <w:t>The constructions "is" and "is not" do not indicate requirements.</w:t>
      </w:r>
    </w:p>
    <w:p w14:paraId="4F0A0E0C" w14:textId="77777777" w:rsidR="00566127" w:rsidRDefault="0030522E">
      <w:pPr>
        <w:pStyle w:val="Heading1"/>
      </w:pPr>
      <w:bookmarkStart w:id="19" w:name="introduction"/>
      <w:bookmarkStart w:id="20" w:name="_Toc106116312"/>
      <w:bookmarkStart w:id="21" w:name="_Toc8318"/>
      <w:bookmarkStart w:id="22" w:name="_Toc129874853"/>
      <w:bookmarkEnd w:id="19"/>
      <w:r>
        <w:t>Introduction</w:t>
      </w:r>
      <w:bookmarkEnd w:id="20"/>
      <w:bookmarkEnd w:id="21"/>
      <w:bookmarkEnd w:id="22"/>
    </w:p>
    <w:p w14:paraId="4FC9B95A" w14:textId="77777777" w:rsidR="00566127" w:rsidRDefault="0030522E">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08D8871E" w14:textId="77777777" w:rsidR="00566127" w:rsidRDefault="0030522E">
      <w:pPr>
        <w:pStyle w:val="Heading1"/>
      </w:pPr>
      <w:r>
        <w:br w:type="page"/>
      </w:r>
      <w:bookmarkStart w:id="23" w:name="scope"/>
      <w:bookmarkStart w:id="24" w:name="_Toc106116313"/>
      <w:bookmarkStart w:id="25" w:name="_Toc11697"/>
      <w:bookmarkStart w:id="26" w:name="_Toc129874854"/>
      <w:bookmarkEnd w:id="23"/>
      <w:r>
        <w:lastRenderedPageBreak/>
        <w:t>1</w:t>
      </w:r>
      <w:r>
        <w:tab/>
        <w:t>Scope</w:t>
      </w:r>
      <w:bookmarkEnd w:id="24"/>
      <w:bookmarkEnd w:id="25"/>
      <w:bookmarkEnd w:id="26"/>
    </w:p>
    <w:p w14:paraId="75C44012" w14:textId="77777777" w:rsidR="00566127" w:rsidRDefault="0030522E">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04DAD8E5" w14:textId="77777777" w:rsidR="00566127" w:rsidRDefault="0030522E">
      <w:pPr>
        <w:pStyle w:val="Heading1"/>
      </w:pPr>
      <w:bookmarkStart w:id="27" w:name="references"/>
      <w:bookmarkStart w:id="28" w:name="_Toc16850"/>
      <w:bookmarkStart w:id="29" w:name="_Toc106116314"/>
      <w:bookmarkStart w:id="30" w:name="_Toc129874855"/>
      <w:bookmarkEnd w:id="27"/>
      <w:r>
        <w:t>2</w:t>
      </w:r>
      <w:r>
        <w:tab/>
        <w:t>References</w:t>
      </w:r>
      <w:bookmarkEnd w:id="28"/>
      <w:bookmarkEnd w:id="29"/>
      <w:bookmarkEnd w:id="30"/>
    </w:p>
    <w:p w14:paraId="5ABF8176" w14:textId="77777777" w:rsidR="00566127" w:rsidRDefault="0030522E">
      <w:r>
        <w:t>The following documents contain provisions which, through reference in this text, constitute provisions of the present document.</w:t>
      </w:r>
    </w:p>
    <w:p w14:paraId="7FD67583" w14:textId="77777777" w:rsidR="00566127" w:rsidRDefault="0030522E">
      <w:pPr>
        <w:pStyle w:val="B1"/>
      </w:pPr>
      <w:r>
        <w:t>-</w:t>
      </w:r>
      <w:r>
        <w:tab/>
        <w:t>References are either specific (identified by date of publication, edition number, version number, etc.) or non</w:t>
      </w:r>
      <w:r>
        <w:noBreakHyphen/>
        <w:t>specific.</w:t>
      </w:r>
    </w:p>
    <w:p w14:paraId="61672723" w14:textId="77777777" w:rsidR="00566127" w:rsidRDefault="0030522E">
      <w:pPr>
        <w:pStyle w:val="B1"/>
      </w:pPr>
      <w:r>
        <w:t>-</w:t>
      </w:r>
      <w:r>
        <w:tab/>
        <w:t>For a specific reference, subsequent revisions do not apply.</w:t>
      </w:r>
    </w:p>
    <w:p w14:paraId="4D554FFE" w14:textId="77777777" w:rsidR="00566127" w:rsidRDefault="0030522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CEA9ACA" w14:textId="77777777" w:rsidR="00566127" w:rsidRDefault="0030522E">
      <w:pPr>
        <w:pStyle w:val="EX"/>
      </w:pPr>
      <w:r>
        <w:t>[1]</w:t>
      </w:r>
      <w:r>
        <w:tab/>
        <w:t>3GPP TR 21.905: "Vocabulary for 3GPP Specifications".</w:t>
      </w:r>
    </w:p>
    <w:p w14:paraId="2F411738" w14:textId="77777777" w:rsidR="00566127" w:rsidRDefault="0030522E">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6F247F08" w14:textId="77777777" w:rsidR="00566127" w:rsidRDefault="0030522E">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662A3EE1" w14:textId="77777777" w:rsidR="00566127" w:rsidRDefault="0030522E">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7DBB2A02" w14:textId="77777777" w:rsidR="00566127" w:rsidRDefault="0030522E">
      <w:pPr>
        <w:pStyle w:val="EX"/>
      </w:pPr>
      <w:r>
        <w:t>[</w:t>
      </w:r>
      <w:r>
        <w:rPr>
          <w:rFonts w:eastAsiaTheme="minorEastAsia" w:hint="eastAsia"/>
          <w:lang w:eastAsia="zh-CN"/>
        </w:rPr>
        <w:t>5</w:t>
      </w:r>
      <w:r>
        <w:t>]</w:t>
      </w:r>
      <w:r>
        <w:tab/>
        <w:t>GSMA NG.116 - Generic Network Slice Template.</w:t>
      </w:r>
    </w:p>
    <w:p w14:paraId="10477AA0" w14:textId="77777777" w:rsidR="00566127" w:rsidRDefault="0030522E">
      <w:pPr>
        <w:pStyle w:val="EX"/>
      </w:pPr>
      <w:r>
        <w:t>[</w:t>
      </w:r>
      <w:r>
        <w:rPr>
          <w:rFonts w:eastAsiaTheme="minorEastAsia" w:hint="eastAsia"/>
          <w:lang w:eastAsia="zh-CN"/>
        </w:rPr>
        <w:t>6</w:t>
      </w:r>
      <w:r>
        <w:t>]</w:t>
      </w:r>
      <w:r>
        <w:tab/>
        <w:t>3GPP TS 22.261: "Service requirements for the 5G system; Stage 1".</w:t>
      </w:r>
    </w:p>
    <w:p w14:paraId="2138152F" w14:textId="77777777" w:rsidR="00566127" w:rsidRDefault="0030522E">
      <w:pPr>
        <w:pStyle w:val="EX"/>
      </w:pPr>
      <w:r>
        <w:t>[</w:t>
      </w:r>
      <w:r>
        <w:rPr>
          <w:rFonts w:eastAsiaTheme="minorEastAsia" w:hint="eastAsia"/>
          <w:lang w:eastAsia="zh-CN"/>
        </w:rPr>
        <w:t>7</w:t>
      </w:r>
      <w:r>
        <w:t>]</w:t>
      </w:r>
      <w:r>
        <w:tab/>
        <w:t>3GPP TS 28.532: "Management and orchestration; Generic management services".</w:t>
      </w:r>
    </w:p>
    <w:p w14:paraId="7F91635E" w14:textId="77777777" w:rsidR="00566127" w:rsidRDefault="0030522E">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079E0F4D" w14:textId="77777777" w:rsidR="00566127" w:rsidRDefault="0030522E">
      <w:pPr>
        <w:pStyle w:val="EX"/>
      </w:pPr>
      <w:r>
        <w:t>[</w:t>
      </w:r>
      <w:r>
        <w:rPr>
          <w:rFonts w:eastAsiaTheme="minorEastAsia" w:hint="eastAsia"/>
          <w:lang w:eastAsia="zh-CN"/>
        </w:rPr>
        <w:t>9</w:t>
      </w:r>
      <w:r>
        <w:t>]</w:t>
      </w:r>
      <w:r>
        <w:tab/>
        <w:t>3GPP TS 28.537: "Management and orchestration; Management capabilities".</w:t>
      </w:r>
    </w:p>
    <w:p w14:paraId="55BDC414" w14:textId="77777777" w:rsidR="00566127" w:rsidRDefault="0030522E">
      <w:pPr>
        <w:pStyle w:val="EX"/>
        <w:rPr>
          <w:rFonts w:eastAsiaTheme="minorEastAsia"/>
          <w:lang w:eastAsia="zh-CN"/>
        </w:rPr>
      </w:pPr>
      <w:r>
        <w:t>[10]</w:t>
      </w:r>
      <w:r>
        <w:tab/>
      </w:r>
      <w:r>
        <w:tab/>
        <w:t>3GPP TS 28.541: "Management and orchestration; 5G Network Resource Model (NRM); Stage 2 and stage 3".</w:t>
      </w:r>
    </w:p>
    <w:p w14:paraId="6C181B90" w14:textId="77777777" w:rsidR="00566127" w:rsidRDefault="0030522E">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73E65D85" w14:textId="77777777" w:rsidR="00566127" w:rsidRDefault="0030522E">
      <w:pPr>
        <w:pStyle w:val="EX"/>
      </w:pPr>
      <w:r>
        <w:t>[1</w:t>
      </w:r>
      <w:r>
        <w:rPr>
          <w:rFonts w:eastAsiaTheme="minorEastAsia" w:hint="eastAsia"/>
          <w:lang w:eastAsia="zh-CN"/>
        </w:rPr>
        <w:t>2</w:t>
      </w:r>
      <w:r>
        <w:t>]</w:t>
      </w:r>
      <w:r>
        <w:tab/>
      </w:r>
      <w:r>
        <w:tab/>
        <w:t>3GPP TS 23.502: "Procedures for the 5G System (5GS)".</w:t>
      </w:r>
    </w:p>
    <w:p w14:paraId="679E9B0B" w14:textId="77777777" w:rsidR="00566127" w:rsidRDefault="0030522E">
      <w:pPr>
        <w:pStyle w:val="EX"/>
      </w:pPr>
      <w:r>
        <w:t>[1</w:t>
      </w:r>
      <w:r>
        <w:rPr>
          <w:rFonts w:eastAsiaTheme="minorEastAsia" w:hint="eastAsia"/>
          <w:lang w:eastAsia="zh-CN"/>
        </w:rPr>
        <w:t>3</w:t>
      </w:r>
      <w:r>
        <w:t>]</w:t>
      </w:r>
      <w:r>
        <w:tab/>
      </w:r>
      <w:r>
        <w:tab/>
        <w:t>3GPP TS 29.536: "5G System; Network Slice Admission Control Service; Stage 3".</w:t>
      </w:r>
    </w:p>
    <w:p w14:paraId="4AAEEC35" w14:textId="77777777" w:rsidR="00566127" w:rsidRDefault="0030522E">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33A886B8" w14:textId="77777777" w:rsidR="00566127" w:rsidRDefault="0030522E">
      <w:pPr>
        <w:pStyle w:val="EX"/>
      </w:pPr>
      <w:r>
        <w:t>[</w:t>
      </w:r>
      <w:r>
        <w:rPr>
          <w:rFonts w:eastAsiaTheme="minorEastAsia" w:hint="eastAsia"/>
          <w:lang w:eastAsia="zh-CN"/>
        </w:rPr>
        <w:t>15</w:t>
      </w:r>
      <w:r>
        <w:t>]</w:t>
      </w:r>
      <w:r>
        <w:tab/>
        <w:t>3GPP TS 28.530: "Management and orchestration; Concepts, use cases and requirements"</w:t>
      </w:r>
    </w:p>
    <w:p w14:paraId="63451609" w14:textId="77777777" w:rsidR="00566127" w:rsidRDefault="0030522E">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6C6B4543" w14:textId="77777777" w:rsidR="00566127" w:rsidRDefault="0030522E">
      <w:pPr>
        <w:pStyle w:val="EX"/>
      </w:pPr>
      <w:r>
        <w:t>[</w:t>
      </w:r>
      <w:r>
        <w:rPr>
          <w:rFonts w:eastAsiaTheme="minorEastAsia" w:hint="eastAsia"/>
          <w:lang w:eastAsia="zh-CN"/>
        </w:rPr>
        <w:t>17</w:t>
      </w:r>
      <w:r>
        <w:t>]</w:t>
      </w:r>
      <w:r>
        <w:tab/>
        <w:t>3GPP TS 23.503: "Policy and Charging Control Framework for the 5G System; Stage 2".</w:t>
      </w:r>
    </w:p>
    <w:p w14:paraId="6A4D0E0E" w14:textId="77777777" w:rsidR="00566127" w:rsidRDefault="0030522E">
      <w:pPr>
        <w:pStyle w:val="EX"/>
      </w:pPr>
      <w:r>
        <w:t>[</w:t>
      </w:r>
      <w:r>
        <w:rPr>
          <w:rFonts w:eastAsiaTheme="minorEastAsia" w:hint="eastAsia"/>
          <w:lang w:eastAsia="zh-CN"/>
        </w:rPr>
        <w:t>18</w:t>
      </w:r>
      <w:r>
        <w:t>]</w:t>
      </w:r>
      <w:r>
        <w:tab/>
        <w:t>3GPP TS 23.548: "5G System Enhancements for Edge Computing; Stage 2".</w:t>
      </w:r>
    </w:p>
    <w:p w14:paraId="29210C86" w14:textId="77777777" w:rsidR="00566127" w:rsidRDefault="0030522E">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73EA378F" w14:textId="77777777" w:rsidR="00566127" w:rsidRDefault="0030522E">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7B6262B4" w14:textId="77777777" w:rsidR="00566127" w:rsidRDefault="0030522E">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08719A0A" w14:textId="77777777" w:rsidR="00566127" w:rsidRDefault="0030522E">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092F34D9" w14:textId="77777777" w:rsidR="00566127" w:rsidRPr="002A120A" w:rsidRDefault="00566127">
      <w:pPr>
        <w:pStyle w:val="EX"/>
        <w:rPr>
          <w:rFonts w:eastAsiaTheme="minorEastAsia"/>
          <w:lang w:val="en-US" w:eastAsia="zh-CN"/>
        </w:rPr>
      </w:pPr>
    </w:p>
    <w:p w14:paraId="730B19AF" w14:textId="77777777" w:rsidR="00566127" w:rsidRDefault="0030522E">
      <w:pPr>
        <w:pStyle w:val="EX"/>
      </w:pPr>
      <w:r>
        <w:t>…</w:t>
      </w:r>
    </w:p>
    <w:p w14:paraId="0BE538E7" w14:textId="77777777" w:rsidR="00566127" w:rsidRDefault="0030522E">
      <w:pPr>
        <w:pStyle w:val="Heading1"/>
      </w:pPr>
      <w:bookmarkStart w:id="31" w:name="definitions"/>
      <w:bookmarkStart w:id="32" w:name="_Toc106116315"/>
      <w:bookmarkStart w:id="33" w:name="_Toc22259"/>
      <w:bookmarkStart w:id="34" w:name="_Toc129874856"/>
      <w:bookmarkEnd w:id="31"/>
      <w:r>
        <w:t>3</w:t>
      </w:r>
      <w:r>
        <w:tab/>
        <w:t>Definitions of terms, symbols and abbreviations</w:t>
      </w:r>
      <w:bookmarkEnd w:id="32"/>
      <w:bookmarkEnd w:id="33"/>
      <w:bookmarkEnd w:id="34"/>
    </w:p>
    <w:p w14:paraId="73C49FCD" w14:textId="77777777" w:rsidR="00566127" w:rsidRDefault="0030522E">
      <w:pPr>
        <w:pStyle w:val="Guidance"/>
      </w:pPr>
      <w:r>
        <w:t>This clause and its three subclauses are mandatory. The contents shall be shown as "void" if the TS/TR does not define any terms, symbols, or abbreviations.</w:t>
      </w:r>
    </w:p>
    <w:p w14:paraId="593369EA" w14:textId="77777777" w:rsidR="00566127" w:rsidRDefault="0030522E">
      <w:pPr>
        <w:pStyle w:val="Heading2"/>
      </w:pPr>
      <w:bookmarkStart w:id="35" w:name="_Toc21747"/>
      <w:bookmarkStart w:id="36" w:name="_Toc106116316"/>
      <w:bookmarkStart w:id="37" w:name="_Toc129874857"/>
      <w:r>
        <w:t>3.1</w:t>
      </w:r>
      <w:r>
        <w:tab/>
        <w:t>Terms</w:t>
      </w:r>
      <w:bookmarkEnd w:id="35"/>
      <w:bookmarkEnd w:id="36"/>
      <w:bookmarkEnd w:id="37"/>
    </w:p>
    <w:p w14:paraId="24732C52" w14:textId="77777777" w:rsidR="00566127" w:rsidRDefault="0030522E">
      <w:r>
        <w:t>For the purposes of the present document, the terms given in 3GPP TR 21.905 [1] and the following apply. A term defined in the present document takes precedence over the definition of the same term, if any, in 3GPP TR 21.905 [1].</w:t>
      </w:r>
    </w:p>
    <w:p w14:paraId="7178185B" w14:textId="77777777" w:rsidR="00566127" w:rsidRDefault="0030522E">
      <w:pPr>
        <w:pStyle w:val="Guidance"/>
      </w:pPr>
      <w:r>
        <w:t>Definition format (Normal)</w:t>
      </w:r>
    </w:p>
    <w:p w14:paraId="274B61B5" w14:textId="77777777" w:rsidR="00566127" w:rsidRDefault="0030522E">
      <w:pPr>
        <w:pStyle w:val="Guidance"/>
      </w:pPr>
      <w:r>
        <w:rPr>
          <w:b/>
        </w:rPr>
        <w:t>&lt;defined term&gt;:</w:t>
      </w:r>
      <w:r>
        <w:t xml:space="preserve"> &lt;definition&gt;.</w:t>
      </w:r>
    </w:p>
    <w:p w14:paraId="11F01FF8" w14:textId="77777777" w:rsidR="00566127" w:rsidRDefault="0030522E">
      <w:r>
        <w:rPr>
          <w:b/>
        </w:rPr>
        <w:t>example:</w:t>
      </w:r>
      <w:r>
        <w:t xml:space="preserve"> text used to clarify abstract rules by applying them literally.</w:t>
      </w:r>
    </w:p>
    <w:p w14:paraId="44071DF2" w14:textId="77777777" w:rsidR="00566127" w:rsidRDefault="0030522E">
      <w:pPr>
        <w:pStyle w:val="Heading2"/>
      </w:pPr>
      <w:bookmarkStart w:id="38" w:name="_Toc19701"/>
      <w:bookmarkStart w:id="39" w:name="_Toc106116317"/>
      <w:bookmarkStart w:id="40" w:name="_Toc129874858"/>
      <w:r>
        <w:t>3.2</w:t>
      </w:r>
      <w:r>
        <w:tab/>
        <w:t>Symbols</w:t>
      </w:r>
      <w:bookmarkEnd w:id="38"/>
      <w:bookmarkEnd w:id="39"/>
      <w:bookmarkEnd w:id="40"/>
    </w:p>
    <w:p w14:paraId="6014B73C" w14:textId="77777777" w:rsidR="00566127" w:rsidRDefault="0030522E">
      <w:pPr>
        <w:keepNext/>
      </w:pPr>
      <w:r>
        <w:t>For the purposes of the present document, the following symbols apply:</w:t>
      </w:r>
    </w:p>
    <w:p w14:paraId="15C66F56" w14:textId="77777777" w:rsidR="00566127" w:rsidRDefault="0030522E">
      <w:pPr>
        <w:pStyle w:val="Guidance"/>
      </w:pPr>
      <w:r>
        <w:t>Symbol format (EW)</w:t>
      </w:r>
    </w:p>
    <w:p w14:paraId="78A9F75A" w14:textId="77777777" w:rsidR="00566127" w:rsidRDefault="0030522E">
      <w:pPr>
        <w:pStyle w:val="EW"/>
      </w:pPr>
      <w:r>
        <w:t>&lt;symbol&gt;</w:t>
      </w:r>
      <w:r>
        <w:tab/>
        <w:t>&lt;Explanation&gt;</w:t>
      </w:r>
    </w:p>
    <w:p w14:paraId="2B8331FB" w14:textId="77777777" w:rsidR="00566127" w:rsidRDefault="00566127">
      <w:pPr>
        <w:pStyle w:val="EW"/>
      </w:pPr>
    </w:p>
    <w:p w14:paraId="63212E71" w14:textId="77777777" w:rsidR="00566127" w:rsidRDefault="0030522E">
      <w:pPr>
        <w:pStyle w:val="Heading2"/>
      </w:pPr>
      <w:bookmarkStart w:id="41" w:name="_Toc106116318"/>
      <w:bookmarkStart w:id="42" w:name="_Toc20571"/>
      <w:bookmarkStart w:id="43" w:name="_Toc129874859"/>
      <w:r>
        <w:t>3.3</w:t>
      </w:r>
      <w:r>
        <w:tab/>
        <w:t>Abbreviations</w:t>
      </w:r>
      <w:bookmarkEnd w:id="41"/>
      <w:bookmarkEnd w:id="42"/>
      <w:bookmarkEnd w:id="43"/>
    </w:p>
    <w:p w14:paraId="0AFF911A" w14:textId="77777777" w:rsidR="00566127" w:rsidRDefault="0030522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96E4314" w14:textId="77777777" w:rsidR="00566127" w:rsidRDefault="0030522E">
      <w:pPr>
        <w:pStyle w:val="Guidance"/>
        <w:keepNext/>
      </w:pPr>
      <w:r>
        <w:t>Abbreviation format (EW)</w:t>
      </w:r>
    </w:p>
    <w:p w14:paraId="66100552" w14:textId="77777777" w:rsidR="00566127" w:rsidRDefault="0030522E">
      <w:pPr>
        <w:pStyle w:val="EW"/>
      </w:pPr>
      <w:r>
        <w:t>&lt;ABBREVIATION&gt;</w:t>
      </w:r>
      <w:r>
        <w:tab/>
        <w:t>&lt;Expansion&gt;</w:t>
      </w:r>
    </w:p>
    <w:p w14:paraId="0FA8F754" w14:textId="77777777" w:rsidR="00566127" w:rsidRDefault="00566127">
      <w:pPr>
        <w:pStyle w:val="EW"/>
      </w:pPr>
    </w:p>
    <w:p w14:paraId="60251181" w14:textId="77777777" w:rsidR="00566127" w:rsidRDefault="0030522E">
      <w:pPr>
        <w:pStyle w:val="Heading1"/>
        <w:rPr>
          <w:rFonts w:eastAsia="SimSun"/>
          <w:lang w:val="en-US" w:eastAsia="zh-CN"/>
        </w:rPr>
      </w:pPr>
      <w:bookmarkStart w:id="44" w:name="clause4"/>
      <w:bookmarkStart w:id="45" w:name="_Toc32663"/>
      <w:bookmarkStart w:id="46" w:name="_Toc106116319"/>
      <w:bookmarkStart w:id="47" w:name="_Toc129874860"/>
      <w:bookmarkEnd w:id="44"/>
      <w:r>
        <w:t>4</w:t>
      </w:r>
      <w:r>
        <w:tab/>
      </w:r>
      <w:r>
        <w:rPr>
          <w:rFonts w:eastAsia="SimSun" w:hint="eastAsia"/>
          <w:lang w:val="en-US" w:eastAsia="zh-CN"/>
        </w:rPr>
        <w:t>Overview</w:t>
      </w:r>
      <w:bookmarkEnd w:id="45"/>
      <w:bookmarkEnd w:id="46"/>
      <w:bookmarkEnd w:id="47"/>
    </w:p>
    <w:p w14:paraId="091D605A" w14:textId="77777777" w:rsidR="00566127" w:rsidRPr="002A120A" w:rsidRDefault="0030522E" w:rsidP="002A120A">
      <w:pPr>
        <w:pStyle w:val="Guidance"/>
        <w:keepNext/>
        <w:widowControl w:val="0"/>
        <w:numPr>
          <w:ilvl w:val="0"/>
          <w:numId w:val="11"/>
        </w:numPr>
        <w:tabs>
          <w:tab w:val="clear" w:pos="312"/>
        </w:tabs>
        <w:rPr>
          <w:lang w:eastAsia="zh-CN"/>
        </w:rPr>
      </w:pPr>
      <w:r>
        <w:t xml:space="preserve">Clauses under this clause shall document the </w:t>
      </w:r>
      <w:r w:rsidR="00566127" w:rsidRPr="002A120A">
        <w:rPr>
          <w:lang w:val="en-US" w:eastAsia="zh-CN"/>
        </w:rPr>
        <w:t>functionalities</w:t>
      </w:r>
      <w:r>
        <w:t xml:space="preserve"> of the</w:t>
      </w:r>
      <w:r w:rsidR="00566127" w:rsidRPr="002A120A">
        <w:rPr>
          <w:lang w:val="en-US" w:eastAsia="zh-CN"/>
        </w:rPr>
        <w:t xml:space="preserve"> </w:t>
      </w:r>
      <w:r>
        <w:rPr>
          <w:rFonts w:hint="eastAsia"/>
        </w:rPr>
        <w:t>Network Slice Capability Exposure for Application Layer Enablement</w:t>
      </w:r>
      <w:r w:rsidR="00566127" w:rsidRPr="002A120A">
        <w:rPr>
          <w:lang w:val="en-US" w:eastAsia="zh-CN"/>
        </w:rPr>
        <w:t>.</w:t>
      </w:r>
      <w:bookmarkStart w:id="48" w:name="_Toc106116320"/>
      <w:bookmarkStart w:id="49" w:name="_Toc4744"/>
    </w:p>
    <w:p w14:paraId="4706120B" w14:textId="77777777" w:rsidR="00566127" w:rsidRDefault="0030522E">
      <w:pPr>
        <w:pStyle w:val="Heading2"/>
        <w:widowControl w:val="0"/>
      </w:pPr>
      <w:bookmarkStart w:id="50" w:name="_Toc129874861"/>
      <w:r>
        <w:t>4.1</w:t>
      </w:r>
      <w:r>
        <w:tab/>
      </w:r>
      <w:r>
        <w:rPr>
          <w:rFonts w:eastAsiaTheme="minorEastAsia" w:hint="eastAsia"/>
          <w:lang w:eastAsia="zh-CN"/>
        </w:rPr>
        <w:t>R</w:t>
      </w:r>
      <w:r>
        <w:t>egistration</w:t>
      </w:r>
      <w:bookmarkEnd w:id="50"/>
    </w:p>
    <w:p w14:paraId="4EEF166C" w14:textId="77777777" w:rsidR="00566127" w:rsidRDefault="0030522E">
      <w:r>
        <w:t xml:space="preserve">This functionality enables the VAL server to become a recognized user of </w:t>
      </w:r>
      <w:r>
        <w:rPr>
          <w:rFonts w:hint="eastAsia"/>
        </w:rPr>
        <w:t>CAPIF</w:t>
      </w:r>
      <w:r>
        <w:t>. VAL server registration procedures are specified in clause 9.2.</w:t>
      </w:r>
    </w:p>
    <w:p w14:paraId="453C12B0" w14:textId="77777777" w:rsidR="00566127" w:rsidRDefault="0030522E">
      <w:pPr>
        <w:pStyle w:val="Heading2"/>
      </w:pPr>
      <w:bookmarkStart w:id="51" w:name="_Toc129874862"/>
      <w:r>
        <w:lastRenderedPageBreak/>
        <w:t>4.</w:t>
      </w:r>
      <w:r>
        <w:rPr>
          <w:rFonts w:eastAsiaTheme="minorEastAsia" w:hint="eastAsia"/>
          <w:lang w:eastAsia="zh-CN"/>
        </w:rPr>
        <w:t>2</w:t>
      </w:r>
      <w:r>
        <w:tab/>
        <w:t>Slice API configuration and translation</w:t>
      </w:r>
      <w:bookmarkEnd w:id="51"/>
      <w:r>
        <w:t xml:space="preserve"> </w:t>
      </w:r>
    </w:p>
    <w:p w14:paraId="2CA5C188" w14:textId="77777777" w:rsidR="00566127" w:rsidRDefault="0030522E">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6DFE3ED8" w14:textId="77777777" w:rsidR="00566127" w:rsidRDefault="0030522E">
      <w:pPr>
        <w:pStyle w:val="Heading2"/>
      </w:pPr>
      <w:bookmarkStart w:id="52" w:name="_Toc129874863"/>
      <w:r>
        <w:t>4.</w:t>
      </w:r>
      <w:r>
        <w:rPr>
          <w:rFonts w:eastAsiaTheme="minorEastAsia" w:hint="eastAsia"/>
          <w:lang w:eastAsia="zh-CN"/>
        </w:rPr>
        <w:t>3</w:t>
      </w:r>
      <w:r>
        <w:tab/>
        <w:t>Application layer network slice lifecycle management</w:t>
      </w:r>
      <w:bookmarkEnd w:id="52"/>
    </w:p>
    <w:p w14:paraId="4DBDC666" w14:textId="77777777" w:rsidR="00566127" w:rsidRDefault="0030522E">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0471207C" w14:textId="77777777" w:rsidR="00566127" w:rsidRDefault="0030522E">
      <w:pPr>
        <w:pStyle w:val="Heading2"/>
        <w:rPr>
          <w:lang w:val="en-US"/>
        </w:rPr>
      </w:pPr>
      <w:bookmarkStart w:id="53" w:name="_Toc129874864"/>
      <w:r>
        <w:rPr>
          <w:lang w:val="en-US"/>
        </w:rPr>
        <w:t>4.</w:t>
      </w:r>
      <w:r>
        <w:rPr>
          <w:rFonts w:eastAsiaTheme="minorEastAsia" w:hint="eastAsia"/>
          <w:lang w:val="en-US" w:eastAsia="zh-CN"/>
        </w:rPr>
        <w:t>4</w:t>
      </w:r>
      <w:r>
        <w:rPr>
          <w:lang w:val="en-US"/>
        </w:rPr>
        <w:tab/>
      </w:r>
      <w:r>
        <w:rPr>
          <w:rFonts w:hint="eastAsia"/>
          <w:lang w:val="en-US" w:eastAsia="zh-CN"/>
        </w:rPr>
        <w:t>Network slice optimization based on AF policy</w:t>
      </w:r>
      <w:bookmarkEnd w:id="53"/>
    </w:p>
    <w:p w14:paraId="02F7D7F8" w14:textId="77777777" w:rsidR="00566127" w:rsidRDefault="0030522E">
      <w:pPr>
        <w:rPr>
          <w:lang w:val="en-US"/>
        </w:rPr>
      </w:pPr>
      <w:r>
        <w:rPr>
          <w:lang w:val="en-US" w:eastAsia="zh-CN"/>
        </w:rPr>
        <w:t>Network slice optimization based on AF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Network slice optimization based on AF policy</w:t>
      </w:r>
      <w:r>
        <w:t xml:space="preserve"> procedures are specified in clause </w:t>
      </w:r>
      <w:r>
        <w:rPr>
          <w:rFonts w:eastAsiaTheme="minorEastAsia" w:hint="eastAsia"/>
          <w:lang w:eastAsia="zh-CN"/>
        </w:rPr>
        <w:t>9</w:t>
      </w:r>
      <w:r>
        <w:t>.</w:t>
      </w:r>
      <w:r>
        <w:rPr>
          <w:rFonts w:eastAsiaTheme="minorEastAsia" w:hint="eastAsia"/>
          <w:lang w:eastAsia="zh-CN"/>
        </w:rPr>
        <w:t>5</w:t>
      </w:r>
    </w:p>
    <w:p w14:paraId="7924EAEE" w14:textId="77777777" w:rsidR="00566127" w:rsidRDefault="0030522E">
      <w:pPr>
        <w:pStyle w:val="Heading2"/>
      </w:pPr>
      <w:bookmarkStart w:id="54" w:name="_Toc129874865"/>
      <w:r>
        <w:t>4</w:t>
      </w:r>
      <w:r>
        <w:rPr>
          <w:lang w:val="en-US"/>
        </w:rPr>
        <w:t>.</w:t>
      </w:r>
      <w:r>
        <w:rPr>
          <w:rFonts w:eastAsiaTheme="minorEastAsia" w:hint="eastAsia"/>
          <w:lang w:eastAsia="zh-CN"/>
        </w:rPr>
        <w:t>5</w:t>
      </w:r>
      <w:r>
        <w:tab/>
        <w:t>Discovery of management service exposure</w:t>
      </w:r>
      <w:bookmarkEnd w:id="54"/>
    </w:p>
    <w:p w14:paraId="1855A241" w14:textId="77777777" w:rsidR="00566127" w:rsidRDefault="0030522E">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283E507C" w14:textId="77777777" w:rsidR="00566127" w:rsidRDefault="0030522E">
      <w:r>
        <w:t xml:space="preserve">- </w:t>
      </w:r>
      <w:r>
        <w:rPr>
          <w:rFonts w:eastAsiaTheme="minorEastAsia" w:hint="eastAsia"/>
          <w:lang w:eastAsia="zh-CN"/>
        </w:rPr>
        <w:t>D</w:t>
      </w:r>
      <w:r>
        <w:t>iscovery of management service capabilities and related permissions (e.g. permitted CRUD operations) based on VAL server request</w:t>
      </w:r>
    </w:p>
    <w:p w14:paraId="79A279B6" w14:textId="77777777" w:rsidR="00566127" w:rsidRDefault="0030522E" w:rsidP="002A120A">
      <w:pPr>
        <w:widowControl w:val="0"/>
        <w:numPr>
          <w:ilvl w:val="255"/>
          <w:numId w:val="0"/>
        </w:numPr>
        <w:rPr>
          <w:rFonts w:eastAsiaTheme="minorEastAsia"/>
          <w:lang w:eastAsia="zh-CN"/>
        </w:rPr>
      </w:pPr>
      <w:r>
        <w:t xml:space="preserve">- </w:t>
      </w:r>
      <w:r>
        <w:rPr>
          <w:rFonts w:eastAsiaTheme="minorEastAsia" w:hint="eastAsia"/>
          <w:lang w:eastAsia="zh-CN"/>
        </w:rPr>
        <w:t>D</w:t>
      </w:r>
      <w:r>
        <w:t>iscovery and exposure of new or modified management service capabilities based on changes at OAM.</w:t>
      </w:r>
    </w:p>
    <w:p w14:paraId="6924450F" w14:textId="77777777" w:rsidR="00566127" w:rsidRDefault="0030522E">
      <w:pPr>
        <w:pStyle w:val="Heading2"/>
        <w:widowControl w:val="0"/>
      </w:pPr>
      <w:bookmarkStart w:id="55" w:name="_Toc129874866"/>
      <w:r>
        <w:rPr>
          <w:rFonts w:eastAsiaTheme="minorEastAsia" w:hint="eastAsia"/>
          <w:lang w:eastAsia="zh-CN"/>
        </w:rPr>
        <w:t>4.6</w:t>
      </w:r>
      <w:r>
        <w:rPr>
          <w:rFonts w:eastAsiaTheme="minorEastAsia" w:hint="eastAsia"/>
          <w:lang w:eastAsia="zh-CN"/>
        </w:rPr>
        <w:tab/>
      </w:r>
      <w:r>
        <w:t>Network slice performance and analytics monitoring</w:t>
      </w:r>
      <w:bookmarkEnd w:id="55"/>
    </w:p>
    <w:p w14:paraId="2F7A39BA" w14:textId="77777777" w:rsidR="00566127" w:rsidRDefault="0030522E">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7F054FE9" w14:textId="77777777" w:rsidR="00566127" w:rsidRDefault="0030522E">
      <w:pPr>
        <w:pStyle w:val="Heading2"/>
        <w:rPr>
          <w:rFonts w:eastAsiaTheme="minorEastAsia"/>
        </w:rPr>
      </w:pPr>
      <w:bookmarkStart w:id="56" w:name="_Toc129874867"/>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56"/>
    </w:p>
    <w:p w14:paraId="09D79875" w14:textId="77777777" w:rsidR="00566127" w:rsidRDefault="0030522E">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p>
    <w:p w14:paraId="2F0068E4" w14:textId="77777777" w:rsidR="00566127" w:rsidRDefault="0030522E">
      <w:pPr>
        <w:pStyle w:val="Heading2"/>
        <w:rPr>
          <w:bCs/>
        </w:rPr>
      </w:pPr>
      <w:bookmarkStart w:id="57" w:name="_Toc129874868"/>
      <w:r>
        <w:rPr>
          <w:bCs/>
        </w:rPr>
        <w:t>4.</w:t>
      </w:r>
      <w:r>
        <w:rPr>
          <w:rFonts w:eastAsiaTheme="minorEastAsia" w:hint="eastAsia"/>
          <w:bCs/>
          <w:lang w:eastAsia="zh-CN"/>
        </w:rPr>
        <w:t>8</w:t>
      </w:r>
      <w:r>
        <w:rPr>
          <w:bCs/>
        </w:rPr>
        <w:tab/>
        <w:t>Predictive slice modification in edge based NSCE deployments</w:t>
      </w:r>
      <w:bookmarkEnd w:id="57"/>
    </w:p>
    <w:p w14:paraId="3DC4C8FF" w14:textId="77777777" w:rsidR="00566127" w:rsidRDefault="0030522E">
      <w:pPr>
        <w:jc w:val="both"/>
        <w:rPr>
          <w:rFonts w:eastAsia="DengXia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p>
    <w:p w14:paraId="415FB421" w14:textId="77777777" w:rsidR="00566127" w:rsidRDefault="0030522E">
      <w:pPr>
        <w:pStyle w:val="Heading2"/>
        <w:rPr>
          <w:rFonts w:eastAsiaTheme="minorEastAsia"/>
          <w:lang w:eastAsia="zh-CN"/>
        </w:rPr>
      </w:pPr>
      <w:bookmarkStart w:id="58" w:name="_Toc129874869"/>
      <w:r>
        <w:rPr>
          <w:rFonts w:eastAsiaTheme="minorEastAsia"/>
          <w:lang w:eastAsia="zh-CN"/>
        </w:rPr>
        <w:lastRenderedPageBreak/>
        <w:t>4.9</w:t>
      </w:r>
      <w:r>
        <w:rPr>
          <w:rFonts w:eastAsiaTheme="minorEastAsia"/>
          <w:lang w:eastAsia="zh-CN"/>
        </w:rPr>
        <w:tab/>
        <w:t>Multiple slices coordinated resource optimization</w:t>
      </w:r>
      <w:bookmarkEnd w:id="58"/>
    </w:p>
    <w:p w14:paraId="0F8E397F" w14:textId="77777777" w:rsidR="00566127" w:rsidRDefault="0030522E">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5E407901" w14:textId="77777777" w:rsidR="00566127" w:rsidRDefault="0030522E">
      <w:pPr>
        <w:pStyle w:val="Heading2"/>
      </w:pPr>
      <w:bookmarkStart w:id="59" w:name="_Toc129874870"/>
      <w:r>
        <w:t>4.x</w:t>
      </w:r>
      <w:r>
        <w:tab/>
        <w:t>&lt;</w:t>
      </w:r>
      <w:r>
        <w:rPr>
          <w:rFonts w:eastAsia="SimSun" w:hint="eastAsia"/>
          <w:lang w:val="en-US" w:eastAsia="zh-CN"/>
        </w:rPr>
        <w:t>Functionality</w:t>
      </w:r>
      <w:r>
        <w:t>&gt;</w:t>
      </w:r>
      <w:bookmarkEnd w:id="48"/>
      <w:bookmarkEnd w:id="49"/>
      <w:bookmarkEnd w:id="59"/>
    </w:p>
    <w:p w14:paraId="6A6EFA38" w14:textId="77777777" w:rsidR="00566127" w:rsidRDefault="0030522E">
      <w:pPr>
        <w:pStyle w:val="Guidance"/>
        <w:keepNext/>
      </w:pPr>
      <w:r>
        <w:t xml:space="preserve">Add a copy of this clause for each </w:t>
      </w:r>
      <w:r>
        <w:rPr>
          <w:rFonts w:eastAsia="SimSun" w:hint="eastAsia"/>
          <w:lang w:val="en-US" w:eastAsia="zh-CN"/>
        </w:rPr>
        <w:t>functionality</w:t>
      </w:r>
      <w:r>
        <w:t>, adding a title and description.</w:t>
      </w:r>
    </w:p>
    <w:p w14:paraId="3E8234E6" w14:textId="77777777" w:rsidR="00566127" w:rsidRDefault="0030522E">
      <w:pPr>
        <w:pStyle w:val="Heading1"/>
        <w:rPr>
          <w:rFonts w:eastAsiaTheme="minorEastAsia"/>
          <w:lang w:eastAsia="zh-CN"/>
        </w:rPr>
      </w:pPr>
      <w:bookmarkStart w:id="60" w:name="_Toc106116321"/>
      <w:bookmarkStart w:id="61" w:name="_Toc20728"/>
      <w:bookmarkStart w:id="62" w:name="_Toc129874871"/>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60"/>
      <w:r>
        <w:rPr>
          <w:rFonts w:eastAsia="SimSun"/>
          <w:lang w:val="en-US" w:eastAsia="zh-CN"/>
        </w:rPr>
        <w:t>ALE</w:t>
      </w:r>
      <w:bookmarkEnd w:id="61"/>
      <w:bookmarkEnd w:id="62"/>
    </w:p>
    <w:p w14:paraId="24342D61" w14:textId="77777777" w:rsidR="00566127" w:rsidRDefault="0030522E">
      <w: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NSCALE,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00BDA335" w14:textId="77777777" w:rsidR="00566127" w:rsidRDefault="0030522E">
      <w:pPr>
        <w:pStyle w:val="B1"/>
      </w:pPr>
      <w:r>
        <w:t>-</w:t>
      </w:r>
      <w:r>
        <w:tab/>
        <w:t>deployed by NOP / MNO.</w:t>
      </w:r>
    </w:p>
    <w:p w14:paraId="062AC7E1" w14:textId="77777777" w:rsidR="00566127" w:rsidRDefault="0030522E">
      <w:pPr>
        <w:pStyle w:val="B1"/>
      </w:pPr>
      <w:r>
        <w:t>-</w:t>
      </w:r>
      <w:r>
        <w:tab/>
        <w:t xml:space="preserve">deployed by an Edge / Cloud Provider. In this case, it is assumed that the NSCE server is acting as an authorized AF/AS. </w:t>
      </w:r>
    </w:p>
    <w:p w14:paraId="3242A8E1" w14:textId="77777777" w:rsidR="00566127" w:rsidRDefault="0030522E">
      <w:pPr>
        <w:pStyle w:val="B1"/>
      </w:pPr>
      <w:r>
        <w:t>-</w:t>
      </w:r>
      <w:r>
        <w:tab/>
        <w:t>deployed by a vertical industry, which can be the end slice customer.</w:t>
      </w:r>
    </w:p>
    <w:p w14:paraId="4255902B" w14:textId="77777777" w:rsidR="00566127" w:rsidRDefault="0030522E">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6788A6A9" w14:textId="77777777" w:rsidR="00566127" w:rsidRDefault="0030522E">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006E8C3F" w14:textId="77777777" w:rsidR="00566127" w:rsidRDefault="0030522E">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2C07011D" w14:textId="77777777" w:rsidR="00566127" w:rsidRDefault="0030522E">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3C2802B" w14:textId="77777777" w:rsidR="00566127" w:rsidRDefault="0030522E">
      <w:pPr>
        <w:pStyle w:val="TH"/>
      </w:pPr>
      <w:r>
        <w:rPr>
          <w:noProof/>
          <w:lang w:val="en-US" w:eastAsia="zh-CN"/>
        </w:rPr>
        <w:lastRenderedPageBreak/>
        <w:drawing>
          <wp:inline distT="0" distB="0" distL="0" distR="0" wp14:anchorId="4EE1D961" wp14:editId="495D323C">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77BBAD4C" w14:textId="77777777" w:rsidR="00566127" w:rsidRDefault="0030522E">
      <w:pPr>
        <w:pStyle w:val="TF"/>
        <w:keepNext/>
        <w:rPr>
          <w:rFonts w:eastAsiaTheme="minorEastAsia"/>
          <w:lang w:eastAsia="zh-CN"/>
        </w:rPr>
      </w:pPr>
      <w:r>
        <w:t>Figure 5-1: Business relationships</w:t>
      </w:r>
    </w:p>
    <w:p w14:paraId="75F44397" w14:textId="77777777" w:rsidR="00566127" w:rsidRDefault="0030522E">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36D1ED92" w14:textId="77777777" w:rsidR="00566127" w:rsidRDefault="0030522E">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2E93BB4E" w14:textId="77777777" w:rsidR="00566127" w:rsidRDefault="0030522E">
      <w:pPr>
        <w:pStyle w:val="Heading1"/>
        <w:rPr>
          <w:rFonts w:eastAsia="SimSun"/>
          <w:lang w:val="en-US" w:eastAsia="zh-CN"/>
        </w:rPr>
      </w:pPr>
      <w:bookmarkStart w:id="63" w:name="_Toc25681"/>
      <w:bookmarkStart w:id="64" w:name="_Toc106116322"/>
      <w:bookmarkStart w:id="65" w:name="_Toc129874872"/>
      <w:r>
        <w:rPr>
          <w:rFonts w:eastAsia="SimSun"/>
          <w:lang w:val="en-US" w:eastAsia="zh-CN"/>
        </w:rPr>
        <w:t>6</w:t>
      </w:r>
      <w:r>
        <w:tab/>
      </w:r>
      <w:r>
        <w:rPr>
          <w:lang w:val="en-IN"/>
        </w:rPr>
        <w:t>Architectural requirements</w:t>
      </w:r>
      <w:bookmarkEnd w:id="63"/>
      <w:bookmarkEnd w:id="64"/>
      <w:bookmarkEnd w:id="65"/>
      <w:r>
        <w:rPr>
          <w:rFonts w:eastAsia="SimSun" w:hint="eastAsia"/>
          <w:lang w:val="en-US" w:eastAsia="zh-CN"/>
        </w:rPr>
        <w:t xml:space="preserve"> </w:t>
      </w:r>
    </w:p>
    <w:p w14:paraId="74855AD3" w14:textId="77777777" w:rsidR="00566127" w:rsidRDefault="0030522E">
      <w:pPr>
        <w:pStyle w:val="Guidance"/>
        <w:keepNext/>
      </w:pPr>
      <w:r>
        <w:t>Clauses under this clause shall document the architectural requirements for the architecture.</w:t>
      </w:r>
    </w:p>
    <w:p w14:paraId="3AFA5966" w14:textId="77777777" w:rsidR="00566127" w:rsidRDefault="0030522E">
      <w:pPr>
        <w:pStyle w:val="Heading2"/>
        <w:rPr>
          <w:rFonts w:eastAsia="SimSun"/>
          <w:lang w:val="en-US" w:eastAsia="zh-CN"/>
        </w:rPr>
      </w:pPr>
      <w:bookmarkStart w:id="66" w:name="_Toc24826"/>
      <w:bookmarkStart w:id="67" w:name="_Toc106116324"/>
      <w:bookmarkStart w:id="68" w:name="_Toc129874873"/>
      <w:r>
        <w:rPr>
          <w:rFonts w:eastAsia="SimSun"/>
          <w:lang w:val="en-US" w:eastAsia="zh-CN"/>
        </w:rPr>
        <w:t>6.1</w:t>
      </w:r>
      <w:r>
        <w:rPr>
          <w:rFonts w:eastAsia="SimSun"/>
          <w:lang w:val="en-US" w:eastAsia="zh-CN"/>
        </w:rPr>
        <w:tab/>
        <w:t>General Description</w:t>
      </w:r>
      <w:bookmarkEnd w:id="66"/>
      <w:bookmarkEnd w:id="67"/>
      <w:bookmarkEnd w:id="68"/>
    </w:p>
    <w:p w14:paraId="31446490" w14:textId="77777777" w:rsidR="00566127" w:rsidRDefault="0030522E">
      <w:bookmarkStart w:id="69" w:name="_Toc7887"/>
      <w:bookmarkStart w:id="70" w:name="_Toc106116325"/>
      <w:r>
        <w:t>The following clauses specify the requirements for network slice capability enablement services for application layers.</w:t>
      </w:r>
    </w:p>
    <w:p w14:paraId="27D2BF3B" w14:textId="77777777" w:rsidR="00566127" w:rsidRDefault="0030522E">
      <w:pPr>
        <w:pStyle w:val="Heading2"/>
        <w:rPr>
          <w:bCs/>
        </w:rPr>
      </w:pPr>
      <w:bookmarkStart w:id="71" w:name="_Toc129874874"/>
      <w:r>
        <w:rPr>
          <w:bCs/>
        </w:rPr>
        <w:t>6.</w:t>
      </w:r>
      <w:r>
        <w:rPr>
          <w:rFonts w:eastAsiaTheme="minorEastAsia" w:hint="eastAsia"/>
          <w:bCs/>
          <w:lang w:eastAsia="zh-CN"/>
        </w:rPr>
        <w:t>2</w:t>
      </w:r>
      <w:r>
        <w:rPr>
          <w:bCs/>
        </w:rPr>
        <w:tab/>
        <w:t>General requirements</w:t>
      </w:r>
      <w:bookmarkEnd w:id="71"/>
    </w:p>
    <w:p w14:paraId="5AFF08E2" w14:textId="77777777" w:rsidR="00566127" w:rsidRDefault="0030522E">
      <w:r>
        <w:t>[AR-6.</w:t>
      </w:r>
      <w:r>
        <w:rPr>
          <w:rFonts w:eastAsiaTheme="minorEastAsia" w:hint="eastAsia"/>
          <w:lang w:eastAsia="zh-CN"/>
        </w:rPr>
        <w:t>2</w:t>
      </w:r>
      <w:r>
        <w:t>-1] The NSCE architecture shall support the NSCE server to communicate with the VAL server with one or more applications.</w:t>
      </w:r>
    </w:p>
    <w:p w14:paraId="0504A6C3" w14:textId="77777777" w:rsidR="00566127" w:rsidRDefault="0030522E">
      <w:r>
        <w:t>[AR-6.</w:t>
      </w:r>
      <w:r>
        <w:rPr>
          <w:rFonts w:eastAsiaTheme="minorEastAsia" w:hint="eastAsia"/>
          <w:lang w:eastAsia="zh-CN"/>
        </w:rPr>
        <w:t>2</w:t>
      </w:r>
      <w:r>
        <w:t>-2] The NSCE architecture shall support the NSCE server to communicate with one or more VAL servers.</w:t>
      </w:r>
    </w:p>
    <w:p w14:paraId="1E7E4675" w14:textId="77777777" w:rsidR="00566127" w:rsidRDefault="0030522E">
      <w:pPr>
        <w:rPr>
          <w:rFonts w:eastAsiaTheme="minorEastAsia"/>
          <w:lang w:eastAsia="zh-CN"/>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14:paraId="6D61B225" w14:textId="77777777" w:rsidR="00566127" w:rsidRDefault="0030522E">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57FC25C2" w14:textId="77777777" w:rsidR="00566127" w:rsidRDefault="0030522E">
      <w:pPr>
        <w:pStyle w:val="Heading2"/>
        <w:rPr>
          <w:rFonts w:cs="Arial"/>
          <w:bCs/>
          <w:szCs w:val="32"/>
        </w:rPr>
      </w:pPr>
      <w:bookmarkStart w:id="72" w:name="_Toc129874875"/>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72"/>
    </w:p>
    <w:p w14:paraId="7F41681A" w14:textId="77777777" w:rsidR="00566127" w:rsidRDefault="0030522E">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0B43AB7A" w14:textId="77777777" w:rsidR="00566127" w:rsidRDefault="0030522E">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3E162EE1" w14:textId="77777777" w:rsidR="00566127" w:rsidRDefault="0030522E">
      <w:r>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7411331E" w14:textId="77777777" w:rsidR="00566127" w:rsidRDefault="0030522E" w:rsidP="002A120A">
      <w:pPr>
        <w:pStyle w:val="Heading2"/>
        <w:widowControl w:val="0"/>
        <w:rPr>
          <w:rFonts w:eastAsia="SimSun"/>
          <w:lang w:val="en-US" w:eastAsia="zh-CN"/>
        </w:rPr>
      </w:pPr>
      <w:bookmarkStart w:id="73" w:name="_Toc129874876"/>
      <w:r>
        <w:rPr>
          <w:rFonts w:eastAsia="SimSun" w:hint="eastAsia"/>
          <w:lang w:val="en-US" w:eastAsia="zh-CN"/>
        </w:rPr>
        <w:lastRenderedPageBreak/>
        <w:t>6.4</w:t>
      </w:r>
      <w:r>
        <w:rPr>
          <w:rFonts w:eastAsia="SimSun" w:hint="eastAsia"/>
          <w:lang w:val="en-US" w:eastAsia="zh-CN"/>
        </w:rPr>
        <w:tab/>
      </w:r>
      <w:r>
        <w:rPr>
          <w:rFonts w:eastAsia="SimSun" w:hint="eastAsia"/>
          <w:lang w:val="en-US" w:eastAsia="zh-CN"/>
        </w:rPr>
        <w:tab/>
        <w:t>Performance data retrieval requirement</w:t>
      </w:r>
      <w:bookmarkEnd w:id="73"/>
    </w:p>
    <w:p w14:paraId="52E30DBE" w14:textId="77777777" w:rsidR="00566127" w:rsidRDefault="0030522E">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6B931800" w14:textId="77777777" w:rsidR="00566127" w:rsidRDefault="0030522E" w:rsidP="002A120A">
      <w:pPr>
        <w:pStyle w:val="Heading2"/>
      </w:pPr>
      <w:bookmarkStart w:id="74" w:name="_Toc129874877"/>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74"/>
    </w:p>
    <w:p w14:paraId="050C9A03" w14:textId="77777777" w:rsidR="00566127" w:rsidRDefault="0030522E">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4F7D08AE" w14:textId="77777777" w:rsidR="00566127" w:rsidRDefault="0030522E">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0AC2DFC5" w14:textId="77777777" w:rsidR="00566127" w:rsidRPr="002A120A" w:rsidRDefault="00566127">
      <w:pPr>
        <w:pStyle w:val="Heading2"/>
      </w:pPr>
      <w:bookmarkStart w:id="75" w:name="_Toc129874878"/>
      <w:r w:rsidRPr="002A120A">
        <w:t>6.6</w:t>
      </w:r>
      <w:r w:rsidRPr="002A120A">
        <w:tab/>
        <w:t>Network slice configuration and translation requirement</w:t>
      </w:r>
      <w:bookmarkEnd w:id="75"/>
    </w:p>
    <w:p w14:paraId="710F32E6" w14:textId="77777777" w:rsidR="00566127" w:rsidRDefault="0030522E">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6F209371" w14:textId="77777777" w:rsidR="00566127" w:rsidRDefault="0030522E">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4FC559D9" w14:textId="77777777" w:rsidR="00566127" w:rsidRDefault="0030522E">
      <w:pPr>
        <w:pStyle w:val="Heading2"/>
        <w:rPr>
          <w:bCs/>
        </w:rPr>
      </w:pPr>
      <w:bookmarkStart w:id="76" w:name="_Toc129874879"/>
      <w:r>
        <w:rPr>
          <w:bCs/>
        </w:rPr>
        <w:t>6.</w:t>
      </w:r>
      <w:r>
        <w:rPr>
          <w:rFonts w:eastAsiaTheme="minorEastAsia" w:hint="eastAsia"/>
          <w:bCs/>
          <w:lang w:eastAsia="zh-CN"/>
        </w:rPr>
        <w:t>7</w:t>
      </w:r>
      <w:r>
        <w:rPr>
          <w:bCs/>
        </w:rPr>
        <w:tab/>
        <w:t>Multiple slices combined management requirement</w:t>
      </w:r>
      <w:bookmarkEnd w:id="76"/>
    </w:p>
    <w:p w14:paraId="6114C727" w14:textId="77777777" w:rsidR="00566127" w:rsidRDefault="0030522E">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7528FD87" w14:textId="77777777" w:rsidR="00566127" w:rsidRDefault="0030522E">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4093267E" w14:textId="77777777" w:rsidR="00566127" w:rsidRDefault="0030522E">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683892C0" w14:textId="77777777" w:rsidR="00566127" w:rsidRPr="002A120A" w:rsidRDefault="00566127">
      <w:pPr>
        <w:pStyle w:val="Heading2"/>
      </w:pPr>
      <w:bookmarkStart w:id="77" w:name="_Toc129874880"/>
      <w:r w:rsidRPr="002A120A">
        <w:t>6.8</w:t>
      </w:r>
      <w:r w:rsidRPr="002A120A">
        <w:tab/>
        <w:t>Security requirements</w:t>
      </w:r>
      <w:bookmarkEnd w:id="77"/>
    </w:p>
    <w:p w14:paraId="5D62CDEE" w14:textId="77777777" w:rsidR="00566127" w:rsidRDefault="0030522E">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3282F8CE" w14:textId="77777777" w:rsidR="00566127" w:rsidRDefault="0030522E">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658FCC67" w14:textId="77777777" w:rsidR="00566127" w:rsidRDefault="0030522E">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58A175E4" w14:textId="77777777" w:rsidR="00566127" w:rsidRDefault="0030522E">
      <w:pPr>
        <w:pStyle w:val="Heading2"/>
      </w:pPr>
      <w:bookmarkStart w:id="78" w:name="_Toc129874881"/>
      <w:r>
        <w:rPr>
          <w:rFonts w:eastAsia="SimSun"/>
          <w:lang w:val="en-US" w:eastAsia="zh-CN"/>
        </w:rPr>
        <w:t>6</w:t>
      </w:r>
      <w:r>
        <w:rPr>
          <w:lang w:val="en-IN"/>
        </w:rPr>
        <w:t>.</w:t>
      </w:r>
      <w:r>
        <w:rPr>
          <w:rFonts w:eastAsia="SimSun" w:hint="eastAsia"/>
          <w:lang w:val="en-US" w:eastAsia="zh-CN"/>
        </w:rPr>
        <w:t>x</w:t>
      </w:r>
      <w:r>
        <w:rPr>
          <w:lang w:val="en-IN"/>
        </w:rPr>
        <w:tab/>
      </w:r>
      <w:r>
        <w:t>&lt;</w:t>
      </w:r>
      <w:r>
        <w:rPr>
          <w:lang w:val="en-IN"/>
        </w:rPr>
        <w:t>Architectural requirements</w:t>
      </w:r>
      <w:r>
        <w:t>&gt;</w:t>
      </w:r>
      <w:bookmarkEnd w:id="69"/>
      <w:bookmarkEnd w:id="70"/>
      <w:bookmarkEnd w:id="78"/>
    </w:p>
    <w:p w14:paraId="453489F0" w14:textId="77777777" w:rsidR="00566127" w:rsidRDefault="0030522E">
      <w:pPr>
        <w:pStyle w:val="Guidance"/>
        <w:keepNext/>
      </w:pPr>
      <w:r>
        <w:t>Add a copy of this clause for each architectural requirement, adding a title and description.</w:t>
      </w:r>
    </w:p>
    <w:p w14:paraId="0B9C9B6D" w14:textId="77777777" w:rsidR="00566127" w:rsidRDefault="00566127">
      <w:pPr>
        <w:pStyle w:val="Guidance"/>
        <w:keepNext/>
      </w:pPr>
    </w:p>
    <w:p w14:paraId="120352E8" w14:textId="77777777" w:rsidR="00566127" w:rsidRDefault="0030522E">
      <w:pPr>
        <w:pStyle w:val="Heading1"/>
      </w:pPr>
      <w:bookmarkStart w:id="79" w:name="_Toc106116326"/>
      <w:bookmarkStart w:id="80" w:name="_Toc528"/>
      <w:bookmarkStart w:id="81" w:name="_Toc129874882"/>
      <w:r>
        <w:rPr>
          <w:rFonts w:eastAsia="SimSun"/>
          <w:lang w:val="en-US" w:eastAsia="zh-CN"/>
        </w:rPr>
        <w:t>7</w:t>
      </w:r>
      <w:r>
        <w:rPr>
          <w:rFonts w:eastAsia="SimSun"/>
          <w:lang w:val="en-US" w:eastAsia="zh-CN"/>
        </w:rPr>
        <w:tab/>
        <w:t>Application architecture</w:t>
      </w:r>
      <w:r>
        <w:rPr>
          <w:lang w:val="en-IN"/>
        </w:rPr>
        <w:t xml:space="preserve"> for NS</w:t>
      </w:r>
      <w:bookmarkEnd w:id="79"/>
      <w:r>
        <w:rPr>
          <w:lang w:val="en-IN"/>
        </w:rPr>
        <w:t>CALE</w:t>
      </w:r>
      <w:bookmarkEnd w:id="80"/>
      <w:bookmarkEnd w:id="81"/>
    </w:p>
    <w:p w14:paraId="24904B80" w14:textId="77777777" w:rsidR="00566127" w:rsidRDefault="0030522E">
      <w:pPr>
        <w:pStyle w:val="Heading2"/>
        <w:rPr>
          <w:bCs/>
        </w:rPr>
      </w:pPr>
      <w:bookmarkStart w:id="82" w:name="_Toc122517248"/>
      <w:bookmarkStart w:id="83" w:name="_Toc51873775"/>
      <w:bookmarkStart w:id="84" w:name="_Toc129874883"/>
      <w:bookmarkEnd w:id="82"/>
      <w:r>
        <w:rPr>
          <w:bCs/>
        </w:rPr>
        <w:t>7.1</w:t>
      </w:r>
      <w:bookmarkEnd w:id="83"/>
      <w:r>
        <w:rPr>
          <w:bCs/>
        </w:rPr>
        <w:tab/>
        <w:t>General</w:t>
      </w:r>
      <w:bookmarkEnd w:id="84"/>
    </w:p>
    <w:p w14:paraId="4EAD3056" w14:textId="77777777" w:rsidR="00566127" w:rsidRDefault="0030522E">
      <w:bookmarkStart w:id="85" w:name="_Toc51873776"/>
      <w:bookmarkEnd w:id="85"/>
      <w:r>
        <w:t xml:space="preserve">The architecture for the network slice capability enablement is based on the generic functional model specified in clause 6.2 of 3GPP TS 23.434 [2]. It is organized into functional entities to describe a functional architecture which addresses </w:t>
      </w:r>
      <w:r>
        <w:lastRenderedPageBreak/>
        <w:t>the support for network slice capability enablement aspects for vertical applications. Since the slicing is a feature which considers the Uu interfaces, only the on-network functional model is specified in this clause.</w:t>
      </w:r>
    </w:p>
    <w:p w14:paraId="65242DFA" w14:textId="77777777" w:rsidR="00566127" w:rsidRDefault="0030522E">
      <w:pPr>
        <w:pStyle w:val="Heading2"/>
        <w:rPr>
          <w:bCs/>
        </w:rPr>
      </w:pPr>
      <w:bookmarkStart w:id="86" w:name="_Toc122517249"/>
      <w:bookmarkStart w:id="87" w:name="_Toc129874884"/>
      <w:bookmarkEnd w:id="86"/>
      <w:r>
        <w:rPr>
          <w:bCs/>
        </w:rPr>
        <w:t>7.2</w:t>
      </w:r>
      <w:r>
        <w:rPr>
          <w:bCs/>
        </w:rPr>
        <w:tab/>
        <w:t>Architecture description</w:t>
      </w:r>
      <w:bookmarkEnd w:id="87"/>
    </w:p>
    <w:p w14:paraId="3804CEC0" w14:textId="77777777" w:rsidR="00566127" w:rsidRDefault="0030522E">
      <w:pPr>
        <w:rPr>
          <w:rFonts w:ascii="SimSun" w:hAnsi="SimSun"/>
        </w:rPr>
      </w:pPr>
      <w:bookmarkStart w:id="88" w:name="_Toc51873778"/>
      <w:bookmarkEnd w:id="88"/>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2B7C6A0D" w14:textId="77777777" w:rsidR="00566127" w:rsidRDefault="0030522E">
      <w:pPr>
        <w:pStyle w:val="TH"/>
      </w:pPr>
      <w:r>
        <w:rPr>
          <w:noProof/>
          <w:lang w:val="en-US" w:eastAsia="zh-CN"/>
        </w:rPr>
        <w:drawing>
          <wp:inline distT="0" distB="0" distL="0" distR="0" wp14:anchorId="175CF307" wp14:editId="63E4151A">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5EFD4771" w14:textId="77777777" w:rsidR="00566127" w:rsidRDefault="0030522E">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35AAA845" w14:textId="77777777" w:rsidR="00566127" w:rsidRDefault="0030522E">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6F064052" w14:textId="77777777" w:rsidR="00566127" w:rsidRDefault="0030522E">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5DDE8126" w14:textId="77777777" w:rsidR="00566127" w:rsidRDefault="0030522E">
      <w:r>
        <w:t>Figure 7.2-2 illustrates the architecture for interconnection between NSCE servers.</w:t>
      </w:r>
    </w:p>
    <w:p w14:paraId="3C0D7648" w14:textId="77777777" w:rsidR="00566127" w:rsidRDefault="0030522E">
      <w:pPr>
        <w:pStyle w:val="TH"/>
        <w:rPr>
          <w:rStyle w:val="15"/>
          <w:b/>
          <w:sz w:val="14"/>
          <w:szCs w:val="14"/>
        </w:rPr>
      </w:pPr>
      <w:r>
        <w:t xml:space="preserve"> </w:t>
      </w:r>
      <w:r>
        <w:rPr>
          <w:noProof/>
          <w:lang w:val="en-US" w:eastAsia="zh-CN"/>
        </w:rPr>
        <w:drawing>
          <wp:inline distT="0" distB="0" distL="0" distR="0" wp14:anchorId="400A842D" wp14:editId="6E7D843E">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6B7F7C13" w14:textId="77777777" w:rsidR="00566127" w:rsidRDefault="0030522E">
      <w:pPr>
        <w:pStyle w:val="TF"/>
        <w:rPr>
          <w:sz w:val="24"/>
          <w:szCs w:val="24"/>
        </w:rPr>
      </w:pPr>
      <w:r>
        <w:t>Figure 7.2-</w:t>
      </w:r>
      <w:r>
        <w:rPr>
          <w:rFonts w:hint="eastAsia"/>
        </w:rPr>
        <w:t>2</w:t>
      </w:r>
      <w:r>
        <w:t>: Interconnection between NSCE servers</w:t>
      </w:r>
    </w:p>
    <w:p w14:paraId="14C7CF87" w14:textId="77777777" w:rsidR="00566127" w:rsidRDefault="0030522E">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507133CD" w14:textId="77777777" w:rsidR="00566127" w:rsidRDefault="0030522E">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21DD1D6F" w14:textId="77777777" w:rsidR="00566127" w:rsidRDefault="0030522E">
      <w:pPr>
        <w:pStyle w:val="TH"/>
      </w:pPr>
      <w:r>
        <w:rPr>
          <w:noProof/>
          <w:lang w:val="en-US" w:eastAsia="zh-CN"/>
        </w:rPr>
        <w:lastRenderedPageBreak/>
        <w:drawing>
          <wp:inline distT="0" distB="0" distL="0" distR="0" wp14:anchorId="60472CD1" wp14:editId="258F3627">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3ABEFC9F" w14:textId="77777777" w:rsidR="00566127" w:rsidRDefault="0030522E">
      <w:pPr>
        <w:pStyle w:val="TF"/>
      </w:pPr>
      <w:r>
        <w:t>Figure 7.2-</w:t>
      </w:r>
      <w:r>
        <w:rPr>
          <w:rFonts w:hint="eastAsia"/>
        </w:rPr>
        <w:t>3</w:t>
      </w:r>
      <w:r>
        <w:t xml:space="preserve">: Inter-service communication between </w:t>
      </w:r>
      <w:r>
        <w:rPr>
          <w:rFonts w:hint="eastAsia"/>
        </w:rPr>
        <w:t xml:space="preserve">NSCE server and other </w:t>
      </w:r>
      <w:r>
        <w:t>SEAL server</w:t>
      </w:r>
    </w:p>
    <w:p w14:paraId="4BEE3CAC" w14:textId="77777777" w:rsidR="00566127" w:rsidRDefault="0030522E">
      <w:r>
        <w:t xml:space="preserve">The </w:t>
      </w:r>
      <w:r>
        <w:rPr>
          <w:rFonts w:hint="eastAsia"/>
        </w:rPr>
        <w:t>NSCE</w:t>
      </w:r>
      <w:r>
        <w:t xml:space="preserve"> server interacts with another SEAL server for inter-service communication over SEAL-X reference point.</w:t>
      </w:r>
    </w:p>
    <w:p w14:paraId="0D9A7551" w14:textId="77777777" w:rsidR="00566127" w:rsidRDefault="00566127"/>
    <w:p w14:paraId="79936E4D" w14:textId="77777777" w:rsidR="00566127" w:rsidRDefault="0030522E">
      <w:pPr>
        <w:pStyle w:val="Heading2"/>
        <w:rPr>
          <w:bCs/>
        </w:rPr>
      </w:pPr>
      <w:bookmarkStart w:id="89" w:name="_Toc122517250"/>
      <w:bookmarkStart w:id="90" w:name="_Toc129874885"/>
      <w:bookmarkEnd w:id="89"/>
      <w:r>
        <w:rPr>
          <w:bCs/>
        </w:rPr>
        <w:t>7.3</w:t>
      </w:r>
      <w:r>
        <w:rPr>
          <w:bCs/>
        </w:rPr>
        <w:tab/>
        <w:t>Functional entities description</w:t>
      </w:r>
      <w:bookmarkEnd w:id="90"/>
    </w:p>
    <w:p w14:paraId="27FB83EC" w14:textId="77777777" w:rsidR="00566127" w:rsidRDefault="0030522E">
      <w:pPr>
        <w:pStyle w:val="Heading3"/>
        <w:rPr>
          <w:bCs/>
        </w:rPr>
      </w:pPr>
      <w:bookmarkStart w:id="91" w:name="_Toc122517251"/>
      <w:bookmarkStart w:id="92" w:name="_Toc51873782"/>
      <w:bookmarkStart w:id="93" w:name="_Toc129874886"/>
      <w:bookmarkEnd w:id="91"/>
      <w:r>
        <w:rPr>
          <w:bCs/>
        </w:rPr>
        <w:t>7.3</w:t>
      </w:r>
      <w:bookmarkEnd w:id="92"/>
      <w:r>
        <w:rPr>
          <w:bCs/>
        </w:rPr>
        <w:t>.1</w:t>
      </w:r>
      <w:r>
        <w:rPr>
          <w:bCs/>
        </w:rPr>
        <w:tab/>
        <w:t>General</w:t>
      </w:r>
      <w:bookmarkEnd w:id="93"/>
    </w:p>
    <w:p w14:paraId="7700C9A0" w14:textId="77777777" w:rsidR="00566127" w:rsidRDefault="0030522E">
      <w:r>
        <w:t>The functional entities for network slice capability enablement SEAL service are described in the following subclauses.</w:t>
      </w:r>
    </w:p>
    <w:p w14:paraId="7443F79B" w14:textId="77777777" w:rsidR="00566127" w:rsidRDefault="0030522E">
      <w:pPr>
        <w:pStyle w:val="Heading3"/>
        <w:rPr>
          <w:bCs/>
        </w:rPr>
      </w:pPr>
      <w:bookmarkStart w:id="94" w:name="_Toc122517252"/>
      <w:bookmarkStart w:id="95" w:name="_Toc129874887"/>
      <w:bookmarkEnd w:id="94"/>
      <w:r>
        <w:rPr>
          <w:bCs/>
        </w:rPr>
        <w:t>7.3.2</w:t>
      </w:r>
      <w:r>
        <w:rPr>
          <w:bCs/>
        </w:rPr>
        <w:tab/>
        <w:t>Network slice capability enablement server</w:t>
      </w:r>
      <w:bookmarkEnd w:id="95"/>
    </w:p>
    <w:p w14:paraId="6E7EF881" w14:textId="77777777" w:rsidR="00566127" w:rsidRDefault="0030522E">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18106F2B" w14:textId="77777777" w:rsidR="00566127" w:rsidRDefault="0030522E">
      <w:pPr>
        <w:pStyle w:val="Heading3"/>
        <w:rPr>
          <w:bCs/>
        </w:rPr>
      </w:pPr>
      <w:bookmarkStart w:id="96" w:name="_Toc122517253"/>
      <w:bookmarkStart w:id="97" w:name="_Toc129874888"/>
      <w:bookmarkEnd w:id="96"/>
      <w:r>
        <w:rPr>
          <w:bCs/>
        </w:rPr>
        <w:t>7.3.3</w:t>
      </w:r>
      <w:r>
        <w:rPr>
          <w:bCs/>
        </w:rPr>
        <w:tab/>
        <w:t>Network slice capability enablement client</w:t>
      </w:r>
      <w:bookmarkEnd w:id="97"/>
    </w:p>
    <w:p w14:paraId="4985734D" w14:textId="77777777" w:rsidR="00566127" w:rsidRDefault="0030522E">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1FA53108" w14:textId="77777777" w:rsidR="00566127" w:rsidRDefault="0030522E">
      <w:pPr>
        <w:pStyle w:val="Heading2"/>
        <w:rPr>
          <w:bCs/>
        </w:rPr>
      </w:pPr>
      <w:bookmarkStart w:id="98" w:name="_Toc122517254"/>
      <w:bookmarkStart w:id="99" w:name="_Toc129874889"/>
      <w:bookmarkEnd w:id="98"/>
      <w:r>
        <w:rPr>
          <w:bCs/>
        </w:rPr>
        <w:t>7.4</w:t>
      </w:r>
      <w:r>
        <w:rPr>
          <w:bCs/>
        </w:rPr>
        <w:tab/>
        <w:t>Reference points description</w:t>
      </w:r>
      <w:bookmarkEnd w:id="99"/>
    </w:p>
    <w:p w14:paraId="1F56D481" w14:textId="77777777" w:rsidR="00566127" w:rsidRDefault="0030522E">
      <w:pPr>
        <w:pStyle w:val="Heading3"/>
        <w:rPr>
          <w:bCs/>
        </w:rPr>
      </w:pPr>
      <w:bookmarkStart w:id="100" w:name="_Toc59224877"/>
      <w:bookmarkStart w:id="101" w:name="_Toc122517255"/>
      <w:bookmarkStart w:id="102" w:name="_Toc129874890"/>
      <w:bookmarkEnd w:id="100"/>
      <w:r>
        <w:rPr>
          <w:bCs/>
        </w:rPr>
        <w:t>7.4</w:t>
      </w:r>
      <w:bookmarkEnd w:id="101"/>
      <w:r>
        <w:rPr>
          <w:bCs/>
        </w:rPr>
        <w:t>.1</w:t>
      </w:r>
      <w:r>
        <w:rPr>
          <w:bCs/>
        </w:rPr>
        <w:tab/>
        <w:t>General</w:t>
      </w:r>
      <w:bookmarkEnd w:id="102"/>
    </w:p>
    <w:p w14:paraId="61230F1C" w14:textId="77777777" w:rsidR="00566127" w:rsidRDefault="0030522E">
      <w:r>
        <w:t>The reference points for the functional model for network slice capability enablement are described in the following subclauses.</w:t>
      </w:r>
    </w:p>
    <w:p w14:paraId="1907927F" w14:textId="77777777" w:rsidR="00566127" w:rsidRDefault="0030522E">
      <w:pPr>
        <w:pStyle w:val="Heading3"/>
        <w:rPr>
          <w:bCs/>
        </w:rPr>
      </w:pPr>
      <w:bookmarkStart w:id="103" w:name="_Toc59224878"/>
      <w:bookmarkStart w:id="104" w:name="_Toc122517256"/>
      <w:bookmarkStart w:id="105" w:name="_Toc129874891"/>
      <w:bookmarkEnd w:id="103"/>
      <w:r>
        <w:rPr>
          <w:bCs/>
        </w:rPr>
        <w:t>7.4</w:t>
      </w:r>
      <w:bookmarkEnd w:id="104"/>
      <w:r>
        <w:rPr>
          <w:bCs/>
        </w:rPr>
        <w:t>.2</w:t>
      </w:r>
      <w:r>
        <w:rPr>
          <w:bCs/>
        </w:rPr>
        <w:tab/>
        <w:t>NSCE-UU</w:t>
      </w:r>
      <w:bookmarkEnd w:id="105"/>
    </w:p>
    <w:p w14:paraId="528BC623" w14:textId="77777777" w:rsidR="00566127" w:rsidRDefault="0030522E">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573D08CD" w14:textId="77777777" w:rsidR="00566127" w:rsidRDefault="0030522E">
      <w:pPr>
        <w:pStyle w:val="Heading3"/>
        <w:rPr>
          <w:bCs/>
        </w:rPr>
      </w:pPr>
      <w:bookmarkStart w:id="106" w:name="_Toc59224880"/>
      <w:bookmarkStart w:id="107" w:name="_Toc122517257"/>
      <w:bookmarkStart w:id="108" w:name="_Toc129874892"/>
      <w:bookmarkEnd w:id="106"/>
      <w:r>
        <w:rPr>
          <w:bCs/>
        </w:rPr>
        <w:lastRenderedPageBreak/>
        <w:t>7.4</w:t>
      </w:r>
      <w:bookmarkEnd w:id="107"/>
      <w:r>
        <w:rPr>
          <w:bCs/>
        </w:rPr>
        <w:t>.3</w:t>
      </w:r>
      <w:r>
        <w:rPr>
          <w:bCs/>
        </w:rPr>
        <w:tab/>
        <w:t>NSCE-C</w:t>
      </w:r>
      <w:bookmarkEnd w:id="108"/>
    </w:p>
    <w:p w14:paraId="5B878360" w14:textId="77777777" w:rsidR="00566127" w:rsidRDefault="0030522E">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78C7F115" w14:textId="77777777" w:rsidR="00566127" w:rsidRDefault="0030522E">
      <w:pPr>
        <w:pStyle w:val="Heading3"/>
        <w:rPr>
          <w:bCs/>
        </w:rPr>
      </w:pPr>
      <w:bookmarkStart w:id="109" w:name="_Toc59224881"/>
      <w:bookmarkStart w:id="110" w:name="_Toc122517258"/>
      <w:bookmarkStart w:id="111" w:name="_Toc129874893"/>
      <w:bookmarkEnd w:id="109"/>
      <w:r>
        <w:rPr>
          <w:bCs/>
        </w:rPr>
        <w:t>7.4</w:t>
      </w:r>
      <w:bookmarkEnd w:id="110"/>
      <w:r>
        <w:rPr>
          <w:bCs/>
        </w:rPr>
        <w:t>.4</w:t>
      </w:r>
      <w:r>
        <w:rPr>
          <w:bCs/>
        </w:rPr>
        <w:tab/>
        <w:t>NSCE-S</w:t>
      </w:r>
      <w:bookmarkEnd w:id="111"/>
    </w:p>
    <w:p w14:paraId="2978B275" w14:textId="77777777" w:rsidR="00566127" w:rsidRDefault="0030522E">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166307DA" w14:textId="77777777" w:rsidR="00566127" w:rsidRDefault="0030522E">
      <w:pPr>
        <w:pStyle w:val="Heading3"/>
        <w:rPr>
          <w:bCs/>
        </w:rPr>
      </w:pPr>
      <w:bookmarkStart w:id="112" w:name="_Toc122517259"/>
      <w:bookmarkStart w:id="113" w:name="_Toc129874894"/>
      <w:bookmarkEnd w:id="112"/>
      <w:r>
        <w:rPr>
          <w:bCs/>
        </w:rPr>
        <w:t>7.4.5</w:t>
      </w:r>
      <w:r>
        <w:rPr>
          <w:bCs/>
        </w:rPr>
        <w:tab/>
        <w:t>N33</w:t>
      </w:r>
      <w:bookmarkEnd w:id="113"/>
    </w:p>
    <w:p w14:paraId="7030E566" w14:textId="77777777" w:rsidR="00566127" w:rsidRDefault="0030522E">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1EDD6488" w14:textId="77777777" w:rsidR="00566127" w:rsidRDefault="0030522E">
      <w:pPr>
        <w:pStyle w:val="Heading3"/>
        <w:rPr>
          <w:bCs/>
        </w:rPr>
      </w:pPr>
      <w:bookmarkStart w:id="114" w:name="_Toc107916477"/>
      <w:bookmarkStart w:id="115" w:name="_Toc113273662"/>
      <w:bookmarkStart w:id="116" w:name="_Toc122517260"/>
      <w:bookmarkStart w:id="117" w:name="_Toc107917591"/>
      <w:bookmarkStart w:id="118" w:name="_Toc101258730"/>
      <w:bookmarkStart w:id="119" w:name="_Toc107917029"/>
      <w:bookmarkStart w:id="120" w:name="_Toc129874895"/>
      <w:bookmarkEnd w:id="114"/>
      <w:bookmarkEnd w:id="115"/>
      <w:bookmarkEnd w:id="116"/>
      <w:bookmarkEnd w:id="117"/>
      <w:bookmarkEnd w:id="118"/>
      <w:r>
        <w:rPr>
          <w:bCs/>
        </w:rPr>
        <w:t>7.4</w:t>
      </w:r>
      <w:bookmarkEnd w:id="119"/>
      <w:r>
        <w:rPr>
          <w:bCs/>
        </w:rPr>
        <w:t>.6</w:t>
      </w:r>
      <w:r>
        <w:rPr>
          <w:bCs/>
        </w:rPr>
        <w:tab/>
        <w:t>NSCE-E</w:t>
      </w:r>
      <w:bookmarkEnd w:id="120"/>
    </w:p>
    <w:p w14:paraId="2E666D3B" w14:textId="77777777" w:rsidR="00566127" w:rsidRDefault="0030522E">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p>
    <w:p w14:paraId="2A793046" w14:textId="77777777" w:rsidR="00566127" w:rsidRDefault="0030522E">
      <w:pPr>
        <w:pStyle w:val="Heading3"/>
        <w:rPr>
          <w:bCs/>
        </w:rPr>
      </w:pPr>
      <w:bookmarkStart w:id="121" w:name="_Toc122517261"/>
      <w:bookmarkStart w:id="122" w:name="_Toc129874896"/>
      <w:bookmarkEnd w:id="121"/>
      <w:r>
        <w:rPr>
          <w:bCs/>
        </w:rPr>
        <w:t>7.4.7</w:t>
      </w:r>
      <w:r>
        <w:rPr>
          <w:bCs/>
        </w:rPr>
        <w:tab/>
        <w:t>NSCE-OAM</w:t>
      </w:r>
      <w:bookmarkEnd w:id="122"/>
    </w:p>
    <w:p w14:paraId="063DBDFB" w14:textId="77777777" w:rsidR="00566127" w:rsidRDefault="0030522E">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09AE03C7" w14:textId="77777777" w:rsidR="00566127" w:rsidRDefault="0030522E" w:rsidP="002A120A">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73D3A89B" w14:textId="77777777" w:rsidR="00566127" w:rsidRDefault="0030522E">
      <w:pPr>
        <w:pStyle w:val="Heading3"/>
        <w:rPr>
          <w:bCs/>
        </w:rPr>
      </w:pPr>
      <w:bookmarkStart w:id="123" w:name="_Toc129874897"/>
      <w:r>
        <w:rPr>
          <w:bCs/>
        </w:rPr>
        <w:t>7.4.6</w:t>
      </w:r>
      <w:r>
        <w:rPr>
          <w:bCs/>
        </w:rPr>
        <w:tab/>
      </w:r>
      <w:r>
        <w:rPr>
          <w:rFonts w:hint="eastAsia"/>
          <w:bCs/>
        </w:rPr>
        <w:t>SEAL</w:t>
      </w:r>
      <w:r>
        <w:rPr>
          <w:bCs/>
        </w:rPr>
        <w:t>-</w:t>
      </w:r>
      <w:r>
        <w:rPr>
          <w:rFonts w:hint="eastAsia"/>
          <w:bCs/>
        </w:rPr>
        <w:t>X</w:t>
      </w:r>
      <w:bookmarkEnd w:id="123"/>
    </w:p>
    <w:p w14:paraId="19F82ECF" w14:textId="77777777" w:rsidR="00566127" w:rsidRDefault="0030522E">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61286F46" w14:textId="77777777" w:rsidR="00566127" w:rsidRPr="002A120A" w:rsidRDefault="00566127">
      <w:pPr>
        <w:pStyle w:val="EditorsNote"/>
        <w:rPr>
          <w:rFonts w:eastAsiaTheme="minorEastAsia"/>
          <w:lang w:eastAsia="zh-CN"/>
        </w:rPr>
      </w:pPr>
    </w:p>
    <w:p w14:paraId="6741B37C" w14:textId="77777777" w:rsidR="00566127" w:rsidRDefault="0030522E">
      <w:pPr>
        <w:pStyle w:val="Heading1"/>
        <w:rPr>
          <w:lang w:val="en-IN"/>
        </w:rPr>
      </w:pPr>
      <w:bookmarkStart w:id="124" w:name="_Toc19037502"/>
      <w:bookmarkStart w:id="125" w:name="_Toc25612806"/>
      <w:bookmarkStart w:id="126" w:name="_Toc29234024"/>
      <w:bookmarkStart w:id="127" w:name="_Toc27161514"/>
      <w:bookmarkStart w:id="128" w:name="_Toc19034314"/>
      <w:bookmarkStart w:id="129" w:name="_Toc19026903"/>
      <w:bookmarkStart w:id="130" w:name="_Toc19036504"/>
      <w:bookmarkStart w:id="131" w:name="_Toc6527"/>
      <w:bookmarkStart w:id="132" w:name="_Toc25613773"/>
      <w:bookmarkStart w:id="133" w:name="_Toc106116327"/>
      <w:bookmarkStart w:id="134" w:name="_Toc25613509"/>
      <w:bookmarkStart w:id="135" w:name="_Toc129874898"/>
      <w:bookmarkStart w:id="136" w:name="_Toc25613615"/>
      <w:bookmarkStart w:id="137" w:name="_Toc19037389"/>
      <w:bookmarkStart w:id="138" w:name="_Toc25612648"/>
      <w:bookmarkStart w:id="139" w:name="_Toc19026799"/>
      <w:bookmarkStart w:id="140" w:name="_Toc19034201"/>
      <w:bookmarkStart w:id="141" w:name="_Toc19036391"/>
      <w:bookmarkStart w:id="142" w:name="_Toc25613351"/>
      <w:bookmarkStart w:id="143" w:name="_Toc14352770"/>
      <w:r>
        <w:rPr>
          <w:rFonts w:eastAsia="SimSun"/>
          <w:lang w:val="en-US" w:eastAsia="zh-CN"/>
        </w:rPr>
        <w:t>8</w:t>
      </w:r>
      <w:r>
        <w:rPr>
          <w:lang w:val="en-IN"/>
        </w:rPr>
        <w:tab/>
        <w:t>Identities and commonly used values</w:t>
      </w:r>
      <w:bookmarkEnd w:id="124"/>
      <w:bookmarkEnd w:id="125"/>
      <w:bookmarkEnd w:id="126"/>
      <w:bookmarkEnd w:id="127"/>
      <w:bookmarkEnd w:id="128"/>
      <w:bookmarkEnd w:id="129"/>
      <w:bookmarkEnd w:id="130"/>
      <w:bookmarkEnd w:id="131"/>
      <w:bookmarkEnd w:id="132"/>
      <w:bookmarkEnd w:id="133"/>
      <w:bookmarkEnd w:id="134"/>
      <w:bookmarkEnd w:id="135"/>
    </w:p>
    <w:p w14:paraId="5E8F7AD4" w14:textId="77777777" w:rsidR="00566127" w:rsidRDefault="0030522E">
      <w:pPr>
        <w:pStyle w:val="Heading2"/>
      </w:pPr>
      <w:bookmarkStart w:id="144" w:name="_Toc104796539"/>
      <w:bookmarkStart w:id="145" w:name="_Toc101258815"/>
      <w:bookmarkStart w:id="146" w:name="_Toc129874899"/>
      <w:bookmarkStart w:id="147" w:name="_Toc19037503"/>
      <w:bookmarkStart w:id="148" w:name="_Toc25613774"/>
      <w:bookmarkStart w:id="149" w:name="_Toc19034315"/>
      <w:bookmarkStart w:id="150" w:name="_Toc19026904"/>
      <w:bookmarkStart w:id="151" w:name="_Toc25612807"/>
      <w:bookmarkStart w:id="152" w:name="_Toc25613510"/>
      <w:bookmarkStart w:id="153" w:name="_Toc19036505"/>
      <w:r>
        <w:t>8.1</w:t>
      </w:r>
      <w:r>
        <w:tab/>
        <w:t>General</w:t>
      </w:r>
      <w:bookmarkEnd w:id="144"/>
      <w:bookmarkEnd w:id="145"/>
      <w:bookmarkEnd w:id="146"/>
    </w:p>
    <w:p w14:paraId="41680E9A" w14:textId="77777777" w:rsidR="00566127" w:rsidRDefault="0030522E">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5004FFE3" w14:textId="77777777" w:rsidR="00566127" w:rsidRDefault="0030522E">
      <w:pPr>
        <w:pStyle w:val="Heading2"/>
      </w:pPr>
      <w:bookmarkStart w:id="154" w:name="_Toc101258817"/>
      <w:bookmarkStart w:id="155" w:name="_Toc104796541"/>
      <w:bookmarkStart w:id="156" w:name="_Toc129874900"/>
      <w:r>
        <w:t>8.2</w:t>
      </w:r>
      <w:r>
        <w:tab/>
        <w:t>NSCE server ID</w:t>
      </w:r>
      <w:bookmarkEnd w:id="154"/>
      <w:bookmarkEnd w:id="155"/>
      <w:bookmarkEnd w:id="156"/>
    </w:p>
    <w:p w14:paraId="6AD98E6A" w14:textId="77777777" w:rsidR="00566127" w:rsidRDefault="0030522E">
      <w:r>
        <w:t xml:space="preserve">The </w:t>
      </w:r>
      <w:r>
        <w:rPr>
          <w:rFonts w:hint="eastAsia"/>
        </w:rPr>
        <w:t>NSCE server</w:t>
      </w:r>
      <w:r>
        <w:t xml:space="preserve"> ID uniquely identifies the </w:t>
      </w:r>
      <w:r>
        <w:rPr>
          <w:rFonts w:hint="eastAsia"/>
        </w:rPr>
        <w:t>Network Slice Capability enablement server</w:t>
      </w:r>
      <w:r>
        <w:t>.</w:t>
      </w:r>
    </w:p>
    <w:p w14:paraId="37396860" w14:textId="77777777" w:rsidR="00566127" w:rsidRDefault="0030522E">
      <w:pPr>
        <w:pStyle w:val="Heading2"/>
      </w:pPr>
      <w:bookmarkStart w:id="157" w:name="_Toc104796542"/>
      <w:bookmarkStart w:id="158" w:name="_Toc101258818"/>
      <w:bookmarkStart w:id="159" w:name="_Toc129874901"/>
      <w:r>
        <w:t>8.3</w:t>
      </w:r>
      <w:r>
        <w:tab/>
        <w:t>NSCE client ID</w:t>
      </w:r>
      <w:bookmarkEnd w:id="157"/>
      <w:bookmarkEnd w:id="158"/>
      <w:bookmarkEnd w:id="159"/>
    </w:p>
    <w:p w14:paraId="30660C0F" w14:textId="77777777" w:rsidR="00566127" w:rsidRDefault="0030522E">
      <w:r>
        <w:t xml:space="preserve">The </w:t>
      </w:r>
      <w:r>
        <w:rPr>
          <w:rFonts w:hint="eastAsia"/>
        </w:rPr>
        <w:t>Network Slice Capability enablement client</w:t>
      </w:r>
      <w:r>
        <w:t xml:space="preserve"> ID identifies a particular </w:t>
      </w:r>
      <w:r>
        <w:rPr>
          <w:rFonts w:hint="eastAsia"/>
        </w:rPr>
        <w:t>NSCE client</w:t>
      </w:r>
      <w:r>
        <w:t>.</w:t>
      </w:r>
    </w:p>
    <w:p w14:paraId="55E9657A" w14:textId="77777777" w:rsidR="00566127" w:rsidRDefault="0030522E">
      <w:pPr>
        <w:pStyle w:val="Heading2"/>
        <w:rPr>
          <w:bCs/>
        </w:rPr>
      </w:pPr>
      <w:bookmarkStart w:id="160" w:name="_Toc129874902"/>
      <w:bookmarkStart w:id="161" w:name="_Toc101258821"/>
      <w:bookmarkStart w:id="162" w:name="_Toc104796545"/>
      <w:r>
        <w:rPr>
          <w:bCs/>
        </w:rPr>
        <w:lastRenderedPageBreak/>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160"/>
    </w:p>
    <w:p w14:paraId="75E6E4D7" w14:textId="77777777" w:rsidR="00566127" w:rsidRDefault="0030522E">
      <w:r>
        <w:rPr>
          <w:rFonts w:hint="eastAsia"/>
        </w:rPr>
        <w:t xml:space="preserve">The network slice related identifier identifies the network slice, which is </w:t>
      </w:r>
      <w:r>
        <w:rPr>
          <w:kern w:val="2"/>
        </w:rPr>
        <w:t>mapped to the VAL application</w:t>
      </w:r>
      <w:r>
        <w:rPr>
          <w:rFonts w:hint="eastAsia"/>
          <w:kern w:val="2"/>
        </w:rPr>
        <w:t>.</w:t>
      </w:r>
    </w:p>
    <w:p w14:paraId="35E5FF0C" w14:textId="77777777" w:rsidR="00566127" w:rsidRDefault="0030522E">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53763B69" w14:textId="77777777" w:rsidR="00566127" w:rsidRDefault="0030522E">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79D212FE" w14:textId="77777777" w:rsidR="00566127" w:rsidRDefault="0030522E">
      <w:pPr>
        <w:pStyle w:val="Heading2"/>
      </w:pPr>
      <w:bookmarkStart w:id="163" w:name="_Toc129874903"/>
      <w:r>
        <w:t>8.</w:t>
      </w:r>
      <w:r>
        <w:rPr>
          <w:rFonts w:eastAsiaTheme="minorEastAsia" w:hint="eastAsia"/>
          <w:lang w:eastAsia="zh-CN"/>
        </w:rPr>
        <w:t>5</w:t>
      </w:r>
      <w:r>
        <w:tab/>
        <w:t>Slice coverage area</w:t>
      </w:r>
      <w:bookmarkEnd w:id="161"/>
      <w:bookmarkEnd w:id="162"/>
      <w:bookmarkEnd w:id="163"/>
    </w:p>
    <w:p w14:paraId="0B2F910A" w14:textId="77777777" w:rsidR="00566127" w:rsidRDefault="0030522E">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3ADBDC5D" w14:textId="77777777" w:rsidR="00566127" w:rsidRDefault="0030522E">
      <w:pPr>
        <w:pStyle w:val="Heading2"/>
      </w:pPr>
      <w:bookmarkStart w:id="164" w:name="_Toc101258822"/>
      <w:bookmarkStart w:id="165" w:name="_Toc104796546"/>
      <w:bookmarkStart w:id="166" w:name="_Toc129874904"/>
      <w:r>
        <w:t>8.</w:t>
      </w:r>
      <w:r>
        <w:rPr>
          <w:rFonts w:eastAsiaTheme="minorEastAsia" w:hint="eastAsia"/>
          <w:lang w:eastAsia="zh-CN"/>
        </w:rPr>
        <w:t>6</w:t>
      </w:r>
      <w:r>
        <w:tab/>
        <w:t xml:space="preserve">NSCE </w:t>
      </w:r>
      <w:r>
        <w:rPr>
          <w:rFonts w:hint="eastAsia"/>
          <w:lang w:eastAsia="zh-CN"/>
        </w:rPr>
        <w:t>s</w:t>
      </w:r>
      <w:r>
        <w:t>ervice area</w:t>
      </w:r>
      <w:bookmarkEnd w:id="164"/>
      <w:bookmarkEnd w:id="165"/>
      <w:bookmarkEnd w:id="166"/>
    </w:p>
    <w:p w14:paraId="1FA1AA50" w14:textId="77777777" w:rsidR="00566127" w:rsidRDefault="0030522E">
      <w:r>
        <w:rPr>
          <w:lang w:val="en-US" w:eastAsia="zh-CN"/>
        </w:rPr>
        <w:t xml:space="preserve">The NSCE service area is the area where the Network Slice Capability Enablement server owner provides its services. It is equal to the collection of coverage area of slices it can enable. </w:t>
      </w:r>
    </w:p>
    <w:p w14:paraId="180F8054" w14:textId="77777777" w:rsidR="00566127" w:rsidRDefault="0030522E">
      <w:r>
        <w:rPr>
          <w:lang w:val="en-US" w:eastAsia="zh-CN"/>
        </w:rPr>
        <w:t xml:space="preserve">The NSCE service area can be expressed as a Topological Service Area (e.g. a list of TA), a Geographical Service Area (e.g. geographical coordinates) or both.  </w:t>
      </w:r>
    </w:p>
    <w:p w14:paraId="25BAD203" w14:textId="77777777" w:rsidR="00566127" w:rsidRDefault="0030522E">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0B17791C" w14:textId="77777777" w:rsidR="00566127" w:rsidRDefault="0030522E">
      <w:pPr>
        <w:pStyle w:val="Heading1"/>
        <w:rPr>
          <w:lang w:val="en-IN"/>
        </w:rPr>
      </w:pPr>
      <w:bookmarkStart w:id="167" w:name="_Toc27161520"/>
      <w:bookmarkStart w:id="168" w:name="_Toc106116330"/>
      <w:bookmarkStart w:id="169" w:name="_Toc29234030"/>
      <w:bookmarkStart w:id="170" w:name="_Toc31746"/>
      <w:bookmarkStart w:id="171" w:name="_Toc129874905"/>
      <w:bookmarkEnd w:id="136"/>
      <w:bookmarkEnd w:id="137"/>
      <w:bookmarkEnd w:id="138"/>
      <w:bookmarkEnd w:id="139"/>
      <w:bookmarkEnd w:id="140"/>
      <w:bookmarkEnd w:id="141"/>
      <w:bookmarkEnd w:id="142"/>
      <w:bookmarkEnd w:id="143"/>
      <w:bookmarkEnd w:id="147"/>
      <w:bookmarkEnd w:id="148"/>
      <w:bookmarkEnd w:id="149"/>
      <w:bookmarkEnd w:id="150"/>
      <w:bookmarkEnd w:id="151"/>
      <w:bookmarkEnd w:id="152"/>
      <w:bookmarkEnd w:id="153"/>
      <w:r>
        <w:rPr>
          <w:rFonts w:eastAsia="SimSun"/>
          <w:lang w:val="en-US" w:eastAsia="zh-CN"/>
        </w:rPr>
        <w:t>9</w:t>
      </w:r>
      <w:r>
        <w:rPr>
          <w:lang w:val="en-IN"/>
        </w:rPr>
        <w:tab/>
        <w:t>Procedures and information flows</w:t>
      </w:r>
      <w:bookmarkEnd w:id="167"/>
      <w:bookmarkEnd w:id="168"/>
      <w:bookmarkEnd w:id="169"/>
      <w:bookmarkEnd w:id="170"/>
      <w:bookmarkEnd w:id="171"/>
    </w:p>
    <w:p w14:paraId="1E8DED9B" w14:textId="77777777" w:rsidR="00566127" w:rsidRDefault="0030522E">
      <w:pPr>
        <w:pStyle w:val="Guidance"/>
        <w:keepNext/>
      </w:pPr>
      <w:bookmarkStart w:id="172" w:name="_Toc19037390"/>
      <w:bookmarkStart w:id="173" w:name="_Toc14352771"/>
      <w:bookmarkStart w:id="174" w:name="_Toc19026800"/>
      <w:bookmarkStart w:id="175" w:name="_Toc25612649"/>
      <w:bookmarkStart w:id="176" w:name="_Toc25613352"/>
      <w:bookmarkStart w:id="177" w:name="_Toc19036392"/>
      <w:bookmarkStart w:id="178" w:name="_Toc25613616"/>
      <w:bookmarkStart w:id="179" w:name="_Toc19034202"/>
      <w:r>
        <w:t>Subclause of this clause shall describe the procedures for the application architecture for enabling Edge Application.</w:t>
      </w:r>
    </w:p>
    <w:p w14:paraId="45E12342" w14:textId="77777777" w:rsidR="00566127" w:rsidRDefault="0030522E">
      <w:pPr>
        <w:pStyle w:val="Heading2"/>
        <w:rPr>
          <w:rFonts w:eastAsiaTheme="minorEastAsia"/>
          <w:lang w:eastAsia="zh-CN"/>
        </w:rPr>
      </w:pPr>
      <w:bookmarkStart w:id="180" w:name="_Toc106116331"/>
      <w:bookmarkStart w:id="181" w:name="_Toc29234031"/>
      <w:bookmarkStart w:id="182" w:name="_Toc4714"/>
      <w:bookmarkStart w:id="183" w:name="_Toc129874906"/>
      <w:bookmarkStart w:id="184" w:name="_Toc27161521"/>
      <w:r>
        <w:rPr>
          <w:rFonts w:eastAsia="SimSun"/>
          <w:lang w:val="en-US" w:eastAsia="zh-CN"/>
        </w:rPr>
        <w:t>9</w:t>
      </w:r>
      <w:r>
        <w:t>.1</w:t>
      </w:r>
      <w:r>
        <w:tab/>
        <w:t>General</w:t>
      </w:r>
      <w:bookmarkEnd w:id="180"/>
      <w:bookmarkEnd w:id="181"/>
      <w:bookmarkEnd w:id="182"/>
      <w:bookmarkEnd w:id="183"/>
    </w:p>
    <w:p w14:paraId="69126D8C" w14:textId="77777777" w:rsidR="00566127" w:rsidRDefault="0030522E">
      <w:pPr>
        <w:pStyle w:val="Heading3"/>
        <w:rPr>
          <w:bCs/>
        </w:rPr>
      </w:pPr>
      <w:bookmarkStart w:id="185" w:name="_Toc129874907"/>
      <w:r>
        <w:rPr>
          <w:bCs/>
        </w:rPr>
        <w:t>9.1.1</w:t>
      </w:r>
      <w:r>
        <w:rPr>
          <w:bCs/>
        </w:rPr>
        <w:tab/>
        <w:t>Common Information Elements</w:t>
      </w:r>
      <w:bookmarkEnd w:id="185"/>
    </w:p>
    <w:p w14:paraId="03017425" w14:textId="77777777" w:rsidR="00566127" w:rsidRDefault="0030522E">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69D17293" w14:textId="77777777" w:rsidR="00566127" w:rsidRDefault="0030522E">
      <w:r>
        <w:t>This clause provides descriptions for Information Elements which are commonly used in several procedures.</w:t>
      </w:r>
    </w:p>
    <w:p w14:paraId="23256805" w14:textId="77777777" w:rsidR="00566127" w:rsidRDefault="0030522E">
      <w:pPr>
        <w:pStyle w:val="Heading4"/>
        <w:rPr>
          <w:bCs/>
        </w:rPr>
      </w:pPr>
      <w:bookmarkStart w:id="186" w:name="_Toc129874908"/>
      <w:r>
        <w:rPr>
          <w:bCs/>
        </w:rPr>
        <w:t>9.1.1.</w:t>
      </w:r>
      <w:r>
        <w:rPr>
          <w:rFonts w:eastAsiaTheme="minorEastAsia" w:hint="eastAsia"/>
          <w:bCs/>
          <w:lang w:eastAsia="zh-CN"/>
        </w:rPr>
        <w:t>2</w:t>
      </w:r>
      <w:r>
        <w:rPr>
          <w:bCs/>
        </w:rPr>
        <w:tab/>
        <w:t>Service requirement</w:t>
      </w:r>
      <w:bookmarkEnd w:id="186"/>
    </w:p>
    <w:p w14:paraId="6D144089" w14:textId="77777777" w:rsidR="00566127" w:rsidRDefault="0030522E">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3CFCB4DE" w14:textId="77777777" w:rsidR="00566127" w:rsidRDefault="0030522E">
      <w:pPr>
        <w:pStyle w:val="TH"/>
      </w:pPr>
      <w:r>
        <w:lastRenderedPageBreak/>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566127" w14:paraId="589238E3" w14:textId="77777777">
        <w:trPr>
          <w:jc w:val="center"/>
        </w:trPr>
        <w:tc>
          <w:tcPr>
            <w:tcW w:w="2880" w:type="dxa"/>
            <w:tcBorders>
              <w:top w:val="single" w:sz="4" w:space="0" w:color="000000"/>
              <w:left w:val="single" w:sz="4" w:space="0" w:color="000000"/>
              <w:bottom w:val="single" w:sz="4" w:space="0" w:color="000000"/>
              <w:right w:val="nil"/>
            </w:tcBorders>
          </w:tcPr>
          <w:p w14:paraId="45B36E1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93EA4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88EC7C2" w14:textId="77777777" w:rsidR="00566127" w:rsidRDefault="0030522E">
            <w:pPr>
              <w:pStyle w:val="TAH"/>
              <w:rPr>
                <w:kern w:val="2"/>
              </w:rPr>
            </w:pPr>
            <w:r>
              <w:rPr>
                <w:kern w:val="2"/>
              </w:rPr>
              <w:t>Description</w:t>
            </w:r>
          </w:p>
        </w:tc>
      </w:tr>
      <w:tr w:rsidR="00566127" w14:paraId="79CC7950" w14:textId="77777777">
        <w:trPr>
          <w:jc w:val="center"/>
        </w:trPr>
        <w:tc>
          <w:tcPr>
            <w:tcW w:w="2880" w:type="dxa"/>
            <w:tcBorders>
              <w:top w:val="single" w:sz="4" w:space="0" w:color="000000"/>
              <w:left w:val="single" w:sz="4" w:space="0" w:color="000000"/>
              <w:bottom w:val="single" w:sz="4" w:space="0" w:color="000000"/>
              <w:right w:val="nil"/>
            </w:tcBorders>
          </w:tcPr>
          <w:p w14:paraId="7C9D4D6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9AE782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452C96" w14:textId="77777777" w:rsidR="00566127" w:rsidRDefault="0030522E">
            <w:pPr>
              <w:pStyle w:val="TAL"/>
              <w:rPr>
                <w:kern w:val="2"/>
              </w:rPr>
            </w:pPr>
            <w:r>
              <w:rPr>
                <w:kern w:val="2"/>
              </w:rPr>
              <w:t>The identification of the application ID related with the service requirement.</w:t>
            </w:r>
          </w:p>
        </w:tc>
      </w:tr>
      <w:tr w:rsidR="00566127" w14:paraId="101F503C" w14:textId="77777777">
        <w:trPr>
          <w:jc w:val="center"/>
        </w:trPr>
        <w:tc>
          <w:tcPr>
            <w:tcW w:w="2880" w:type="dxa"/>
            <w:tcBorders>
              <w:top w:val="single" w:sz="4" w:space="0" w:color="000000"/>
              <w:left w:val="single" w:sz="4" w:space="0" w:color="000000"/>
              <w:bottom w:val="single" w:sz="4" w:space="0" w:color="000000"/>
              <w:right w:val="nil"/>
            </w:tcBorders>
          </w:tcPr>
          <w:p w14:paraId="3456F7F6" w14:textId="77777777" w:rsidR="00566127" w:rsidRDefault="0030522E">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077362A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09B47D3" w14:textId="77777777" w:rsidR="00566127" w:rsidRDefault="0030522E">
            <w:pPr>
              <w:pStyle w:val="TAL"/>
              <w:rPr>
                <w:kern w:val="2"/>
              </w:rPr>
            </w:pPr>
            <w:r>
              <w:rPr>
                <w:kern w:val="2"/>
              </w:rPr>
              <w:t>KPIs including application QoS requirements (latency, error rates, throughput, jitter,..)</w:t>
            </w:r>
          </w:p>
        </w:tc>
      </w:tr>
      <w:tr w:rsidR="00566127" w14:paraId="46DD6F7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1C55B48A"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EFBC21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51A96C" w14:textId="77777777" w:rsidR="00566127" w:rsidRDefault="0030522E">
            <w:pPr>
              <w:pStyle w:val="TAL"/>
              <w:rPr>
                <w:kern w:val="2"/>
              </w:rPr>
            </w:pPr>
            <w:r>
              <w:rPr>
                <w:kern w:val="2"/>
              </w:rPr>
              <w:t>Identifier of network slice for which the request applies</w:t>
            </w:r>
          </w:p>
        </w:tc>
      </w:tr>
      <w:tr w:rsidR="00566127" w14:paraId="2434CD39" w14:textId="77777777">
        <w:trPr>
          <w:jc w:val="center"/>
        </w:trPr>
        <w:tc>
          <w:tcPr>
            <w:tcW w:w="2880" w:type="dxa"/>
            <w:tcBorders>
              <w:top w:val="single" w:sz="4" w:space="0" w:color="000000"/>
              <w:left w:val="single" w:sz="4" w:space="0" w:color="000000"/>
              <w:bottom w:val="single" w:sz="4" w:space="0" w:color="000000"/>
              <w:right w:val="nil"/>
            </w:tcBorders>
          </w:tcPr>
          <w:p w14:paraId="380B3E1E" w14:textId="77777777" w:rsidR="00566127" w:rsidRDefault="0030522E">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225ADCB7"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D22DD4" w14:textId="77777777" w:rsidR="00566127" w:rsidRDefault="0030522E">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566127" w14:paraId="34AD149C" w14:textId="77777777">
        <w:trPr>
          <w:jc w:val="center"/>
        </w:trPr>
        <w:tc>
          <w:tcPr>
            <w:tcW w:w="2880" w:type="dxa"/>
            <w:tcBorders>
              <w:top w:val="single" w:sz="4" w:space="0" w:color="000000"/>
              <w:left w:val="single" w:sz="4" w:space="0" w:color="000000"/>
              <w:bottom w:val="single" w:sz="4" w:space="0" w:color="000000"/>
              <w:right w:val="nil"/>
            </w:tcBorders>
          </w:tcPr>
          <w:p w14:paraId="18B1C7D2" w14:textId="77777777" w:rsidR="00566127" w:rsidRDefault="0030522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774B7B0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5BBE781" w14:textId="77777777" w:rsidR="00566127" w:rsidRDefault="0030522E">
            <w:pPr>
              <w:pStyle w:val="TAL"/>
              <w:rPr>
                <w:kern w:val="2"/>
              </w:rPr>
            </w:pPr>
            <w:r>
              <w:rPr>
                <w:kern w:val="2"/>
              </w:rPr>
              <w:t>The geographical or service area for which the requirement applies</w:t>
            </w:r>
          </w:p>
        </w:tc>
      </w:tr>
    </w:tbl>
    <w:p w14:paraId="6EFC68DB" w14:textId="77777777" w:rsidR="00566127" w:rsidRDefault="00566127">
      <w:pPr>
        <w:rPr>
          <w:rFonts w:eastAsiaTheme="minorEastAsia"/>
          <w:lang w:eastAsia="zh-CN"/>
        </w:rPr>
      </w:pPr>
    </w:p>
    <w:p w14:paraId="644F7EA3" w14:textId="77777777" w:rsidR="00566127" w:rsidRDefault="0030522E">
      <w:pPr>
        <w:pStyle w:val="Heading2"/>
        <w:rPr>
          <w:bCs/>
        </w:rPr>
      </w:pPr>
      <w:bookmarkStart w:id="187" w:name="_Toc129874909"/>
      <w:bookmarkStart w:id="188" w:name="_Toc29234032"/>
      <w:bookmarkStart w:id="189" w:name="_Toc27161522"/>
      <w:bookmarkStart w:id="190" w:name="_Toc106116332"/>
      <w:bookmarkStart w:id="191" w:name="_Toc28552"/>
      <w:bookmarkEnd w:id="172"/>
      <w:bookmarkEnd w:id="173"/>
      <w:bookmarkEnd w:id="174"/>
      <w:bookmarkEnd w:id="175"/>
      <w:bookmarkEnd w:id="176"/>
      <w:bookmarkEnd w:id="177"/>
      <w:bookmarkEnd w:id="178"/>
      <w:bookmarkEnd w:id="179"/>
      <w:bookmarkEnd w:id="184"/>
      <w:r>
        <w:rPr>
          <w:rFonts w:hint="eastAsia"/>
          <w:bCs/>
        </w:rPr>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187"/>
    </w:p>
    <w:p w14:paraId="58BA0E67" w14:textId="77777777" w:rsidR="00566127" w:rsidRDefault="0030522E">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74C7616D" w14:textId="77777777" w:rsidR="00566127" w:rsidRPr="00411221" w:rsidRDefault="0030522E" w:rsidP="002A120A">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1FF194E6" w14:textId="77777777" w:rsidR="00566127" w:rsidRDefault="0030522E">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11EA109A" w14:textId="77777777" w:rsidR="00566127" w:rsidRDefault="0030522E">
      <w:pPr>
        <w:pStyle w:val="Heading2"/>
      </w:pPr>
      <w:bookmarkStart w:id="192" w:name="_Toc129874910"/>
      <w:r>
        <w:t>9.</w:t>
      </w:r>
      <w:r>
        <w:rPr>
          <w:rFonts w:eastAsiaTheme="minorEastAsia"/>
        </w:rPr>
        <w:t>3</w:t>
      </w:r>
      <w:r>
        <w:tab/>
        <w:t>Slice API configuration and translation</w:t>
      </w:r>
      <w:bookmarkEnd w:id="192"/>
    </w:p>
    <w:p w14:paraId="5B8B9DA4" w14:textId="77777777" w:rsidR="00566127" w:rsidRDefault="0030522E">
      <w:pPr>
        <w:pStyle w:val="Heading3"/>
      </w:pPr>
      <w:bookmarkStart w:id="193" w:name="_Toc129874911"/>
      <w:r>
        <w:t>9.</w:t>
      </w:r>
      <w:r>
        <w:rPr>
          <w:rFonts w:eastAsiaTheme="minorEastAsia" w:hint="eastAsia"/>
          <w:lang w:eastAsia="zh-CN"/>
        </w:rPr>
        <w:t>3</w:t>
      </w:r>
      <w:r>
        <w:t>.1</w:t>
      </w:r>
      <w:r>
        <w:tab/>
        <w:t>General</w:t>
      </w:r>
      <w:bookmarkEnd w:id="193"/>
    </w:p>
    <w:p w14:paraId="162B712D" w14:textId="77777777" w:rsidR="00566127" w:rsidRDefault="0030522E">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1BA18199" w14:textId="77777777" w:rsidR="00566127" w:rsidRDefault="0030522E">
      <w:pPr>
        <w:pStyle w:val="Heading3"/>
        <w:rPr>
          <w:rFonts w:eastAsiaTheme="minorEastAsia"/>
          <w:lang w:eastAsia="zh-CN"/>
        </w:rPr>
      </w:pPr>
      <w:bookmarkStart w:id="194" w:name="_Toc129874912"/>
      <w:r>
        <w:t>9.</w:t>
      </w:r>
      <w:r>
        <w:rPr>
          <w:rFonts w:eastAsiaTheme="minorEastAsia"/>
        </w:rPr>
        <w:t>3</w:t>
      </w:r>
      <w:r>
        <w:t>.2</w:t>
      </w:r>
      <w:r>
        <w:tab/>
        <w:t>Procedure</w:t>
      </w:r>
      <w:bookmarkEnd w:id="194"/>
    </w:p>
    <w:p w14:paraId="1DF5918B" w14:textId="77777777" w:rsidR="00566127" w:rsidRPr="002A120A" w:rsidRDefault="00566127">
      <w:pPr>
        <w:pStyle w:val="Heading4"/>
      </w:pPr>
      <w:bookmarkStart w:id="195" w:name="_Toc129874913"/>
      <w:r w:rsidRPr="002A120A">
        <w:t>9.</w:t>
      </w:r>
      <w:r w:rsidRPr="002A120A">
        <w:rPr>
          <w:rFonts w:eastAsia="DengXian"/>
        </w:rPr>
        <w:t>3</w:t>
      </w:r>
      <w:r w:rsidRPr="002A120A">
        <w:t>.2.1</w:t>
      </w:r>
      <w:r w:rsidRPr="002A120A">
        <w:tab/>
        <w:t>Procedures on slice API configuration</w:t>
      </w:r>
      <w:bookmarkEnd w:id="195"/>
    </w:p>
    <w:p w14:paraId="70DD357E" w14:textId="77777777" w:rsidR="00566127" w:rsidRPr="002A120A" w:rsidRDefault="00566127">
      <w:pPr>
        <w:pStyle w:val="Heading5"/>
        <w:rPr>
          <w:rFonts w:eastAsiaTheme="minorEastAsia"/>
        </w:rPr>
      </w:pPr>
      <w:bookmarkStart w:id="196" w:name="_Toc129874914"/>
      <w:r w:rsidRPr="002A120A">
        <w:t>9.3.2.1.1</w:t>
      </w:r>
      <w:r w:rsidRPr="002A120A">
        <w:tab/>
      </w:r>
      <w:r w:rsidRPr="002A120A">
        <w:rPr>
          <w:szCs w:val="28"/>
        </w:rPr>
        <w:t>General</w:t>
      </w:r>
      <w:bookmarkEnd w:id="196"/>
    </w:p>
    <w:p w14:paraId="715A2539" w14:textId="77777777" w:rsidR="00566127" w:rsidRDefault="0030522E">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2A52DEB0" w14:textId="77777777" w:rsidR="00566127" w:rsidRDefault="0030522E">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4835DDD4" w14:textId="77777777" w:rsidR="00566127" w:rsidRDefault="0030522E" w:rsidP="002A120A">
      <w:pPr>
        <w:pStyle w:val="Heading5"/>
      </w:pPr>
      <w:bookmarkStart w:id="197" w:name="_Toc129874915"/>
      <w:r>
        <w:lastRenderedPageBreak/>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197"/>
    </w:p>
    <w:p w14:paraId="558BEA54" w14:textId="77777777" w:rsidR="00566127" w:rsidRDefault="0030522E">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w:t>
      </w:r>
      <w:r>
        <w:t xml:space="preserve"> </w:t>
      </w:r>
      <w:r>
        <w:rPr>
          <w:bCs/>
        </w:rPr>
        <w:t>the initial slice API configuration.</w:t>
      </w:r>
    </w:p>
    <w:p w14:paraId="73A969F6" w14:textId="77777777" w:rsidR="00566127" w:rsidRDefault="0030522E">
      <w:r>
        <w:t>Pre-conditions:</w:t>
      </w:r>
    </w:p>
    <w:p w14:paraId="4552ED37" w14:textId="77777777" w:rsidR="00566127" w:rsidRDefault="0030522E">
      <w:pPr>
        <w:pStyle w:val="B1"/>
      </w:pPr>
      <w:r>
        <w:rPr>
          <w:rFonts w:eastAsia="DengXian"/>
        </w:rPr>
        <w:t>1.</w:t>
      </w:r>
      <w:r>
        <w:tab/>
        <w:t xml:space="preserve">The VAL server has registered to receive NSCE services. </w:t>
      </w:r>
    </w:p>
    <w:p w14:paraId="196331B9" w14:textId="77777777" w:rsidR="00566127" w:rsidRDefault="00566127">
      <w:pPr>
        <w:pStyle w:val="TH"/>
      </w:pPr>
      <w:r>
        <w:object w:dxaOrig="16397" w:dyaOrig="9580" w14:anchorId="021D43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9pt;height:200.3pt" o:ole="">
            <v:imagedata r:id="rId15" o:title=""/>
          </v:shape>
          <o:OLEObject Type="Embed" ProgID="Visio.Drawing.11" ShapeID="_x0000_i1025" DrawAspect="Content" ObjectID="_1740488710" r:id="rId16"/>
        </w:object>
      </w:r>
    </w:p>
    <w:p w14:paraId="0D77386A" w14:textId="77777777" w:rsidR="00566127" w:rsidRDefault="0030522E">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31BBE272" w14:textId="77777777" w:rsidR="00566127" w:rsidRDefault="0030522E">
      <w:pPr>
        <w:pStyle w:val="B1"/>
      </w:pPr>
      <w:r>
        <w:t>1.</w:t>
      </w:r>
      <w:r>
        <w:tab/>
        <w:t xml:space="preserve">The VAL server sends a VAL application requirement request to the NSCE server. </w:t>
      </w:r>
    </w:p>
    <w:p w14:paraId="0FEB0223" w14:textId="77777777" w:rsidR="00566127" w:rsidRDefault="0030522E">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45BDC092" w14:textId="77777777" w:rsidR="00566127" w:rsidRDefault="0030522E">
      <w:pPr>
        <w:pStyle w:val="B1"/>
        <w:ind w:firstLine="0"/>
      </w:pPr>
      <w:r>
        <w:t>The NSCE server may also store the mapping of the slice API to the service API list and per service API information (e.g. data encoding, transport technology, API protocol and versions)</w:t>
      </w:r>
    </w:p>
    <w:p w14:paraId="1B91824C" w14:textId="77777777" w:rsidR="00566127" w:rsidRDefault="0030522E">
      <w:pPr>
        <w:pStyle w:val="B1"/>
      </w:pPr>
      <w:r>
        <w:t>3.</w:t>
      </w:r>
      <w:r>
        <w:tab/>
        <w:t>The NSCE server registers to consume the corresponding APIs from the 5GS (NEF and OAM) and SEAL service producers. The NSCE server registers to the following:</w:t>
      </w:r>
    </w:p>
    <w:p w14:paraId="38406E9C" w14:textId="77777777" w:rsidR="00566127" w:rsidRDefault="0030522E">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1AE017B6" w14:textId="77777777" w:rsidR="00566127" w:rsidRDefault="0030522E">
      <w:pPr>
        <w:pStyle w:val="B2"/>
      </w:pPr>
      <w:r>
        <w:t>-</w:t>
      </w:r>
      <w:r>
        <w:tab/>
        <w:t xml:space="preserve">to consume PM services and KPI monitoring from OAM </w:t>
      </w:r>
    </w:p>
    <w:p w14:paraId="21FA6E12" w14:textId="77777777" w:rsidR="00566127" w:rsidRDefault="0030522E">
      <w:pPr>
        <w:pStyle w:val="B2"/>
      </w:pPr>
      <w:r>
        <w:t>-</w:t>
      </w:r>
      <w:r>
        <w:tab/>
        <w:t xml:space="preserve">to consume SEAL services based on </w:t>
      </w:r>
      <w:r>
        <w:rPr>
          <w:rFonts w:eastAsiaTheme="minorEastAsia" w:hint="eastAsia"/>
          <w:lang w:eastAsia="zh-CN"/>
        </w:rPr>
        <w:t>3GPP</w:t>
      </w:r>
      <w:r>
        <w:t> TS 23.434</w:t>
      </w:r>
    </w:p>
    <w:p w14:paraId="1F5D70EC" w14:textId="77777777" w:rsidR="00566127" w:rsidRDefault="0030522E">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5EC1D30B" w14:textId="77777777" w:rsidR="00566127" w:rsidRDefault="0030522E">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4CCA2782" w14:textId="77777777" w:rsidR="00566127" w:rsidRDefault="0030522E" w:rsidP="002A120A">
      <w:pPr>
        <w:pStyle w:val="Heading5"/>
      </w:pPr>
      <w:bookmarkStart w:id="198" w:name="_Toc129874916"/>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198"/>
    </w:p>
    <w:p w14:paraId="025A9041" w14:textId="77777777" w:rsidR="00566127" w:rsidRDefault="0030522E">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675CC1E9" w14:textId="77777777" w:rsidR="00566127" w:rsidRDefault="0030522E">
      <w:r>
        <w:t>Pre-conditions:</w:t>
      </w:r>
    </w:p>
    <w:p w14:paraId="6C87FF9B" w14:textId="77777777" w:rsidR="00566127" w:rsidRDefault="001155F6" w:rsidP="001155F6">
      <w:pPr>
        <w:pStyle w:val="B1"/>
        <w:rPr>
          <w:rFonts w:eastAsiaTheme="minorEastAsia"/>
          <w:lang w:eastAsia="zh-CN"/>
        </w:rPr>
      </w:pPr>
      <w:r>
        <w:t>1.</w:t>
      </w:r>
      <w:r>
        <w:tab/>
      </w:r>
      <w:r w:rsidR="0030522E">
        <w:t>Initial configuration of the slice API has been completed successfully.</w:t>
      </w:r>
    </w:p>
    <w:p w14:paraId="3865C6BC" w14:textId="77777777" w:rsidR="00566127" w:rsidRDefault="001155F6" w:rsidP="001155F6">
      <w:pPr>
        <w:pStyle w:val="B1"/>
      </w:pPr>
      <w:r>
        <w:t>2.</w:t>
      </w:r>
      <w:r>
        <w:tab/>
      </w:r>
      <w:r w:rsidR="0030522E">
        <w:t>A trigger event, which may result the need of a slice configuration change, is captured by the VAL server (application server relocation to different EDN/DN, UE mobility to different EDN, application change of behaviour).</w:t>
      </w:r>
    </w:p>
    <w:p w14:paraId="3385E3A7" w14:textId="77777777" w:rsidR="00566127" w:rsidRDefault="00566127">
      <w:pPr>
        <w:pStyle w:val="TH"/>
        <w:rPr>
          <w:rFonts w:eastAsiaTheme="minorEastAsia"/>
          <w:lang w:eastAsia="zh-CN"/>
        </w:rPr>
      </w:pPr>
      <w:r>
        <w:object w:dxaOrig="8024" w:dyaOrig="3910" w14:anchorId="37A1E4C6">
          <v:shape id="_x0000_i1026" type="#_x0000_t75" style="width:356.8pt;height:173.95pt" o:ole="">
            <v:imagedata r:id="rId17" o:title=""/>
          </v:shape>
          <o:OLEObject Type="Embed" ProgID="Visio.Drawing.11" ShapeID="_x0000_i1026" DrawAspect="Content" ObjectID="_1740488711" r:id="rId18"/>
        </w:object>
      </w:r>
    </w:p>
    <w:p w14:paraId="327B50D7" w14:textId="77777777" w:rsidR="00566127" w:rsidRDefault="0030522E">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3FD91369" w14:textId="77777777" w:rsidR="00566127" w:rsidRDefault="0030522E">
      <w:pPr>
        <w:pStyle w:val="B1"/>
      </w:pPr>
      <w:r>
        <w:t>1.</w:t>
      </w:r>
      <w:r>
        <w:tab/>
        <w:t xml:space="preserve">The VAL server sends a VAL server-initiated configuration update request to the NSCE server. </w:t>
      </w:r>
    </w:p>
    <w:p w14:paraId="05CA6BAE" w14:textId="77777777" w:rsidR="00566127" w:rsidRDefault="0030522E">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1919F18" w14:textId="77777777" w:rsidR="00566127" w:rsidRDefault="0030522E">
      <w:pPr>
        <w:pStyle w:val="B1"/>
      </w:pPr>
      <w:r>
        <w:t>3.</w:t>
      </w:r>
      <w:r>
        <w:tab/>
        <w:t>The NSCE server updates the subscription/registration to the underlying 5GS and SEAL service producers, if an update on the service APIs (e.g., NEF APIs, SEAL APIs, OAM provided APIs) is needed.</w:t>
      </w:r>
    </w:p>
    <w:p w14:paraId="0A912DFE" w14:textId="77777777" w:rsidR="00566127" w:rsidRDefault="0030522E">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7E9E2DAE" w14:textId="77777777" w:rsidR="00566127" w:rsidRDefault="0030522E" w:rsidP="002A120A">
      <w:pPr>
        <w:pStyle w:val="Heading4"/>
      </w:pPr>
      <w:bookmarkStart w:id="199" w:name="_Toc129874917"/>
      <w:r>
        <w:t>9.</w:t>
      </w:r>
      <w:r>
        <w:rPr>
          <w:rFonts w:eastAsiaTheme="minorEastAsia" w:hint="eastAsia"/>
          <w:lang w:eastAsia="zh-CN"/>
        </w:rPr>
        <w:t>3</w:t>
      </w:r>
      <w:r>
        <w:t>.</w:t>
      </w:r>
      <w:r>
        <w:rPr>
          <w:rFonts w:eastAsiaTheme="minorEastAsia" w:hint="eastAsia"/>
          <w:lang w:eastAsia="zh-CN"/>
        </w:rPr>
        <w:t>2.2</w:t>
      </w:r>
      <w:r>
        <w:tab/>
        <w:t>Procedure on slice API translation</w:t>
      </w:r>
      <w:bookmarkEnd w:id="199"/>
    </w:p>
    <w:p w14:paraId="154B6632" w14:textId="77777777" w:rsidR="00566127" w:rsidRDefault="0030522E">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089C5AEB" w14:textId="77777777" w:rsidR="00566127" w:rsidRDefault="0030522E">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7158992C" w14:textId="77777777" w:rsidR="00566127" w:rsidRDefault="0030522E">
      <w:r>
        <w:t>Pre-conditions:</w:t>
      </w:r>
    </w:p>
    <w:p w14:paraId="6EF928D7" w14:textId="77777777" w:rsidR="00566127" w:rsidRDefault="0030522E">
      <w:pPr>
        <w:pStyle w:val="B1"/>
      </w:pPr>
      <w:r>
        <w:t>1.</w:t>
      </w:r>
      <w:r>
        <w:tab/>
        <w:t>The VAL server has registered to receive NSCE services.</w:t>
      </w:r>
    </w:p>
    <w:p w14:paraId="67A0A3AF" w14:textId="77777777" w:rsidR="00566127" w:rsidRDefault="0030522E">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200" w:name="_1695022591"/>
      <w:bookmarkEnd w:id="200"/>
    </w:p>
    <w:p w14:paraId="18B459DA" w14:textId="77777777" w:rsidR="00566127" w:rsidRDefault="00566127">
      <w:pPr>
        <w:pStyle w:val="TH"/>
      </w:pPr>
      <w:r>
        <w:object w:dxaOrig="16397" w:dyaOrig="9580" w14:anchorId="58D2495C">
          <v:shape id="_x0000_i1027" type="#_x0000_t75" style="width:336.1pt;height:196.4pt" o:ole="">
            <v:imagedata r:id="rId19" o:title=""/>
          </v:shape>
          <o:OLEObject Type="Embed" ProgID="Visio.Drawing.11" ShapeID="_x0000_i1027" DrawAspect="Content" ObjectID="_1740488712" r:id="rId20"/>
        </w:object>
      </w:r>
    </w:p>
    <w:p w14:paraId="59E7BB8A" w14:textId="77777777" w:rsidR="00566127" w:rsidRDefault="0030522E">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2A127194" w14:textId="77777777" w:rsidR="00566127" w:rsidRDefault="0030522E">
      <w:pPr>
        <w:pStyle w:val="B1"/>
      </w:pPr>
      <w:r>
        <w:t>1.</w:t>
      </w:r>
      <w:r>
        <w:tab/>
        <w:t>The VAL server sends a slice API invocation request to the NSCE server</w:t>
      </w:r>
    </w:p>
    <w:p w14:paraId="209C0971" w14:textId="77777777" w:rsidR="00566127" w:rsidRDefault="0030522E">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1D230341" w14:textId="77777777" w:rsidR="00566127" w:rsidRDefault="0030522E">
      <w:pPr>
        <w:pStyle w:val="B1"/>
        <w:rPr>
          <w:rFonts w:eastAsia="SimSun"/>
        </w:rPr>
      </w:pPr>
      <w:r>
        <w:t>3.</w:t>
      </w:r>
      <w:r>
        <w:tab/>
        <w:t xml:space="preserve">The NSCE server generates a trigger for service API invocation requests to all the service APIs within the slice API. </w:t>
      </w:r>
    </w:p>
    <w:p w14:paraId="634087DD" w14:textId="77777777" w:rsidR="00566127" w:rsidRDefault="0030522E">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3DA90C6A" w14:textId="77777777" w:rsidR="00566127" w:rsidRDefault="0030522E">
      <w:pPr>
        <w:pStyle w:val="B1"/>
      </w:pPr>
      <w:r>
        <w:t>5.</w:t>
      </w:r>
      <w:r>
        <w:tab/>
        <w:t xml:space="preserve">The NSCE server sends a slice API invocation response to the VAL server, based on the result of the service API invocation response(s) of step 4. </w:t>
      </w:r>
    </w:p>
    <w:p w14:paraId="194E2443" w14:textId="77777777" w:rsidR="00566127" w:rsidRDefault="0030522E">
      <w:pPr>
        <w:pStyle w:val="Heading3"/>
      </w:pPr>
      <w:bookmarkStart w:id="201" w:name="_Toc129874918"/>
      <w:r>
        <w:t>9.</w:t>
      </w:r>
      <w:r>
        <w:rPr>
          <w:rFonts w:eastAsiaTheme="minorEastAsia" w:hint="eastAsia"/>
          <w:lang w:eastAsia="zh-CN"/>
        </w:rPr>
        <w:t>3</w:t>
      </w:r>
      <w:r>
        <w:t xml:space="preserve">. </w:t>
      </w:r>
      <w:r>
        <w:rPr>
          <w:rFonts w:eastAsiaTheme="minorEastAsia" w:hint="eastAsia"/>
          <w:lang w:eastAsia="zh-CN"/>
        </w:rPr>
        <w:t>3</w:t>
      </w:r>
      <w:r>
        <w:tab/>
        <w:t>Information flows</w:t>
      </w:r>
      <w:bookmarkEnd w:id="201"/>
    </w:p>
    <w:p w14:paraId="65D1EB70" w14:textId="77777777" w:rsidR="00566127" w:rsidRDefault="0030522E">
      <w:pPr>
        <w:pStyle w:val="Heading4"/>
      </w:pPr>
      <w:bookmarkStart w:id="202" w:name="_Toc129874919"/>
      <w:r>
        <w:t>9.</w:t>
      </w:r>
      <w:r>
        <w:rPr>
          <w:rFonts w:eastAsiaTheme="minorEastAsia"/>
        </w:rPr>
        <w:t>3</w:t>
      </w:r>
      <w:r>
        <w:t>.</w:t>
      </w:r>
      <w:r>
        <w:rPr>
          <w:rFonts w:eastAsiaTheme="minorEastAsia" w:hint="eastAsia"/>
          <w:lang w:eastAsia="zh-CN"/>
        </w:rPr>
        <w:t>3.</w:t>
      </w:r>
      <w:r>
        <w:t>1</w:t>
      </w:r>
      <w:r>
        <w:tab/>
        <w:t>General</w:t>
      </w:r>
      <w:bookmarkEnd w:id="202"/>
    </w:p>
    <w:p w14:paraId="4142245E" w14:textId="77777777" w:rsidR="00566127" w:rsidRDefault="0030522E">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217A0D95" w14:textId="77777777" w:rsidR="00566127" w:rsidRDefault="0030522E">
      <w:pPr>
        <w:pStyle w:val="Heading4"/>
      </w:pPr>
      <w:bookmarkStart w:id="203" w:name="_Toc129874920"/>
      <w:r>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203"/>
    </w:p>
    <w:p w14:paraId="6267C207" w14:textId="77777777" w:rsidR="00566127" w:rsidRDefault="0030522E">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418B6986" w14:textId="77777777" w:rsidR="00566127" w:rsidRDefault="0030522E">
      <w:r>
        <w:t>This request provides the service requirements / KPIs, the capability exposure requirements and a preferred/subscribed slice identification (e.g., S-NSSAI or ENSI).</w:t>
      </w:r>
    </w:p>
    <w:p w14:paraId="1C5C1180"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4B840A51" w14:textId="77777777">
        <w:trPr>
          <w:jc w:val="center"/>
        </w:trPr>
        <w:tc>
          <w:tcPr>
            <w:tcW w:w="2880" w:type="dxa"/>
            <w:tcBorders>
              <w:top w:val="single" w:sz="4" w:space="0" w:color="000000"/>
              <w:left w:val="single" w:sz="4" w:space="0" w:color="000000"/>
              <w:bottom w:val="single" w:sz="4" w:space="0" w:color="000000"/>
              <w:right w:val="nil"/>
            </w:tcBorders>
          </w:tcPr>
          <w:p w14:paraId="13180A7C"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C56E64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CCC0FB9" w14:textId="77777777" w:rsidR="00566127" w:rsidRDefault="0030522E">
            <w:pPr>
              <w:pStyle w:val="TAH"/>
              <w:rPr>
                <w:kern w:val="2"/>
              </w:rPr>
            </w:pPr>
            <w:r>
              <w:rPr>
                <w:kern w:val="2"/>
              </w:rPr>
              <w:t>Description</w:t>
            </w:r>
          </w:p>
        </w:tc>
      </w:tr>
      <w:tr w:rsidR="00566127" w14:paraId="46DC0687" w14:textId="77777777">
        <w:trPr>
          <w:jc w:val="center"/>
        </w:trPr>
        <w:tc>
          <w:tcPr>
            <w:tcW w:w="2880" w:type="dxa"/>
            <w:tcBorders>
              <w:top w:val="single" w:sz="4" w:space="0" w:color="000000"/>
              <w:left w:val="single" w:sz="4" w:space="0" w:color="000000"/>
              <w:bottom w:val="single" w:sz="4" w:space="0" w:color="000000"/>
              <w:right w:val="nil"/>
            </w:tcBorders>
          </w:tcPr>
          <w:p w14:paraId="238CA4A9"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595BC1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5C9565" w14:textId="77777777" w:rsidR="00566127" w:rsidRDefault="0030522E">
            <w:pPr>
              <w:pStyle w:val="TAL"/>
              <w:rPr>
                <w:kern w:val="2"/>
              </w:rPr>
            </w:pPr>
            <w:r>
              <w:rPr>
                <w:kern w:val="2"/>
              </w:rPr>
              <w:t>The identifier of the VAL server</w:t>
            </w:r>
          </w:p>
        </w:tc>
      </w:tr>
      <w:tr w:rsidR="00566127" w14:paraId="68136801" w14:textId="77777777">
        <w:trPr>
          <w:jc w:val="center"/>
        </w:trPr>
        <w:tc>
          <w:tcPr>
            <w:tcW w:w="2880" w:type="dxa"/>
            <w:tcBorders>
              <w:top w:val="single" w:sz="4" w:space="0" w:color="000000"/>
              <w:left w:val="single" w:sz="4" w:space="0" w:color="000000"/>
              <w:bottom w:val="single" w:sz="4" w:space="0" w:color="000000"/>
              <w:right w:val="nil"/>
            </w:tcBorders>
          </w:tcPr>
          <w:p w14:paraId="01F343C9" w14:textId="77777777" w:rsidR="00566127" w:rsidRDefault="0030522E">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6C7C2838" w14:textId="77777777"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721FE10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07F373" w14:textId="77777777" w:rsidR="00566127" w:rsidRDefault="0030522E">
            <w:pPr>
              <w:pStyle w:val="TAL"/>
              <w:rPr>
                <w:kern w:val="2"/>
              </w:rPr>
            </w:pPr>
            <w:r>
              <w:rPr>
                <w:kern w:val="2"/>
              </w:rPr>
              <w:t>The VAL application requirements pertaining to the slice(s) as defined in table 9.1.1.1-1</w:t>
            </w:r>
          </w:p>
        </w:tc>
      </w:tr>
      <w:tr w:rsidR="00566127" w14:paraId="04A65DC9" w14:textId="77777777">
        <w:trPr>
          <w:jc w:val="center"/>
        </w:trPr>
        <w:tc>
          <w:tcPr>
            <w:tcW w:w="2880" w:type="dxa"/>
            <w:tcBorders>
              <w:top w:val="single" w:sz="4" w:space="0" w:color="000000"/>
              <w:left w:val="single" w:sz="4" w:space="0" w:color="000000"/>
              <w:bottom w:val="single" w:sz="4" w:space="0" w:color="000000"/>
              <w:right w:val="nil"/>
            </w:tcBorders>
          </w:tcPr>
          <w:p w14:paraId="4B89D76A" w14:textId="77777777" w:rsidR="00566127" w:rsidRDefault="0030522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0219CA5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731982" w14:textId="77777777" w:rsidR="00566127" w:rsidRDefault="0030522E">
            <w:pPr>
              <w:pStyle w:val="TAL"/>
              <w:rPr>
                <w:kern w:val="2"/>
              </w:rPr>
            </w:pPr>
            <w:r>
              <w:rPr>
                <w:kern w:val="2"/>
              </w:rPr>
              <w:t>The time validity of the request</w:t>
            </w:r>
          </w:p>
        </w:tc>
      </w:tr>
      <w:tr w:rsidR="00566127" w14:paraId="2ED2037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688C0E" w14:textId="77777777" w:rsidR="00566127" w:rsidRDefault="0030522E" w:rsidP="001155F6">
            <w:pPr>
              <w:pStyle w:val="TAN"/>
            </w:pPr>
            <w:r>
              <w:t>NOTE:</w:t>
            </w:r>
            <w:r w:rsidR="001155F6">
              <w:tab/>
            </w:r>
            <w:r>
              <w:t>One of this shall be present</w:t>
            </w:r>
          </w:p>
        </w:tc>
      </w:tr>
    </w:tbl>
    <w:p w14:paraId="49DB311D" w14:textId="77777777" w:rsidR="00566127" w:rsidRDefault="00566127"/>
    <w:p w14:paraId="78F7F34F" w14:textId="77777777" w:rsidR="00566127" w:rsidRDefault="0030522E">
      <w:pPr>
        <w:pStyle w:val="Heading4"/>
      </w:pPr>
      <w:bookmarkStart w:id="204" w:name="_Toc129874921"/>
      <w:r>
        <w:lastRenderedPageBreak/>
        <w:t>9.</w:t>
      </w:r>
      <w:r>
        <w:rPr>
          <w:rFonts w:eastAsiaTheme="minorEastAsia"/>
        </w:rPr>
        <w:t>3</w:t>
      </w:r>
      <w:r>
        <w:t>.</w:t>
      </w:r>
      <w:r>
        <w:rPr>
          <w:rFonts w:eastAsiaTheme="minorEastAsia" w:hint="eastAsia"/>
          <w:lang w:eastAsia="zh-CN"/>
        </w:rPr>
        <w:t>3</w:t>
      </w:r>
      <w:r>
        <w:t>.3</w:t>
      </w:r>
      <w:r>
        <w:tab/>
        <w:t>VAL application requirement response</w:t>
      </w:r>
      <w:bookmarkEnd w:id="204"/>
    </w:p>
    <w:p w14:paraId="5B3E0C5E" w14:textId="77777777" w:rsidR="00566127" w:rsidRDefault="0030522E">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766D56ED"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46FCF71F" w14:textId="77777777">
        <w:trPr>
          <w:jc w:val="center"/>
        </w:trPr>
        <w:tc>
          <w:tcPr>
            <w:tcW w:w="2880" w:type="dxa"/>
            <w:tcBorders>
              <w:top w:val="single" w:sz="4" w:space="0" w:color="000000"/>
              <w:left w:val="single" w:sz="4" w:space="0" w:color="000000"/>
              <w:bottom w:val="single" w:sz="4" w:space="0" w:color="000000"/>
              <w:right w:val="nil"/>
            </w:tcBorders>
          </w:tcPr>
          <w:p w14:paraId="5BACA7B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9AA638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BA1D25" w14:textId="77777777" w:rsidR="00566127" w:rsidRDefault="0030522E">
            <w:pPr>
              <w:pStyle w:val="TAH"/>
              <w:rPr>
                <w:kern w:val="2"/>
              </w:rPr>
            </w:pPr>
            <w:r>
              <w:rPr>
                <w:kern w:val="2"/>
              </w:rPr>
              <w:t>Description</w:t>
            </w:r>
          </w:p>
        </w:tc>
      </w:tr>
      <w:tr w:rsidR="00566127" w14:paraId="13D7F4E5" w14:textId="77777777">
        <w:trPr>
          <w:jc w:val="center"/>
        </w:trPr>
        <w:tc>
          <w:tcPr>
            <w:tcW w:w="2880" w:type="dxa"/>
            <w:tcBorders>
              <w:top w:val="single" w:sz="4" w:space="0" w:color="000000"/>
              <w:left w:val="single" w:sz="4" w:space="0" w:color="000000"/>
              <w:bottom w:val="single" w:sz="4" w:space="0" w:color="000000"/>
              <w:right w:val="nil"/>
            </w:tcBorders>
          </w:tcPr>
          <w:p w14:paraId="71A14291"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2839A8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CB1B03" w14:textId="77777777" w:rsidR="00566127" w:rsidRDefault="0030522E">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566127" w14:paraId="02966E17" w14:textId="77777777">
        <w:trPr>
          <w:jc w:val="center"/>
        </w:trPr>
        <w:tc>
          <w:tcPr>
            <w:tcW w:w="2880" w:type="dxa"/>
            <w:tcBorders>
              <w:top w:val="single" w:sz="4" w:space="0" w:color="000000"/>
              <w:left w:val="single" w:sz="4" w:space="0" w:color="000000"/>
              <w:bottom w:val="single" w:sz="4" w:space="0" w:color="000000"/>
              <w:right w:val="nil"/>
            </w:tcBorders>
          </w:tcPr>
          <w:p w14:paraId="5EDAAE83"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0665AFB6" w14:textId="77777777" w:rsidR="00566127" w:rsidRDefault="0030522E">
            <w:pPr>
              <w:pStyle w:val="TAC"/>
              <w:rPr>
                <w:kern w:val="2"/>
                <w:lang w:val="en-US" w:eastAsia="zh-CN"/>
              </w:rPr>
            </w:pPr>
            <w:r>
              <w:rPr>
                <w:rFonts w:hint="eastAsia"/>
                <w:kern w:val="2"/>
                <w:lang w:val="en-US" w:eastAsia="zh-CN"/>
              </w:rPr>
              <w:t>O</w:t>
            </w:r>
          </w:p>
          <w:p w14:paraId="06127D9C"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E698EC2" w14:textId="77777777" w:rsidR="00566127" w:rsidRDefault="0030522E">
            <w:pPr>
              <w:pStyle w:val="TAL"/>
              <w:rPr>
                <w:kern w:val="2"/>
              </w:rPr>
            </w:pPr>
            <w:r>
              <w:rPr>
                <w:kern w:val="2"/>
              </w:rPr>
              <w:t>Indicates the cause of failure</w:t>
            </w:r>
          </w:p>
        </w:tc>
      </w:tr>
      <w:tr w:rsidR="00566127" w14:paraId="7D61FCF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0A1204" w14:textId="77777777" w:rsidR="00566127" w:rsidRDefault="0030522E" w:rsidP="001155F6">
            <w:pPr>
              <w:pStyle w:val="TAN"/>
            </w:pPr>
            <w:r>
              <w:t>NOTE :</w:t>
            </w:r>
            <w:r>
              <w:tab/>
            </w:r>
            <w:r>
              <w:rPr>
                <w:lang w:val="en-US" w:eastAsia="zh-CN"/>
              </w:rPr>
              <w:t>May only be present if the result is failure.</w:t>
            </w:r>
          </w:p>
        </w:tc>
      </w:tr>
    </w:tbl>
    <w:p w14:paraId="33338F70" w14:textId="77777777" w:rsidR="00566127" w:rsidRDefault="00566127"/>
    <w:p w14:paraId="5C129C92" w14:textId="77777777" w:rsidR="00566127" w:rsidRDefault="0030522E">
      <w:pPr>
        <w:pStyle w:val="Heading4"/>
      </w:pPr>
      <w:bookmarkStart w:id="205" w:name="_Toc129874922"/>
      <w:r>
        <w:t>9.</w:t>
      </w:r>
      <w:r>
        <w:rPr>
          <w:rFonts w:eastAsiaTheme="minorEastAsia"/>
        </w:rPr>
        <w:t>3</w:t>
      </w:r>
      <w:r>
        <w:t>.</w:t>
      </w:r>
      <w:r>
        <w:rPr>
          <w:rFonts w:eastAsiaTheme="minorEastAsia" w:hint="eastAsia"/>
          <w:lang w:eastAsia="zh-CN"/>
        </w:rPr>
        <w:t>3</w:t>
      </w:r>
      <w:r>
        <w:t>.4</w:t>
      </w:r>
      <w:r>
        <w:tab/>
        <w:t>Slice API information notify</w:t>
      </w:r>
      <w:bookmarkEnd w:id="205"/>
    </w:p>
    <w:p w14:paraId="510D618F" w14:textId="77777777" w:rsidR="00566127" w:rsidRDefault="0030522E">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09648099"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566127" w14:paraId="37E5C0D2" w14:textId="77777777">
        <w:trPr>
          <w:jc w:val="center"/>
        </w:trPr>
        <w:tc>
          <w:tcPr>
            <w:tcW w:w="2880" w:type="dxa"/>
            <w:tcBorders>
              <w:top w:val="single" w:sz="4" w:space="0" w:color="000000"/>
              <w:left w:val="single" w:sz="4" w:space="0" w:color="000000"/>
              <w:bottom w:val="single" w:sz="4" w:space="0" w:color="000000"/>
              <w:right w:val="nil"/>
            </w:tcBorders>
          </w:tcPr>
          <w:p w14:paraId="6FA6124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118C79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AE1844" w14:textId="77777777" w:rsidR="00566127" w:rsidRDefault="0030522E">
            <w:pPr>
              <w:pStyle w:val="TAH"/>
              <w:rPr>
                <w:kern w:val="2"/>
              </w:rPr>
            </w:pPr>
            <w:r>
              <w:rPr>
                <w:kern w:val="2"/>
              </w:rPr>
              <w:t>Description</w:t>
            </w:r>
          </w:p>
        </w:tc>
      </w:tr>
      <w:tr w:rsidR="00566127" w14:paraId="3A9AB5B1" w14:textId="77777777">
        <w:trPr>
          <w:jc w:val="center"/>
        </w:trPr>
        <w:tc>
          <w:tcPr>
            <w:tcW w:w="2880" w:type="dxa"/>
            <w:tcBorders>
              <w:top w:val="single" w:sz="4" w:space="0" w:color="000000"/>
              <w:left w:val="single" w:sz="4" w:space="0" w:color="000000"/>
              <w:bottom w:val="single" w:sz="4" w:space="0" w:color="000000"/>
              <w:right w:val="nil"/>
            </w:tcBorders>
          </w:tcPr>
          <w:p w14:paraId="04230325" w14:textId="77777777" w:rsidR="00566127" w:rsidRDefault="0030522E">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4E3C678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5C6BA6" w14:textId="77777777" w:rsidR="00566127" w:rsidRDefault="0030522E">
            <w:pPr>
              <w:pStyle w:val="TAL"/>
              <w:rPr>
                <w:kern w:val="2"/>
              </w:rPr>
            </w:pPr>
            <w:r>
              <w:rPr>
                <w:kern w:val="2"/>
              </w:rPr>
              <w:t>The information for the configured slice API</w:t>
            </w:r>
          </w:p>
        </w:tc>
      </w:tr>
    </w:tbl>
    <w:p w14:paraId="5C3920D7" w14:textId="77777777" w:rsidR="00566127" w:rsidRDefault="00566127"/>
    <w:p w14:paraId="16ADB445" w14:textId="77777777" w:rsidR="00566127" w:rsidRDefault="0030522E">
      <w:pPr>
        <w:pStyle w:val="Heading4"/>
      </w:pPr>
      <w:bookmarkStart w:id="206" w:name="_Toc129874923"/>
      <w:r>
        <w:t>9.</w:t>
      </w:r>
      <w:r>
        <w:rPr>
          <w:rFonts w:eastAsiaTheme="minorEastAsia"/>
        </w:rPr>
        <w:t>3</w:t>
      </w:r>
      <w:r>
        <w:t>.</w:t>
      </w:r>
      <w:r>
        <w:rPr>
          <w:rFonts w:eastAsiaTheme="minorEastAsia" w:hint="eastAsia"/>
          <w:lang w:eastAsia="zh-CN"/>
        </w:rPr>
        <w:t>3</w:t>
      </w:r>
      <w:r>
        <w:t>.5</w:t>
      </w:r>
      <w:r>
        <w:tab/>
        <w:t>VAL server-initiated configuration update request</w:t>
      </w:r>
      <w:bookmarkEnd w:id="206"/>
    </w:p>
    <w:p w14:paraId="20E97E94" w14:textId="77777777" w:rsidR="00566127" w:rsidRDefault="0030522E">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38A9C07E"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359B4DAB" w14:textId="77777777">
        <w:trPr>
          <w:jc w:val="center"/>
        </w:trPr>
        <w:tc>
          <w:tcPr>
            <w:tcW w:w="2880" w:type="dxa"/>
            <w:tcBorders>
              <w:top w:val="single" w:sz="4" w:space="0" w:color="000000"/>
              <w:left w:val="single" w:sz="4" w:space="0" w:color="000000"/>
              <w:bottom w:val="single" w:sz="4" w:space="0" w:color="000000"/>
              <w:right w:val="nil"/>
            </w:tcBorders>
          </w:tcPr>
          <w:p w14:paraId="634A7B9C"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B7507B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3B58425" w14:textId="77777777" w:rsidR="00566127" w:rsidRDefault="0030522E">
            <w:pPr>
              <w:pStyle w:val="TAH"/>
              <w:rPr>
                <w:kern w:val="2"/>
              </w:rPr>
            </w:pPr>
            <w:r>
              <w:rPr>
                <w:kern w:val="2"/>
              </w:rPr>
              <w:t>Description</w:t>
            </w:r>
          </w:p>
        </w:tc>
      </w:tr>
      <w:tr w:rsidR="00566127" w14:paraId="6EB1C448" w14:textId="77777777">
        <w:trPr>
          <w:jc w:val="center"/>
        </w:trPr>
        <w:tc>
          <w:tcPr>
            <w:tcW w:w="2880" w:type="dxa"/>
            <w:tcBorders>
              <w:top w:val="single" w:sz="4" w:space="0" w:color="000000"/>
              <w:left w:val="single" w:sz="4" w:space="0" w:color="000000"/>
              <w:bottom w:val="single" w:sz="4" w:space="0" w:color="000000"/>
              <w:right w:val="nil"/>
            </w:tcBorders>
          </w:tcPr>
          <w:p w14:paraId="21FF64E0"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DCDB15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19AA94" w14:textId="77777777" w:rsidR="00566127" w:rsidRDefault="0030522E">
            <w:pPr>
              <w:pStyle w:val="TAL"/>
              <w:rPr>
                <w:kern w:val="2"/>
              </w:rPr>
            </w:pPr>
            <w:r>
              <w:rPr>
                <w:kern w:val="2"/>
              </w:rPr>
              <w:t>The identifier of the VAL server</w:t>
            </w:r>
          </w:p>
        </w:tc>
      </w:tr>
      <w:tr w:rsidR="00566127" w14:paraId="2821F1EF" w14:textId="77777777">
        <w:trPr>
          <w:jc w:val="center"/>
        </w:trPr>
        <w:tc>
          <w:tcPr>
            <w:tcW w:w="2880" w:type="dxa"/>
            <w:tcBorders>
              <w:top w:val="single" w:sz="4" w:space="0" w:color="000000"/>
              <w:left w:val="single" w:sz="4" w:space="0" w:color="000000"/>
              <w:bottom w:val="single" w:sz="4" w:space="0" w:color="000000"/>
              <w:right w:val="nil"/>
            </w:tcBorders>
          </w:tcPr>
          <w:p w14:paraId="34C3FA2A" w14:textId="77777777" w:rsidR="00566127" w:rsidRDefault="0030522E">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5D60E869" w14:textId="77777777" w:rsidR="00566127" w:rsidRDefault="0030522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9C0E519" w14:textId="77777777" w:rsidR="00566127" w:rsidRDefault="0030522E">
            <w:pPr>
              <w:pStyle w:val="TAL"/>
              <w:rPr>
                <w:kern w:val="2"/>
              </w:rPr>
            </w:pPr>
            <w:r>
              <w:t>Identifier of the network slice for which the API configuration update is requested</w:t>
            </w:r>
          </w:p>
        </w:tc>
      </w:tr>
      <w:tr w:rsidR="00566127" w14:paraId="467D39E3" w14:textId="77777777">
        <w:trPr>
          <w:jc w:val="center"/>
        </w:trPr>
        <w:tc>
          <w:tcPr>
            <w:tcW w:w="2880" w:type="dxa"/>
            <w:tcBorders>
              <w:top w:val="single" w:sz="4" w:space="0" w:color="000000"/>
              <w:left w:val="single" w:sz="4" w:space="0" w:color="000000"/>
              <w:bottom w:val="single" w:sz="4" w:space="0" w:color="000000"/>
              <w:right w:val="nil"/>
            </w:tcBorders>
          </w:tcPr>
          <w:p w14:paraId="394B2F59" w14:textId="77777777" w:rsidR="00566127" w:rsidRDefault="0030522E">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146434C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49D97C" w14:textId="77777777" w:rsidR="00566127" w:rsidRDefault="0030522E">
            <w:pPr>
              <w:pStyle w:val="TAL"/>
              <w:rPr>
                <w:kern w:val="2"/>
                <w:szCs w:val="18"/>
              </w:rPr>
            </w:pPr>
            <w:r>
              <w:rPr>
                <w:kern w:val="2"/>
              </w:rPr>
              <w:t>The trigger event details can be included, providing the cause for the need slice API configuration adaptation. Such trigger event can be:</w:t>
            </w:r>
          </w:p>
          <w:p w14:paraId="23295B6A" w14:textId="77777777" w:rsidR="00566127" w:rsidRDefault="0030522E">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04A4C488" w14:textId="77777777" w:rsidR="00566127" w:rsidRDefault="0030522E">
            <w:pPr>
              <w:pStyle w:val="TAL"/>
              <w:widowControl w:val="0"/>
              <w:numPr>
                <w:ilvl w:val="0"/>
                <w:numId w:val="14"/>
              </w:numPr>
              <w:spacing w:before="100" w:beforeAutospacing="1"/>
              <w:rPr>
                <w:kern w:val="2"/>
              </w:rPr>
            </w:pPr>
            <w:r>
              <w:rPr>
                <w:kern w:val="2"/>
              </w:rPr>
              <w:t xml:space="preserve">application server migration to different edge/cloud platform, </w:t>
            </w:r>
          </w:p>
          <w:p w14:paraId="401452C6" w14:textId="77777777" w:rsidR="00566127" w:rsidRDefault="0030522E">
            <w:pPr>
              <w:pStyle w:val="TAL"/>
              <w:widowControl w:val="0"/>
              <w:numPr>
                <w:ilvl w:val="0"/>
                <w:numId w:val="14"/>
              </w:numPr>
              <w:spacing w:before="100" w:beforeAutospacing="1"/>
              <w:rPr>
                <w:kern w:val="2"/>
              </w:rPr>
            </w:pPr>
            <w:r>
              <w:rPr>
                <w:kern w:val="2"/>
              </w:rPr>
              <w:t xml:space="preserve">service API unavailability, </w:t>
            </w:r>
          </w:p>
          <w:p w14:paraId="66B846B3" w14:textId="77777777" w:rsidR="00566127" w:rsidRDefault="0030522E">
            <w:pPr>
              <w:pStyle w:val="TAL"/>
              <w:widowControl w:val="0"/>
              <w:numPr>
                <w:ilvl w:val="0"/>
                <w:numId w:val="14"/>
              </w:numPr>
              <w:spacing w:before="100" w:beforeAutospacing="1"/>
              <w:rPr>
                <w:kern w:val="2"/>
              </w:rPr>
            </w:pPr>
            <w:r>
              <w:rPr>
                <w:kern w:val="2"/>
              </w:rPr>
              <w:t xml:space="preserve">VAL application QoS requirements change </w:t>
            </w:r>
          </w:p>
        </w:tc>
      </w:tr>
    </w:tbl>
    <w:p w14:paraId="4D2292C7" w14:textId="77777777" w:rsidR="00411221" w:rsidRDefault="00411221" w:rsidP="00411221"/>
    <w:p w14:paraId="4265C9EA" w14:textId="77777777" w:rsidR="00566127" w:rsidRDefault="0030522E">
      <w:pPr>
        <w:pStyle w:val="Heading4"/>
        <w:rPr>
          <w:bCs/>
        </w:rPr>
      </w:pPr>
      <w:bookmarkStart w:id="207" w:name="_Toc129874924"/>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207"/>
    </w:p>
    <w:p w14:paraId="55FFE5E1" w14:textId="77777777" w:rsidR="00566127" w:rsidRDefault="0030522E">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5522DAB4" w14:textId="77777777" w:rsidR="00566127" w:rsidRDefault="0030522E">
      <w:pPr>
        <w:pStyle w:val="TH"/>
      </w:pPr>
      <w:r>
        <w:lastRenderedPageBreak/>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70CD9A57" w14:textId="77777777">
        <w:trPr>
          <w:jc w:val="center"/>
        </w:trPr>
        <w:tc>
          <w:tcPr>
            <w:tcW w:w="2880" w:type="dxa"/>
            <w:tcBorders>
              <w:top w:val="single" w:sz="4" w:space="0" w:color="000000"/>
              <w:left w:val="single" w:sz="4" w:space="0" w:color="000000"/>
              <w:bottom w:val="single" w:sz="4" w:space="0" w:color="000000"/>
              <w:right w:val="nil"/>
            </w:tcBorders>
          </w:tcPr>
          <w:p w14:paraId="352D0FCC"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C3C7DF"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DD789C9" w14:textId="77777777" w:rsidR="00566127" w:rsidRDefault="0030522E">
            <w:pPr>
              <w:pStyle w:val="TAH"/>
            </w:pPr>
            <w:r>
              <w:t>Description</w:t>
            </w:r>
          </w:p>
        </w:tc>
      </w:tr>
      <w:tr w:rsidR="00566127" w14:paraId="03610E68" w14:textId="77777777">
        <w:trPr>
          <w:jc w:val="center"/>
        </w:trPr>
        <w:tc>
          <w:tcPr>
            <w:tcW w:w="2880" w:type="dxa"/>
            <w:tcBorders>
              <w:top w:val="single" w:sz="4" w:space="0" w:color="000000"/>
              <w:left w:val="single" w:sz="4" w:space="0" w:color="000000"/>
              <w:bottom w:val="single" w:sz="4" w:space="0" w:color="000000"/>
              <w:right w:val="nil"/>
            </w:tcBorders>
          </w:tcPr>
          <w:p w14:paraId="1AA6EFE6" w14:textId="77777777" w:rsidR="00566127" w:rsidRDefault="0030522E">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114DFA70" w14:textId="77777777"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778D50C8" w14:textId="77777777" w:rsidR="00566127" w:rsidRDefault="0030522E">
            <w:pPr>
              <w:pStyle w:val="TAL"/>
            </w:pPr>
            <w:r>
              <w:t>Indicates that the slice configuration has been changed.</w:t>
            </w:r>
          </w:p>
        </w:tc>
      </w:tr>
      <w:tr w:rsidR="00566127" w14:paraId="04679FD2" w14:textId="77777777">
        <w:trPr>
          <w:jc w:val="center"/>
        </w:trPr>
        <w:tc>
          <w:tcPr>
            <w:tcW w:w="2880" w:type="dxa"/>
            <w:tcBorders>
              <w:top w:val="single" w:sz="4" w:space="0" w:color="000000"/>
              <w:left w:val="single" w:sz="4" w:space="0" w:color="000000"/>
              <w:bottom w:val="single" w:sz="4" w:space="0" w:color="000000"/>
              <w:right w:val="nil"/>
            </w:tcBorders>
          </w:tcPr>
          <w:p w14:paraId="3D726819" w14:textId="77777777" w:rsidR="00566127" w:rsidRDefault="0030522E">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6910696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A7E0CB" w14:textId="77777777" w:rsidR="00566127" w:rsidRDefault="0030522E">
            <w:pPr>
              <w:pStyle w:val="TAL"/>
            </w:pPr>
            <w:r>
              <w:t>The information for the updated slice API</w:t>
            </w:r>
          </w:p>
        </w:tc>
      </w:tr>
      <w:tr w:rsidR="00566127" w14:paraId="7BF110BE" w14:textId="77777777">
        <w:trPr>
          <w:jc w:val="center"/>
        </w:trPr>
        <w:tc>
          <w:tcPr>
            <w:tcW w:w="2880" w:type="dxa"/>
            <w:tcBorders>
              <w:top w:val="single" w:sz="4" w:space="0" w:color="000000"/>
              <w:left w:val="single" w:sz="4" w:space="0" w:color="000000"/>
              <w:bottom w:val="single" w:sz="4" w:space="0" w:color="000000"/>
              <w:right w:val="nil"/>
            </w:tcBorders>
          </w:tcPr>
          <w:p w14:paraId="166AE720" w14:textId="77777777" w:rsidR="00566127" w:rsidRDefault="0030522E">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1E317412" w14:textId="77777777"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6A3E87EA" w14:textId="77777777" w:rsidR="00566127" w:rsidRDefault="0030522E">
            <w:pPr>
              <w:pStyle w:val="TAL"/>
              <w:keepLines w:val="0"/>
            </w:pPr>
            <w:r>
              <w:t>The trigger event details can be included, providing the cause for the need slice API configuration adaptation. Such trigger event can be</w:t>
            </w:r>
          </w:p>
        </w:tc>
      </w:tr>
      <w:tr w:rsidR="00566127" w14:paraId="7C6BC337" w14:textId="77777777">
        <w:trPr>
          <w:jc w:val="center"/>
        </w:trPr>
        <w:tc>
          <w:tcPr>
            <w:tcW w:w="2880" w:type="dxa"/>
            <w:tcBorders>
              <w:top w:val="single" w:sz="4" w:space="0" w:color="000000"/>
              <w:left w:val="single" w:sz="4" w:space="0" w:color="000000"/>
              <w:bottom w:val="single" w:sz="4" w:space="0" w:color="000000"/>
              <w:right w:val="nil"/>
            </w:tcBorders>
          </w:tcPr>
          <w:p w14:paraId="6A1C4913"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5A2C481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FD5E980" w14:textId="77777777" w:rsidR="00566127" w:rsidRDefault="0030522E">
            <w:pPr>
              <w:pStyle w:val="TAL"/>
            </w:pPr>
            <w:r>
              <w:t>Indicates the reason for not changing the slice configuration. The reason may be that no change was needed, failure of changing in 5GS/SEAL or other (e.g. server internal error).</w:t>
            </w:r>
          </w:p>
        </w:tc>
      </w:tr>
      <w:tr w:rsidR="00566127" w14:paraId="5495893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2D0E97" w14:textId="77777777" w:rsidR="00566127" w:rsidRDefault="0030522E" w:rsidP="001155F6">
            <w:pPr>
              <w:pStyle w:val="TAN"/>
            </w:pPr>
            <w:r>
              <w:t>NOTE:</w:t>
            </w:r>
            <w:r>
              <w:tab/>
              <w:t>Only one of these IEs is present in the message.</w:t>
            </w:r>
          </w:p>
        </w:tc>
      </w:tr>
    </w:tbl>
    <w:p w14:paraId="07BD5B46" w14:textId="77777777" w:rsidR="00566127" w:rsidRDefault="00566127"/>
    <w:p w14:paraId="06633592" w14:textId="77777777" w:rsidR="00566127" w:rsidRDefault="0030522E">
      <w:pPr>
        <w:pStyle w:val="Heading4"/>
      </w:pPr>
      <w:bookmarkStart w:id="208" w:name="_Toc129874925"/>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208"/>
    </w:p>
    <w:p w14:paraId="270ACACD" w14:textId="77777777"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6412ED1E"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29C93097" w14:textId="77777777">
        <w:trPr>
          <w:jc w:val="center"/>
        </w:trPr>
        <w:tc>
          <w:tcPr>
            <w:tcW w:w="2880" w:type="dxa"/>
            <w:tcBorders>
              <w:top w:val="single" w:sz="4" w:space="0" w:color="000000"/>
              <w:left w:val="single" w:sz="4" w:space="0" w:color="000000"/>
              <w:bottom w:val="single" w:sz="4" w:space="0" w:color="000000"/>
              <w:right w:val="nil"/>
            </w:tcBorders>
          </w:tcPr>
          <w:p w14:paraId="451F7F2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45DBA2E"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BC6DB2" w14:textId="77777777" w:rsidR="00566127" w:rsidRDefault="0030522E">
            <w:pPr>
              <w:pStyle w:val="TAH"/>
              <w:rPr>
                <w:kern w:val="2"/>
              </w:rPr>
            </w:pPr>
            <w:r>
              <w:rPr>
                <w:kern w:val="2"/>
              </w:rPr>
              <w:t>Description</w:t>
            </w:r>
          </w:p>
        </w:tc>
      </w:tr>
      <w:tr w:rsidR="00566127" w14:paraId="3AF651F7" w14:textId="77777777">
        <w:trPr>
          <w:jc w:val="center"/>
        </w:trPr>
        <w:tc>
          <w:tcPr>
            <w:tcW w:w="2880" w:type="dxa"/>
            <w:tcBorders>
              <w:top w:val="single" w:sz="4" w:space="0" w:color="000000"/>
              <w:left w:val="single" w:sz="4" w:space="0" w:color="000000"/>
              <w:bottom w:val="single" w:sz="4" w:space="0" w:color="000000"/>
              <w:right w:val="nil"/>
            </w:tcBorders>
          </w:tcPr>
          <w:p w14:paraId="2659CC20" w14:textId="77777777" w:rsidR="00566127" w:rsidRDefault="0030522E">
            <w:pPr>
              <w:pStyle w:val="TAL"/>
              <w:rPr>
                <w:lang w:val="en-US"/>
              </w:rPr>
            </w:pPr>
            <w:r>
              <w:rPr>
                <w:lang w:val="en-US"/>
              </w:rPr>
              <w:t>VAL server ID</w:t>
            </w:r>
          </w:p>
          <w:p w14:paraId="5DF8B519" w14:textId="77777777"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2948793E"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C600E59" w14:textId="77777777" w:rsidR="00566127" w:rsidRDefault="0030522E">
            <w:pPr>
              <w:pStyle w:val="TAL"/>
              <w:rPr>
                <w:lang w:val="en-US"/>
              </w:rPr>
            </w:pPr>
            <w:r>
              <w:rPr>
                <w:lang w:val="en-US"/>
              </w:rPr>
              <w:t>The identifier of the VAL server</w:t>
            </w:r>
          </w:p>
          <w:p w14:paraId="6C134977" w14:textId="77777777" w:rsidR="00566127" w:rsidRDefault="00566127">
            <w:pPr>
              <w:pStyle w:val="TAL"/>
              <w:rPr>
                <w:kern w:val="2"/>
              </w:rPr>
            </w:pPr>
          </w:p>
        </w:tc>
      </w:tr>
      <w:tr w:rsidR="00566127" w14:paraId="68D05C1A" w14:textId="77777777">
        <w:trPr>
          <w:jc w:val="center"/>
        </w:trPr>
        <w:tc>
          <w:tcPr>
            <w:tcW w:w="2880" w:type="dxa"/>
            <w:tcBorders>
              <w:top w:val="single" w:sz="4" w:space="0" w:color="000000"/>
              <w:left w:val="single" w:sz="4" w:space="0" w:color="000000"/>
              <w:bottom w:val="single" w:sz="4" w:space="0" w:color="000000"/>
              <w:right w:val="nil"/>
            </w:tcBorders>
          </w:tcPr>
          <w:p w14:paraId="16B354C3" w14:textId="77777777" w:rsidR="00566127" w:rsidRDefault="0030522E">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8C7831F" w14:textId="77777777" w:rsidR="00566127" w:rsidRDefault="0030522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8FE24A4" w14:textId="77777777" w:rsidR="00566127" w:rsidRDefault="0030522E">
            <w:pPr>
              <w:pStyle w:val="TAL"/>
              <w:rPr>
                <w:kern w:val="2"/>
              </w:rPr>
            </w:pPr>
            <w:r>
              <w:t>The authorization information obtained before initiating the slice API invocation request</w:t>
            </w:r>
          </w:p>
        </w:tc>
      </w:tr>
      <w:tr w:rsidR="00566127" w14:paraId="1C9D0E4C" w14:textId="77777777">
        <w:trPr>
          <w:jc w:val="center"/>
        </w:trPr>
        <w:tc>
          <w:tcPr>
            <w:tcW w:w="2880" w:type="dxa"/>
            <w:tcBorders>
              <w:top w:val="single" w:sz="4" w:space="0" w:color="000000"/>
              <w:left w:val="single" w:sz="4" w:space="0" w:color="000000"/>
              <w:bottom w:val="single" w:sz="4" w:space="0" w:color="000000"/>
              <w:right w:val="nil"/>
            </w:tcBorders>
          </w:tcPr>
          <w:p w14:paraId="1C6A37F3" w14:textId="77777777" w:rsidR="00566127" w:rsidRDefault="0030522E">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31F12B56"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C1855B7" w14:textId="77777777" w:rsidR="00566127" w:rsidRDefault="0030522E">
            <w:pPr>
              <w:pStyle w:val="TAL"/>
              <w:rPr>
                <w:kern w:val="2"/>
              </w:rPr>
            </w:pPr>
            <w:r>
              <w:t>The identification information of the slice API for which invocation is requested. The slice API identification is part of the specific slice API invocation request.</w:t>
            </w:r>
          </w:p>
        </w:tc>
      </w:tr>
    </w:tbl>
    <w:p w14:paraId="503A31A8" w14:textId="77777777" w:rsidR="00566127" w:rsidRDefault="00566127"/>
    <w:p w14:paraId="638FCEC6" w14:textId="77777777" w:rsidR="00566127" w:rsidRDefault="0030522E">
      <w:pPr>
        <w:pStyle w:val="Heading4"/>
      </w:pPr>
      <w:bookmarkStart w:id="209" w:name="_Toc129874926"/>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209"/>
    </w:p>
    <w:p w14:paraId="1EFC6C7B" w14:textId="77777777"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54DA6966"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565BDE85" w14:textId="77777777">
        <w:trPr>
          <w:jc w:val="center"/>
        </w:trPr>
        <w:tc>
          <w:tcPr>
            <w:tcW w:w="2880" w:type="dxa"/>
            <w:tcBorders>
              <w:top w:val="single" w:sz="4" w:space="0" w:color="000000"/>
              <w:left w:val="single" w:sz="4" w:space="0" w:color="000000"/>
              <w:bottom w:val="single" w:sz="4" w:space="0" w:color="000000"/>
              <w:right w:val="nil"/>
            </w:tcBorders>
          </w:tcPr>
          <w:p w14:paraId="5A0A492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7A5CBA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E8318D2" w14:textId="77777777" w:rsidR="00566127" w:rsidRDefault="0030522E">
            <w:pPr>
              <w:pStyle w:val="TAH"/>
              <w:rPr>
                <w:kern w:val="2"/>
              </w:rPr>
            </w:pPr>
            <w:r>
              <w:rPr>
                <w:kern w:val="2"/>
              </w:rPr>
              <w:t>Description</w:t>
            </w:r>
          </w:p>
        </w:tc>
      </w:tr>
      <w:tr w:rsidR="00566127" w14:paraId="048239E3" w14:textId="77777777">
        <w:trPr>
          <w:jc w:val="center"/>
        </w:trPr>
        <w:tc>
          <w:tcPr>
            <w:tcW w:w="2880" w:type="dxa"/>
            <w:tcBorders>
              <w:top w:val="single" w:sz="4" w:space="0" w:color="000000"/>
              <w:left w:val="single" w:sz="4" w:space="0" w:color="000000"/>
              <w:bottom w:val="single" w:sz="4" w:space="0" w:color="000000"/>
              <w:right w:val="nil"/>
            </w:tcBorders>
          </w:tcPr>
          <w:p w14:paraId="1D7470EE"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71D216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397E03C" w14:textId="77777777" w:rsidR="00566127" w:rsidRDefault="0030522E">
            <w:pPr>
              <w:pStyle w:val="TAL"/>
              <w:rPr>
                <w:kern w:val="2"/>
              </w:rPr>
            </w:pPr>
            <w:r>
              <w:t>Indicates the success or failure of slice API invocation</w:t>
            </w:r>
            <w:r>
              <w:rPr>
                <w:rFonts w:eastAsiaTheme="minorEastAsia" w:hint="eastAsia"/>
                <w:lang w:eastAsia="zh-CN"/>
              </w:rPr>
              <w:t xml:space="preserve"> request</w:t>
            </w:r>
            <w:r>
              <w:t>.</w:t>
            </w:r>
          </w:p>
        </w:tc>
      </w:tr>
      <w:tr w:rsidR="00566127" w14:paraId="5A8B0219" w14:textId="77777777">
        <w:trPr>
          <w:jc w:val="center"/>
        </w:trPr>
        <w:tc>
          <w:tcPr>
            <w:tcW w:w="2880" w:type="dxa"/>
            <w:tcBorders>
              <w:top w:val="single" w:sz="4" w:space="0" w:color="000000"/>
              <w:left w:val="single" w:sz="4" w:space="0" w:color="000000"/>
              <w:bottom w:val="single" w:sz="4" w:space="0" w:color="000000"/>
              <w:right w:val="nil"/>
            </w:tcBorders>
          </w:tcPr>
          <w:p w14:paraId="12F37603"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2102FB94" w14:textId="77777777" w:rsidR="00566127" w:rsidRDefault="0030522E">
            <w:pPr>
              <w:pStyle w:val="TAC"/>
              <w:rPr>
                <w:kern w:val="2"/>
                <w:lang w:val="en-US" w:eastAsia="zh-CN"/>
              </w:rPr>
            </w:pPr>
            <w:r>
              <w:rPr>
                <w:rFonts w:hint="eastAsia"/>
                <w:kern w:val="2"/>
                <w:lang w:val="en-US" w:eastAsia="zh-CN"/>
              </w:rPr>
              <w:t>O</w:t>
            </w:r>
          </w:p>
          <w:p w14:paraId="0A7A0FDF"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w:t>
            </w:r>
            <w:r w:rsidR="00BA5D27">
              <w:rPr>
                <w:rFonts w:eastAsiaTheme="minorEastAsia"/>
                <w:kern w:val="2"/>
                <w:lang w:val="en-US" w:eastAsia="zh-CN"/>
              </w:rPr>
              <w:t>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7BF8CD8" w14:textId="77777777" w:rsidR="00566127" w:rsidRDefault="0030522E">
            <w:pPr>
              <w:pStyle w:val="TAL"/>
            </w:pPr>
            <w:r>
              <w:rPr>
                <w:kern w:val="2"/>
              </w:rPr>
              <w:t>Indicates the cause of failure</w:t>
            </w:r>
          </w:p>
        </w:tc>
      </w:tr>
      <w:tr w:rsidR="00566127" w14:paraId="20204E7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DC6BCD" w14:textId="77777777" w:rsidR="00566127" w:rsidRDefault="0030522E" w:rsidP="001155F6">
            <w:pPr>
              <w:pStyle w:val="TAN"/>
              <w:rPr>
                <w:rFonts w:eastAsiaTheme="minorEastAsia"/>
                <w:lang w:eastAsia="zh-CN"/>
              </w:rPr>
            </w:pPr>
            <w:r>
              <w:t>NOTE:</w:t>
            </w:r>
            <w:r>
              <w:tab/>
            </w:r>
            <w:r>
              <w:rPr>
                <w:lang w:val="en-US" w:eastAsia="zh-CN"/>
              </w:rPr>
              <w:t>May only be present if the result is failure.</w:t>
            </w:r>
          </w:p>
        </w:tc>
      </w:tr>
    </w:tbl>
    <w:p w14:paraId="126F37E0" w14:textId="77777777" w:rsidR="00566127" w:rsidRDefault="00566127"/>
    <w:p w14:paraId="4FBF3D87" w14:textId="77777777" w:rsidR="00566127" w:rsidRDefault="0030522E">
      <w:pPr>
        <w:pStyle w:val="Heading3"/>
      </w:pPr>
      <w:bookmarkStart w:id="210" w:name="_Toc129874927"/>
      <w:r>
        <w:t>9.</w:t>
      </w:r>
      <w:r>
        <w:rPr>
          <w:rFonts w:eastAsiaTheme="minorEastAsia"/>
        </w:rPr>
        <w:t>3</w:t>
      </w:r>
      <w:r>
        <w:t>.</w:t>
      </w:r>
      <w:r>
        <w:rPr>
          <w:rFonts w:eastAsiaTheme="minorEastAsia" w:hint="eastAsia"/>
          <w:lang w:eastAsia="zh-CN"/>
        </w:rPr>
        <w:t>4</w:t>
      </w:r>
      <w:r>
        <w:tab/>
        <w:t>APIs</w:t>
      </w:r>
      <w:bookmarkEnd w:id="210"/>
      <w:r>
        <w:t xml:space="preserve"> </w:t>
      </w:r>
    </w:p>
    <w:p w14:paraId="76A843E0" w14:textId="77777777" w:rsidR="00566127" w:rsidRDefault="0030522E">
      <w:pPr>
        <w:pStyle w:val="Heading4"/>
      </w:pPr>
      <w:bookmarkStart w:id="211" w:name="_Toc129874928"/>
      <w:r>
        <w:t>9.</w:t>
      </w:r>
      <w:r>
        <w:rPr>
          <w:rFonts w:eastAsia="DengXian" w:hint="eastAsia"/>
        </w:rPr>
        <w:t>3</w:t>
      </w:r>
      <w:r>
        <w:t>.4.1</w:t>
      </w:r>
      <w:r>
        <w:tab/>
        <w:t>General</w:t>
      </w:r>
      <w:bookmarkEnd w:id="211"/>
    </w:p>
    <w:p w14:paraId="3040CE6E" w14:textId="77777777" w:rsidR="00566127" w:rsidRDefault="0030522E">
      <w:r>
        <w:t>Table 9.</w:t>
      </w:r>
      <w:r>
        <w:rPr>
          <w:rFonts w:eastAsiaTheme="minorEastAsia" w:hint="eastAsia"/>
          <w:lang w:eastAsia="zh-CN"/>
        </w:rPr>
        <w:t>3</w:t>
      </w:r>
      <w:r>
        <w:t>.</w:t>
      </w:r>
      <w:r>
        <w:rPr>
          <w:rFonts w:eastAsiaTheme="minorEastAsia" w:hint="eastAsia"/>
          <w:lang w:eastAsia="zh-CN"/>
        </w:rPr>
        <w:t>4.1</w:t>
      </w:r>
      <w:r>
        <w:t>-1 illustrates the NSCALE APIs for the slice API configuration and translation feature.</w:t>
      </w:r>
    </w:p>
    <w:p w14:paraId="413C14B9" w14:textId="77777777" w:rsidR="00566127" w:rsidRDefault="0030522E">
      <w:pPr>
        <w:pStyle w:val="TH"/>
      </w:pPr>
      <w:r>
        <w:lastRenderedPageBreak/>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29888E9C" w14:textId="77777777">
        <w:tc>
          <w:tcPr>
            <w:tcW w:w="3369" w:type="dxa"/>
            <w:tcBorders>
              <w:top w:val="single" w:sz="4" w:space="0" w:color="auto"/>
              <w:left w:val="single" w:sz="4" w:space="0" w:color="auto"/>
              <w:bottom w:val="single" w:sz="4" w:space="0" w:color="auto"/>
              <w:right w:val="single" w:sz="4" w:space="0" w:color="auto"/>
            </w:tcBorders>
          </w:tcPr>
          <w:p w14:paraId="38F3D0FA"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7CA4E381"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CB8C027"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36B06E69" w14:textId="77777777" w:rsidR="00566127" w:rsidRDefault="0030522E">
            <w:pPr>
              <w:pStyle w:val="TAH"/>
            </w:pPr>
            <w:r>
              <w:t>Communication Type</w:t>
            </w:r>
          </w:p>
        </w:tc>
      </w:tr>
      <w:tr w:rsidR="00566127" w14:paraId="5F0AC509" w14:textId="77777777">
        <w:trPr>
          <w:trHeight w:val="136"/>
        </w:trPr>
        <w:tc>
          <w:tcPr>
            <w:tcW w:w="3369" w:type="dxa"/>
            <w:vMerge w:val="restart"/>
            <w:tcBorders>
              <w:top w:val="single" w:sz="4" w:space="0" w:color="auto"/>
              <w:left w:val="single" w:sz="4" w:space="0" w:color="auto"/>
              <w:right w:val="single" w:sz="4" w:space="0" w:color="auto"/>
            </w:tcBorders>
          </w:tcPr>
          <w:p w14:paraId="76D3AFB0" w14:textId="77777777" w:rsidR="00566127" w:rsidRDefault="0030522E">
            <w:pPr>
              <w:pStyle w:val="TAL"/>
              <w:rPr>
                <w:lang w:val="en-US"/>
              </w:rPr>
            </w:pPr>
            <w:r>
              <w:rPr>
                <w:rFonts w:hint="eastAsia"/>
                <w:lang w:val="en-US"/>
              </w:rPr>
              <w:t>SS_NSCE_</w:t>
            </w:r>
            <w:r>
              <w:rPr>
                <w:lang w:val="en-US"/>
              </w:rPr>
              <w:t>SliceApiConfiguration</w:t>
            </w:r>
          </w:p>
          <w:p w14:paraId="3207FBE8" w14:textId="77777777" w:rsidR="00566127" w:rsidRDefault="00566127">
            <w:pPr>
              <w:pStyle w:val="TAL"/>
            </w:pPr>
          </w:p>
          <w:p w14:paraId="7757CE9E"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7E9E6D58" w14:textId="77777777" w:rsidR="00566127" w:rsidRDefault="0030522E">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1ED5C32E"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9AD7915" w14:textId="77777777" w:rsidR="00566127" w:rsidRDefault="0030522E">
            <w:pPr>
              <w:pStyle w:val="TAL"/>
            </w:pPr>
            <w:r>
              <w:t>Request /Response</w:t>
            </w:r>
          </w:p>
        </w:tc>
      </w:tr>
      <w:tr w:rsidR="00566127" w14:paraId="02BCF853" w14:textId="77777777">
        <w:trPr>
          <w:trHeight w:val="136"/>
        </w:trPr>
        <w:tc>
          <w:tcPr>
            <w:tcW w:w="3369" w:type="dxa"/>
            <w:vMerge/>
            <w:tcBorders>
              <w:left w:val="single" w:sz="4" w:space="0" w:color="auto"/>
              <w:right w:val="single" w:sz="4" w:space="0" w:color="auto"/>
            </w:tcBorders>
          </w:tcPr>
          <w:p w14:paraId="3B35E321"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1D57424E" w14:textId="77777777" w:rsidR="00566127" w:rsidRDefault="0030522E">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37977198"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47EDA418" w14:textId="77777777" w:rsidR="00566127" w:rsidRDefault="0030522E">
            <w:pPr>
              <w:pStyle w:val="TAL"/>
            </w:pPr>
            <w:r>
              <w:t>Request /Response</w:t>
            </w:r>
          </w:p>
        </w:tc>
      </w:tr>
      <w:tr w:rsidR="00566127" w14:paraId="7DE95F99" w14:textId="77777777">
        <w:trPr>
          <w:trHeight w:val="136"/>
        </w:trPr>
        <w:tc>
          <w:tcPr>
            <w:tcW w:w="3369" w:type="dxa"/>
            <w:vMerge/>
            <w:tcBorders>
              <w:left w:val="single" w:sz="4" w:space="0" w:color="auto"/>
              <w:bottom w:val="single" w:sz="4" w:space="0" w:color="auto"/>
              <w:right w:val="single" w:sz="4" w:space="0" w:color="auto"/>
            </w:tcBorders>
          </w:tcPr>
          <w:p w14:paraId="268F4632"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6184AEED" w14:textId="77777777" w:rsidR="00566127" w:rsidRDefault="0030522E">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3A37A4DF"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3BCD2A3" w14:textId="77777777" w:rsidR="00566127" w:rsidRDefault="0030522E">
            <w:pPr>
              <w:pStyle w:val="TAL"/>
            </w:pPr>
            <w:r>
              <w:t>Notify</w:t>
            </w:r>
          </w:p>
        </w:tc>
      </w:tr>
      <w:tr w:rsidR="00566127" w14:paraId="67DC132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7D056D1C" w14:textId="77777777" w:rsidR="00566127" w:rsidRDefault="0030522E">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5437C72D" w14:textId="77777777" w:rsidR="00566127" w:rsidRDefault="0030522E">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7AE0FADC"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404D13F" w14:textId="77777777" w:rsidR="00566127" w:rsidRDefault="0030522E">
            <w:pPr>
              <w:pStyle w:val="TAL"/>
            </w:pPr>
            <w:r>
              <w:t>Request /Response</w:t>
            </w:r>
          </w:p>
        </w:tc>
      </w:tr>
    </w:tbl>
    <w:p w14:paraId="00D7EB5B" w14:textId="77777777" w:rsidR="00566127" w:rsidRDefault="00566127"/>
    <w:p w14:paraId="766CC544" w14:textId="77777777" w:rsidR="00566127" w:rsidRDefault="0030522E">
      <w:pPr>
        <w:pStyle w:val="Heading4"/>
      </w:pPr>
      <w:bookmarkStart w:id="212" w:name="_Toc106027233"/>
      <w:bookmarkStart w:id="213" w:name="_Toc129874929"/>
      <w:bookmarkEnd w:id="212"/>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213"/>
    </w:p>
    <w:p w14:paraId="45D8BF49" w14:textId="77777777" w:rsidR="00566127" w:rsidRDefault="0030522E">
      <w:pPr>
        <w:pStyle w:val="Heading5"/>
      </w:pPr>
      <w:bookmarkStart w:id="214" w:name="_Toc106027234"/>
      <w:bookmarkStart w:id="215" w:name="_Toc129874930"/>
      <w:bookmarkEnd w:id="214"/>
      <w:r>
        <w:t>9.</w:t>
      </w:r>
      <w:r>
        <w:rPr>
          <w:rFonts w:eastAsiaTheme="minorEastAsia" w:hint="eastAsia"/>
          <w:lang w:eastAsia="zh-CN"/>
        </w:rPr>
        <w:t>3</w:t>
      </w:r>
      <w:r>
        <w:t>.</w:t>
      </w:r>
      <w:r>
        <w:rPr>
          <w:rFonts w:eastAsiaTheme="minorEastAsia" w:hint="eastAsia"/>
          <w:lang w:eastAsia="zh-CN"/>
        </w:rPr>
        <w:t>4.2</w:t>
      </w:r>
      <w:r>
        <w:t>.1</w:t>
      </w:r>
      <w:r>
        <w:tab/>
        <w:t>General</w:t>
      </w:r>
      <w:bookmarkEnd w:id="215"/>
    </w:p>
    <w:p w14:paraId="272F2305" w14:textId="77777777" w:rsidR="00566127" w:rsidRDefault="0030522E">
      <w:r>
        <w:rPr>
          <w:b/>
        </w:rPr>
        <w:t>API description:</w:t>
      </w:r>
      <w:r>
        <w:t xml:space="preserve"> This API enables the VAL server to communicate with the NSCE server for the initial configuration of the slice API and possible subsequent slice API configuration update(s).</w:t>
      </w:r>
    </w:p>
    <w:p w14:paraId="565F45F1" w14:textId="77777777" w:rsidR="00566127" w:rsidRDefault="0030522E">
      <w:pPr>
        <w:pStyle w:val="Heading5"/>
      </w:pPr>
      <w:bookmarkStart w:id="216" w:name="_Toc106027235"/>
      <w:bookmarkStart w:id="217" w:name="_Toc129874931"/>
      <w:bookmarkEnd w:id="216"/>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217"/>
    </w:p>
    <w:p w14:paraId="200B0133" w14:textId="77777777" w:rsidR="00566127" w:rsidRDefault="0030522E">
      <w:r>
        <w:rPr>
          <w:b/>
        </w:rPr>
        <w:t xml:space="preserve">API operation name: </w:t>
      </w:r>
      <w:r>
        <w:t>Slice_API_configuration</w:t>
      </w:r>
    </w:p>
    <w:p w14:paraId="6139C26A" w14:textId="77777777" w:rsidR="00566127" w:rsidRDefault="0030522E">
      <w:r>
        <w:rPr>
          <w:b/>
        </w:rPr>
        <w:t>Description:</w:t>
      </w:r>
      <w:r>
        <w:t xml:space="preserve"> Providing for VAL_Application_requirement to the NSCE server.</w:t>
      </w:r>
    </w:p>
    <w:p w14:paraId="7FE441E2" w14:textId="77777777" w:rsidR="00566127" w:rsidRDefault="0030522E">
      <w:r>
        <w:rPr>
          <w:b/>
        </w:rPr>
        <w:t>Known Consumers:</w:t>
      </w:r>
      <w:r>
        <w:t xml:space="preserve"> VAL server.</w:t>
      </w:r>
    </w:p>
    <w:p w14:paraId="72C07216" w14:textId="77777777" w:rsidR="00566127" w:rsidRDefault="0030522E">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5BE5A0EA" w14:textId="77777777" w:rsidR="00566127" w:rsidRDefault="0030522E">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135B12A4" w14:textId="77777777" w:rsidR="00566127" w:rsidRDefault="0030522E">
      <w:pPr>
        <w:pStyle w:val="Heading5"/>
      </w:pPr>
      <w:bookmarkStart w:id="218" w:name="_Toc129874932"/>
      <w:r>
        <w:t>9.3.</w:t>
      </w:r>
      <w:r>
        <w:rPr>
          <w:rFonts w:eastAsiaTheme="minorEastAsia" w:hint="eastAsia"/>
          <w:lang w:eastAsia="zh-CN"/>
        </w:rPr>
        <w:t>4.2</w:t>
      </w:r>
      <w:r>
        <w:t>.3</w:t>
      </w:r>
      <w:r>
        <w:tab/>
        <w:t>SS_NSCE_Slice_API_configuration_update</w:t>
      </w:r>
      <w:bookmarkEnd w:id="218"/>
    </w:p>
    <w:p w14:paraId="27E6EB0E" w14:textId="77777777" w:rsidR="00566127" w:rsidRDefault="0030522E">
      <w:r>
        <w:rPr>
          <w:b/>
        </w:rPr>
        <w:t xml:space="preserve">API operation name: </w:t>
      </w:r>
      <w:r>
        <w:t>Slice_API_configuration_update</w:t>
      </w:r>
    </w:p>
    <w:p w14:paraId="60D44AE1" w14:textId="77777777" w:rsidR="00566127" w:rsidRDefault="0030522E">
      <w:r>
        <w:rPr>
          <w:b/>
        </w:rPr>
        <w:t xml:space="preserve">Description: </w:t>
      </w:r>
      <w:r>
        <w:t>VAL server providing trigger event information to the NSCE server that may potentially invoke slice API configuration change(s).</w:t>
      </w:r>
    </w:p>
    <w:p w14:paraId="4B498EED" w14:textId="77777777" w:rsidR="00566127" w:rsidRDefault="0030522E">
      <w:pPr>
        <w:rPr>
          <w:b/>
        </w:rPr>
      </w:pPr>
      <w:r>
        <w:rPr>
          <w:b/>
        </w:rPr>
        <w:t>Known Consumers:</w:t>
      </w:r>
      <w:r>
        <w:t xml:space="preserve"> VAL server.</w:t>
      </w:r>
    </w:p>
    <w:p w14:paraId="5FFCF73B" w14:textId="77777777" w:rsidR="00566127" w:rsidRDefault="0030522E">
      <w:pPr>
        <w:rPr>
          <w:b/>
        </w:rPr>
      </w:pPr>
      <w:r>
        <w:rPr>
          <w:b/>
        </w:rPr>
        <w:t>Inputs:</w:t>
      </w:r>
      <w:r>
        <w:t xml:space="preserve"> See subclause 9.3.</w:t>
      </w:r>
      <w:r>
        <w:rPr>
          <w:rFonts w:eastAsiaTheme="minorEastAsia" w:hint="eastAsia"/>
          <w:lang w:eastAsia="zh-CN"/>
        </w:rPr>
        <w:t>3</w:t>
      </w:r>
      <w:r>
        <w:t>.5</w:t>
      </w:r>
    </w:p>
    <w:p w14:paraId="06A58A2C" w14:textId="77777777" w:rsidR="00566127" w:rsidRDefault="0030522E">
      <w:r>
        <w:rPr>
          <w:b/>
        </w:rPr>
        <w:t>Outputs:</w:t>
      </w:r>
      <w:r>
        <w:t xml:space="preserve"> See subclause 9.3.</w:t>
      </w:r>
      <w:r>
        <w:rPr>
          <w:rFonts w:eastAsiaTheme="minorEastAsia" w:hint="eastAsia"/>
          <w:lang w:eastAsia="zh-CN"/>
        </w:rPr>
        <w:t>3</w:t>
      </w:r>
      <w:r>
        <w:t>.6</w:t>
      </w:r>
    </w:p>
    <w:p w14:paraId="17B27781" w14:textId="77777777" w:rsidR="00566127" w:rsidRDefault="0030522E">
      <w:pPr>
        <w:pStyle w:val="Heading5"/>
      </w:pPr>
      <w:bookmarkStart w:id="219" w:name="_Toc129874933"/>
      <w:r>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219"/>
    </w:p>
    <w:p w14:paraId="349F4836" w14:textId="77777777" w:rsidR="00566127" w:rsidRDefault="0030522E">
      <w:r>
        <w:rPr>
          <w:b/>
        </w:rPr>
        <w:t xml:space="preserve">API operation name: </w:t>
      </w:r>
      <w:r>
        <w:t>Slice_API_information_notify</w:t>
      </w:r>
    </w:p>
    <w:p w14:paraId="5DA209DF" w14:textId="77777777" w:rsidR="00566127" w:rsidRDefault="0030522E">
      <w:r>
        <w:rPr>
          <w:b/>
        </w:rPr>
        <w:t>Description:</w:t>
      </w:r>
      <w:r>
        <w:t xml:space="preserve"> Notifying the slice API information</w:t>
      </w:r>
    </w:p>
    <w:p w14:paraId="2C618A14" w14:textId="77777777" w:rsidR="00566127" w:rsidRDefault="0030522E">
      <w:r>
        <w:rPr>
          <w:b/>
        </w:rPr>
        <w:t>Known Consumers:</w:t>
      </w:r>
      <w:r>
        <w:t xml:space="preserve"> VAL server.</w:t>
      </w:r>
    </w:p>
    <w:p w14:paraId="34FAE17B" w14:textId="77777777" w:rsidR="00566127" w:rsidRDefault="0030522E">
      <w:r>
        <w:rPr>
          <w:b/>
        </w:rPr>
        <w:t xml:space="preserve">Inputs: </w:t>
      </w:r>
      <w:r>
        <w:t>None</w:t>
      </w:r>
    </w:p>
    <w:p w14:paraId="17A8F8B6" w14:textId="77777777"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485A2D77" w14:textId="77777777" w:rsidR="00566127" w:rsidRDefault="0030522E">
      <w:pPr>
        <w:pStyle w:val="Heading4"/>
      </w:pPr>
      <w:bookmarkStart w:id="220" w:name="_Toc129874934"/>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220"/>
    </w:p>
    <w:p w14:paraId="468F15C8" w14:textId="77777777" w:rsidR="00566127" w:rsidRDefault="0030522E">
      <w:pPr>
        <w:pStyle w:val="Heading5"/>
      </w:pPr>
      <w:bookmarkStart w:id="221" w:name="_Toc129874935"/>
      <w:r>
        <w:t>9.</w:t>
      </w:r>
      <w:r>
        <w:rPr>
          <w:rFonts w:eastAsiaTheme="minorEastAsia" w:hint="eastAsia"/>
          <w:lang w:eastAsia="zh-CN"/>
        </w:rPr>
        <w:t>3</w:t>
      </w:r>
      <w:r>
        <w:t>.</w:t>
      </w:r>
      <w:r>
        <w:rPr>
          <w:rFonts w:eastAsiaTheme="minorEastAsia" w:hint="eastAsia"/>
          <w:lang w:eastAsia="zh-CN"/>
        </w:rPr>
        <w:t>4.3</w:t>
      </w:r>
      <w:r>
        <w:t>.1</w:t>
      </w:r>
      <w:r>
        <w:tab/>
        <w:t>General</w:t>
      </w:r>
      <w:bookmarkEnd w:id="221"/>
    </w:p>
    <w:p w14:paraId="7A43748B" w14:textId="77777777" w:rsidR="00566127" w:rsidRDefault="0030522E">
      <w:r>
        <w:rPr>
          <w:b/>
        </w:rPr>
        <w:t>API description:</w:t>
      </w:r>
      <w:r>
        <w:t xml:space="preserve"> This API enables the VAL server to communicate with the NSCE server for invoking the slice API over NSCE-S.</w:t>
      </w:r>
    </w:p>
    <w:p w14:paraId="08DADF00" w14:textId="77777777" w:rsidR="00566127" w:rsidRDefault="0030522E">
      <w:pPr>
        <w:pStyle w:val="Heading5"/>
      </w:pPr>
      <w:bookmarkStart w:id="222" w:name="_Toc129874936"/>
      <w:r>
        <w:lastRenderedPageBreak/>
        <w:t>9.</w:t>
      </w:r>
      <w:r>
        <w:rPr>
          <w:rFonts w:eastAsiaTheme="minorEastAsia" w:hint="eastAsia"/>
          <w:lang w:eastAsia="zh-CN"/>
        </w:rPr>
        <w:t>3</w:t>
      </w:r>
      <w:r>
        <w:t>.</w:t>
      </w:r>
      <w:r>
        <w:rPr>
          <w:rFonts w:eastAsiaTheme="minorEastAsia" w:hint="eastAsia"/>
          <w:lang w:eastAsia="zh-CN"/>
        </w:rPr>
        <w:t>4.3</w:t>
      </w:r>
      <w:r>
        <w:t>.2</w:t>
      </w:r>
      <w:r>
        <w:tab/>
        <w:t>SS_NSCE_Slice_API_invocation</w:t>
      </w:r>
      <w:bookmarkEnd w:id="222"/>
    </w:p>
    <w:p w14:paraId="4FA9C90F" w14:textId="77777777" w:rsidR="00566127" w:rsidRDefault="0030522E">
      <w:r>
        <w:rPr>
          <w:b/>
        </w:rPr>
        <w:t xml:space="preserve">API operation name: </w:t>
      </w:r>
      <w:r>
        <w:t>Slice_API_invocation</w:t>
      </w:r>
    </w:p>
    <w:p w14:paraId="3F9317EB" w14:textId="77777777" w:rsidR="00566127" w:rsidRDefault="0030522E">
      <w:r>
        <w:rPr>
          <w:b/>
        </w:rPr>
        <w:t>Description:</w:t>
      </w:r>
      <w:r>
        <w:t xml:space="preserve"> Requesting slice API invocation from NSCE server.</w:t>
      </w:r>
    </w:p>
    <w:p w14:paraId="0909798D" w14:textId="77777777" w:rsidR="00566127" w:rsidRDefault="0030522E">
      <w:r>
        <w:rPr>
          <w:b/>
        </w:rPr>
        <w:t>Known Consumers:</w:t>
      </w:r>
      <w:r>
        <w:t xml:space="preserve"> VAL server.</w:t>
      </w:r>
    </w:p>
    <w:p w14:paraId="4B88CE45" w14:textId="77777777" w:rsidR="00566127" w:rsidRDefault="0030522E">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5A5E01CF" w14:textId="77777777"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63784CBF" w14:textId="77777777" w:rsidR="00566127" w:rsidRDefault="0030522E">
      <w:pPr>
        <w:pStyle w:val="Heading2"/>
      </w:pPr>
      <w:bookmarkStart w:id="223" w:name="_Toc26360"/>
      <w:bookmarkStart w:id="224" w:name="_Toc129874937"/>
      <w:r>
        <w:rPr>
          <w:rFonts w:hint="eastAsia"/>
        </w:rPr>
        <w:t>9</w:t>
      </w:r>
      <w:bookmarkEnd w:id="223"/>
      <w:r>
        <w:t>.</w:t>
      </w:r>
      <w:r>
        <w:rPr>
          <w:rFonts w:eastAsiaTheme="minorEastAsia" w:hint="eastAsia"/>
        </w:rPr>
        <w:t>4</w:t>
      </w:r>
      <w:r>
        <w:tab/>
      </w:r>
      <w:r>
        <w:rPr>
          <w:rFonts w:hint="eastAsia"/>
        </w:rPr>
        <w:t>A</w:t>
      </w:r>
      <w:r>
        <w:t>pplication layer network slice lifecycle management</w:t>
      </w:r>
      <w:bookmarkEnd w:id="224"/>
    </w:p>
    <w:p w14:paraId="19252078" w14:textId="77777777" w:rsidR="00566127" w:rsidRDefault="0030522E">
      <w:pPr>
        <w:pStyle w:val="Heading3"/>
      </w:pPr>
      <w:bookmarkStart w:id="225" w:name="_Toc20130"/>
      <w:bookmarkStart w:id="226" w:name="_Toc129874938"/>
      <w:bookmarkEnd w:id="225"/>
      <w:r>
        <w:rPr>
          <w:rFonts w:hint="eastAsia"/>
        </w:rPr>
        <w:t>9.</w:t>
      </w:r>
      <w:r>
        <w:rPr>
          <w:rFonts w:eastAsiaTheme="minorEastAsia" w:hint="eastAsia"/>
        </w:rPr>
        <w:t>4</w:t>
      </w:r>
      <w:r>
        <w:t>.1</w:t>
      </w:r>
      <w:r>
        <w:tab/>
        <w:t>General</w:t>
      </w:r>
      <w:bookmarkEnd w:id="226"/>
    </w:p>
    <w:p w14:paraId="405B5058" w14:textId="77777777" w:rsidR="00566127" w:rsidRDefault="0030522E">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0A261504" w14:textId="77777777" w:rsidR="00566127" w:rsidRDefault="0030522E">
      <w:pPr>
        <w:pStyle w:val="Heading3"/>
        <w:rPr>
          <w:rFonts w:eastAsiaTheme="minorEastAsia"/>
          <w:lang w:eastAsia="zh-CN"/>
        </w:rPr>
      </w:pPr>
      <w:bookmarkStart w:id="227" w:name="_Toc129874939"/>
      <w:r>
        <w:rPr>
          <w:rFonts w:hint="eastAsia"/>
        </w:rPr>
        <w:t>9</w:t>
      </w:r>
      <w:r>
        <w:t>.</w:t>
      </w:r>
      <w:r>
        <w:rPr>
          <w:rFonts w:eastAsiaTheme="minorEastAsia" w:hint="eastAsia"/>
        </w:rPr>
        <w:t>4</w:t>
      </w:r>
      <w:r>
        <w:t>.</w:t>
      </w:r>
      <w:r>
        <w:rPr>
          <w:rFonts w:hint="eastAsia"/>
        </w:rPr>
        <w:t>2</w:t>
      </w:r>
      <w:r>
        <w:tab/>
        <w:t>Procedure</w:t>
      </w:r>
      <w:bookmarkEnd w:id="227"/>
    </w:p>
    <w:p w14:paraId="7200F425" w14:textId="77777777" w:rsidR="00566127" w:rsidRPr="002A120A" w:rsidRDefault="0030522E" w:rsidP="002A120A">
      <w:pPr>
        <w:pStyle w:val="Heading4"/>
        <w:rPr>
          <w:rFonts w:eastAsiaTheme="minorEastAsia"/>
          <w:lang w:eastAsia="zh-CN"/>
        </w:rPr>
      </w:pPr>
      <w:bookmarkStart w:id="228" w:name="_Toc129874940"/>
      <w:r>
        <w:t>9.</w:t>
      </w:r>
      <w:r>
        <w:rPr>
          <w:rFonts w:eastAsia="DengXian"/>
        </w:rPr>
        <w:t>4</w:t>
      </w:r>
      <w:r>
        <w:t>.2.1</w:t>
      </w:r>
      <w:r>
        <w:tab/>
        <w:t>Procedures on slice lifecycle management</w:t>
      </w:r>
      <w:bookmarkEnd w:id="228"/>
    </w:p>
    <w:p w14:paraId="29A32A67" w14:textId="77777777" w:rsidR="00566127" w:rsidRDefault="0030522E" w:rsidP="002A120A">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739E67BD" w14:textId="77777777" w:rsidR="00566127" w:rsidRDefault="0030522E">
      <w:r>
        <w:t>Pre-conditions:</w:t>
      </w:r>
    </w:p>
    <w:p w14:paraId="1EFEB1F4" w14:textId="77777777" w:rsidR="00566127" w:rsidRDefault="0030522E">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2BFD8D85" w14:textId="77777777" w:rsidR="00566127" w:rsidRDefault="0030522E">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392B03C7" w14:textId="77777777" w:rsidR="00566127" w:rsidRDefault="0030522E">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423CC8AD" w14:textId="77777777" w:rsidR="00566127" w:rsidRDefault="00566127">
      <w:pPr>
        <w:pStyle w:val="TH"/>
      </w:pPr>
      <w:r>
        <w:object w:dxaOrig="5328" w:dyaOrig="4938" w14:anchorId="16553F91">
          <v:shape id="_x0000_i1028" type="#_x0000_t75" style="width:310.45pt;height:290.15pt" o:ole="">
            <v:imagedata r:id="rId21" o:title=""/>
          </v:shape>
          <o:OLEObject Type="Embed" ProgID="Visio.Drawing.11" ShapeID="_x0000_i1028" DrawAspect="Content" ObjectID="_1740488713" r:id="rId22"/>
        </w:object>
      </w:r>
      <w:bookmarkStart w:id="229" w:name="_MON_1724103477"/>
      <w:bookmarkEnd w:id="229"/>
    </w:p>
    <w:p w14:paraId="30EB7774" w14:textId="77777777" w:rsidR="00566127" w:rsidRDefault="0030522E">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5452787A" w14:textId="77777777" w:rsidR="00566127" w:rsidRDefault="0030522E">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7AE4CA44" w14:textId="77777777" w:rsidR="00566127" w:rsidRDefault="0030522E">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36308CC3" w14:textId="77777777" w:rsidR="00566127" w:rsidRDefault="0030522E">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7F94EAA1" w14:textId="77777777" w:rsidR="00566127" w:rsidRDefault="0030522E">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0EFA21DF" w14:textId="77777777" w:rsidR="00566127" w:rsidRDefault="0030522E">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2CF21366" w14:textId="77777777" w:rsidR="00566127" w:rsidRDefault="0030522E">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5DDEEA0C" w14:textId="77777777" w:rsidR="00566127" w:rsidRDefault="0030522E">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4BC5BED4" w14:textId="77777777" w:rsidR="00566127" w:rsidRDefault="0030522E">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7C369724" w14:textId="77777777" w:rsidR="00566127" w:rsidRDefault="0030522E">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55512EE5" w14:textId="77777777" w:rsidR="00566127" w:rsidRDefault="0030522E">
      <w:pPr>
        <w:pStyle w:val="B1"/>
      </w:pPr>
      <w:r>
        <w:rPr>
          <w:rFonts w:eastAsia="DengXian" w:hint="eastAsia"/>
        </w:rPr>
        <w:lastRenderedPageBreak/>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2680F9E9" w14:textId="77777777" w:rsidR="00566127" w:rsidRDefault="0030522E">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3D0016A4" w14:textId="77777777" w:rsidR="00566127" w:rsidRDefault="0030522E">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477177DB" w14:textId="77777777" w:rsidR="00566127" w:rsidRDefault="0030522E">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670FE413" w14:textId="77777777" w:rsidR="00566127" w:rsidRDefault="0030522E">
      <w:pPr>
        <w:pStyle w:val="Heading3"/>
      </w:pPr>
      <w:bookmarkStart w:id="230" w:name="_Toc129874941"/>
      <w:r>
        <w:rPr>
          <w:rFonts w:hint="eastAsia"/>
        </w:rPr>
        <w:t>9.</w:t>
      </w:r>
      <w:r>
        <w:rPr>
          <w:rFonts w:eastAsiaTheme="minorEastAsia" w:hint="eastAsia"/>
        </w:rPr>
        <w:t>4</w:t>
      </w:r>
      <w:r>
        <w:t>.</w:t>
      </w:r>
      <w:r>
        <w:rPr>
          <w:rFonts w:hint="eastAsia"/>
        </w:rPr>
        <w:t>3</w:t>
      </w:r>
      <w:r>
        <w:tab/>
        <w:t>Information flows</w:t>
      </w:r>
      <w:bookmarkEnd w:id="230"/>
    </w:p>
    <w:p w14:paraId="67AD8CBC" w14:textId="77777777" w:rsidR="00566127" w:rsidRDefault="0030522E">
      <w:pPr>
        <w:pStyle w:val="Heading4"/>
      </w:pPr>
      <w:bookmarkStart w:id="231" w:name="_Toc129874942"/>
      <w:r>
        <w:rPr>
          <w:rFonts w:hint="eastAsia"/>
        </w:rPr>
        <w:t>9.</w:t>
      </w:r>
      <w:r>
        <w:rPr>
          <w:rFonts w:eastAsiaTheme="minorEastAsia" w:hint="eastAsia"/>
        </w:rPr>
        <w:t>4</w:t>
      </w:r>
      <w:r>
        <w:t>.</w:t>
      </w:r>
      <w:r>
        <w:rPr>
          <w:rFonts w:hint="eastAsia"/>
        </w:rPr>
        <w:t>3</w:t>
      </w:r>
      <w:r>
        <w:t>.1</w:t>
      </w:r>
      <w:r>
        <w:tab/>
        <w:t>General</w:t>
      </w:r>
      <w:bookmarkEnd w:id="231"/>
    </w:p>
    <w:p w14:paraId="07FCEE5A" w14:textId="77777777" w:rsidR="00566127" w:rsidRDefault="0030522E">
      <w:r>
        <w:t>The following information flows are specified for A</w:t>
      </w:r>
      <w:r>
        <w:rPr>
          <w:rFonts w:hint="eastAsia"/>
          <w:lang w:eastAsia="zh-CN"/>
        </w:rPr>
        <w:t>ppLayer</w:t>
      </w:r>
      <w:r>
        <w:rPr>
          <w:rFonts w:hint="eastAsia"/>
        </w:rPr>
        <w:t>_NS_LCM</w:t>
      </w:r>
      <w:r>
        <w:t>:</w:t>
      </w:r>
    </w:p>
    <w:p w14:paraId="0D50B54F" w14:textId="77777777" w:rsidR="00566127" w:rsidRDefault="0030522E">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6C485D88" w14:textId="77777777" w:rsidR="00566127" w:rsidRDefault="0030522E">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2F390F56" w14:textId="77777777" w:rsidR="00566127" w:rsidRDefault="0030522E">
      <w:pPr>
        <w:pStyle w:val="B1"/>
      </w:pPr>
      <w:r>
        <w:rPr>
          <w:rFonts w:hint="eastAsia"/>
        </w:rPr>
        <w:t>-</w:t>
      </w:r>
      <w:r>
        <w:rPr>
          <w:rFonts w:hint="eastAsia"/>
        </w:rPr>
        <w:tab/>
        <w:t>N</w:t>
      </w:r>
      <w:r>
        <w:t>etwork slice LCM recommendation</w:t>
      </w:r>
      <w:r>
        <w:rPr>
          <w:rFonts w:hint="eastAsia"/>
        </w:rPr>
        <w:t xml:space="preserve"> </w:t>
      </w:r>
      <w:r>
        <w:t>request and response;</w:t>
      </w:r>
    </w:p>
    <w:p w14:paraId="3B0E237E" w14:textId="77777777" w:rsidR="00566127" w:rsidRDefault="0030522E">
      <w:pPr>
        <w:pStyle w:val="Heading4"/>
      </w:pPr>
      <w:bookmarkStart w:id="232" w:name="_Toc129874943"/>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32"/>
    </w:p>
    <w:p w14:paraId="28747D07"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17ED50BC"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6891B058" w14:textId="77777777">
        <w:trPr>
          <w:jc w:val="center"/>
        </w:trPr>
        <w:tc>
          <w:tcPr>
            <w:tcW w:w="2880" w:type="dxa"/>
            <w:tcBorders>
              <w:top w:val="single" w:sz="4" w:space="0" w:color="000000"/>
              <w:left w:val="single" w:sz="4" w:space="0" w:color="000000"/>
              <w:bottom w:val="single" w:sz="4" w:space="0" w:color="000000"/>
              <w:right w:val="nil"/>
            </w:tcBorders>
          </w:tcPr>
          <w:p w14:paraId="063EF1F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7D4ACD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F7FC29" w14:textId="77777777" w:rsidR="00566127" w:rsidRDefault="0030522E">
            <w:pPr>
              <w:pStyle w:val="TAH"/>
            </w:pPr>
            <w:r>
              <w:t>Description</w:t>
            </w:r>
          </w:p>
        </w:tc>
      </w:tr>
      <w:tr w:rsidR="00566127" w14:paraId="662AD99E" w14:textId="77777777">
        <w:trPr>
          <w:jc w:val="center"/>
        </w:trPr>
        <w:tc>
          <w:tcPr>
            <w:tcW w:w="2880" w:type="dxa"/>
            <w:tcBorders>
              <w:top w:val="single" w:sz="4" w:space="0" w:color="000000"/>
              <w:left w:val="single" w:sz="4" w:space="0" w:color="000000"/>
              <w:bottom w:val="single" w:sz="4" w:space="0" w:color="000000"/>
              <w:right w:val="nil"/>
            </w:tcBorders>
          </w:tcPr>
          <w:p w14:paraId="38271F1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FE1CB7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44780F4" w14:textId="77777777" w:rsidR="00566127" w:rsidRDefault="0030522E">
            <w:pPr>
              <w:pStyle w:val="TAL"/>
            </w:pPr>
            <w:r>
              <w:t xml:space="preserve">Unique identifier of the requestor (i.e. </w:t>
            </w:r>
            <w:r>
              <w:rPr>
                <w:rFonts w:hint="eastAsia"/>
              </w:rPr>
              <w:t xml:space="preserve">VAL server </w:t>
            </w:r>
            <w:r>
              <w:t>ID).</w:t>
            </w:r>
          </w:p>
        </w:tc>
      </w:tr>
      <w:tr w:rsidR="00566127" w14:paraId="0F37F018" w14:textId="77777777">
        <w:trPr>
          <w:jc w:val="center"/>
        </w:trPr>
        <w:tc>
          <w:tcPr>
            <w:tcW w:w="2880" w:type="dxa"/>
            <w:tcBorders>
              <w:top w:val="single" w:sz="4" w:space="0" w:color="000000"/>
              <w:left w:val="single" w:sz="4" w:space="0" w:color="000000"/>
              <w:bottom w:val="single" w:sz="4" w:space="0" w:color="000000"/>
              <w:right w:val="nil"/>
            </w:tcBorders>
          </w:tcPr>
          <w:p w14:paraId="14EB7F75"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85650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826A60" w14:textId="77777777" w:rsidR="00566127" w:rsidRDefault="0030522E">
            <w:pPr>
              <w:pStyle w:val="TAL"/>
            </w:pPr>
            <w:r>
              <w:t xml:space="preserve">Security credentials resulting from a successful authorization for the </w:t>
            </w:r>
            <w:r>
              <w:rPr>
                <w:rFonts w:hint="eastAsia"/>
              </w:rPr>
              <w:t>NSCE</w:t>
            </w:r>
            <w:r>
              <w:t xml:space="preserve"> service.</w:t>
            </w:r>
          </w:p>
        </w:tc>
      </w:tr>
      <w:tr w:rsidR="00566127" w14:paraId="6B9B6B6A" w14:textId="77777777">
        <w:trPr>
          <w:jc w:val="center"/>
        </w:trPr>
        <w:tc>
          <w:tcPr>
            <w:tcW w:w="2880" w:type="dxa"/>
            <w:tcBorders>
              <w:top w:val="single" w:sz="4" w:space="0" w:color="000000"/>
              <w:left w:val="single" w:sz="4" w:space="0" w:color="000000"/>
              <w:bottom w:val="single" w:sz="4" w:space="0" w:color="000000"/>
              <w:right w:val="nil"/>
            </w:tcBorders>
          </w:tcPr>
          <w:p w14:paraId="70028F13" w14:textId="77777777" w:rsidR="00566127" w:rsidRDefault="0030522E">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2D37BB3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1736BA" w14:textId="77777777" w:rsidR="00566127" w:rsidRDefault="0030522E">
            <w:pPr>
              <w:pStyle w:val="TAL"/>
              <w:rPr>
                <w:rFonts w:eastAsiaTheme="minorEastAsia"/>
                <w:lang w:eastAsia="zh-CN"/>
              </w:rPr>
            </w:pPr>
            <w:r>
              <w:rPr>
                <w:kern w:val="2"/>
              </w:rPr>
              <w:t xml:space="preserve">The VAL application requirements pertaining to the slice as defined in </w:t>
            </w:r>
            <w:r>
              <w:t>table 9.1.1.1-1</w:t>
            </w:r>
          </w:p>
        </w:tc>
      </w:tr>
      <w:tr w:rsidR="00566127" w14:paraId="4BF8F3D5"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4474A649" w14:textId="77777777" w:rsidR="00566127" w:rsidRDefault="0030522E">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4A1C243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4A57EA9" w14:textId="77777777" w:rsidR="00566127" w:rsidRDefault="0030522E">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566127" w14:paraId="2AF6C1A3" w14:textId="77777777">
        <w:trPr>
          <w:jc w:val="center"/>
        </w:trPr>
        <w:tc>
          <w:tcPr>
            <w:tcW w:w="2880" w:type="dxa"/>
            <w:tcBorders>
              <w:top w:val="single" w:sz="4" w:space="0" w:color="000000"/>
              <w:left w:val="single" w:sz="4" w:space="0" w:color="000000"/>
              <w:bottom w:val="single" w:sz="4" w:space="0" w:color="000000"/>
              <w:right w:val="nil"/>
            </w:tcBorders>
          </w:tcPr>
          <w:p w14:paraId="28AF1570"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w:t>
            </w:r>
            <w:r w:rsidR="00566127" w:rsidRPr="002A120A">
              <w:rPr>
                <w:rFonts w:ascii="Arial" w:hAnsi="Arial" w:cs="Arial"/>
                <w:sz w:val="18"/>
              </w:rPr>
              <w:t xml:space="preserve">see </w:t>
            </w:r>
            <w:r>
              <w:rPr>
                <w:rFonts w:ascii="Arial" w:hAnsi="Arial" w:cs="Arial"/>
                <w:sz w:val="18"/>
              </w:rPr>
              <w:t>NOTE)</w:t>
            </w:r>
          </w:p>
        </w:tc>
        <w:tc>
          <w:tcPr>
            <w:tcW w:w="1440" w:type="dxa"/>
            <w:tcBorders>
              <w:top w:val="single" w:sz="4" w:space="0" w:color="000000"/>
              <w:left w:val="single" w:sz="4" w:space="0" w:color="000000"/>
              <w:bottom w:val="single" w:sz="4" w:space="0" w:color="000000"/>
              <w:right w:val="nil"/>
            </w:tcBorders>
          </w:tcPr>
          <w:p w14:paraId="5FD6221B" w14:textId="77777777" w:rsidR="00566127" w:rsidRDefault="0030522E">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E75D65"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566127" w14:paraId="5EA32169" w14:textId="77777777">
        <w:trPr>
          <w:jc w:val="center"/>
        </w:trPr>
        <w:tc>
          <w:tcPr>
            <w:tcW w:w="2880" w:type="dxa"/>
            <w:tcBorders>
              <w:top w:val="single" w:sz="4" w:space="0" w:color="000000"/>
              <w:left w:val="single" w:sz="4" w:space="0" w:color="000000"/>
              <w:bottom w:val="single" w:sz="4" w:space="0" w:color="000000"/>
              <w:right w:val="nil"/>
            </w:tcBorders>
          </w:tcPr>
          <w:p w14:paraId="576F4ACD"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63958A57" w14:textId="77777777" w:rsidR="00566127" w:rsidRDefault="0030522E">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AE90CB6"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59998B8A"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728B1CD9"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5DDEAA5D"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423AA39A"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566127" w14:paraId="32AC5A31"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345AA83"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12AB369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D5AE267" w14:textId="77777777" w:rsidR="00566127" w:rsidRDefault="0030522E">
            <w:pPr>
              <w:pStyle w:val="TAL"/>
            </w:pPr>
            <w:r>
              <w:t>Proposed expiration time for the subscription</w:t>
            </w:r>
          </w:p>
        </w:tc>
      </w:tr>
      <w:tr w:rsidR="00566127" w14:paraId="1D6C28E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0CDC4D" w14:textId="77777777" w:rsidR="00566127" w:rsidRDefault="0030522E">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596AD35A" w14:textId="77777777" w:rsidR="00566127" w:rsidRDefault="00566127"/>
    <w:p w14:paraId="723B19EE" w14:textId="77777777" w:rsidR="00566127" w:rsidRDefault="0030522E">
      <w:pPr>
        <w:pStyle w:val="Heading4"/>
      </w:pPr>
      <w:bookmarkStart w:id="233" w:name="_Toc129874944"/>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33"/>
    </w:p>
    <w:p w14:paraId="605EB16D"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2BC98714" w14:textId="77777777" w:rsidR="00566127" w:rsidRDefault="0030522E">
      <w:pPr>
        <w:pStyle w:val="TH"/>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641E4C67" w14:textId="77777777">
        <w:trPr>
          <w:jc w:val="center"/>
        </w:trPr>
        <w:tc>
          <w:tcPr>
            <w:tcW w:w="2880" w:type="dxa"/>
            <w:tcBorders>
              <w:top w:val="single" w:sz="4" w:space="0" w:color="000000"/>
              <w:left w:val="single" w:sz="4" w:space="0" w:color="000000"/>
              <w:bottom w:val="single" w:sz="4" w:space="0" w:color="000000"/>
              <w:right w:val="nil"/>
            </w:tcBorders>
          </w:tcPr>
          <w:p w14:paraId="6D4FD3F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A84AD4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EF8A6A8" w14:textId="77777777" w:rsidR="00566127" w:rsidRDefault="0030522E">
            <w:pPr>
              <w:pStyle w:val="TAH"/>
            </w:pPr>
            <w:r>
              <w:t>Description</w:t>
            </w:r>
          </w:p>
        </w:tc>
      </w:tr>
      <w:tr w:rsidR="00566127" w14:paraId="179E4110" w14:textId="77777777">
        <w:trPr>
          <w:jc w:val="center"/>
        </w:trPr>
        <w:tc>
          <w:tcPr>
            <w:tcW w:w="2880" w:type="dxa"/>
            <w:tcBorders>
              <w:top w:val="single" w:sz="4" w:space="0" w:color="000000"/>
              <w:left w:val="single" w:sz="4" w:space="0" w:color="000000"/>
              <w:bottom w:val="single" w:sz="4" w:space="0" w:color="000000"/>
              <w:right w:val="nil"/>
            </w:tcBorders>
          </w:tcPr>
          <w:p w14:paraId="7965EF4B"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569A1551"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30B50A" w14:textId="77777777" w:rsidR="00566127" w:rsidRDefault="0030522E">
            <w:pPr>
              <w:pStyle w:val="TAL"/>
            </w:pPr>
            <w:r>
              <w:t xml:space="preserve">Indicates that the </w:t>
            </w:r>
            <w:r>
              <w:rPr>
                <w:rFonts w:eastAsiaTheme="minorEastAsia" w:cs="Arial" w:hint="eastAsia"/>
                <w:lang w:eastAsia="zh-CN"/>
              </w:rPr>
              <w:t>success or failure</w:t>
            </w:r>
            <w:r>
              <w:t>.</w:t>
            </w:r>
          </w:p>
        </w:tc>
      </w:tr>
      <w:tr w:rsidR="00566127" w14:paraId="40639A94" w14:textId="77777777">
        <w:trPr>
          <w:jc w:val="center"/>
        </w:trPr>
        <w:tc>
          <w:tcPr>
            <w:tcW w:w="2880" w:type="dxa"/>
            <w:tcBorders>
              <w:top w:val="single" w:sz="4" w:space="0" w:color="000000"/>
              <w:left w:val="single" w:sz="4" w:space="0" w:color="000000"/>
              <w:bottom w:val="single" w:sz="4" w:space="0" w:color="000000"/>
              <w:right w:val="nil"/>
            </w:tcBorders>
          </w:tcPr>
          <w:p w14:paraId="2D32C32D"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0F767050" w14:textId="77777777" w:rsidR="00566127" w:rsidRDefault="0030522E">
            <w:pPr>
              <w:pStyle w:val="TAC"/>
            </w:pPr>
            <w:r>
              <w:t>O</w:t>
            </w:r>
          </w:p>
          <w:p w14:paraId="4DBF742B"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4D87DEC" w14:textId="77777777" w:rsidR="00566127" w:rsidRDefault="0030522E">
            <w:pPr>
              <w:pStyle w:val="TAL"/>
            </w:pPr>
            <w:r>
              <w:t xml:space="preserve">Indicates the cause of </w:t>
            </w:r>
            <w:r>
              <w:rPr>
                <w:rFonts w:cs="Arial"/>
              </w:rPr>
              <w:t>AppLayer</w:t>
            </w:r>
            <w:r>
              <w:t>-NS-LCM request failure</w:t>
            </w:r>
          </w:p>
        </w:tc>
      </w:tr>
      <w:tr w:rsidR="00566127" w14:paraId="284610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2E036C" w14:textId="77777777" w:rsidR="00566127" w:rsidRDefault="0030522E">
            <w:pPr>
              <w:pStyle w:val="TAN"/>
            </w:pPr>
            <w:r>
              <w:t>NOTE:</w:t>
            </w:r>
            <w:r>
              <w:tab/>
            </w:r>
            <w:r>
              <w:rPr>
                <w:kern w:val="2"/>
                <w:lang w:val="en-US" w:eastAsia="zh-CN"/>
              </w:rPr>
              <w:t>May only be present if the result is failure.</w:t>
            </w:r>
          </w:p>
        </w:tc>
      </w:tr>
    </w:tbl>
    <w:p w14:paraId="22E22641" w14:textId="77777777" w:rsidR="00566127" w:rsidRDefault="00566127"/>
    <w:p w14:paraId="58E23E30" w14:textId="77777777" w:rsidR="00566127" w:rsidRDefault="0030522E">
      <w:pPr>
        <w:pStyle w:val="Heading4"/>
      </w:pPr>
      <w:bookmarkStart w:id="234" w:name="_Toc129874945"/>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sidR="00566127" w:rsidRPr="002A120A">
        <w:rPr>
          <w:lang w:eastAsia="zh-CN"/>
        </w:rPr>
        <w:t>ication</w:t>
      </w:r>
      <w:bookmarkEnd w:id="234"/>
    </w:p>
    <w:p w14:paraId="7A78A893"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01E81A40" w14:textId="77777777" w:rsidR="00566127" w:rsidRDefault="0030522E">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09E6A84B" w14:textId="77777777">
        <w:trPr>
          <w:jc w:val="center"/>
        </w:trPr>
        <w:tc>
          <w:tcPr>
            <w:tcW w:w="2880" w:type="dxa"/>
            <w:tcBorders>
              <w:top w:val="single" w:sz="4" w:space="0" w:color="000000"/>
              <w:left w:val="single" w:sz="4" w:space="0" w:color="000000"/>
              <w:bottom w:val="single" w:sz="4" w:space="0" w:color="000000"/>
              <w:right w:val="nil"/>
            </w:tcBorders>
          </w:tcPr>
          <w:p w14:paraId="4043ACB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F44D8E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429F51" w14:textId="77777777" w:rsidR="00566127" w:rsidRDefault="0030522E">
            <w:pPr>
              <w:pStyle w:val="TAH"/>
            </w:pPr>
            <w:r>
              <w:t>Description</w:t>
            </w:r>
          </w:p>
        </w:tc>
      </w:tr>
      <w:tr w:rsidR="00566127" w14:paraId="4E884C01" w14:textId="77777777">
        <w:trPr>
          <w:jc w:val="center"/>
        </w:trPr>
        <w:tc>
          <w:tcPr>
            <w:tcW w:w="2880" w:type="dxa"/>
            <w:tcBorders>
              <w:top w:val="single" w:sz="4" w:space="0" w:color="000000"/>
              <w:left w:val="single" w:sz="4" w:space="0" w:color="000000"/>
              <w:bottom w:val="single" w:sz="4" w:space="0" w:color="000000"/>
              <w:right w:val="nil"/>
            </w:tcBorders>
          </w:tcPr>
          <w:p w14:paraId="70D2EBC2" w14:textId="77777777" w:rsidR="00566127" w:rsidRDefault="0030522E">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66AB594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8BDC1E" w14:textId="77777777" w:rsidR="00566127" w:rsidRDefault="0030522E">
            <w:pPr>
              <w:pStyle w:val="TAL"/>
            </w:pPr>
            <w:r>
              <w:t xml:space="preserve">Indicates that the </w:t>
            </w:r>
            <w:r>
              <w:rPr>
                <w:rFonts w:cs="Arial"/>
              </w:rPr>
              <w:t>AppLayer</w:t>
            </w:r>
            <w:r>
              <w:t>-NS-LCM request was successful.</w:t>
            </w:r>
          </w:p>
        </w:tc>
      </w:tr>
      <w:tr w:rsidR="00566127" w14:paraId="424E12CB" w14:textId="77777777">
        <w:trPr>
          <w:jc w:val="center"/>
        </w:trPr>
        <w:tc>
          <w:tcPr>
            <w:tcW w:w="2880" w:type="dxa"/>
            <w:tcBorders>
              <w:top w:val="single" w:sz="4" w:space="0" w:color="000000"/>
              <w:left w:val="single" w:sz="4" w:space="0" w:color="000000"/>
              <w:bottom w:val="single" w:sz="4" w:space="0" w:color="000000"/>
              <w:right w:val="nil"/>
            </w:tcBorders>
          </w:tcPr>
          <w:p w14:paraId="5DD8ABC9" w14:textId="77777777" w:rsidR="00566127" w:rsidRDefault="0030522E">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5C432DA9"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83B9EF6" w14:textId="77777777" w:rsidR="00566127" w:rsidRDefault="0030522E">
            <w:pPr>
              <w:pStyle w:val="TAL"/>
            </w:pPr>
            <w:r>
              <w:rPr>
                <w:rFonts w:hint="eastAsia"/>
              </w:rPr>
              <w:t>Network slice information (i.e. NEST) with network slice identifier(i.e. S-NSSAI)</w:t>
            </w:r>
          </w:p>
        </w:tc>
      </w:tr>
      <w:tr w:rsidR="00566127" w14:paraId="4FA589AD" w14:textId="77777777">
        <w:trPr>
          <w:jc w:val="center"/>
        </w:trPr>
        <w:tc>
          <w:tcPr>
            <w:tcW w:w="2880" w:type="dxa"/>
            <w:tcBorders>
              <w:top w:val="single" w:sz="4" w:space="0" w:color="000000"/>
              <w:left w:val="single" w:sz="4" w:space="0" w:color="000000"/>
              <w:bottom w:val="single" w:sz="4" w:space="0" w:color="000000"/>
              <w:right w:val="nil"/>
            </w:tcBorders>
          </w:tcPr>
          <w:p w14:paraId="4833BDE7" w14:textId="77777777" w:rsidR="00566127" w:rsidRDefault="0030522E">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04091DB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CC4A973" w14:textId="77777777" w:rsidR="00566127" w:rsidRDefault="0030522E">
            <w:pPr>
              <w:pStyle w:val="TAL"/>
            </w:pPr>
            <w:r>
              <w:t xml:space="preserve">Indicates that the </w:t>
            </w:r>
            <w:r>
              <w:rPr>
                <w:rFonts w:cs="Arial"/>
              </w:rPr>
              <w:t>AppLayer</w:t>
            </w:r>
            <w:r>
              <w:t>-NS-LCM request failed.</w:t>
            </w:r>
          </w:p>
        </w:tc>
      </w:tr>
      <w:tr w:rsidR="00566127" w14:paraId="61CC14DB" w14:textId="77777777">
        <w:trPr>
          <w:jc w:val="center"/>
        </w:trPr>
        <w:tc>
          <w:tcPr>
            <w:tcW w:w="2880" w:type="dxa"/>
            <w:tcBorders>
              <w:top w:val="single" w:sz="4" w:space="0" w:color="000000"/>
              <w:left w:val="single" w:sz="4" w:space="0" w:color="000000"/>
              <w:bottom w:val="single" w:sz="4" w:space="0" w:color="000000"/>
              <w:right w:val="nil"/>
            </w:tcBorders>
          </w:tcPr>
          <w:p w14:paraId="1C9F9714"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31739CF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590971" w14:textId="77777777" w:rsidR="00566127" w:rsidRDefault="0030522E">
            <w:pPr>
              <w:pStyle w:val="TAL"/>
            </w:pPr>
            <w:r>
              <w:t xml:space="preserve">Indicates the cause of </w:t>
            </w:r>
            <w:r>
              <w:rPr>
                <w:rFonts w:cs="Arial"/>
              </w:rPr>
              <w:t>AppLayer</w:t>
            </w:r>
            <w:r>
              <w:t>-NS-LCM request failure</w:t>
            </w:r>
          </w:p>
        </w:tc>
      </w:tr>
      <w:tr w:rsidR="00566127" w14:paraId="25FD40B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490978" w14:textId="77777777" w:rsidR="00566127" w:rsidRDefault="0030522E">
            <w:pPr>
              <w:pStyle w:val="TAN"/>
            </w:pPr>
            <w:r>
              <w:t>NOTE:</w:t>
            </w:r>
            <w:r>
              <w:tab/>
              <w:t>One of these IEs shall be present in the message.</w:t>
            </w:r>
          </w:p>
        </w:tc>
      </w:tr>
    </w:tbl>
    <w:p w14:paraId="7FA8C40F" w14:textId="77777777" w:rsidR="00566127" w:rsidRDefault="00566127"/>
    <w:p w14:paraId="08765EE6" w14:textId="77777777" w:rsidR="00566127" w:rsidRDefault="0030522E">
      <w:pPr>
        <w:pStyle w:val="Heading4"/>
      </w:pPr>
      <w:bookmarkStart w:id="235" w:name="_Toc129874946"/>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235"/>
    </w:p>
    <w:p w14:paraId="40236350"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28A5D206"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4A779EA8" w14:textId="77777777">
        <w:trPr>
          <w:jc w:val="center"/>
        </w:trPr>
        <w:tc>
          <w:tcPr>
            <w:tcW w:w="2880" w:type="dxa"/>
            <w:tcBorders>
              <w:top w:val="single" w:sz="4" w:space="0" w:color="000000"/>
              <w:left w:val="single" w:sz="4" w:space="0" w:color="000000"/>
              <w:bottom w:val="single" w:sz="4" w:space="0" w:color="000000"/>
              <w:right w:val="nil"/>
            </w:tcBorders>
          </w:tcPr>
          <w:p w14:paraId="7C77017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C80823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910F443" w14:textId="77777777" w:rsidR="00566127" w:rsidRDefault="0030522E">
            <w:pPr>
              <w:pStyle w:val="TAH"/>
            </w:pPr>
            <w:r>
              <w:t>Description</w:t>
            </w:r>
          </w:p>
        </w:tc>
      </w:tr>
      <w:tr w:rsidR="00566127" w14:paraId="34F160F4" w14:textId="77777777">
        <w:trPr>
          <w:jc w:val="center"/>
        </w:trPr>
        <w:tc>
          <w:tcPr>
            <w:tcW w:w="2880" w:type="dxa"/>
            <w:tcBorders>
              <w:top w:val="single" w:sz="4" w:space="0" w:color="000000"/>
              <w:left w:val="single" w:sz="4" w:space="0" w:color="000000"/>
              <w:bottom w:val="single" w:sz="4" w:space="0" w:color="000000"/>
              <w:right w:val="nil"/>
            </w:tcBorders>
          </w:tcPr>
          <w:p w14:paraId="6A0E7795"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80E863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3ED153" w14:textId="77777777" w:rsidR="00566127" w:rsidRDefault="0030522E">
            <w:pPr>
              <w:pStyle w:val="TAL"/>
            </w:pPr>
            <w:r>
              <w:t xml:space="preserve">Unique identifier of the requestor (i.e. </w:t>
            </w:r>
            <w:r>
              <w:rPr>
                <w:rFonts w:hint="eastAsia"/>
              </w:rPr>
              <w:t>NSCE server ID</w:t>
            </w:r>
            <w:r>
              <w:t>).</w:t>
            </w:r>
          </w:p>
        </w:tc>
      </w:tr>
      <w:tr w:rsidR="00566127" w14:paraId="1845D4E8" w14:textId="77777777">
        <w:trPr>
          <w:jc w:val="center"/>
        </w:trPr>
        <w:tc>
          <w:tcPr>
            <w:tcW w:w="2880" w:type="dxa"/>
            <w:tcBorders>
              <w:top w:val="single" w:sz="4" w:space="0" w:color="000000"/>
              <w:left w:val="single" w:sz="4" w:space="0" w:color="000000"/>
              <w:bottom w:val="single" w:sz="4" w:space="0" w:color="000000"/>
              <w:right w:val="nil"/>
            </w:tcBorders>
          </w:tcPr>
          <w:p w14:paraId="2B213799"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45EC2F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2699A01" w14:textId="77777777" w:rsidR="00566127" w:rsidRDefault="0030522E">
            <w:pPr>
              <w:pStyle w:val="TAL"/>
            </w:pPr>
            <w:r>
              <w:t>Security credentials resulting from a successful authorization.</w:t>
            </w:r>
          </w:p>
        </w:tc>
      </w:tr>
      <w:tr w:rsidR="00566127" w14:paraId="36B905E0" w14:textId="77777777">
        <w:trPr>
          <w:jc w:val="center"/>
        </w:trPr>
        <w:tc>
          <w:tcPr>
            <w:tcW w:w="2880" w:type="dxa"/>
            <w:tcBorders>
              <w:top w:val="single" w:sz="4" w:space="0" w:color="000000"/>
              <w:left w:val="single" w:sz="4" w:space="0" w:color="000000"/>
              <w:bottom w:val="single" w:sz="4" w:space="0" w:color="000000"/>
              <w:right w:val="nil"/>
            </w:tcBorders>
          </w:tcPr>
          <w:p w14:paraId="4A059921"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53D0607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11755" w14:textId="77777777" w:rsidR="00566127" w:rsidRDefault="0030522E">
            <w:pPr>
              <w:pStyle w:val="TAL"/>
            </w:pPr>
            <w:r>
              <w:t xml:space="preserve">The Notification Target Address (e.g. URL) where the notifications destined for the </w:t>
            </w:r>
            <w:r>
              <w:rPr>
                <w:rFonts w:hint="eastAsia"/>
              </w:rPr>
              <w:t>requestor</w:t>
            </w:r>
            <w:r>
              <w:t xml:space="preserve"> should be sent to.</w:t>
            </w:r>
          </w:p>
        </w:tc>
      </w:tr>
      <w:tr w:rsidR="00566127" w14:paraId="009ABBEC" w14:textId="77777777">
        <w:trPr>
          <w:jc w:val="center"/>
        </w:trPr>
        <w:tc>
          <w:tcPr>
            <w:tcW w:w="2880" w:type="dxa"/>
            <w:tcBorders>
              <w:top w:val="single" w:sz="4" w:space="0" w:color="000000"/>
              <w:left w:val="single" w:sz="4" w:space="0" w:color="000000"/>
              <w:bottom w:val="single" w:sz="4" w:space="0" w:color="000000"/>
              <w:right w:val="nil"/>
            </w:tcBorders>
          </w:tcPr>
          <w:p w14:paraId="73232EB9"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27C472EF"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679FAE4" w14:textId="77777777" w:rsidR="00566127" w:rsidRDefault="0030522E">
            <w:pPr>
              <w:pStyle w:val="TAL"/>
            </w:pPr>
            <w:r>
              <w:rPr>
                <w:rFonts w:hint="eastAsia"/>
                <w:lang w:eastAsia="zh-CN"/>
              </w:rPr>
              <w:t>I</w:t>
            </w:r>
            <w:r>
              <w:t xml:space="preserve">dentifier </w:t>
            </w:r>
            <w:r>
              <w:rPr>
                <w:rFonts w:hint="eastAsia"/>
                <w:lang w:eastAsia="zh-CN"/>
              </w:rPr>
              <w:t>of</w:t>
            </w:r>
            <w:r>
              <w:t xml:space="preserve"> the subscription.</w:t>
            </w:r>
          </w:p>
        </w:tc>
      </w:tr>
      <w:tr w:rsidR="00566127" w14:paraId="6167D2C9" w14:textId="77777777">
        <w:trPr>
          <w:jc w:val="center"/>
        </w:trPr>
        <w:tc>
          <w:tcPr>
            <w:tcW w:w="2880" w:type="dxa"/>
            <w:tcBorders>
              <w:top w:val="single" w:sz="4" w:space="0" w:color="000000"/>
              <w:left w:val="single" w:sz="4" w:space="0" w:color="000000"/>
              <w:bottom w:val="single" w:sz="4" w:space="0" w:color="000000"/>
              <w:right w:val="nil"/>
            </w:tcBorders>
          </w:tcPr>
          <w:p w14:paraId="4B27FDF6" w14:textId="77777777" w:rsidR="00566127" w:rsidRDefault="0030522E">
            <w:pPr>
              <w:pStyle w:val="TAL"/>
            </w:pPr>
            <w:r>
              <w:t>Event Filter</w:t>
            </w:r>
          </w:p>
        </w:tc>
        <w:tc>
          <w:tcPr>
            <w:tcW w:w="1440" w:type="dxa"/>
            <w:tcBorders>
              <w:top w:val="single" w:sz="4" w:space="0" w:color="000000"/>
              <w:left w:val="single" w:sz="4" w:space="0" w:color="000000"/>
              <w:bottom w:val="single" w:sz="4" w:space="0" w:color="000000"/>
              <w:right w:val="nil"/>
            </w:tcBorders>
          </w:tcPr>
          <w:p w14:paraId="5846AD2B"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A6E3805" w14:textId="77777777" w:rsidR="00566127" w:rsidRDefault="0030522E">
            <w:pPr>
              <w:pStyle w:val="TAL"/>
            </w:pPr>
            <w:r>
              <w:rPr>
                <w:rFonts w:hint="eastAsia"/>
              </w:rPr>
              <w:t>T</w:t>
            </w:r>
            <w:r>
              <w:t xml:space="preserve">he </w:t>
            </w:r>
            <w:r>
              <w:rPr>
                <w:rFonts w:hint="eastAsia"/>
              </w:rPr>
              <w:t>associated filter on</w:t>
            </w:r>
            <w:r>
              <w:t xml:space="preserve"> a network slice to be notified</w:t>
            </w:r>
          </w:p>
        </w:tc>
      </w:tr>
      <w:tr w:rsidR="00566127" w14:paraId="169094D5" w14:textId="77777777">
        <w:trPr>
          <w:jc w:val="center"/>
        </w:trPr>
        <w:tc>
          <w:tcPr>
            <w:tcW w:w="2880" w:type="dxa"/>
            <w:tcBorders>
              <w:top w:val="single" w:sz="4" w:space="0" w:color="000000"/>
              <w:left w:val="single" w:sz="4" w:space="0" w:color="000000"/>
              <w:bottom w:val="single" w:sz="4" w:space="0" w:color="000000"/>
              <w:right w:val="nil"/>
            </w:tcBorders>
          </w:tcPr>
          <w:p w14:paraId="670E40FC" w14:textId="77777777" w:rsidR="00566127" w:rsidRDefault="0030522E">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28DFE6D4"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A72058" w14:textId="77777777" w:rsidR="00566127" w:rsidRDefault="0030522E">
            <w:pPr>
              <w:pStyle w:val="TAL"/>
            </w:pPr>
            <w:r>
              <w:t xml:space="preserve">Identifier of the </w:t>
            </w:r>
            <w:r>
              <w:rPr>
                <w:rFonts w:hint="eastAsia"/>
              </w:rPr>
              <w:t>interested network slice</w:t>
            </w:r>
          </w:p>
        </w:tc>
      </w:tr>
      <w:tr w:rsidR="00566127" w14:paraId="47D5FFD6" w14:textId="77777777">
        <w:trPr>
          <w:jc w:val="center"/>
        </w:trPr>
        <w:tc>
          <w:tcPr>
            <w:tcW w:w="2880" w:type="dxa"/>
            <w:tcBorders>
              <w:top w:val="single" w:sz="4" w:space="0" w:color="000000"/>
              <w:left w:val="single" w:sz="4" w:space="0" w:color="000000"/>
              <w:bottom w:val="single" w:sz="4" w:space="0" w:color="000000"/>
              <w:right w:val="nil"/>
            </w:tcBorders>
          </w:tcPr>
          <w:p w14:paraId="43AA6015" w14:textId="77777777" w:rsidR="00566127" w:rsidRDefault="0030522E">
            <w:pPr>
              <w:pStyle w:val="12"/>
            </w:pPr>
            <w:r>
              <w:rPr>
                <w:rFonts w:hint="eastAsia"/>
              </w:rPr>
              <w:t>&gt; VAL service ID</w:t>
            </w:r>
          </w:p>
          <w:p w14:paraId="7A34E203"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59CF8BDE"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A35AA61" w14:textId="77777777" w:rsidR="00566127" w:rsidRDefault="0030522E">
            <w:pPr>
              <w:pStyle w:val="TAL"/>
            </w:pPr>
            <w:r>
              <w:rPr>
                <w:rFonts w:hint="eastAsia"/>
              </w:rPr>
              <w:t>Indicator of the interested application (i.e. App ID)</w:t>
            </w:r>
          </w:p>
        </w:tc>
      </w:tr>
      <w:tr w:rsidR="00566127" w14:paraId="1D5181A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7C4A236" w14:textId="77777777" w:rsidR="00566127" w:rsidRDefault="0030522E">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4D8FD9EB"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2A7E038" w14:textId="77777777" w:rsidR="00566127" w:rsidRDefault="0030522E">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566127" w14:paraId="4E9AD48E" w14:textId="77777777">
        <w:trPr>
          <w:jc w:val="center"/>
        </w:trPr>
        <w:tc>
          <w:tcPr>
            <w:tcW w:w="2880" w:type="dxa"/>
            <w:tcBorders>
              <w:top w:val="single" w:sz="4" w:space="0" w:color="000000"/>
              <w:left w:val="single" w:sz="4" w:space="0" w:color="000000"/>
              <w:bottom w:val="single" w:sz="4" w:space="0" w:color="000000"/>
              <w:right w:val="nil"/>
            </w:tcBorders>
          </w:tcPr>
          <w:p w14:paraId="5AE71405" w14:textId="77777777" w:rsidR="00566127" w:rsidRDefault="0030522E">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6DF7DA6E"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883AD43" w14:textId="77777777" w:rsidR="00566127" w:rsidRDefault="0030522E">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566127" w14:paraId="2F8CBE61" w14:textId="77777777">
        <w:trPr>
          <w:jc w:val="center"/>
        </w:trPr>
        <w:tc>
          <w:tcPr>
            <w:tcW w:w="2880" w:type="dxa"/>
            <w:tcBorders>
              <w:top w:val="single" w:sz="4" w:space="0" w:color="000000"/>
              <w:left w:val="single" w:sz="4" w:space="0" w:color="000000"/>
              <w:bottom w:val="single" w:sz="4" w:space="0" w:color="000000"/>
              <w:right w:val="nil"/>
            </w:tcBorders>
          </w:tcPr>
          <w:p w14:paraId="24D93709" w14:textId="77777777" w:rsidR="00566127" w:rsidRDefault="0030522E">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3C2119E1"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CEA9CC3" w14:textId="77777777" w:rsidR="00566127" w:rsidRDefault="0030522E">
            <w:pPr>
              <w:pStyle w:val="TAL"/>
            </w:pPr>
            <w:r>
              <w:rPr>
                <w:rFonts w:hint="eastAsia"/>
              </w:rPr>
              <w:t>Threshold of QoE</w:t>
            </w:r>
            <w:r>
              <w:t xml:space="preserve"> metrics</w:t>
            </w:r>
          </w:p>
        </w:tc>
      </w:tr>
      <w:tr w:rsidR="00566127" w14:paraId="75309F46" w14:textId="77777777">
        <w:trPr>
          <w:jc w:val="center"/>
        </w:trPr>
        <w:tc>
          <w:tcPr>
            <w:tcW w:w="2880" w:type="dxa"/>
            <w:tcBorders>
              <w:top w:val="single" w:sz="4" w:space="0" w:color="000000"/>
              <w:left w:val="single" w:sz="4" w:space="0" w:color="000000"/>
              <w:bottom w:val="single" w:sz="4" w:space="0" w:color="000000"/>
              <w:right w:val="nil"/>
            </w:tcBorders>
          </w:tcPr>
          <w:p w14:paraId="45706B66" w14:textId="77777777" w:rsidR="00566127" w:rsidRDefault="0030522E">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04D511EF"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D1DA42F" w14:textId="77777777" w:rsidR="00566127" w:rsidRDefault="0030522E">
            <w:pPr>
              <w:pStyle w:val="TAL"/>
            </w:pPr>
            <w:r>
              <w:rPr>
                <w:rFonts w:hint="eastAsia"/>
              </w:rPr>
              <w:t>Indicating the metrics reporting period</w:t>
            </w:r>
          </w:p>
        </w:tc>
      </w:tr>
      <w:tr w:rsidR="00566127" w14:paraId="030EA2E9" w14:textId="77777777">
        <w:trPr>
          <w:jc w:val="center"/>
        </w:trPr>
        <w:tc>
          <w:tcPr>
            <w:tcW w:w="2880" w:type="dxa"/>
            <w:tcBorders>
              <w:top w:val="single" w:sz="4" w:space="0" w:color="000000"/>
              <w:left w:val="single" w:sz="4" w:space="0" w:color="000000"/>
              <w:bottom w:val="single" w:sz="4" w:space="0" w:color="000000"/>
              <w:right w:val="nil"/>
            </w:tcBorders>
          </w:tcPr>
          <w:p w14:paraId="655B388A" w14:textId="77777777" w:rsidR="00566127" w:rsidRDefault="0030522E">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7794E690"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65E19C0" w14:textId="77777777" w:rsidR="00566127" w:rsidRDefault="0030522E">
            <w:pPr>
              <w:pStyle w:val="TAL"/>
            </w:pPr>
            <w:r>
              <w:rPr>
                <w:rFonts w:hint="eastAsia"/>
              </w:rPr>
              <w:t>Indicating the request needs i</w:t>
            </w:r>
            <w:r>
              <w:t xml:space="preserve">mmediate reporting </w:t>
            </w:r>
            <w:r>
              <w:rPr>
                <w:rFonts w:hint="eastAsia"/>
              </w:rPr>
              <w:t>or not</w:t>
            </w:r>
          </w:p>
        </w:tc>
      </w:tr>
      <w:tr w:rsidR="00566127" w14:paraId="778A6C30" w14:textId="77777777">
        <w:trPr>
          <w:jc w:val="center"/>
        </w:trPr>
        <w:tc>
          <w:tcPr>
            <w:tcW w:w="2880" w:type="dxa"/>
            <w:tcBorders>
              <w:top w:val="single" w:sz="4" w:space="0" w:color="000000"/>
              <w:left w:val="single" w:sz="4" w:space="0" w:color="000000"/>
              <w:bottom w:val="single" w:sz="4" w:space="0" w:color="000000"/>
              <w:right w:val="nil"/>
            </w:tcBorders>
          </w:tcPr>
          <w:p w14:paraId="638C750C"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1E73343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4A7E1B3" w14:textId="77777777" w:rsidR="00566127" w:rsidRDefault="0030522E">
            <w:pPr>
              <w:pStyle w:val="TAL"/>
            </w:pPr>
            <w:r>
              <w:t>Proposed expiration time for the subscr</w:t>
            </w:r>
            <w:r>
              <w:rPr>
                <w:rFonts w:hint="eastAsia"/>
              </w:rPr>
              <w:t>ibe</w:t>
            </w:r>
          </w:p>
        </w:tc>
      </w:tr>
    </w:tbl>
    <w:p w14:paraId="14655750" w14:textId="77777777" w:rsidR="00566127" w:rsidRDefault="00566127">
      <w:pPr>
        <w:rPr>
          <w:rFonts w:eastAsiaTheme="minorEastAsia"/>
          <w:lang w:eastAsia="zh-CN"/>
        </w:rPr>
      </w:pPr>
    </w:p>
    <w:p w14:paraId="0ED364DE" w14:textId="77777777" w:rsidR="00566127" w:rsidRDefault="0030522E">
      <w:pPr>
        <w:pStyle w:val="Heading4"/>
      </w:pPr>
      <w:bookmarkStart w:id="236" w:name="_Toc129874947"/>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236"/>
    </w:p>
    <w:p w14:paraId="5ED15317"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1F6D8D46"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566127" w14:paraId="03ED3CEF" w14:textId="77777777">
        <w:trPr>
          <w:jc w:val="center"/>
        </w:trPr>
        <w:tc>
          <w:tcPr>
            <w:tcW w:w="2880" w:type="dxa"/>
            <w:tcBorders>
              <w:top w:val="single" w:sz="4" w:space="0" w:color="000000"/>
              <w:left w:val="single" w:sz="4" w:space="0" w:color="000000"/>
              <w:bottom w:val="single" w:sz="4" w:space="0" w:color="000000"/>
              <w:right w:val="nil"/>
            </w:tcBorders>
          </w:tcPr>
          <w:p w14:paraId="48D169D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4D5DB1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B429224" w14:textId="77777777" w:rsidR="00566127" w:rsidRDefault="0030522E">
            <w:pPr>
              <w:pStyle w:val="TAH"/>
            </w:pPr>
            <w:r>
              <w:t>Description</w:t>
            </w:r>
          </w:p>
        </w:tc>
      </w:tr>
      <w:tr w:rsidR="00566127" w14:paraId="43BCC884" w14:textId="77777777">
        <w:trPr>
          <w:jc w:val="center"/>
        </w:trPr>
        <w:tc>
          <w:tcPr>
            <w:tcW w:w="2880" w:type="dxa"/>
            <w:tcBorders>
              <w:top w:val="single" w:sz="4" w:space="0" w:color="000000"/>
              <w:left w:val="single" w:sz="4" w:space="0" w:color="000000"/>
              <w:bottom w:val="single" w:sz="4" w:space="0" w:color="000000"/>
              <w:right w:val="nil"/>
            </w:tcBorders>
          </w:tcPr>
          <w:p w14:paraId="3F4745BC" w14:textId="77777777" w:rsidR="00566127" w:rsidRDefault="0030522E">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2C4B1DE2"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C61FBF" w14:textId="77777777" w:rsidR="00566127" w:rsidRDefault="0030522E">
            <w:pPr>
              <w:pStyle w:val="TAL"/>
            </w:pPr>
            <w:r>
              <w:t>Indicates the success or failure of the QoE metrics request.</w:t>
            </w:r>
          </w:p>
        </w:tc>
      </w:tr>
      <w:tr w:rsidR="00566127" w14:paraId="383FAB5B" w14:textId="77777777">
        <w:trPr>
          <w:jc w:val="center"/>
        </w:trPr>
        <w:tc>
          <w:tcPr>
            <w:tcW w:w="2880" w:type="dxa"/>
            <w:tcBorders>
              <w:top w:val="single" w:sz="4" w:space="0" w:color="000000"/>
              <w:left w:val="single" w:sz="4" w:space="0" w:color="000000"/>
              <w:bottom w:val="single" w:sz="4" w:space="0" w:color="000000"/>
              <w:right w:val="nil"/>
            </w:tcBorders>
          </w:tcPr>
          <w:p w14:paraId="3C653989"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125CFE7C" w14:textId="77777777" w:rsidR="00566127" w:rsidRDefault="0030522E">
            <w:pPr>
              <w:pStyle w:val="TAC"/>
              <w:rPr>
                <w:rFonts w:eastAsiaTheme="minorEastAsia"/>
                <w:lang w:eastAsia="zh-CN"/>
              </w:rPr>
            </w:pPr>
            <w:r>
              <w:rPr>
                <w:rFonts w:eastAsiaTheme="minorEastAsia" w:hint="eastAsia"/>
                <w:lang w:eastAsia="zh-CN"/>
              </w:rPr>
              <w:t>O</w:t>
            </w:r>
          </w:p>
          <w:p w14:paraId="149B99FD"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306F4891" w14:textId="77777777" w:rsidR="00566127" w:rsidRDefault="0030522E">
            <w:pPr>
              <w:pStyle w:val="TAL"/>
            </w:pPr>
            <w:r>
              <w:t>Subscription identifier corresponding to the subscription.</w:t>
            </w:r>
          </w:p>
        </w:tc>
      </w:tr>
      <w:tr w:rsidR="00566127" w14:paraId="210C91A3" w14:textId="77777777">
        <w:trPr>
          <w:jc w:val="center"/>
        </w:trPr>
        <w:tc>
          <w:tcPr>
            <w:tcW w:w="2880" w:type="dxa"/>
            <w:tcBorders>
              <w:top w:val="single" w:sz="4" w:space="0" w:color="000000"/>
              <w:left w:val="single" w:sz="4" w:space="0" w:color="000000"/>
              <w:bottom w:val="single" w:sz="4" w:space="0" w:color="000000"/>
              <w:right w:val="nil"/>
            </w:tcBorders>
          </w:tcPr>
          <w:p w14:paraId="7D9DA33D" w14:textId="77777777" w:rsidR="00566127" w:rsidRDefault="0030522E">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238C4B8E" w14:textId="77777777" w:rsidR="00566127" w:rsidRDefault="0030522E">
            <w:pPr>
              <w:pStyle w:val="TAC"/>
            </w:pPr>
            <w:r>
              <w:rPr>
                <w:rFonts w:hint="eastAsia"/>
              </w:rPr>
              <w:t>O</w:t>
            </w:r>
          </w:p>
          <w:p w14:paraId="583B4BBE"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75D5AAF6" w14:textId="77777777" w:rsidR="00566127" w:rsidRDefault="0030522E">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566127" w14:paraId="2ECB21F1" w14:textId="77777777">
        <w:trPr>
          <w:jc w:val="center"/>
        </w:trPr>
        <w:tc>
          <w:tcPr>
            <w:tcW w:w="2880" w:type="dxa"/>
            <w:tcBorders>
              <w:top w:val="single" w:sz="4" w:space="0" w:color="000000"/>
              <w:left w:val="single" w:sz="4" w:space="0" w:color="000000"/>
              <w:bottom w:val="single" w:sz="4" w:space="0" w:color="000000"/>
              <w:right w:val="nil"/>
            </w:tcBorders>
          </w:tcPr>
          <w:p w14:paraId="7A3BCDD6"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635490B6" w14:textId="77777777" w:rsidR="00566127" w:rsidRDefault="0030522E">
            <w:pPr>
              <w:pStyle w:val="TAC"/>
            </w:pPr>
            <w:r>
              <w:t>O</w:t>
            </w:r>
          </w:p>
          <w:p w14:paraId="3E408DA1"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4D862876" w14:textId="77777777" w:rsidR="00566127" w:rsidRDefault="0030522E">
            <w:pPr>
              <w:pStyle w:val="TAL"/>
            </w:pPr>
            <w:r>
              <w:t>Indicates the cause of QoE metrics request failure</w:t>
            </w:r>
          </w:p>
        </w:tc>
      </w:tr>
      <w:tr w:rsidR="00566127" w14:paraId="6577445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E1E3AE" w14:textId="77777777" w:rsidR="00566127" w:rsidRDefault="0030522E">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11E86ED8" w14:textId="77777777" w:rsidR="00566127" w:rsidRDefault="0030522E">
            <w:pPr>
              <w:pStyle w:val="TAN"/>
              <w:rPr>
                <w:lang w:val="en-US"/>
              </w:rPr>
            </w:pPr>
            <w:r>
              <w:rPr>
                <w:lang w:val="en-US"/>
              </w:rPr>
              <w:t>NOTE 2:</w:t>
            </w:r>
            <w:r>
              <w:rPr>
                <w:lang w:val="en-US"/>
              </w:rPr>
              <w:tab/>
              <w:t>May only be present if the result is success.</w:t>
            </w:r>
          </w:p>
          <w:p w14:paraId="1CF105C6" w14:textId="77777777" w:rsidR="00566127" w:rsidRPr="001155F6" w:rsidRDefault="0030522E" w:rsidP="001155F6">
            <w:pPr>
              <w:pStyle w:val="TAN"/>
              <w:rPr>
                <w:lang w:val="en-US"/>
              </w:rPr>
            </w:pPr>
            <w:r>
              <w:rPr>
                <w:lang w:val="en-US"/>
              </w:rPr>
              <w:t>NOTE 3:</w:t>
            </w:r>
            <w:r>
              <w:rPr>
                <w:lang w:val="en-US"/>
              </w:rPr>
              <w:tab/>
              <w:t>May only be present if the result is failure.</w:t>
            </w:r>
          </w:p>
        </w:tc>
      </w:tr>
    </w:tbl>
    <w:p w14:paraId="2B85750E" w14:textId="77777777" w:rsidR="00566127" w:rsidRDefault="00566127"/>
    <w:p w14:paraId="39E85D72" w14:textId="77777777" w:rsidR="00566127" w:rsidRDefault="0030522E">
      <w:pPr>
        <w:pStyle w:val="Heading4"/>
      </w:pPr>
      <w:bookmarkStart w:id="237" w:name="_Toc129874948"/>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237"/>
      <w:r>
        <w:t xml:space="preserve"> </w:t>
      </w:r>
    </w:p>
    <w:p w14:paraId="2255C392"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4F3C73C2"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566127" w14:paraId="0B86BC0E" w14:textId="77777777">
        <w:trPr>
          <w:jc w:val="center"/>
        </w:trPr>
        <w:tc>
          <w:tcPr>
            <w:tcW w:w="2880" w:type="dxa"/>
            <w:tcBorders>
              <w:top w:val="single" w:sz="4" w:space="0" w:color="000000"/>
              <w:left w:val="single" w:sz="4" w:space="0" w:color="000000"/>
              <w:bottom w:val="single" w:sz="4" w:space="0" w:color="000000"/>
              <w:right w:val="nil"/>
            </w:tcBorders>
          </w:tcPr>
          <w:p w14:paraId="5D31AA6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562EB7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F0EB7B" w14:textId="77777777" w:rsidR="00566127" w:rsidRDefault="0030522E">
            <w:pPr>
              <w:pStyle w:val="TAH"/>
            </w:pPr>
            <w:r>
              <w:t>Description</w:t>
            </w:r>
          </w:p>
        </w:tc>
      </w:tr>
      <w:tr w:rsidR="00566127" w14:paraId="1290805B" w14:textId="77777777">
        <w:trPr>
          <w:jc w:val="center"/>
        </w:trPr>
        <w:tc>
          <w:tcPr>
            <w:tcW w:w="2880" w:type="dxa"/>
            <w:tcBorders>
              <w:top w:val="single" w:sz="4" w:space="0" w:color="000000"/>
              <w:left w:val="single" w:sz="4" w:space="0" w:color="000000"/>
              <w:bottom w:val="single" w:sz="4" w:space="0" w:color="000000"/>
              <w:right w:val="nil"/>
            </w:tcBorders>
          </w:tcPr>
          <w:p w14:paraId="4AE92DEA"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6E935920"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5CF08C7" w14:textId="77777777" w:rsidR="00566127" w:rsidRDefault="0030522E">
            <w:pPr>
              <w:pStyle w:val="TAL"/>
            </w:pPr>
            <w:r>
              <w:t>Indicates that the QoE metrics request was successful.</w:t>
            </w:r>
          </w:p>
        </w:tc>
      </w:tr>
      <w:tr w:rsidR="00566127" w14:paraId="6358D30A" w14:textId="77777777">
        <w:trPr>
          <w:jc w:val="center"/>
        </w:trPr>
        <w:tc>
          <w:tcPr>
            <w:tcW w:w="2880" w:type="dxa"/>
            <w:tcBorders>
              <w:top w:val="single" w:sz="4" w:space="0" w:color="000000"/>
              <w:left w:val="single" w:sz="4" w:space="0" w:color="000000"/>
              <w:bottom w:val="single" w:sz="4" w:space="0" w:color="000000"/>
              <w:right w:val="nil"/>
            </w:tcBorders>
          </w:tcPr>
          <w:p w14:paraId="4C98D02A" w14:textId="77777777" w:rsidR="00566127" w:rsidRDefault="0030522E">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1D76C270"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00DFABB" w14:textId="77777777" w:rsidR="00566127" w:rsidRDefault="0030522E">
            <w:pPr>
              <w:pStyle w:val="TAL"/>
            </w:pPr>
            <w:r>
              <w:t xml:space="preserve">List of result values for the observed or computed </w:t>
            </w:r>
            <w:r>
              <w:rPr>
                <w:rFonts w:hint="eastAsia"/>
              </w:rPr>
              <w:t>QoE</w:t>
            </w:r>
            <w:r>
              <w:t xml:space="preserve"> metrics value</w:t>
            </w:r>
            <w:r>
              <w:rPr>
                <w:rFonts w:hint="eastAsia"/>
              </w:rPr>
              <w:t>.</w:t>
            </w:r>
          </w:p>
        </w:tc>
      </w:tr>
    </w:tbl>
    <w:p w14:paraId="61A51141" w14:textId="77777777" w:rsidR="00566127" w:rsidRDefault="00566127">
      <w:pPr>
        <w:rPr>
          <w:rFonts w:eastAsiaTheme="minorEastAsia"/>
          <w:lang w:eastAsia="zh-CN"/>
        </w:rPr>
      </w:pPr>
    </w:p>
    <w:p w14:paraId="1493D6AA" w14:textId="77777777" w:rsidR="00566127" w:rsidRDefault="0030522E">
      <w:pPr>
        <w:pStyle w:val="Heading4"/>
      </w:pPr>
      <w:bookmarkStart w:id="238" w:name="_Toc129874949"/>
      <w:r>
        <w:rPr>
          <w:rFonts w:hint="eastAsia"/>
        </w:rPr>
        <w:t>9.</w:t>
      </w:r>
      <w:r>
        <w:rPr>
          <w:rFonts w:eastAsiaTheme="minorEastAsia" w:hint="eastAsia"/>
        </w:rPr>
        <w:t>4</w:t>
      </w:r>
      <w:r>
        <w:t>.3.8</w:t>
      </w:r>
      <w:r>
        <w:tab/>
        <w:t>Network slice LCM recommendation request</w:t>
      </w:r>
      <w:bookmarkEnd w:id="238"/>
    </w:p>
    <w:p w14:paraId="069EE864" w14:textId="77777777" w:rsidR="00566127" w:rsidRDefault="0030522E">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1945F363" w14:textId="77777777" w:rsidR="00566127" w:rsidRDefault="0030522E">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12D5DD1C" w14:textId="77777777">
        <w:trPr>
          <w:jc w:val="center"/>
        </w:trPr>
        <w:tc>
          <w:tcPr>
            <w:tcW w:w="2880" w:type="dxa"/>
            <w:tcBorders>
              <w:top w:val="single" w:sz="4" w:space="0" w:color="000000"/>
              <w:left w:val="single" w:sz="4" w:space="0" w:color="000000"/>
              <w:bottom w:val="single" w:sz="4" w:space="0" w:color="000000"/>
              <w:right w:val="nil"/>
            </w:tcBorders>
          </w:tcPr>
          <w:p w14:paraId="2B96D32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2ECC1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25786AA" w14:textId="77777777" w:rsidR="00566127" w:rsidRDefault="0030522E">
            <w:pPr>
              <w:pStyle w:val="TAH"/>
            </w:pPr>
            <w:r>
              <w:t>Description</w:t>
            </w:r>
          </w:p>
        </w:tc>
      </w:tr>
      <w:tr w:rsidR="00566127" w14:paraId="575676E8" w14:textId="77777777">
        <w:trPr>
          <w:jc w:val="center"/>
        </w:trPr>
        <w:tc>
          <w:tcPr>
            <w:tcW w:w="2880" w:type="dxa"/>
            <w:tcBorders>
              <w:top w:val="single" w:sz="4" w:space="0" w:color="000000"/>
              <w:left w:val="single" w:sz="4" w:space="0" w:color="000000"/>
              <w:bottom w:val="single" w:sz="4" w:space="0" w:color="000000"/>
              <w:right w:val="nil"/>
            </w:tcBorders>
          </w:tcPr>
          <w:p w14:paraId="31903B3D"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53D524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C8938D8" w14:textId="77777777" w:rsidR="00566127" w:rsidRDefault="0030522E">
            <w:pPr>
              <w:pStyle w:val="TAL"/>
            </w:pPr>
            <w:r>
              <w:t xml:space="preserve">Unique identifier of the requestor (i.e. </w:t>
            </w:r>
            <w:r>
              <w:rPr>
                <w:rFonts w:hint="eastAsia"/>
              </w:rPr>
              <w:t>NSCE server ID</w:t>
            </w:r>
            <w:r>
              <w:t>).</w:t>
            </w:r>
          </w:p>
        </w:tc>
      </w:tr>
      <w:tr w:rsidR="00566127" w14:paraId="1472B61C" w14:textId="77777777">
        <w:trPr>
          <w:jc w:val="center"/>
        </w:trPr>
        <w:tc>
          <w:tcPr>
            <w:tcW w:w="2880" w:type="dxa"/>
            <w:tcBorders>
              <w:top w:val="single" w:sz="4" w:space="0" w:color="000000"/>
              <w:left w:val="single" w:sz="4" w:space="0" w:color="000000"/>
              <w:bottom w:val="single" w:sz="4" w:space="0" w:color="000000"/>
              <w:right w:val="nil"/>
            </w:tcBorders>
          </w:tcPr>
          <w:p w14:paraId="2B1C8437"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0008F4F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2AA9067" w14:textId="77777777" w:rsidR="00566127" w:rsidRDefault="0030522E">
            <w:pPr>
              <w:pStyle w:val="TAL"/>
            </w:pPr>
            <w:r>
              <w:t>Security credentials resulting from a successful authorization.</w:t>
            </w:r>
          </w:p>
        </w:tc>
      </w:tr>
      <w:tr w:rsidR="00566127" w14:paraId="3D8A8607"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FC106A6" w14:textId="77777777" w:rsidR="00566127" w:rsidRDefault="0030522E">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7B28C3CD"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5EC83D6" w14:textId="77777777" w:rsidR="00566127" w:rsidRDefault="0030522E">
            <w:pPr>
              <w:pStyle w:val="TAL"/>
            </w:pPr>
            <w:r>
              <w:rPr>
                <w:rFonts w:hint="eastAsia"/>
              </w:rPr>
              <w:t>Recommended network slice lifecycle management operation</w:t>
            </w:r>
          </w:p>
        </w:tc>
      </w:tr>
      <w:tr w:rsidR="00566127" w14:paraId="5EF9905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64499DB" w14:textId="77777777" w:rsidR="00566127" w:rsidRDefault="0030522E">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10CF1BD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6B99D6" w14:textId="77777777" w:rsidR="00566127" w:rsidRDefault="0030522E">
            <w:pPr>
              <w:pStyle w:val="TAL"/>
            </w:pPr>
            <w:r>
              <w:rPr>
                <w:kern w:val="2"/>
              </w:rPr>
              <w:t>Identifier of the network slice</w:t>
            </w:r>
          </w:p>
        </w:tc>
      </w:tr>
      <w:tr w:rsidR="00566127" w14:paraId="551F370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7224AB8" w14:textId="77777777" w:rsidR="00566127" w:rsidRDefault="0030522E">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69993FC5"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7305AFC" w14:textId="77777777" w:rsidR="00566127" w:rsidRDefault="0030522E">
            <w:pPr>
              <w:pStyle w:val="TAL"/>
            </w:pPr>
            <w:r>
              <w:rPr>
                <w:rFonts w:hint="eastAsia"/>
              </w:rPr>
              <w:t>Recommend network slice LCM action(i.e. modifying the configuration, allocating a network slice)</w:t>
            </w:r>
          </w:p>
        </w:tc>
      </w:tr>
      <w:tr w:rsidR="00566127" w14:paraId="338388AD"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98F24AB" w14:textId="77777777" w:rsidR="00566127" w:rsidRDefault="0030522E">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737E8A23"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8864EA2" w14:textId="77777777" w:rsidR="00566127" w:rsidRDefault="0030522E">
            <w:pPr>
              <w:pStyle w:val="TAL"/>
            </w:pPr>
            <w:r>
              <w:rPr>
                <w:rFonts w:hint="eastAsia"/>
              </w:rPr>
              <w:t xml:space="preserve">Network slice information if the action is taken(i.e. NEST) </w:t>
            </w:r>
          </w:p>
        </w:tc>
      </w:tr>
    </w:tbl>
    <w:p w14:paraId="581F16EF" w14:textId="77777777" w:rsidR="00566127" w:rsidRDefault="00566127">
      <w:pPr>
        <w:rPr>
          <w:rFonts w:eastAsiaTheme="minorEastAsia"/>
          <w:lang w:eastAsia="zh-CN"/>
        </w:rPr>
      </w:pPr>
    </w:p>
    <w:p w14:paraId="3BBFB09B" w14:textId="77777777" w:rsidR="00566127" w:rsidRDefault="0030522E">
      <w:pPr>
        <w:pStyle w:val="Heading4"/>
      </w:pPr>
      <w:bookmarkStart w:id="239" w:name="_Toc129874950"/>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39"/>
      <w:r>
        <w:t xml:space="preserve"> </w:t>
      </w:r>
    </w:p>
    <w:p w14:paraId="43E705B9"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10D354C4" w14:textId="77777777" w:rsidR="00566127" w:rsidRDefault="0030522E">
      <w:pPr>
        <w:pStyle w:val="TH"/>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497E3138" w14:textId="77777777">
        <w:trPr>
          <w:jc w:val="center"/>
        </w:trPr>
        <w:tc>
          <w:tcPr>
            <w:tcW w:w="2880" w:type="dxa"/>
            <w:tcBorders>
              <w:top w:val="single" w:sz="4" w:space="0" w:color="000000"/>
              <w:left w:val="single" w:sz="4" w:space="0" w:color="000000"/>
              <w:bottom w:val="single" w:sz="4" w:space="0" w:color="000000"/>
              <w:right w:val="nil"/>
            </w:tcBorders>
          </w:tcPr>
          <w:p w14:paraId="16678C6B"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82949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58BA679" w14:textId="77777777" w:rsidR="00566127" w:rsidRDefault="0030522E">
            <w:pPr>
              <w:pStyle w:val="TAH"/>
            </w:pPr>
            <w:r>
              <w:t>Description</w:t>
            </w:r>
          </w:p>
        </w:tc>
      </w:tr>
      <w:tr w:rsidR="00566127" w14:paraId="318BB137" w14:textId="77777777">
        <w:trPr>
          <w:jc w:val="center"/>
        </w:trPr>
        <w:tc>
          <w:tcPr>
            <w:tcW w:w="2880" w:type="dxa"/>
            <w:tcBorders>
              <w:top w:val="single" w:sz="4" w:space="0" w:color="000000"/>
              <w:left w:val="single" w:sz="4" w:space="0" w:color="000000"/>
              <w:bottom w:val="single" w:sz="4" w:space="0" w:color="000000"/>
              <w:right w:val="nil"/>
            </w:tcBorders>
          </w:tcPr>
          <w:p w14:paraId="09331334" w14:textId="77777777" w:rsidR="00566127" w:rsidRDefault="0030522E">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07746DE9"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8A94A14" w14:textId="77777777" w:rsidR="00566127" w:rsidRDefault="0030522E">
            <w:pPr>
              <w:pStyle w:val="TAL"/>
            </w:pPr>
            <w:r>
              <w:t xml:space="preserve">Indicates that the Network slice LCM recommendation request was </w:t>
            </w:r>
            <w:r>
              <w:rPr>
                <w:rFonts w:hint="eastAsia"/>
              </w:rPr>
              <w:t>accepted or not.</w:t>
            </w:r>
          </w:p>
        </w:tc>
      </w:tr>
      <w:tr w:rsidR="00566127" w14:paraId="0BBF815B" w14:textId="77777777">
        <w:trPr>
          <w:jc w:val="center"/>
        </w:trPr>
        <w:tc>
          <w:tcPr>
            <w:tcW w:w="2880" w:type="dxa"/>
            <w:tcBorders>
              <w:top w:val="single" w:sz="4" w:space="0" w:color="000000"/>
              <w:left w:val="single" w:sz="4" w:space="0" w:color="000000"/>
              <w:bottom w:val="single" w:sz="4" w:space="0" w:color="000000"/>
              <w:right w:val="nil"/>
            </w:tcBorders>
          </w:tcPr>
          <w:p w14:paraId="571A5D8D" w14:textId="77777777" w:rsidR="00566127" w:rsidRDefault="0030522E">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2983CA82" w14:textId="77777777" w:rsidR="00566127" w:rsidRDefault="0030522E">
            <w:pPr>
              <w:pStyle w:val="TAC"/>
              <w:rPr>
                <w:szCs w:val="18"/>
              </w:rPr>
            </w:pPr>
            <w:r>
              <w:t>O</w:t>
            </w:r>
          </w:p>
          <w:p w14:paraId="3FFCA05D" w14:textId="77777777" w:rsidR="00566127" w:rsidRDefault="0030522E">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59A0E008" w14:textId="77777777" w:rsidR="00566127" w:rsidRDefault="0030522E">
            <w:pPr>
              <w:pStyle w:val="TAL"/>
            </w:pPr>
            <w:r>
              <w:t>Indicates the cause of failure.</w:t>
            </w:r>
          </w:p>
        </w:tc>
      </w:tr>
      <w:tr w:rsidR="00566127" w14:paraId="358EB1C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D2297E" w14:textId="77777777" w:rsidR="00566127" w:rsidRDefault="0030522E">
            <w:pPr>
              <w:pStyle w:val="TAL"/>
            </w:pPr>
            <w:r>
              <w:t>NOTE:</w:t>
            </w:r>
            <w:r>
              <w:tab/>
              <w:t>May only be present if the result is failure.</w:t>
            </w:r>
          </w:p>
        </w:tc>
      </w:tr>
    </w:tbl>
    <w:p w14:paraId="3E46BB18" w14:textId="77777777" w:rsidR="00566127" w:rsidRDefault="00566127">
      <w:pPr>
        <w:rPr>
          <w:rFonts w:eastAsiaTheme="minorEastAsia"/>
          <w:lang w:eastAsia="zh-CN"/>
        </w:rPr>
      </w:pPr>
    </w:p>
    <w:p w14:paraId="3A844A1B" w14:textId="77777777" w:rsidR="00566127" w:rsidRDefault="0030522E">
      <w:pPr>
        <w:pStyle w:val="Heading3"/>
      </w:pPr>
      <w:bookmarkStart w:id="240" w:name="_Toc129874951"/>
      <w:r>
        <w:rPr>
          <w:rFonts w:hint="eastAsia"/>
        </w:rPr>
        <w:t>9.</w:t>
      </w:r>
      <w:r>
        <w:rPr>
          <w:rFonts w:eastAsiaTheme="minorEastAsia" w:hint="eastAsia"/>
          <w:lang w:eastAsia="zh-CN"/>
        </w:rPr>
        <w:t>4</w:t>
      </w:r>
      <w:r>
        <w:t>.4</w:t>
      </w:r>
      <w:r>
        <w:tab/>
        <w:t>APIs</w:t>
      </w:r>
      <w:bookmarkEnd w:id="240"/>
      <w:r>
        <w:t xml:space="preserve"> </w:t>
      </w:r>
    </w:p>
    <w:p w14:paraId="001BC51B" w14:textId="77777777" w:rsidR="00566127" w:rsidRDefault="0030522E">
      <w:pPr>
        <w:pStyle w:val="Heading4"/>
      </w:pPr>
      <w:bookmarkStart w:id="241" w:name="_Toc129874952"/>
      <w:r>
        <w:rPr>
          <w:rFonts w:hint="eastAsia"/>
        </w:rPr>
        <w:t>9.</w:t>
      </w:r>
      <w:r>
        <w:rPr>
          <w:rFonts w:eastAsiaTheme="minorEastAsia" w:hint="eastAsia"/>
        </w:rPr>
        <w:t>4</w:t>
      </w:r>
      <w:r>
        <w:t>.4.1</w:t>
      </w:r>
      <w:r>
        <w:tab/>
        <w:t>General</w:t>
      </w:r>
      <w:bookmarkEnd w:id="241"/>
    </w:p>
    <w:p w14:paraId="44654160" w14:textId="77777777" w:rsidR="00566127" w:rsidRDefault="0030522E">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7B89CBED" w14:textId="77777777" w:rsidR="00566127" w:rsidRDefault="0030522E">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566127" w14:paraId="13970BAD"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0613955" w14:textId="77777777" w:rsidR="00566127" w:rsidRDefault="0030522E">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5CE163FE" w14:textId="77777777" w:rsidR="00566127" w:rsidRDefault="0030522E">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4DC5F9B0" w14:textId="77777777" w:rsidR="00566127" w:rsidRDefault="0030522E">
            <w:pPr>
              <w:pStyle w:val="TAH"/>
              <w:rPr>
                <w:szCs w:val="18"/>
              </w:rPr>
            </w:pPr>
            <w:r>
              <w:t>Operation</w:t>
            </w:r>
          </w:p>
          <w:p w14:paraId="3F08BCCA" w14:textId="77777777" w:rsidR="00566127" w:rsidRDefault="0030522E">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4D3F61C8" w14:textId="77777777" w:rsidR="00566127" w:rsidRDefault="0030522E">
            <w:pPr>
              <w:pStyle w:val="TAH"/>
            </w:pPr>
            <w:r>
              <w:t>Consumer(s)</w:t>
            </w:r>
          </w:p>
        </w:tc>
      </w:tr>
      <w:tr w:rsidR="00566127" w14:paraId="0E0373C6" w14:textId="77777777">
        <w:trPr>
          <w:jc w:val="center"/>
        </w:trPr>
        <w:tc>
          <w:tcPr>
            <w:tcW w:w="3526" w:type="dxa"/>
            <w:vMerge w:val="restart"/>
            <w:tcBorders>
              <w:top w:val="nil"/>
              <w:left w:val="single" w:sz="4" w:space="0" w:color="auto"/>
              <w:bottom w:val="single" w:sz="4" w:space="0" w:color="auto"/>
              <w:right w:val="single" w:sz="4" w:space="0" w:color="auto"/>
            </w:tcBorders>
          </w:tcPr>
          <w:p w14:paraId="24A7B368" w14:textId="77777777" w:rsidR="00566127" w:rsidRDefault="0030522E">
            <w:pPr>
              <w:pStyle w:val="TAL"/>
              <w:rPr>
                <w:szCs w:val="18"/>
              </w:rPr>
            </w:pPr>
            <w:r>
              <w:t>SS_NSCE_</w:t>
            </w:r>
            <w:r>
              <w:rPr>
                <w:rFonts w:cs="Arial"/>
              </w:rPr>
              <w:t>AppLayer</w:t>
            </w:r>
            <w:r>
              <w:t>NSLCM</w:t>
            </w:r>
          </w:p>
          <w:p w14:paraId="509A622A" w14:textId="77777777" w:rsidR="00566127" w:rsidRDefault="0030522E">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4DB4C6BD"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2B392690"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4A893D5A" w14:textId="77777777" w:rsidR="00566127" w:rsidRDefault="0030522E">
            <w:pPr>
              <w:pStyle w:val="TAL"/>
            </w:pPr>
            <w:r>
              <w:t>VAL server</w:t>
            </w:r>
          </w:p>
        </w:tc>
      </w:tr>
      <w:tr w:rsidR="00566127" w14:paraId="79A89A86"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357D30BF" w14:textId="77777777" w:rsidR="00566127" w:rsidRDefault="00566127">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1EC3E39C" w14:textId="77777777" w:rsidR="00566127" w:rsidRDefault="0030522E">
            <w:pPr>
              <w:pStyle w:val="TAL"/>
            </w:pPr>
            <w:r>
              <w:t>Notify</w:t>
            </w:r>
          </w:p>
        </w:tc>
        <w:tc>
          <w:tcPr>
            <w:tcW w:w="1877" w:type="dxa"/>
            <w:tcBorders>
              <w:top w:val="nil"/>
              <w:left w:val="single" w:sz="4" w:space="0" w:color="auto"/>
              <w:bottom w:val="single" w:sz="4" w:space="0" w:color="auto"/>
              <w:right w:val="single" w:sz="4" w:space="0" w:color="auto"/>
            </w:tcBorders>
          </w:tcPr>
          <w:p w14:paraId="5BFF9171" w14:textId="77777777" w:rsidR="00566127" w:rsidRDefault="0030522E">
            <w:pPr>
              <w:pStyle w:val="TAL"/>
            </w:pPr>
            <w:r>
              <w:t>Notify</w:t>
            </w:r>
          </w:p>
        </w:tc>
        <w:tc>
          <w:tcPr>
            <w:tcW w:w="1638" w:type="dxa"/>
            <w:tcBorders>
              <w:top w:val="nil"/>
              <w:left w:val="single" w:sz="4" w:space="0" w:color="auto"/>
              <w:bottom w:val="single" w:sz="4" w:space="0" w:color="auto"/>
              <w:right w:val="single" w:sz="4" w:space="0" w:color="auto"/>
            </w:tcBorders>
          </w:tcPr>
          <w:p w14:paraId="767B779C" w14:textId="77777777" w:rsidR="00566127" w:rsidRDefault="0030522E">
            <w:pPr>
              <w:pStyle w:val="TAL"/>
            </w:pPr>
            <w:r>
              <w:t>VAL server</w:t>
            </w:r>
          </w:p>
        </w:tc>
      </w:tr>
      <w:tr w:rsidR="00566127" w14:paraId="15E936A3"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543CF473" w14:textId="77777777" w:rsidR="00566127" w:rsidRDefault="0030522E">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417ABDAA"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CCAED17"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2FF64607" w14:textId="77777777" w:rsidR="00566127" w:rsidRDefault="0030522E">
            <w:pPr>
              <w:pStyle w:val="TAL"/>
            </w:pPr>
            <w:r>
              <w:t>NSCE</w:t>
            </w:r>
          </w:p>
        </w:tc>
      </w:tr>
      <w:tr w:rsidR="00566127" w14:paraId="765D49D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2EE1D89E" w14:textId="77777777" w:rsidR="00566127" w:rsidRDefault="00566127">
            <w:pPr>
              <w:pStyle w:val="TAL"/>
            </w:pPr>
          </w:p>
        </w:tc>
        <w:tc>
          <w:tcPr>
            <w:tcW w:w="1885" w:type="dxa"/>
            <w:tcBorders>
              <w:top w:val="single" w:sz="4" w:space="0" w:color="auto"/>
              <w:left w:val="single" w:sz="4" w:space="0" w:color="auto"/>
              <w:bottom w:val="single" w:sz="4" w:space="0" w:color="auto"/>
              <w:right w:val="single" w:sz="4" w:space="0" w:color="auto"/>
            </w:tcBorders>
          </w:tcPr>
          <w:p w14:paraId="293FF13A" w14:textId="77777777" w:rsidR="00566127" w:rsidRDefault="0030522E">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15161105" w14:textId="77777777" w:rsidR="00566127" w:rsidRDefault="0030522E">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0A97A338" w14:textId="77777777" w:rsidR="00566127" w:rsidRDefault="0030522E">
            <w:pPr>
              <w:pStyle w:val="TAL"/>
            </w:pPr>
            <w:r>
              <w:t>NSCE</w:t>
            </w:r>
          </w:p>
        </w:tc>
      </w:tr>
      <w:tr w:rsidR="00566127" w14:paraId="20454F7D"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3E7E87E" w14:textId="77777777" w:rsidR="00566127" w:rsidRDefault="0030522E">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22CF2CFA"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00FD2866"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0B037FAA" w14:textId="77777777" w:rsidR="00566127" w:rsidRDefault="0030522E">
            <w:pPr>
              <w:pStyle w:val="TAL"/>
            </w:pPr>
            <w:r>
              <w:t>NSCE</w:t>
            </w:r>
          </w:p>
        </w:tc>
      </w:tr>
    </w:tbl>
    <w:p w14:paraId="1E072C44" w14:textId="77777777" w:rsidR="00566127" w:rsidRDefault="00566127"/>
    <w:p w14:paraId="1439F13A" w14:textId="77777777" w:rsidR="00566127" w:rsidRDefault="0030522E">
      <w:pPr>
        <w:pStyle w:val="Heading4"/>
      </w:pPr>
      <w:bookmarkStart w:id="242" w:name="_Toc129874953"/>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242"/>
    </w:p>
    <w:p w14:paraId="0DE808F7" w14:textId="77777777" w:rsidR="00566127" w:rsidRDefault="0030522E">
      <w:r>
        <w:rPr>
          <w:b/>
        </w:rPr>
        <w:t>API operation name:</w:t>
      </w:r>
      <w:r>
        <w:t xml:space="preserve"> </w:t>
      </w:r>
      <w:r>
        <w:rPr>
          <w:rFonts w:cs="Arial"/>
        </w:rPr>
        <w:t>AppLayer</w:t>
      </w:r>
      <w:r>
        <w:t>NSLCM_Request</w:t>
      </w:r>
    </w:p>
    <w:p w14:paraId="19ACA11F" w14:textId="77777777" w:rsidR="00566127" w:rsidRDefault="0030522E">
      <w:r>
        <w:rPr>
          <w:b/>
        </w:rPr>
        <w:t>Description:</w:t>
      </w:r>
      <w:r>
        <w:t xml:space="preserve"> The consumer subscribes for</w:t>
      </w:r>
      <w:r>
        <w:rPr>
          <w:rFonts w:hint="eastAsia"/>
        </w:rPr>
        <w:t xml:space="preserve"> </w:t>
      </w:r>
      <w:r>
        <w:rPr>
          <w:rFonts w:cs="Arial"/>
        </w:rPr>
        <w:t>AppLayer</w:t>
      </w:r>
      <w:r>
        <w:t>_NS_LCM.</w:t>
      </w:r>
    </w:p>
    <w:p w14:paraId="0EADD2A2" w14:textId="77777777" w:rsidR="00566127" w:rsidRDefault="0030522E">
      <w:r>
        <w:rPr>
          <w:b/>
        </w:rPr>
        <w:t>Inputs:</w:t>
      </w:r>
      <w:r>
        <w:t xml:space="preserve"> See clause </w:t>
      </w:r>
      <w:r>
        <w:rPr>
          <w:rFonts w:hint="eastAsia"/>
        </w:rPr>
        <w:t>9.</w:t>
      </w:r>
      <w:r>
        <w:rPr>
          <w:rFonts w:eastAsiaTheme="minorEastAsia" w:hint="eastAsia"/>
          <w:lang w:eastAsia="zh-CN"/>
        </w:rPr>
        <w:t>4</w:t>
      </w:r>
      <w:r>
        <w:t>.3.2.</w:t>
      </w:r>
    </w:p>
    <w:p w14:paraId="3D763AB3" w14:textId="77777777" w:rsidR="00566127" w:rsidRDefault="0030522E">
      <w:r>
        <w:rPr>
          <w:b/>
        </w:rPr>
        <w:t>Outputs:</w:t>
      </w:r>
      <w:r>
        <w:t xml:space="preserve"> See clause 9.</w:t>
      </w:r>
      <w:r>
        <w:rPr>
          <w:rFonts w:eastAsiaTheme="minorEastAsia" w:hint="eastAsia"/>
          <w:lang w:eastAsia="zh-CN"/>
        </w:rPr>
        <w:t>4</w:t>
      </w:r>
      <w:r>
        <w:t>.3.3</w:t>
      </w:r>
      <w:r>
        <w:rPr>
          <w:i/>
        </w:rPr>
        <w:t>.</w:t>
      </w:r>
    </w:p>
    <w:p w14:paraId="7BB6BCCD"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2C760FD7" w14:textId="77777777" w:rsidR="00566127" w:rsidRDefault="0030522E">
      <w:pPr>
        <w:pStyle w:val="Heading4"/>
      </w:pPr>
      <w:bookmarkStart w:id="243" w:name="_Toc129874954"/>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243"/>
    </w:p>
    <w:p w14:paraId="484A7F40" w14:textId="77777777" w:rsidR="00566127" w:rsidRDefault="0030522E">
      <w:r>
        <w:rPr>
          <w:b/>
        </w:rPr>
        <w:t>API operation name:</w:t>
      </w:r>
      <w:r>
        <w:t xml:space="preserve"> </w:t>
      </w:r>
      <w:r>
        <w:rPr>
          <w:rFonts w:cs="Arial"/>
        </w:rPr>
        <w:t>AppLayer</w:t>
      </w:r>
      <w:r>
        <w:t>NSLCM_</w:t>
      </w:r>
      <w:r>
        <w:rPr>
          <w:rFonts w:hint="eastAsia"/>
        </w:rPr>
        <w:t>Notify</w:t>
      </w:r>
    </w:p>
    <w:p w14:paraId="6D00936A" w14:textId="77777777" w:rsidR="00566127" w:rsidRDefault="0030522E">
      <w:r>
        <w:rPr>
          <w:b/>
        </w:rPr>
        <w:t>Description:</w:t>
      </w:r>
      <w:r>
        <w:t xml:space="preserve"> The consumer is notified with </w:t>
      </w:r>
      <w:r>
        <w:rPr>
          <w:rFonts w:hint="eastAsia"/>
        </w:rPr>
        <w:t xml:space="preserve">result of </w:t>
      </w:r>
      <w:r>
        <w:rPr>
          <w:rFonts w:cs="Arial"/>
        </w:rPr>
        <w:t>AppLayer</w:t>
      </w:r>
      <w:r>
        <w:t>_NS_LCM.</w:t>
      </w:r>
    </w:p>
    <w:p w14:paraId="4A242931"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684D14FD" w14:textId="77777777" w:rsidR="00566127" w:rsidRDefault="0030522E">
      <w:r>
        <w:rPr>
          <w:b/>
        </w:rPr>
        <w:t>Outputs:</w:t>
      </w:r>
      <w:r>
        <w:t xml:space="preserve"> None</w:t>
      </w:r>
    </w:p>
    <w:p w14:paraId="702B2618"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42614E0C" w14:textId="77777777" w:rsidR="00566127" w:rsidRDefault="0030522E">
      <w:pPr>
        <w:pStyle w:val="Heading4"/>
      </w:pPr>
      <w:bookmarkStart w:id="244" w:name="_Toc129874955"/>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244"/>
    </w:p>
    <w:p w14:paraId="29FBE86B" w14:textId="77777777" w:rsidR="00566127" w:rsidRDefault="0030522E">
      <w:r>
        <w:rPr>
          <w:b/>
        </w:rPr>
        <w:t>API operation name:</w:t>
      </w:r>
      <w:r>
        <w:t xml:space="preserve"> QoE</w:t>
      </w:r>
      <w:r>
        <w:rPr>
          <w:rFonts w:hint="eastAsia"/>
        </w:rPr>
        <w:t>M</w:t>
      </w:r>
      <w:r>
        <w:t>etrics_</w:t>
      </w:r>
      <w:r>
        <w:rPr>
          <w:rFonts w:hint="eastAsia"/>
        </w:rPr>
        <w:t>Subscribe</w:t>
      </w:r>
    </w:p>
    <w:p w14:paraId="40102457" w14:textId="77777777" w:rsidR="00566127" w:rsidRDefault="0030522E">
      <w:r>
        <w:rPr>
          <w:b/>
        </w:rPr>
        <w:t>Description:</w:t>
      </w:r>
      <w:r>
        <w:t xml:space="preserve"> The consumer subscribes for</w:t>
      </w:r>
      <w:r>
        <w:rPr>
          <w:rFonts w:hint="eastAsia"/>
        </w:rPr>
        <w:t xml:space="preserve"> </w:t>
      </w:r>
      <w:r>
        <w:t>the QoE metrics.</w:t>
      </w:r>
    </w:p>
    <w:p w14:paraId="464F04C8"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60774B10" w14:textId="77777777" w:rsidR="00566127" w:rsidRDefault="0030522E">
      <w:r>
        <w:rPr>
          <w:b/>
        </w:rPr>
        <w:t>Outputs:</w:t>
      </w:r>
      <w:r>
        <w:t xml:space="preserve"> See clause 9.</w:t>
      </w:r>
      <w:r>
        <w:rPr>
          <w:rFonts w:eastAsiaTheme="minorEastAsia" w:hint="eastAsia"/>
          <w:lang w:eastAsia="zh-CN"/>
        </w:rPr>
        <w:t>4</w:t>
      </w:r>
      <w:r>
        <w:t>.3.6</w:t>
      </w:r>
      <w:r>
        <w:rPr>
          <w:i/>
        </w:rPr>
        <w:t>.</w:t>
      </w:r>
    </w:p>
    <w:p w14:paraId="5B879FEB"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7D0EE4EA" w14:textId="77777777" w:rsidR="00566127" w:rsidRDefault="0030522E">
      <w:pPr>
        <w:pStyle w:val="Heading4"/>
      </w:pPr>
      <w:bookmarkStart w:id="245" w:name="_Toc129874956"/>
      <w:r>
        <w:rPr>
          <w:rFonts w:hint="eastAsia"/>
        </w:rPr>
        <w:lastRenderedPageBreak/>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245"/>
    </w:p>
    <w:p w14:paraId="3F70F073" w14:textId="77777777" w:rsidR="00566127" w:rsidRDefault="0030522E">
      <w:r>
        <w:rPr>
          <w:b/>
        </w:rPr>
        <w:t>API operation name:</w:t>
      </w:r>
      <w:r>
        <w:t xml:space="preserve"> QoE</w:t>
      </w:r>
      <w:r>
        <w:rPr>
          <w:rFonts w:hint="eastAsia"/>
        </w:rPr>
        <w:t>M</w:t>
      </w:r>
      <w:r>
        <w:t>etrics_</w:t>
      </w:r>
      <w:r>
        <w:rPr>
          <w:rFonts w:hint="eastAsia"/>
        </w:rPr>
        <w:t>Notify</w:t>
      </w:r>
    </w:p>
    <w:p w14:paraId="6AC546F6" w14:textId="77777777" w:rsidR="00566127" w:rsidRDefault="0030522E">
      <w:r>
        <w:rPr>
          <w:b/>
        </w:rPr>
        <w:t>Description:</w:t>
      </w:r>
      <w:r>
        <w:t xml:space="preserve"> The consumer is notified with</w:t>
      </w:r>
      <w:r>
        <w:rPr>
          <w:rFonts w:hint="eastAsia"/>
        </w:rPr>
        <w:t xml:space="preserve"> </w:t>
      </w:r>
      <w:r>
        <w:t>the QoE metrics.</w:t>
      </w:r>
    </w:p>
    <w:p w14:paraId="2D404DBE"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16F34DF7" w14:textId="77777777" w:rsidR="00566127" w:rsidRDefault="0030522E">
      <w:r>
        <w:rPr>
          <w:b/>
        </w:rPr>
        <w:t>Outputs:</w:t>
      </w:r>
      <w:r>
        <w:t xml:space="preserve"> None</w:t>
      </w:r>
    </w:p>
    <w:p w14:paraId="0F02AB57"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7473DB54" w14:textId="77777777" w:rsidR="00566127" w:rsidRDefault="0030522E">
      <w:pPr>
        <w:pStyle w:val="Heading4"/>
      </w:pPr>
      <w:bookmarkStart w:id="246" w:name="_Toc129874957"/>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246"/>
    </w:p>
    <w:p w14:paraId="1BB22499" w14:textId="77777777" w:rsidR="00566127" w:rsidRDefault="0030522E">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1C32B775" w14:textId="77777777" w:rsidR="00566127" w:rsidRDefault="0030522E">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60B4CDFB"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134F0528" w14:textId="77777777" w:rsidR="00566127" w:rsidRDefault="0030522E">
      <w:r>
        <w:rPr>
          <w:b/>
        </w:rPr>
        <w:t>Outputs:</w:t>
      </w:r>
      <w:r>
        <w:t xml:space="preserve"> See clause 9.</w:t>
      </w:r>
      <w:r>
        <w:rPr>
          <w:rFonts w:eastAsiaTheme="minorEastAsia" w:hint="eastAsia"/>
          <w:lang w:eastAsia="zh-CN"/>
        </w:rPr>
        <w:t>4</w:t>
      </w:r>
      <w:r>
        <w:t>.3.9</w:t>
      </w:r>
      <w:r>
        <w:rPr>
          <w:i/>
        </w:rPr>
        <w:t>.</w:t>
      </w:r>
    </w:p>
    <w:p w14:paraId="59858361"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720E14C0" w14:textId="77777777" w:rsidR="00566127" w:rsidRDefault="0030522E">
      <w:pPr>
        <w:pStyle w:val="Heading2"/>
      </w:pPr>
      <w:bookmarkStart w:id="247" w:name="_Toc129874958"/>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AF policy</w:t>
      </w:r>
      <w:bookmarkEnd w:id="247"/>
      <w:r>
        <w:rPr>
          <w:rFonts w:hint="eastAsia"/>
          <w:lang w:val="en-US" w:eastAsia="zh-CN"/>
        </w:rPr>
        <w:t xml:space="preserve"> </w:t>
      </w:r>
    </w:p>
    <w:p w14:paraId="213EF4E6" w14:textId="77777777" w:rsidR="00566127" w:rsidRDefault="0030522E">
      <w:pPr>
        <w:pStyle w:val="Heading3"/>
        <w:ind w:left="0" w:firstLine="0"/>
        <w:rPr>
          <w:lang w:val="en-IN"/>
        </w:rPr>
      </w:pPr>
      <w:bookmarkStart w:id="248" w:name="_Toc129874959"/>
      <w:bookmarkStart w:id="249" w:name="_Toc107917155"/>
      <w:bookmarkStart w:id="250" w:name="_Toc113273790"/>
      <w:bookmarkStart w:id="251" w:name="_Toc107917717"/>
      <w:r>
        <w:rPr>
          <w:rFonts w:hint="eastAsia"/>
          <w:lang w:val="en-US" w:eastAsia="zh-CN"/>
        </w:rPr>
        <w:t>9.</w:t>
      </w:r>
      <w:r>
        <w:rPr>
          <w:rFonts w:eastAsiaTheme="minorEastAsia" w:hint="eastAsia"/>
          <w:lang w:val="en-IN" w:eastAsia="zh-CN"/>
        </w:rPr>
        <w:t>5</w:t>
      </w:r>
      <w:r>
        <w:rPr>
          <w:lang w:val="en-IN"/>
        </w:rPr>
        <w:t>.1</w:t>
      </w:r>
      <w:r>
        <w:rPr>
          <w:lang w:val="en-IN"/>
        </w:rPr>
        <w:tab/>
        <w:t>General</w:t>
      </w:r>
      <w:bookmarkEnd w:id="248"/>
    </w:p>
    <w:p w14:paraId="0745EBCF" w14:textId="77777777" w:rsidR="00566127" w:rsidRDefault="0030522E">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207405EB" w14:textId="77777777" w:rsidR="00566127" w:rsidRDefault="0030522E">
      <w:pPr>
        <w:pStyle w:val="Heading3"/>
        <w:rPr>
          <w:lang w:val="en-IN"/>
        </w:rPr>
      </w:pPr>
      <w:bookmarkStart w:id="252" w:name="_Toc129874960"/>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52"/>
    </w:p>
    <w:p w14:paraId="1E13D82C" w14:textId="77777777" w:rsidR="00566127" w:rsidRDefault="0030522E">
      <w:pPr>
        <w:pStyle w:val="Heading4"/>
        <w:rPr>
          <w:rFonts w:eastAsiaTheme="minorEastAsia"/>
          <w:lang w:val="en-US" w:eastAsia="zh-CN"/>
        </w:rPr>
      </w:pPr>
      <w:bookmarkStart w:id="253" w:name="_Toc129874961"/>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AF policy </w:t>
      </w:r>
      <w:r>
        <w:rPr>
          <w:rFonts w:eastAsiaTheme="minorEastAsia" w:hint="eastAsia"/>
          <w:lang w:val="en-US" w:eastAsia="zh-CN"/>
        </w:rPr>
        <w:t>management</w:t>
      </w:r>
      <w:bookmarkEnd w:id="253"/>
    </w:p>
    <w:p w14:paraId="7A58D49E" w14:textId="77777777" w:rsidR="00566127" w:rsidRDefault="0030522E">
      <w:pPr>
        <w:pStyle w:val="Heading5"/>
        <w:rPr>
          <w:lang w:val="en-US" w:eastAsia="zh-CN"/>
        </w:rPr>
      </w:pPr>
      <w:bookmarkStart w:id="254" w:name="_Toc129874962"/>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r>
        <w:rPr>
          <w:rFonts w:hint="eastAsia"/>
          <w:lang w:val="en-US" w:eastAsia="zh-CN"/>
        </w:rPr>
        <w:t>AF policy provisioning</w:t>
      </w:r>
      <w:bookmarkEnd w:id="254"/>
      <w:r>
        <w:rPr>
          <w:rFonts w:hint="eastAsia"/>
          <w:lang w:val="en-US" w:eastAsia="zh-CN"/>
        </w:rPr>
        <w:t xml:space="preserve"> </w:t>
      </w:r>
    </w:p>
    <w:p w14:paraId="3CE199ED" w14:textId="77777777" w:rsidR="00566127" w:rsidRDefault="0030522E">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AF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35DADB8F" w14:textId="77777777" w:rsidR="00566127" w:rsidRDefault="0030522E">
      <w:pPr>
        <w:rPr>
          <w:lang w:val="en-US"/>
        </w:rPr>
      </w:pPr>
      <w:r>
        <w:rPr>
          <w:lang w:val="en-US"/>
        </w:rPr>
        <w:t>Pre-conditions:</w:t>
      </w:r>
    </w:p>
    <w:p w14:paraId="2825DB36" w14:textId="77777777" w:rsidR="00566127" w:rsidRDefault="0030522E">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4F576D6C" w14:textId="77777777" w:rsidR="00566127" w:rsidRDefault="00566127">
      <w:pPr>
        <w:pStyle w:val="TH"/>
        <w:rPr>
          <w:lang w:eastAsia="zh-CN"/>
        </w:rPr>
      </w:pPr>
      <w:r>
        <w:object w:dxaOrig="5328" w:dyaOrig="4938" w14:anchorId="5F745BCA">
          <v:shape id="_x0000_i1029" type="#_x0000_t75" style="width:419.5pt;height:182.15pt" o:ole="">
            <v:imagedata r:id="rId23" o:title="" croptop="9734f" cropbottom="24489f"/>
          </v:shape>
          <o:OLEObject Type="Embed" ProgID="Visio.Drawing.11" ShapeID="_x0000_i1029" DrawAspect="Content" ObjectID="_1740488714" r:id="rId24"/>
        </w:object>
      </w:r>
    </w:p>
    <w:p w14:paraId="680DBB06"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r>
        <w:rPr>
          <w:rFonts w:hint="eastAsia"/>
          <w:lang w:eastAsia="zh-CN"/>
        </w:rPr>
        <w:t>AF policy provisioning</w:t>
      </w:r>
    </w:p>
    <w:p w14:paraId="71CCB982" w14:textId="77777777" w:rsidR="00566127" w:rsidRDefault="0030522E">
      <w:pPr>
        <w:pStyle w:val="B1"/>
        <w:rPr>
          <w:rFonts w:eastAsiaTheme="minorEastAsia"/>
          <w:lang w:val="en-US" w:eastAsia="zh-CN"/>
        </w:rPr>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55F59262" w14:textId="77777777" w:rsidR="00566127" w:rsidRDefault="0030522E">
      <w:pPr>
        <w:pStyle w:val="B1"/>
        <w:rPr>
          <w:rFonts w:eastAsiaTheme="minorEastAsia"/>
          <w:lang w:eastAsia="zh-CN"/>
        </w:rPr>
      </w:pPr>
      <w:r>
        <w:rPr>
          <w:rFonts w:eastAsiaTheme="minorEastAsia" w:hint="eastAsia"/>
          <w:lang w:eastAsia="zh-CN"/>
        </w:rPr>
        <w:tab/>
      </w:r>
      <w:r>
        <w:rPr>
          <w:rFonts w:eastAsiaTheme="minorEastAsia"/>
          <w:lang w:eastAsia="zh-CN"/>
        </w:rPr>
        <w:t>The VAL server can request the NSCE server to mark the provisioned policy as the default policy using the Default policy indication. The default policy should serve as an AF policy for the slices provisioned without any policy. Either the policy or default policy indication can be provided by the VAL server.</w:t>
      </w:r>
    </w:p>
    <w:p w14:paraId="48FD91A4" w14:textId="77777777" w:rsidR="00566127" w:rsidRPr="002A120A" w:rsidRDefault="00566127" w:rsidP="002A120A">
      <w:pPr>
        <w:pStyle w:val="B1"/>
        <w:ind w:left="644" w:firstLine="0"/>
        <w:rPr>
          <w:rFonts w:eastAsiaTheme="minorEastAsia"/>
          <w:lang w:val="en-US" w:eastAsia="zh-CN"/>
        </w:rPr>
      </w:pPr>
      <w:r w:rsidRPr="002A120A">
        <w:rPr>
          <w:rFonts w:eastAsiaTheme="minorEastAsia"/>
          <w:lang w:val="en-US" w:eastAsia="zh-CN"/>
        </w:rPr>
        <w:t>The AF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42C92AD4" w14:textId="77777777" w:rsidR="00566127" w:rsidRPr="002A120A" w:rsidRDefault="00566127" w:rsidP="002A120A">
      <w:pPr>
        <w:pStyle w:val="B1"/>
        <w:ind w:left="284" w:firstLine="284"/>
        <w:rPr>
          <w:rFonts w:eastAsiaTheme="minorEastAsia"/>
          <w:lang w:eastAsia="zh-CN"/>
        </w:rPr>
      </w:pPr>
      <w:r w:rsidRPr="002A120A">
        <w:rPr>
          <w:rFonts w:eastAsiaTheme="minorEastAsia"/>
          <w:lang w:val="en-US" w:eastAsia="zh-CN"/>
        </w:rPr>
        <w:t xml:space="preserve">The supported policies are: </w:t>
      </w:r>
    </w:p>
    <w:p w14:paraId="3A7CD039" w14:textId="77777777" w:rsidR="00566127" w:rsidRDefault="0030522E">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614CDFF0" w14:textId="77777777" w:rsidR="00566127" w:rsidRDefault="0030522E">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5D37F418" w14:textId="77777777" w:rsidR="00566127" w:rsidRDefault="0030522E">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469C2ADD" w14:textId="77777777" w:rsidR="00566127" w:rsidRDefault="0030522E">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70253A92" w14:textId="77777777" w:rsidR="00566127" w:rsidRDefault="0030522E">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5F44EE85" w14:textId="77777777" w:rsidR="00566127" w:rsidRDefault="0030522E">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727F4B57" w14:textId="77777777" w:rsidR="00566127" w:rsidRDefault="0030522E">
      <w:pPr>
        <w:pStyle w:val="B1"/>
        <w:rPr>
          <w:rFonts w:eastAsiaTheme="minorEastAsia"/>
          <w:lang w:eastAsia="zh-CN"/>
        </w:rPr>
      </w:pPr>
      <w:r>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p>
    <w:p w14:paraId="187A3F72" w14:textId="77777777" w:rsidR="00566127" w:rsidRDefault="0030522E">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24E0AF30" w14:textId="77777777" w:rsidR="00566127" w:rsidRDefault="0030522E">
      <w:pPr>
        <w:pStyle w:val="B1"/>
        <w:rPr>
          <w:rFonts w:eastAsiaTheme="minorEastAsia"/>
          <w:lang w:eastAsia="zh-CN"/>
        </w:rPr>
      </w:pPr>
      <w:r>
        <w:rPr>
          <w:rFonts w:hint="eastAsia"/>
          <w:lang w:eastAsia="zh-CN"/>
        </w:rPr>
        <w:lastRenderedPageBreak/>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5AAD95CF" w14:textId="77777777" w:rsidR="00566127" w:rsidRDefault="0030522E">
      <w:pPr>
        <w:pStyle w:val="Heading5"/>
      </w:pPr>
      <w:bookmarkStart w:id="255" w:name="_Toc129874963"/>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r>
        <w:t>AF Policy Update</w:t>
      </w:r>
      <w:bookmarkEnd w:id="255"/>
    </w:p>
    <w:p w14:paraId="50590A14" w14:textId="77777777" w:rsidR="00566127" w:rsidRPr="002A120A" w:rsidRDefault="0030522E">
      <w:pPr>
        <w:rPr>
          <w:rFonts w:eastAsiaTheme="minorEastAsia"/>
          <w:lang w:eastAsia="zh-CN"/>
        </w:rPr>
      </w:pPr>
      <w:r>
        <w:t>Figure 9.5.2.1</w:t>
      </w:r>
      <w:r>
        <w:rPr>
          <w:rFonts w:eastAsiaTheme="minorEastAsia" w:hint="eastAsia"/>
          <w:lang w:eastAsia="zh-CN"/>
        </w:rPr>
        <w:t>.2-1</w:t>
      </w:r>
      <w:r>
        <w:t xml:space="preserve"> illustrates the AF policy update procedure</w:t>
      </w:r>
      <w:r>
        <w:rPr>
          <w:rFonts w:eastAsiaTheme="minorEastAsia" w:hint="eastAsia"/>
          <w:lang w:eastAsia="zh-CN"/>
        </w:rPr>
        <w:t>.</w:t>
      </w:r>
    </w:p>
    <w:p w14:paraId="02E47FFB" w14:textId="77777777" w:rsidR="00566127" w:rsidRDefault="0030522E">
      <w:r>
        <w:t>Pre-conditions:</w:t>
      </w:r>
    </w:p>
    <w:p w14:paraId="130E6414" w14:textId="77777777" w:rsidR="00566127" w:rsidRDefault="00175F82" w:rsidP="00175F82">
      <w:pPr>
        <w:pStyle w:val="B1"/>
      </w:pPr>
      <w:r>
        <w:t>1.</w:t>
      </w:r>
      <w:r>
        <w:tab/>
      </w:r>
      <w:r w:rsidR="0030522E">
        <w:t>The NSCE server</w:t>
      </w:r>
      <w:r w:rsidR="0030522E">
        <w:rPr>
          <w:rFonts w:ascii="Calibri" w:hAnsi="Calibri" w:cs="Calibri"/>
          <w:sz w:val="22"/>
          <w:szCs w:val="22"/>
        </w:rPr>
        <w:t xml:space="preserve"> </w:t>
      </w:r>
      <w:r w:rsidR="0030522E">
        <w:t>has information about the existing slice/slice profile/slice services that the VAL server is using</w:t>
      </w:r>
    </w:p>
    <w:p w14:paraId="2A2206F8" w14:textId="77777777" w:rsidR="00566127" w:rsidRDefault="00175F82" w:rsidP="00175F82">
      <w:pPr>
        <w:pStyle w:val="B1"/>
        <w:rPr>
          <w:rFonts w:eastAsiaTheme="minorEastAsia"/>
        </w:rPr>
      </w:pPr>
      <w:r>
        <w:t>2.</w:t>
      </w:r>
      <w:r>
        <w:tab/>
      </w:r>
      <w:r w:rsidR="0030522E">
        <w:t>The VAL server has created policies using the procedure defined in clause 9.5.2.1</w:t>
      </w:r>
      <w:r w:rsidR="0030522E">
        <w:rPr>
          <w:rFonts w:eastAsiaTheme="minorEastAsia" w:hint="eastAsia"/>
          <w:lang w:eastAsia="zh-CN"/>
        </w:rPr>
        <w:t>.1</w:t>
      </w:r>
    </w:p>
    <w:p w14:paraId="76722F4F" w14:textId="77777777" w:rsidR="00566127" w:rsidRDefault="0030522E">
      <w:pPr>
        <w:pStyle w:val="11"/>
      </w:pPr>
      <w:r>
        <w:t xml:space="preserve"> </w:t>
      </w:r>
    </w:p>
    <w:p w14:paraId="158DD406" w14:textId="77777777" w:rsidR="00566127" w:rsidRDefault="00566127">
      <w:pPr>
        <w:pStyle w:val="TH"/>
        <w:ind w:firstLine="284"/>
      </w:pPr>
      <w:r>
        <w:object w:dxaOrig="5973" w:dyaOrig="3031" w14:anchorId="0DF2447B">
          <v:shape id="_x0000_i1030" type="#_x0000_t75" style="width:224.9pt;height:110.5pt" o:ole="">
            <v:imagedata r:id="rId25" o:title=""/>
          </v:shape>
          <o:OLEObject Type="Embed" ProgID="Visio.Drawing.15" ShapeID="_x0000_i1030" DrawAspect="Content" ObjectID="_1740488715" r:id="rId26"/>
        </w:object>
      </w:r>
    </w:p>
    <w:p w14:paraId="7D0BBA6D" w14:textId="77777777" w:rsidR="00566127" w:rsidRDefault="0030522E">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AF policy </w:t>
      </w:r>
      <w:r>
        <w:t>update</w:t>
      </w:r>
    </w:p>
    <w:p w14:paraId="45FBD60B" w14:textId="77777777" w:rsidR="00566127" w:rsidRDefault="0030522E" w:rsidP="002A120A">
      <w:pPr>
        <w:pStyle w:val="B1"/>
      </w:pPr>
      <w:r>
        <w:t>1.</w:t>
      </w:r>
      <w:r>
        <w:tab/>
        <w:t>VAL server sends AF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694F33F1" w14:textId="77777777" w:rsidR="00566127" w:rsidRDefault="0030522E" w:rsidP="002A120A">
      <w:pPr>
        <w:pStyle w:val="B1"/>
      </w:pPr>
      <w:r>
        <w:t>2.</w:t>
      </w:r>
      <w:r>
        <w:tab/>
        <w:t>If the VAL server is authorized to update the AF policy, the NSCE server checks the modification with existing policies to avoid conflict and provides the response to the VAL server.</w:t>
      </w:r>
    </w:p>
    <w:p w14:paraId="1E889D7D" w14:textId="77777777" w:rsidR="00566127" w:rsidRDefault="0030522E">
      <w:pPr>
        <w:pStyle w:val="Heading5"/>
      </w:pPr>
      <w:bookmarkStart w:id="256" w:name="_Toc129874964"/>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r>
        <w:t>AF Policy Delete</w:t>
      </w:r>
      <w:bookmarkEnd w:id="256"/>
    </w:p>
    <w:p w14:paraId="7A0E7E54" w14:textId="77777777" w:rsidR="00566127" w:rsidRPr="002A120A" w:rsidRDefault="0030522E">
      <w:pPr>
        <w:rPr>
          <w:rFonts w:eastAsiaTheme="minorEastAsia"/>
          <w:lang w:eastAsia="zh-CN"/>
        </w:rPr>
      </w:pPr>
      <w:r>
        <w:t>Figure 9.5.2.</w:t>
      </w:r>
      <w:r>
        <w:rPr>
          <w:rFonts w:eastAsiaTheme="minorEastAsia" w:hint="eastAsia"/>
          <w:lang w:eastAsia="zh-CN"/>
        </w:rPr>
        <w:t>1.3-1</w:t>
      </w:r>
      <w:r>
        <w:t xml:space="preserve"> illustrates the AF policy delete procedure</w:t>
      </w:r>
      <w:r>
        <w:rPr>
          <w:rFonts w:eastAsiaTheme="minorEastAsia" w:hint="eastAsia"/>
          <w:lang w:eastAsia="zh-CN"/>
        </w:rPr>
        <w:t>.</w:t>
      </w:r>
    </w:p>
    <w:p w14:paraId="19114604" w14:textId="77777777" w:rsidR="00566127" w:rsidRDefault="0030522E">
      <w:r>
        <w:t>Pre-conditions:</w:t>
      </w:r>
    </w:p>
    <w:p w14:paraId="46B7D7B4" w14:textId="77777777" w:rsidR="00566127" w:rsidRDefault="00175F82" w:rsidP="00175F82">
      <w:pPr>
        <w:pStyle w:val="B1"/>
        <w:rPr>
          <w:rFonts w:eastAsiaTheme="minorEastAsia"/>
        </w:rPr>
      </w:pPr>
      <w:r>
        <w:rPr>
          <w:lang w:val="en-US" w:eastAsia="zh-CN"/>
        </w:rPr>
        <w:t>1.</w:t>
      </w:r>
      <w:r>
        <w:rPr>
          <w:lang w:val="en-US" w:eastAsia="zh-CN"/>
        </w:rPr>
        <w:tab/>
      </w:r>
      <w:r w:rsidR="0030522E">
        <w:rPr>
          <w:lang w:val="en-US" w:eastAsia="zh-CN"/>
        </w:rPr>
        <w:t>The NSCE server has information about the existing slice/slice profile/slice services that the VAL server is using</w:t>
      </w:r>
      <w:r w:rsidR="0030522E">
        <w:rPr>
          <w:rFonts w:asciiTheme="minorEastAsia" w:eastAsiaTheme="minorEastAsia" w:hAnsiTheme="minorEastAsia" w:hint="eastAsia"/>
          <w:lang w:val="en-US" w:eastAsia="zh-CN"/>
        </w:rPr>
        <w:t>.</w:t>
      </w:r>
    </w:p>
    <w:p w14:paraId="15DADC79" w14:textId="77777777" w:rsidR="00566127" w:rsidRDefault="00175F82" w:rsidP="00175F82">
      <w:pPr>
        <w:pStyle w:val="B1"/>
      </w:pPr>
      <w:r>
        <w:rPr>
          <w:lang w:val="en-US" w:eastAsia="zh-CN"/>
        </w:rPr>
        <w:t>2.</w:t>
      </w:r>
      <w:r>
        <w:rPr>
          <w:lang w:val="en-US" w:eastAsia="zh-CN"/>
        </w:rPr>
        <w:tab/>
      </w:r>
      <w:r w:rsidR="0030522E">
        <w:rPr>
          <w:lang w:val="en-US" w:eastAsia="zh-CN"/>
        </w:rPr>
        <w:t>The VAL server has created one or more policies using the procedure defined in clause 9.5.2.1</w:t>
      </w:r>
    </w:p>
    <w:p w14:paraId="0848DDC2" w14:textId="77777777" w:rsidR="00566127" w:rsidRDefault="0030522E">
      <w:pPr>
        <w:pStyle w:val="11"/>
      </w:pPr>
      <w:r>
        <w:t xml:space="preserve"> </w:t>
      </w:r>
    </w:p>
    <w:p w14:paraId="6E70201C" w14:textId="77777777" w:rsidR="00566127" w:rsidRDefault="00566127">
      <w:pPr>
        <w:pStyle w:val="TH"/>
        <w:ind w:firstLine="284"/>
      </w:pPr>
      <w:r>
        <w:object w:dxaOrig="5813" w:dyaOrig="3031" w14:anchorId="2239CBF9">
          <v:shape id="_x0000_i1031" type="#_x0000_t75" style="width:217.05pt;height:110.5pt" o:ole="">
            <v:imagedata r:id="rId27" o:title=""/>
          </v:shape>
          <o:OLEObject Type="Embed" ProgID="Visio.Drawing.15" ShapeID="_x0000_i1031" DrawAspect="Content" ObjectID="_1740488716" r:id="rId28"/>
        </w:object>
      </w:r>
    </w:p>
    <w:p w14:paraId="5E8CBAB2" w14:textId="77777777" w:rsidR="00566127" w:rsidRDefault="0030522E">
      <w:pPr>
        <w:pStyle w:val="TF"/>
      </w:pPr>
      <w:r>
        <w:t>Figure 9.</w:t>
      </w:r>
      <w:r>
        <w:rPr>
          <w:rFonts w:eastAsia="DengXian" w:hint="eastAsia"/>
        </w:rPr>
        <w:t>5</w:t>
      </w:r>
      <w:r>
        <w:t>.2.</w:t>
      </w:r>
      <w:r>
        <w:rPr>
          <w:rFonts w:eastAsiaTheme="minorEastAsia"/>
        </w:rPr>
        <w:t>1.3</w:t>
      </w:r>
      <w:r>
        <w:t>-1: AF policy delete</w:t>
      </w:r>
    </w:p>
    <w:p w14:paraId="57E3277D" w14:textId="77777777" w:rsidR="00566127" w:rsidRDefault="0030522E" w:rsidP="002A120A">
      <w:pPr>
        <w:pStyle w:val="B1"/>
      </w:pPr>
      <w:r>
        <w:lastRenderedPageBreak/>
        <w:t>1.</w:t>
      </w:r>
      <w:r>
        <w:tab/>
        <w:t>VAL server sends AF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406EC4AC" w14:textId="77777777" w:rsidR="00566127" w:rsidRDefault="0030522E" w:rsidP="002A120A">
      <w:pPr>
        <w:pStyle w:val="B1"/>
      </w:pPr>
      <w:r>
        <w:t>2.</w:t>
      </w:r>
      <w:r>
        <w:tab/>
        <w:t>If the VAL server is authorized to update the AF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747BC14A" w14:textId="77777777" w:rsidR="00566127" w:rsidRPr="002A120A" w:rsidRDefault="00566127">
      <w:pPr>
        <w:pStyle w:val="Heading5"/>
        <w:rPr>
          <w:bCs/>
        </w:rPr>
      </w:pPr>
      <w:bookmarkStart w:id="257" w:name="_Toc129874965"/>
      <w:r w:rsidRPr="002A120A">
        <w:rPr>
          <w:rFonts w:cs="Arial"/>
          <w:bCs/>
        </w:rPr>
        <w:t>9.</w:t>
      </w:r>
      <w:r w:rsidRPr="002A120A">
        <w:rPr>
          <w:rFonts w:eastAsia="DengXian" w:cs="Arial"/>
          <w:bCs/>
        </w:rPr>
        <w:t>5</w:t>
      </w:r>
      <w:r w:rsidRPr="002A120A">
        <w:rPr>
          <w:bCs/>
        </w:rPr>
        <w:t>.2.</w:t>
      </w:r>
      <w:r w:rsidRPr="002A120A">
        <w:rPr>
          <w:rFonts w:eastAsiaTheme="minorEastAsia"/>
          <w:bCs/>
          <w:lang w:eastAsia="zh-CN"/>
        </w:rPr>
        <w:t>1.4</w:t>
      </w:r>
      <w:r w:rsidR="0030522E">
        <w:rPr>
          <w:rFonts w:eastAsiaTheme="minorEastAsia" w:hint="eastAsia"/>
          <w:lang w:eastAsia="zh-CN"/>
        </w:rPr>
        <w:tab/>
      </w:r>
      <w:r w:rsidRPr="002A120A">
        <w:rPr>
          <w:bCs/>
        </w:rPr>
        <w:t>AF Policy Usage Reporting data</w:t>
      </w:r>
      <w:bookmarkEnd w:id="257"/>
    </w:p>
    <w:p w14:paraId="4AB326AC" w14:textId="77777777" w:rsidR="00566127" w:rsidRDefault="0030522E">
      <w:pPr>
        <w:rPr>
          <w:rFonts w:eastAsiaTheme="minorEastAsia"/>
          <w:lang w:eastAsia="zh-CN"/>
        </w:rPr>
      </w:pPr>
      <w:r>
        <w:t>Figure 9.5.2.</w:t>
      </w:r>
      <w:r>
        <w:rPr>
          <w:rFonts w:eastAsiaTheme="minorEastAsia" w:hint="eastAsia"/>
          <w:lang w:eastAsia="zh-CN"/>
        </w:rPr>
        <w:t>1.4-1</w:t>
      </w:r>
      <w:r>
        <w:t xml:space="preserve"> illustrates the AF policy usage reporting data procedure</w:t>
      </w:r>
      <w:r>
        <w:rPr>
          <w:rFonts w:eastAsiaTheme="minorEastAsia" w:hint="eastAsia"/>
          <w:lang w:eastAsia="zh-CN"/>
        </w:rPr>
        <w:t>.</w:t>
      </w:r>
    </w:p>
    <w:p w14:paraId="55DF78D0" w14:textId="77777777" w:rsidR="00566127" w:rsidRDefault="0030522E">
      <w:r>
        <w:t>Pre-conditions:</w:t>
      </w:r>
    </w:p>
    <w:p w14:paraId="792AA5B7" w14:textId="77777777" w:rsidR="00566127" w:rsidRDefault="00175F82" w:rsidP="00175F82">
      <w:pPr>
        <w:pStyle w:val="B1"/>
      </w:pPr>
      <w:r>
        <w:rPr>
          <w:lang w:val="en-US" w:eastAsia="zh-CN"/>
        </w:rPr>
        <w:t>1.</w:t>
      </w:r>
      <w:r>
        <w:rPr>
          <w:lang w:val="en-US" w:eastAsia="zh-CN"/>
        </w:rPr>
        <w:tab/>
      </w:r>
      <w:r w:rsidR="0030522E">
        <w:rPr>
          <w:lang w:val="en-US" w:eastAsia="zh-CN"/>
        </w:rPr>
        <w:t>The NSCE server has information about the existing slice/slice profile/slice services which VAL server is using</w:t>
      </w:r>
    </w:p>
    <w:p w14:paraId="74245BBB" w14:textId="77777777" w:rsidR="00566127" w:rsidRDefault="00175F82" w:rsidP="00175F82">
      <w:pPr>
        <w:pStyle w:val="B1"/>
      </w:pPr>
      <w:r>
        <w:rPr>
          <w:lang w:eastAsia="zh-CN"/>
        </w:rPr>
        <w:t>2.</w:t>
      </w:r>
      <w:r>
        <w:rPr>
          <w:lang w:eastAsia="zh-CN"/>
        </w:rPr>
        <w:tab/>
      </w:r>
      <w:r w:rsidR="0030522E">
        <w:rPr>
          <w:lang w:val="en-US" w:eastAsia="zh-CN"/>
        </w:rPr>
        <w:t>The VAL server has created one or more policies using the procedure defined in clause 9.5.2.1</w:t>
      </w:r>
    </w:p>
    <w:p w14:paraId="31E017AF" w14:textId="77777777" w:rsidR="00566127" w:rsidRDefault="00566127">
      <w:pPr>
        <w:pStyle w:val="TH"/>
      </w:pPr>
      <w:r>
        <w:object w:dxaOrig="5813" w:dyaOrig="3154" w14:anchorId="1E52C628">
          <v:shape id="_x0000_i1032" type="#_x0000_t75" style="width:217.05pt;height:114.05pt" o:ole="">
            <v:imagedata r:id="rId29" o:title=""/>
          </v:shape>
          <o:OLEObject Type="Embed" ProgID="Visio.Drawing.15" ShapeID="_x0000_i1032" DrawAspect="Content" ObjectID="_1740488717" r:id="rId30"/>
        </w:object>
      </w:r>
    </w:p>
    <w:p w14:paraId="7CF96D10"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1.4</w:t>
      </w:r>
      <w:r>
        <w:t xml:space="preserve">-1: </w:t>
      </w:r>
      <w:r>
        <w:rPr>
          <w:rFonts w:cs="Arial"/>
        </w:rPr>
        <w:t>AF policy</w:t>
      </w:r>
      <w:r>
        <w:t xml:space="preserve"> usage reporting data</w:t>
      </w:r>
    </w:p>
    <w:p w14:paraId="07D9EC83" w14:textId="77777777" w:rsidR="00566127" w:rsidRDefault="0030522E" w:rsidP="002A120A">
      <w:pPr>
        <w:pStyle w:val="B1"/>
      </w:pPr>
      <w:r>
        <w:t>1.</w:t>
      </w:r>
      <w:r>
        <w:tab/>
        <w:t xml:space="preserve">VAL server sends AF policy usage reporting data subscribe request to NSCE server. The request contains the policy ID, reporting interval, and the required duration of the data. </w:t>
      </w:r>
    </w:p>
    <w:p w14:paraId="4E530E11" w14:textId="77777777" w:rsidR="00566127" w:rsidRDefault="0030522E" w:rsidP="002A120A">
      <w:pPr>
        <w:pStyle w:val="B1"/>
      </w:pPr>
      <w:r>
        <w:t>2.</w:t>
      </w:r>
      <w:r>
        <w:tab/>
        <w:t>The NSCE server responds with an AF policy usage reporting data subscribe response message indicating the success or failure of the subscription.</w:t>
      </w:r>
    </w:p>
    <w:p w14:paraId="634F9005" w14:textId="77777777" w:rsidR="00566127" w:rsidRDefault="0030522E" w:rsidP="002A120A">
      <w:pPr>
        <w:pStyle w:val="B1"/>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7E54F497" w14:textId="77777777" w:rsidR="00566127" w:rsidRDefault="0030522E">
      <w:pPr>
        <w:pStyle w:val="Heading4"/>
        <w:rPr>
          <w:lang w:val="en-US" w:eastAsia="zh-CN"/>
        </w:rPr>
      </w:pPr>
      <w:bookmarkStart w:id="258" w:name="_Toc129874966"/>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249"/>
      <w:bookmarkEnd w:id="250"/>
      <w:bookmarkEnd w:id="251"/>
      <w:r>
        <w:rPr>
          <w:rFonts w:hint="eastAsia"/>
          <w:lang w:val="en-US" w:eastAsia="zh-CN"/>
        </w:rPr>
        <w:t xml:space="preserve"> based on AF policy</w:t>
      </w:r>
      <w:bookmarkEnd w:id="258"/>
    </w:p>
    <w:p w14:paraId="1C3850D3" w14:textId="77777777" w:rsidR="00566127" w:rsidRDefault="0030522E">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SimSun" w:hAnsi="SimSun" w:hint="eastAsia"/>
          <w:lang w:val="en-US" w:eastAsia="zh-CN"/>
        </w:rPr>
        <w:t xml:space="preserve"> </w:t>
      </w:r>
    </w:p>
    <w:p w14:paraId="37816DD1" w14:textId="77777777" w:rsidR="00566127" w:rsidRDefault="0030522E">
      <w:pPr>
        <w:rPr>
          <w:lang w:val="en-US"/>
        </w:rPr>
      </w:pPr>
      <w:r>
        <w:rPr>
          <w:lang w:val="en-US"/>
        </w:rPr>
        <w:t>Pre-conditions:</w:t>
      </w:r>
    </w:p>
    <w:p w14:paraId="7B5EC97B" w14:textId="77777777" w:rsidR="00566127" w:rsidRDefault="0030522E">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r>
        <w:rPr>
          <w:rFonts w:hint="eastAsia"/>
          <w:lang w:val="en-US" w:eastAsia="zh-CN"/>
        </w:rPr>
        <w:t>;</w:t>
      </w:r>
    </w:p>
    <w:p w14:paraId="7E647CB9" w14:textId="77777777" w:rsidR="00566127" w:rsidRDefault="0030522E">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7011CDF3"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7616D025" w14:textId="77777777" w:rsidR="00566127" w:rsidRDefault="0030522E">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643C18CB" w14:textId="77777777" w:rsidR="00566127" w:rsidRDefault="0030522E">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70901F9A" w14:textId="77777777" w:rsidR="00566127" w:rsidRDefault="00566127">
      <w:pPr>
        <w:pStyle w:val="TH"/>
        <w:rPr>
          <w:lang w:eastAsia="zh-CN"/>
        </w:rPr>
      </w:pPr>
      <w:r>
        <w:object w:dxaOrig="6538" w:dyaOrig="6069" w14:anchorId="6888B6EF">
          <v:shape id="_x0000_i1033" type="#_x0000_t75" style="width:324.7pt;height:179.65pt" o:ole="">
            <v:imagedata r:id="rId31" o:title="" croptop="9734f" cropbottom="18367f"/>
          </v:shape>
          <o:OLEObject Type="Embed" ProgID="Visio.Drawing.11" ShapeID="_x0000_i1033" DrawAspect="Content" ObjectID="_1740488718" r:id="rId32"/>
        </w:object>
      </w:r>
    </w:p>
    <w:p w14:paraId="64193A73"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Network slice optimization based on AF policy</w:t>
      </w:r>
    </w:p>
    <w:p w14:paraId="36E43002" w14:textId="77777777" w:rsidR="00566127" w:rsidRDefault="0030522E">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6B129B95" w14:textId="77777777" w:rsidR="00566127" w:rsidRDefault="0030522E">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43E7A1AF"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28328879" w14:textId="77777777" w:rsidR="00566127" w:rsidRDefault="0030522E" w:rsidP="00265A22">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35AA51E4" w14:textId="77777777" w:rsidR="00566127" w:rsidRDefault="0030522E" w:rsidP="00265A22">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621459B0"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41C1A82D"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D5DAE20" w14:textId="77777777" w:rsidR="00566127" w:rsidRDefault="0030522E">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4DEDCB0E" w14:textId="77777777" w:rsidR="00566127" w:rsidRDefault="0030522E">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3693B23A" w14:textId="77777777" w:rsidR="00566127" w:rsidRPr="002A120A" w:rsidRDefault="00566127" w:rsidP="002A120A">
      <w:pPr>
        <w:pStyle w:val="B1"/>
      </w:pPr>
      <w:r w:rsidRPr="002A120A">
        <w:t>5.</w:t>
      </w:r>
      <w:r w:rsidRPr="002A120A">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5B292240" w14:textId="77777777" w:rsidR="00566127" w:rsidRDefault="0030522E">
      <w:pPr>
        <w:pStyle w:val="NO"/>
        <w:rPr>
          <w:lang w:val="en-US" w:eastAsia="zh-CN"/>
        </w:rPr>
      </w:pPr>
      <w:r>
        <w:t>NOTE 2:</w:t>
      </w:r>
      <w:r>
        <w:tab/>
        <w:t>There is no expectation to have constant and exact mapping between slice configuration parameters and actual traffic load of the same slice.</w:t>
      </w:r>
    </w:p>
    <w:p w14:paraId="5413E085" w14:textId="77777777" w:rsidR="00566127" w:rsidRDefault="0030522E">
      <w:pPr>
        <w:pStyle w:val="Heading4"/>
      </w:pPr>
      <w:bookmarkStart w:id="259" w:name="_Toc129874967"/>
      <w:bookmarkStart w:id="260" w:name="_Toc27190"/>
      <w:r>
        <w:lastRenderedPageBreak/>
        <w:t>9.</w:t>
      </w:r>
      <w:r>
        <w:rPr>
          <w:rFonts w:eastAsia="DengXian"/>
        </w:rPr>
        <w:t>5</w:t>
      </w:r>
      <w:r>
        <w:t>.2.</w:t>
      </w:r>
      <w:r>
        <w:rPr>
          <w:rFonts w:eastAsiaTheme="minorEastAsia"/>
        </w:rPr>
        <w:t>3</w:t>
      </w:r>
      <w:r>
        <w:tab/>
        <w:t>Network slice optimization report retrieval</w:t>
      </w:r>
      <w:bookmarkEnd w:id="259"/>
    </w:p>
    <w:p w14:paraId="19991E0B" w14:textId="77777777" w:rsidR="00566127" w:rsidRDefault="0030522E">
      <w:r>
        <w:t>Figure 9.5.2.</w:t>
      </w:r>
      <w:r>
        <w:rPr>
          <w:rFonts w:eastAsiaTheme="minorEastAsia" w:hint="eastAsia"/>
          <w:lang w:eastAsia="zh-CN"/>
        </w:rPr>
        <w:t>3-1</w:t>
      </w:r>
      <w:r>
        <w:t xml:space="preserve"> illustrates the Network slice optimization report retrieval procedure</w:t>
      </w:r>
    </w:p>
    <w:p w14:paraId="222249AA" w14:textId="77777777" w:rsidR="00566127" w:rsidRDefault="0030522E">
      <w:r>
        <w:t>Pre-conditions:</w:t>
      </w:r>
    </w:p>
    <w:p w14:paraId="1870C50B" w14:textId="77777777" w:rsidR="00566127" w:rsidRDefault="0030522E">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3943F902" w14:textId="77777777" w:rsidR="00566127" w:rsidRDefault="0030522E">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7FB49C89" w14:textId="77777777" w:rsidR="00566127" w:rsidRDefault="0030522E">
      <w:pPr>
        <w:pStyle w:val="B1"/>
        <w:rPr>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4EE639AA" w14:textId="77777777" w:rsidR="00566127" w:rsidRDefault="0030522E">
      <w:pPr>
        <w:pStyle w:val="11"/>
      </w:pPr>
      <w:r>
        <w:t xml:space="preserve"> </w:t>
      </w:r>
    </w:p>
    <w:p w14:paraId="713F1F5F" w14:textId="77777777" w:rsidR="00566127" w:rsidRDefault="00566127">
      <w:pPr>
        <w:pStyle w:val="TH"/>
        <w:ind w:firstLine="284"/>
      </w:pPr>
      <w:r>
        <w:object w:dxaOrig="5813" w:dyaOrig="3031" w14:anchorId="5FDED6D3">
          <v:shape id="_x0000_i1034" type="#_x0000_t75" style="width:217.05pt;height:110.5pt" o:ole="">
            <v:imagedata r:id="rId33" o:title=""/>
          </v:shape>
          <o:OLEObject Type="Embed" ProgID="Visio.Drawing.15" ShapeID="_x0000_i1034" DrawAspect="Content" ObjectID="_1740488719" r:id="rId34"/>
        </w:object>
      </w:r>
    </w:p>
    <w:p w14:paraId="1DA37FF1"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247000EB" w14:textId="77777777" w:rsidR="00566127" w:rsidRDefault="000E7B40" w:rsidP="000E7B40">
      <w:pPr>
        <w:pStyle w:val="B1"/>
      </w:pPr>
      <w:r>
        <w:t>1.</w:t>
      </w:r>
      <w:r>
        <w:tab/>
      </w:r>
      <w:r w:rsidR="0030522E">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77DFEBF8" w14:textId="77777777" w:rsidR="00566127" w:rsidRDefault="000E7B40" w:rsidP="000E7B40">
      <w:pPr>
        <w:pStyle w:val="B1"/>
        <w:rPr>
          <w:rFonts w:eastAsiaTheme="minorEastAsia"/>
          <w:lang w:eastAsia="zh-CN"/>
        </w:rPr>
      </w:pPr>
      <w:r>
        <w:t>2.</w:t>
      </w:r>
      <w:r>
        <w:tab/>
      </w:r>
      <w:r w:rsidR="0030522E">
        <w:t>The NSCE server provides the report to the VAL server as per the request of the VAL server containing optimization response, optimization time, policy ID, and Enforced Policy information.</w:t>
      </w:r>
    </w:p>
    <w:p w14:paraId="646C7690" w14:textId="77777777" w:rsidR="00566127" w:rsidRDefault="0030522E">
      <w:pPr>
        <w:pStyle w:val="Heading3"/>
        <w:rPr>
          <w:lang w:val="en-IN"/>
        </w:rPr>
      </w:pPr>
      <w:bookmarkStart w:id="261" w:name="_Toc129874968"/>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60"/>
      <w:bookmarkEnd w:id="261"/>
    </w:p>
    <w:p w14:paraId="300D5AB0" w14:textId="77777777" w:rsidR="00566127" w:rsidRDefault="0030522E">
      <w:pPr>
        <w:pStyle w:val="Heading4"/>
      </w:pPr>
      <w:bookmarkStart w:id="262" w:name="_Toc98854405"/>
      <w:bookmarkStart w:id="263" w:name="_Toc129874969"/>
      <w:bookmarkStart w:id="264" w:name="_Toc37791074"/>
      <w:bookmarkStart w:id="265" w:name="_Toc50584446"/>
      <w:bookmarkStart w:id="266" w:name="_Toc57673701"/>
      <w:bookmarkStart w:id="267" w:name="_Toc50584790"/>
      <w:bookmarkStart w:id="268" w:name="_Toc42004062"/>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62"/>
      <w:bookmarkEnd w:id="263"/>
    </w:p>
    <w:p w14:paraId="0B5CECC1" w14:textId="77777777" w:rsidR="00566127" w:rsidRDefault="0030522E">
      <w:r>
        <w:t>The following information flows are specified:</w:t>
      </w:r>
    </w:p>
    <w:p w14:paraId="06F3614A" w14:textId="77777777" w:rsidR="00566127" w:rsidRDefault="0030522E">
      <w:pPr>
        <w:pStyle w:val="B1"/>
        <w:rPr>
          <w:lang w:val="en-US" w:eastAsia="zh-CN"/>
        </w:rPr>
      </w:pPr>
      <w:r>
        <w:rPr>
          <w:rFonts w:hint="eastAsia"/>
          <w:lang w:val="en-US" w:eastAsia="zh-CN"/>
        </w:rPr>
        <w:t>-</w:t>
      </w:r>
      <w:r>
        <w:rPr>
          <w:rFonts w:hint="eastAsia"/>
          <w:lang w:val="en-US" w:eastAsia="zh-CN"/>
        </w:rPr>
        <w:tab/>
        <w:t xml:space="preserve">AF policy provisioning request and </w:t>
      </w:r>
      <w:r>
        <w:rPr>
          <w:rFonts w:eastAsiaTheme="minorEastAsia" w:hint="eastAsia"/>
          <w:lang w:val="en-US" w:eastAsia="zh-CN"/>
        </w:rPr>
        <w:t>response</w:t>
      </w:r>
      <w:r>
        <w:rPr>
          <w:rFonts w:hint="eastAsia"/>
          <w:lang w:val="en-US" w:eastAsia="zh-CN"/>
        </w:rPr>
        <w:t>;</w:t>
      </w:r>
    </w:p>
    <w:p w14:paraId="41E7F7B3" w14:textId="77777777" w:rsidR="00566127" w:rsidRDefault="0030522E">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7B16611F" w14:textId="77777777" w:rsidR="00566127" w:rsidRDefault="0030522E">
      <w:pPr>
        <w:pStyle w:val="B1"/>
      </w:pPr>
      <w:r>
        <w:rPr>
          <w:rFonts w:eastAsiaTheme="minorEastAsia" w:hint="eastAsia"/>
          <w:lang w:eastAsia="zh-CN"/>
        </w:rPr>
        <w:t>-</w:t>
      </w:r>
      <w:r>
        <w:rPr>
          <w:rFonts w:eastAsiaTheme="minorEastAsia" w:hint="eastAsia"/>
          <w:lang w:eastAsia="zh-CN"/>
        </w:rPr>
        <w:tab/>
      </w:r>
      <w:r>
        <w:t>AF policy update request and response;</w:t>
      </w:r>
    </w:p>
    <w:p w14:paraId="2498CCF6" w14:textId="77777777" w:rsidR="00566127" w:rsidRDefault="0030522E">
      <w:pPr>
        <w:pStyle w:val="B1"/>
      </w:pPr>
      <w:r>
        <w:t>-</w:t>
      </w:r>
      <w:r>
        <w:tab/>
        <w:t>AF policy delete request and response;</w:t>
      </w:r>
    </w:p>
    <w:p w14:paraId="14FBC606" w14:textId="77777777" w:rsidR="00566127" w:rsidRDefault="0030522E">
      <w:pPr>
        <w:pStyle w:val="B1"/>
        <w:rPr>
          <w:rFonts w:eastAsiaTheme="minorEastAsia"/>
          <w:lang w:eastAsia="zh-CN"/>
        </w:rPr>
      </w:pPr>
      <w:r>
        <w:t>-</w:t>
      </w:r>
      <w:r>
        <w:tab/>
        <w:t>AF policy usage reporting data subscribe request, response, and notification; and</w:t>
      </w:r>
    </w:p>
    <w:p w14:paraId="19E880B1" w14:textId="77777777" w:rsidR="00566127" w:rsidRDefault="0030522E">
      <w:pPr>
        <w:pStyle w:val="B1"/>
      </w:pPr>
      <w:r>
        <w:t>-</w:t>
      </w:r>
      <w:r>
        <w:tab/>
        <w:t>Network slice optimization report retrieval request and response.</w:t>
      </w:r>
    </w:p>
    <w:p w14:paraId="079DB5BC" w14:textId="77777777" w:rsidR="00566127" w:rsidRDefault="0030522E">
      <w:pPr>
        <w:pStyle w:val="Heading4"/>
        <w:rPr>
          <w:lang w:val="en-US" w:eastAsia="zh-CN"/>
        </w:rPr>
      </w:pPr>
      <w:bookmarkStart w:id="269" w:name="_Toc129874970"/>
      <w:bookmarkStart w:id="270" w:name="_Toc42004063"/>
      <w:bookmarkStart w:id="271" w:name="_Toc50644981"/>
      <w:bookmarkStart w:id="272" w:name="_Toc57673702"/>
      <w:bookmarkStart w:id="273" w:name="_Toc98854408"/>
      <w:bookmarkStart w:id="274" w:name="_Toc50584447"/>
      <w:bookmarkStart w:id="275" w:name="_Toc50584791"/>
      <w:bookmarkStart w:id="276" w:name="_Toc37791075"/>
      <w:bookmarkEnd w:id="264"/>
      <w:bookmarkEnd w:id="265"/>
      <w:bookmarkEnd w:id="266"/>
      <w:bookmarkEnd w:id="267"/>
      <w:bookmarkEnd w:id="268"/>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269"/>
    </w:p>
    <w:p w14:paraId="48519FF3" w14:textId="77777777" w:rsidR="00566127" w:rsidRDefault="0030522E">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7E71FF05" w14:textId="77777777" w:rsidR="00566127" w:rsidRDefault="0030522E">
      <w:pPr>
        <w:pStyle w:val="TH"/>
      </w:pPr>
      <w:r>
        <w:lastRenderedPageBreak/>
        <w:t>Table </w:t>
      </w:r>
      <w:r w:rsidR="00566127" w:rsidRPr="002A120A">
        <w:t>9.</w:t>
      </w:r>
      <w:r w:rsidR="00566127" w:rsidRPr="002A120A">
        <w:rPr>
          <w:rFonts w:eastAsiaTheme="minorEastAsia"/>
        </w:rPr>
        <w:t>5</w:t>
      </w:r>
      <w:r>
        <w:t>.</w:t>
      </w:r>
      <w:r w:rsidR="00566127" w:rsidRPr="002A120A">
        <w:t>3</w:t>
      </w:r>
      <w:r>
        <w:t>.</w:t>
      </w:r>
      <w:r w:rsidR="00566127" w:rsidRPr="002A120A">
        <w:t>2</w:t>
      </w:r>
      <w:r>
        <w:t xml:space="preserve">-1: </w:t>
      </w:r>
      <w:r w:rsidR="00566127" w:rsidRPr="002A120A">
        <w:t>AF policy provisioning 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0FBE07FE" w14:textId="77777777">
        <w:trPr>
          <w:jc w:val="center"/>
        </w:trPr>
        <w:tc>
          <w:tcPr>
            <w:tcW w:w="2880" w:type="dxa"/>
            <w:tcBorders>
              <w:top w:val="single" w:sz="4" w:space="0" w:color="000000"/>
              <w:left w:val="single" w:sz="4" w:space="0" w:color="000000"/>
              <w:bottom w:val="single" w:sz="4" w:space="0" w:color="000000"/>
            </w:tcBorders>
          </w:tcPr>
          <w:p w14:paraId="7651698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2C4A9D63"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84B91B" w14:textId="77777777" w:rsidR="00566127" w:rsidRDefault="0030522E">
            <w:pPr>
              <w:pStyle w:val="TAH"/>
            </w:pPr>
            <w:r>
              <w:t>Description</w:t>
            </w:r>
          </w:p>
        </w:tc>
      </w:tr>
      <w:tr w:rsidR="00566127" w14:paraId="3C8F5F58" w14:textId="77777777">
        <w:trPr>
          <w:jc w:val="center"/>
        </w:trPr>
        <w:tc>
          <w:tcPr>
            <w:tcW w:w="2880" w:type="dxa"/>
            <w:tcBorders>
              <w:top w:val="single" w:sz="4" w:space="0" w:color="000000"/>
              <w:left w:val="single" w:sz="4" w:space="0" w:color="000000"/>
              <w:bottom w:val="single" w:sz="4" w:space="0" w:color="000000"/>
            </w:tcBorders>
          </w:tcPr>
          <w:p w14:paraId="0845642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6921086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34D6E5B" w14:textId="77777777" w:rsidR="00566127" w:rsidRDefault="0030522E">
            <w:pPr>
              <w:pStyle w:val="TAL"/>
            </w:pPr>
            <w:r>
              <w:t xml:space="preserve">Unique identifier of the requestor (i.e. </w:t>
            </w:r>
            <w:r>
              <w:rPr>
                <w:rFonts w:hint="eastAsia"/>
                <w:lang w:val="en-US" w:eastAsia="zh-CN"/>
              </w:rPr>
              <w:t>VAL server ID</w:t>
            </w:r>
            <w:r>
              <w:t>).</w:t>
            </w:r>
          </w:p>
        </w:tc>
      </w:tr>
      <w:tr w:rsidR="00566127" w14:paraId="66701329" w14:textId="77777777">
        <w:trPr>
          <w:jc w:val="center"/>
        </w:trPr>
        <w:tc>
          <w:tcPr>
            <w:tcW w:w="2880" w:type="dxa"/>
            <w:tcBorders>
              <w:top w:val="single" w:sz="4" w:space="0" w:color="000000"/>
              <w:left w:val="single" w:sz="4" w:space="0" w:color="000000"/>
              <w:bottom w:val="single" w:sz="4" w:space="0" w:color="000000"/>
            </w:tcBorders>
          </w:tcPr>
          <w:p w14:paraId="634974FB"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14199C0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82652C" w14:textId="77777777" w:rsidR="00566127" w:rsidRDefault="0030522E">
            <w:pPr>
              <w:pStyle w:val="TAL"/>
            </w:pPr>
            <w:r>
              <w:rPr>
                <w:rFonts w:cs="Arial"/>
              </w:rPr>
              <w:t>Security credentials resulting from a successful authorization.</w:t>
            </w:r>
          </w:p>
        </w:tc>
      </w:tr>
      <w:tr w:rsidR="00566127" w14:paraId="0273CDD8" w14:textId="77777777">
        <w:trPr>
          <w:trHeight w:val="90"/>
          <w:jc w:val="center"/>
        </w:trPr>
        <w:tc>
          <w:tcPr>
            <w:tcW w:w="2880" w:type="dxa"/>
            <w:tcBorders>
              <w:top w:val="single" w:sz="4" w:space="0" w:color="000000"/>
              <w:left w:val="single" w:sz="4" w:space="0" w:color="000000"/>
              <w:bottom w:val="single" w:sz="4" w:space="0" w:color="000000"/>
            </w:tcBorders>
          </w:tcPr>
          <w:p w14:paraId="749C055A"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20863865"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82E4758" w14:textId="77777777" w:rsidR="00566127" w:rsidRDefault="0030522E">
            <w:pPr>
              <w:pStyle w:val="TAL"/>
              <w:rPr>
                <w:lang w:val="en-US"/>
              </w:rPr>
            </w:pPr>
            <w:r>
              <w:rPr>
                <w:kern w:val="2"/>
              </w:rPr>
              <w:t>Identifier of the network slice</w:t>
            </w:r>
            <w:r>
              <w:t>.</w:t>
            </w:r>
          </w:p>
        </w:tc>
      </w:tr>
      <w:tr w:rsidR="00566127" w14:paraId="3FE88FAD" w14:textId="77777777">
        <w:trPr>
          <w:trHeight w:val="90"/>
          <w:jc w:val="center"/>
        </w:trPr>
        <w:tc>
          <w:tcPr>
            <w:tcW w:w="2880" w:type="dxa"/>
            <w:tcBorders>
              <w:top w:val="single" w:sz="4" w:space="0" w:color="000000"/>
              <w:left w:val="single" w:sz="4" w:space="0" w:color="000000"/>
              <w:bottom w:val="single" w:sz="4" w:space="0" w:color="000000"/>
            </w:tcBorders>
          </w:tcPr>
          <w:p w14:paraId="2FAC86E6"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8BFFE93"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8960FCA" w14:textId="77777777" w:rsidR="00566127" w:rsidRDefault="0030522E">
            <w:pPr>
              <w:pStyle w:val="TAL"/>
              <w:rPr>
                <w:lang w:val="en-US" w:eastAsia="zh-CN"/>
              </w:rPr>
            </w:pPr>
            <w:r>
              <w:t>Indication of the DNN which is requested.</w:t>
            </w:r>
          </w:p>
        </w:tc>
      </w:tr>
      <w:tr w:rsidR="00566127" w14:paraId="3A4C03B0" w14:textId="77777777">
        <w:trPr>
          <w:trHeight w:val="90"/>
          <w:jc w:val="center"/>
        </w:trPr>
        <w:tc>
          <w:tcPr>
            <w:tcW w:w="2880" w:type="dxa"/>
            <w:tcBorders>
              <w:top w:val="single" w:sz="4" w:space="0" w:color="000000"/>
              <w:left w:val="single" w:sz="4" w:space="0" w:color="000000"/>
              <w:bottom w:val="single" w:sz="4" w:space="0" w:color="000000"/>
            </w:tcBorders>
          </w:tcPr>
          <w:p w14:paraId="57DCAAC6" w14:textId="77777777" w:rsidR="00566127" w:rsidRDefault="0030522E">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47906058"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CCF7D3" w14:textId="77777777" w:rsidR="00566127" w:rsidRDefault="0030522E">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566127" w14:paraId="5B294D4B" w14:textId="77777777">
        <w:trPr>
          <w:trHeight w:val="90"/>
          <w:jc w:val="center"/>
        </w:trPr>
        <w:tc>
          <w:tcPr>
            <w:tcW w:w="2880" w:type="dxa"/>
            <w:tcBorders>
              <w:top w:val="single" w:sz="4" w:space="0" w:color="000000"/>
              <w:left w:val="single" w:sz="4" w:space="0" w:color="000000"/>
              <w:bottom w:val="single" w:sz="4" w:space="0" w:color="000000"/>
            </w:tcBorders>
          </w:tcPr>
          <w:p w14:paraId="11364CF5" w14:textId="77777777" w:rsidR="00566127" w:rsidRDefault="0030522E">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6B331A8F"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8ECBB3" w14:textId="77777777" w:rsidR="00566127" w:rsidRDefault="0030522E">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566127" w14:paraId="61F4726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A872A15" w14:textId="77777777" w:rsidR="00566127" w:rsidRDefault="0030522E">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0E6660C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9BF436" w14:textId="77777777" w:rsidR="00566127" w:rsidRDefault="0030522E">
            <w:pPr>
              <w:pStyle w:val="TAL"/>
            </w:pPr>
            <w:r>
              <w:t>Indicates the policy in the request to mark as a default policy for slices provisioned without any policy.</w:t>
            </w:r>
          </w:p>
        </w:tc>
      </w:tr>
    </w:tbl>
    <w:p w14:paraId="79D537B2" w14:textId="77777777" w:rsidR="00265A22" w:rsidRDefault="00265A22" w:rsidP="00265A22"/>
    <w:p w14:paraId="03C6B1E9" w14:textId="77777777" w:rsidR="00566127" w:rsidRDefault="0030522E">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78A3F010"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566127" w14:paraId="2298425D" w14:textId="77777777">
        <w:trPr>
          <w:jc w:val="center"/>
        </w:trPr>
        <w:tc>
          <w:tcPr>
            <w:tcW w:w="2880" w:type="dxa"/>
            <w:tcBorders>
              <w:top w:val="single" w:sz="4" w:space="0" w:color="000000"/>
              <w:left w:val="single" w:sz="4" w:space="0" w:color="000000"/>
              <w:bottom w:val="single" w:sz="4" w:space="0" w:color="000000"/>
            </w:tcBorders>
          </w:tcPr>
          <w:p w14:paraId="443D8D6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0866580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94AB896" w14:textId="77777777" w:rsidR="00566127" w:rsidRDefault="0030522E">
            <w:pPr>
              <w:pStyle w:val="TAH"/>
            </w:pPr>
            <w:r>
              <w:t>Description</w:t>
            </w:r>
          </w:p>
        </w:tc>
      </w:tr>
      <w:tr w:rsidR="00566127" w14:paraId="623E0993" w14:textId="77777777">
        <w:trPr>
          <w:jc w:val="center"/>
        </w:trPr>
        <w:tc>
          <w:tcPr>
            <w:tcW w:w="2880" w:type="dxa"/>
            <w:tcBorders>
              <w:top w:val="single" w:sz="4" w:space="0" w:color="000000"/>
              <w:left w:val="single" w:sz="4" w:space="0" w:color="000000"/>
              <w:bottom w:val="single" w:sz="4" w:space="0" w:color="000000"/>
            </w:tcBorders>
          </w:tcPr>
          <w:p w14:paraId="4636A487" w14:textId="77777777" w:rsidR="00566127" w:rsidRDefault="0030522E">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3952B878" w14:textId="77777777" w:rsidR="00566127" w:rsidRDefault="0030522E">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7B9CE0" w14:textId="77777777" w:rsidR="00566127" w:rsidRDefault="0030522E">
            <w:pPr>
              <w:pStyle w:val="TAL"/>
            </w:pPr>
            <w:r>
              <w:rPr>
                <w:rFonts w:hint="eastAsia"/>
                <w:lang w:eastAsia="zh-CN"/>
              </w:rPr>
              <w:t xml:space="preserve">The name of </w:t>
            </w:r>
            <w:r>
              <w:rPr>
                <w:rFonts w:hint="eastAsia"/>
                <w:lang w:val="en-US" w:eastAsia="zh-CN"/>
              </w:rPr>
              <w:t>AF policy.</w:t>
            </w:r>
          </w:p>
        </w:tc>
      </w:tr>
      <w:tr w:rsidR="00566127" w14:paraId="446351E8" w14:textId="77777777">
        <w:trPr>
          <w:jc w:val="center"/>
        </w:trPr>
        <w:tc>
          <w:tcPr>
            <w:tcW w:w="2880" w:type="dxa"/>
            <w:tcBorders>
              <w:top w:val="single" w:sz="4" w:space="0" w:color="000000"/>
              <w:left w:val="single" w:sz="4" w:space="0" w:color="000000"/>
              <w:bottom w:val="single" w:sz="4" w:space="0" w:color="000000"/>
              <w:right w:val="nil"/>
            </w:tcBorders>
          </w:tcPr>
          <w:p w14:paraId="01024232" w14:textId="77777777" w:rsidR="00566127" w:rsidRDefault="0030522E">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4EB219F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9AA2C6" w14:textId="77777777" w:rsidR="00566127" w:rsidRDefault="0030522E">
            <w:pPr>
              <w:pStyle w:val="TAL"/>
            </w:pPr>
            <w:r>
              <w:rPr>
                <w:kern w:val="2"/>
              </w:rPr>
              <w:t>The geographical or service area for which the policy profile applies.</w:t>
            </w:r>
          </w:p>
        </w:tc>
      </w:tr>
      <w:tr w:rsidR="00566127" w14:paraId="79E21E43" w14:textId="77777777">
        <w:trPr>
          <w:jc w:val="center"/>
        </w:trPr>
        <w:tc>
          <w:tcPr>
            <w:tcW w:w="2880" w:type="dxa"/>
            <w:tcBorders>
              <w:top w:val="single" w:sz="4" w:space="0" w:color="000000"/>
              <w:left w:val="single" w:sz="4" w:space="0" w:color="000000"/>
              <w:bottom w:val="single" w:sz="4" w:space="0" w:color="000000"/>
            </w:tcBorders>
          </w:tcPr>
          <w:p w14:paraId="314A122A" w14:textId="77777777" w:rsidR="00566127" w:rsidRDefault="0030522E">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01A7A9C8" w14:textId="77777777" w:rsidR="00566127" w:rsidRDefault="0030522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90CF0" w14:textId="77777777" w:rsidR="00566127" w:rsidRDefault="0030522E">
            <w:pPr>
              <w:pStyle w:val="TAL"/>
            </w:pPr>
            <w:r>
              <w:rPr>
                <w:lang w:eastAsia="zh-CN"/>
              </w:rPr>
              <w:t>I</w:t>
            </w:r>
            <w:r>
              <w:rPr>
                <w:rFonts w:hint="eastAsia"/>
                <w:lang w:eastAsia="zh-CN"/>
              </w:rPr>
              <w:t>ndicating the event that should be monitored, associated with the threshold of the monitored parameter.</w:t>
            </w:r>
          </w:p>
        </w:tc>
      </w:tr>
      <w:tr w:rsidR="00566127" w14:paraId="3461BC8E" w14:textId="77777777">
        <w:trPr>
          <w:trHeight w:val="90"/>
          <w:jc w:val="center"/>
        </w:trPr>
        <w:tc>
          <w:tcPr>
            <w:tcW w:w="2880" w:type="dxa"/>
            <w:tcBorders>
              <w:top w:val="single" w:sz="4" w:space="0" w:color="000000"/>
              <w:left w:val="single" w:sz="4" w:space="0" w:color="000000"/>
              <w:bottom w:val="single" w:sz="4" w:space="0" w:color="000000"/>
            </w:tcBorders>
          </w:tcPr>
          <w:p w14:paraId="72AFFC31" w14:textId="77777777" w:rsidR="00566127" w:rsidRDefault="0030522E">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646AD22B"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0DAAE3" w14:textId="77777777" w:rsidR="00566127" w:rsidRDefault="0030522E">
            <w:pPr>
              <w:pStyle w:val="TAL"/>
              <w:rPr>
                <w:lang w:val="en-US"/>
              </w:rPr>
            </w:pPr>
            <w:r>
              <w:rPr>
                <w:lang w:eastAsia="zh-CN"/>
              </w:rPr>
              <w:t>I</w:t>
            </w:r>
            <w:r>
              <w:rPr>
                <w:rFonts w:hint="eastAsia"/>
                <w:lang w:eastAsia="zh-CN"/>
              </w:rPr>
              <w:t>ndicating the excepted actions associated with the updated parameter.</w:t>
            </w:r>
          </w:p>
        </w:tc>
      </w:tr>
      <w:tr w:rsidR="00566127" w14:paraId="6F24BA7C" w14:textId="77777777">
        <w:trPr>
          <w:trHeight w:val="90"/>
          <w:jc w:val="center"/>
        </w:trPr>
        <w:tc>
          <w:tcPr>
            <w:tcW w:w="2880" w:type="dxa"/>
            <w:tcBorders>
              <w:top w:val="single" w:sz="4" w:space="0" w:color="000000"/>
              <w:left w:val="single" w:sz="4" w:space="0" w:color="000000"/>
              <w:bottom w:val="single" w:sz="4" w:space="0" w:color="000000"/>
            </w:tcBorders>
          </w:tcPr>
          <w:p w14:paraId="248B5141" w14:textId="77777777" w:rsidR="00566127" w:rsidRDefault="0030522E">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0FB8F0E6"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E6991" w14:textId="77777777" w:rsidR="00566127" w:rsidRDefault="0030522E">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3AE81906" w14:textId="77777777">
        <w:trPr>
          <w:trHeight w:val="90"/>
          <w:jc w:val="center"/>
        </w:trPr>
        <w:tc>
          <w:tcPr>
            <w:tcW w:w="2880" w:type="dxa"/>
            <w:tcBorders>
              <w:top w:val="single" w:sz="4" w:space="0" w:color="000000"/>
              <w:left w:val="single" w:sz="4" w:space="0" w:color="000000"/>
              <w:bottom w:val="single" w:sz="4" w:space="0" w:color="000000"/>
            </w:tcBorders>
          </w:tcPr>
          <w:p w14:paraId="6F132CF1" w14:textId="77777777" w:rsidR="00566127" w:rsidRDefault="0030522E">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4DB00A2B"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582EDC2" w14:textId="77777777" w:rsidR="00566127" w:rsidRDefault="0030522E">
            <w:pPr>
              <w:pStyle w:val="TAL"/>
              <w:rPr>
                <w:lang w:val="en-US" w:eastAsia="zh-CN"/>
              </w:rPr>
            </w:pPr>
            <w:r>
              <w:t>Indicates the priority of the policy.</w:t>
            </w:r>
          </w:p>
        </w:tc>
      </w:tr>
      <w:tr w:rsidR="00566127" w14:paraId="525FDF05" w14:textId="77777777">
        <w:trPr>
          <w:trHeight w:val="90"/>
          <w:jc w:val="center"/>
        </w:trPr>
        <w:tc>
          <w:tcPr>
            <w:tcW w:w="2880" w:type="dxa"/>
            <w:tcBorders>
              <w:top w:val="single" w:sz="4" w:space="0" w:color="000000"/>
              <w:left w:val="single" w:sz="4" w:space="0" w:color="000000"/>
              <w:bottom w:val="single" w:sz="4" w:space="0" w:color="000000"/>
            </w:tcBorders>
          </w:tcPr>
          <w:p w14:paraId="7514C43B" w14:textId="77777777" w:rsidR="00566127" w:rsidRDefault="0030522E">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38B90F75"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E92D771" w14:textId="77777777" w:rsidR="00566127" w:rsidRDefault="0030522E">
            <w:pPr>
              <w:pStyle w:val="TAL"/>
              <w:rPr>
                <w:lang w:val="en-US" w:eastAsia="zh-CN"/>
              </w:rPr>
            </w:pPr>
            <w:r>
              <w:t>Indicates the scheduling of policy in terms of time.</w:t>
            </w:r>
          </w:p>
        </w:tc>
      </w:tr>
      <w:tr w:rsidR="00566127" w14:paraId="14F768DB" w14:textId="77777777">
        <w:trPr>
          <w:trHeight w:val="90"/>
          <w:jc w:val="center"/>
        </w:trPr>
        <w:tc>
          <w:tcPr>
            <w:tcW w:w="2880" w:type="dxa"/>
            <w:tcBorders>
              <w:top w:val="single" w:sz="4" w:space="0" w:color="000000"/>
              <w:left w:val="single" w:sz="4" w:space="0" w:color="000000"/>
              <w:bottom w:val="single" w:sz="4" w:space="0" w:color="000000"/>
            </w:tcBorders>
          </w:tcPr>
          <w:p w14:paraId="42FB9BE8" w14:textId="77777777" w:rsidR="00566127" w:rsidRDefault="0030522E">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4998EBFF"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0AA271E1" w14:textId="77777777" w:rsidR="00566127" w:rsidRDefault="0030522E">
            <w:pPr>
              <w:pStyle w:val="TAL"/>
              <w:rPr>
                <w:lang w:val="en-US" w:eastAsia="zh-CN"/>
              </w:rPr>
            </w:pPr>
            <w:r>
              <w:t>Indicates the scheduled start time.</w:t>
            </w:r>
          </w:p>
        </w:tc>
      </w:tr>
      <w:tr w:rsidR="00566127" w14:paraId="4B4F1E08" w14:textId="77777777">
        <w:trPr>
          <w:trHeight w:val="90"/>
          <w:jc w:val="center"/>
        </w:trPr>
        <w:tc>
          <w:tcPr>
            <w:tcW w:w="2880" w:type="dxa"/>
            <w:tcBorders>
              <w:top w:val="single" w:sz="4" w:space="0" w:color="000000"/>
              <w:left w:val="single" w:sz="4" w:space="0" w:color="000000"/>
              <w:bottom w:val="single" w:sz="4" w:space="0" w:color="000000"/>
            </w:tcBorders>
          </w:tcPr>
          <w:p w14:paraId="727E6229" w14:textId="77777777" w:rsidR="00566127" w:rsidRDefault="0030522E">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7588BF78"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A26531C" w14:textId="77777777" w:rsidR="00566127" w:rsidRDefault="0030522E">
            <w:pPr>
              <w:pStyle w:val="TAL"/>
              <w:rPr>
                <w:lang w:val="en-US" w:eastAsia="zh-CN"/>
              </w:rPr>
            </w:pPr>
            <w:r>
              <w:t>Indicates the scheduled end time.</w:t>
            </w:r>
          </w:p>
        </w:tc>
      </w:tr>
      <w:tr w:rsidR="00566127" w14:paraId="637799D4" w14:textId="77777777">
        <w:trPr>
          <w:trHeight w:val="90"/>
          <w:jc w:val="center"/>
        </w:trPr>
        <w:tc>
          <w:tcPr>
            <w:tcW w:w="2880" w:type="dxa"/>
            <w:tcBorders>
              <w:top w:val="single" w:sz="4" w:space="0" w:color="000000"/>
              <w:left w:val="single" w:sz="4" w:space="0" w:color="000000"/>
              <w:bottom w:val="single" w:sz="4" w:space="0" w:color="000000"/>
            </w:tcBorders>
          </w:tcPr>
          <w:p w14:paraId="353FEFF9" w14:textId="77777777" w:rsidR="00566127" w:rsidRDefault="0030522E">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70E5FFD7"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294D9E2" w14:textId="77777777" w:rsidR="00566127" w:rsidRDefault="0030522E">
            <w:pPr>
              <w:pStyle w:val="TAL"/>
              <w:rPr>
                <w:lang w:val="en-US" w:eastAsia="zh-CN"/>
              </w:rPr>
            </w:pPr>
            <w:r>
              <w:t>Indicates the pre-empt capability of the policy.</w:t>
            </w:r>
          </w:p>
        </w:tc>
      </w:tr>
    </w:tbl>
    <w:p w14:paraId="7E5534FA" w14:textId="77777777" w:rsidR="00265A22" w:rsidRDefault="00265A22" w:rsidP="00265A22"/>
    <w:p w14:paraId="25DE484B" w14:textId="77777777" w:rsidR="00566127" w:rsidRDefault="0030522E">
      <w:pPr>
        <w:pStyle w:val="EditorsNote"/>
        <w:rPr>
          <w:lang w:eastAsia="zh-CN"/>
        </w:rPr>
      </w:pPr>
      <w:r>
        <w:t>Editor's note: Whether more polic</w:t>
      </w:r>
      <w:r>
        <w:rPr>
          <w:rFonts w:hint="eastAsia"/>
        </w:rPr>
        <w:t>ie</w:t>
      </w:r>
      <w:r>
        <w:t>s consisting of trigger events and actions could be supported is FFS.</w:t>
      </w:r>
    </w:p>
    <w:p w14:paraId="5B882742" w14:textId="77777777" w:rsidR="00566127" w:rsidRDefault="0030522E">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1156E9CB"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566127" w14:paraId="30BF6833" w14:textId="77777777">
        <w:trPr>
          <w:trHeight w:val="90"/>
          <w:jc w:val="center"/>
        </w:trPr>
        <w:tc>
          <w:tcPr>
            <w:tcW w:w="2752" w:type="dxa"/>
            <w:tcMar>
              <w:top w:w="0" w:type="dxa"/>
              <w:left w:w="108" w:type="dxa"/>
              <w:bottom w:w="0" w:type="dxa"/>
              <w:right w:w="108" w:type="dxa"/>
            </w:tcMar>
          </w:tcPr>
          <w:p w14:paraId="4E53C9EA" w14:textId="77777777" w:rsidR="00566127" w:rsidRDefault="0030522E">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7F76068C" w14:textId="77777777" w:rsidR="00566127" w:rsidRDefault="0030522E">
            <w:pPr>
              <w:pStyle w:val="TAC"/>
              <w:spacing w:line="90" w:lineRule="atLeast"/>
              <w:rPr>
                <w:b/>
                <w:lang w:eastAsia="zh-CN"/>
              </w:rPr>
            </w:pPr>
            <w:r>
              <w:rPr>
                <w:b/>
              </w:rPr>
              <w:t>Status</w:t>
            </w:r>
          </w:p>
        </w:tc>
        <w:tc>
          <w:tcPr>
            <w:tcW w:w="4333" w:type="dxa"/>
            <w:tcMar>
              <w:top w:w="0" w:type="dxa"/>
              <w:left w:w="108" w:type="dxa"/>
              <w:bottom w:w="0" w:type="dxa"/>
              <w:right w:w="108" w:type="dxa"/>
            </w:tcMar>
          </w:tcPr>
          <w:p w14:paraId="6DE62251" w14:textId="77777777" w:rsidR="00566127" w:rsidRDefault="0030522E">
            <w:pPr>
              <w:pStyle w:val="TAL"/>
              <w:spacing w:line="90" w:lineRule="atLeast"/>
              <w:jc w:val="center"/>
              <w:rPr>
                <w:b/>
                <w:lang w:eastAsia="zh-CN"/>
              </w:rPr>
            </w:pPr>
            <w:r>
              <w:rPr>
                <w:b/>
              </w:rPr>
              <w:t>Description</w:t>
            </w:r>
          </w:p>
        </w:tc>
      </w:tr>
      <w:tr w:rsidR="00566127" w14:paraId="30715ACF" w14:textId="77777777">
        <w:trPr>
          <w:trHeight w:val="90"/>
          <w:jc w:val="center"/>
        </w:trPr>
        <w:tc>
          <w:tcPr>
            <w:tcW w:w="2752" w:type="dxa"/>
            <w:tcMar>
              <w:top w:w="0" w:type="dxa"/>
              <w:left w:w="108" w:type="dxa"/>
              <w:bottom w:w="0" w:type="dxa"/>
              <w:right w:w="108" w:type="dxa"/>
            </w:tcMar>
          </w:tcPr>
          <w:p w14:paraId="3A0D4039" w14:textId="77777777" w:rsidR="00566127" w:rsidRDefault="0030522E">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2965A06D" w14:textId="77777777" w:rsidR="00566127" w:rsidRDefault="0030522E">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3AC847A5" w14:textId="77777777" w:rsidR="00566127" w:rsidRDefault="0030522E">
            <w:pPr>
              <w:pStyle w:val="TAL"/>
              <w:spacing w:line="90" w:lineRule="atLeast"/>
              <w:rPr>
                <w:lang w:eastAsia="zh-CN"/>
              </w:rPr>
            </w:pPr>
            <w:r>
              <w:rPr>
                <w:lang w:eastAsia="zh-CN"/>
              </w:rPr>
              <w:t>Max number of PDU sessions/ max number of UEs</w:t>
            </w:r>
          </w:p>
        </w:tc>
      </w:tr>
      <w:tr w:rsidR="00566127" w14:paraId="67B8916C" w14:textId="77777777">
        <w:trPr>
          <w:trHeight w:val="90"/>
          <w:jc w:val="center"/>
        </w:trPr>
        <w:tc>
          <w:tcPr>
            <w:tcW w:w="2752" w:type="dxa"/>
            <w:tcMar>
              <w:top w:w="0" w:type="dxa"/>
              <w:left w:w="108" w:type="dxa"/>
              <w:bottom w:w="0" w:type="dxa"/>
              <w:right w:w="108" w:type="dxa"/>
            </w:tcMar>
          </w:tcPr>
          <w:p w14:paraId="07B59730"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5C75B3B3" w14:textId="77777777" w:rsidR="00566127" w:rsidRDefault="0030522E">
            <w:pPr>
              <w:pStyle w:val="TAC"/>
              <w:spacing w:line="90" w:lineRule="atLeast"/>
              <w:rPr>
                <w:lang w:eastAsia="zh-CN"/>
              </w:rPr>
            </w:pPr>
            <w:r>
              <w:t>M</w:t>
            </w:r>
          </w:p>
        </w:tc>
        <w:tc>
          <w:tcPr>
            <w:tcW w:w="4333" w:type="dxa"/>
            <w:tcMar>
              <w:top w:w="0" w:type="dxa"/>
              <w:left w:w="108" w:type="dxa"/>
              <w:bottom w:w="0" w:type="dxa"/>
              <w:right w:w="108" w:type="dxa"/>
            </w:tcMar>
          </w:tcPr>
          <w:p w14:paraId="2A7BBAC3"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2D9C8CEC" w14:textId="77777777">
        <w:trPr>
          <w:trHeight w:val="90"/>
          <w:jc w:val="center"/>
        </w:trPr>
        <w:tc>
          <w:tcPr>
            <w:tcW w:w="2752" w:type="dxa"/>
            <w:tcMar>
              <w:top w:w="0" w:type="dxa"/>
              <w:left w:w="108" w:type="dxa"/>
              <w:bottom w:w="0" w:type="dxa"/>
              <w:right w:w="108" w:type="dxa"/>
            </w:tcMar>
          </w:tcPr>
          <w:p w14:paraId="2EAFBA1F" w14:textId="77777777" w:rsidR="00566127" w:rsidRDefault="0030522E">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26840198"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13DDEE4" w14:textId="77777777" w:rsidR="00566127" w:rsidRDefault="0030522E">
            <w:pPr>
              <w:pStyle w:val="TAL"/>
              <w:spacing w:line="90" w:lineRule="atLeast"/>
              <w:rPr>
                <w:lang w:eastAsia="zh-CN"/>
              </w:rPr>
            </w:pPr>
            <w:r>
              <w:rPr>
                <w:lang w:eastAsia="zh-CN"/>
              </w:rPr>
              <w:t>Threshold PDU sessions/ Threshold UEs (reached utilization of available capacity in %)</w:t>
            </w:r>
          </w:p>
        </w:tc>
      </w:tr>
      <w:tr w:rsidR="00566127" w14:paraId="515873E3" w14:textId="77777777">
        <w:trPr>
          <w:trHeight w:val="90"/>
          <w:jc w:val="center"/>
        </w:trPr>
        <w:tc>
          <w:tcPr>
            <w:tcW w:w="2752" w:type="dxa"/>
            <w:tcMar>
              <w:top w:w="0" w:type="dxa"/>
              <w:left w:w="108" w:type="dxa"/>
              <w:bottom w:w="0" w:type="dxa"/>
              <w:right w:w="108" w:type="dxa"/>
            </w:tcMar>
          </w:tcPr>
          <w:p w14:paraId="69D70722" w14:textId="77777777" w:rsidR="00566127" w:rsidRDefault="0030522E">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7939958A"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12AC871" w14:textId="77777777" w:rsidR="00566127" w:rsidRDefault="0030522E">
            <w:pPr>
              <w:pStyle w:val="TAL"/>
              <w:spacing w:line="90" w:lineRule="atLeast"/>
              <w:rPr>
                <w:lang w:eastAsia="zh-CN"/>
              </w:rPr>
            </w:pPr>
            <w:r>
              <w:rPr>
                <w:lang w:eastAsia="zh-CN"/>
              </w:rPr>
              <w:t>Modification of PDU sessions / max number of UEs (step for increase in %)</w:t>
            </w:r>
          </w:p>
        </w:tc>
      </w:tr>
      <w:tr w:rsidR="00566127" w14:paraId="1695DB9A" w14:textId="77777777">
        <w:trPr>
          <w:trHeight w:val="90"/>
          <w:jc w:val="center"/>
        </w:trPr>
        <w:tc>
          <w:tcPr>
            <w:tcW w:w="2752" w:type="dxa"/>
            <w:tcMar>
              <w:top w:w="0" w:type="dxa"/>
              <w:left w:w="108" w:type="dxa"/>
              <w:bottom w:w="0" w:type="dxa"/>
              <w:right w:w="108" w:type="dxa"/>
            </w:tcMar>
          </w:tcPr>
          <w:p w14:paraId="4962A754"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68BA0F84" w14:textId="77777777" w:rsidR="00566127" w:rsidRDefault="0030522E">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44F2182A"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5FB20BBA" w14:textId="77777777">
        <w:trPr>
          <w:trHeight w:val="90"/>
          <w:jc w:val="center"/>
        </w:trPr>
        <w:tc>
          <w:tcPr>
            <w:tcW w:w="2752" w:type="dxa"/>
            <w:tcMar>
              <w:top w:w="0" w:type="dxa"/>
              <w:left w:w="108" w:type="dxa"/>
              <w:bottom w:w="0" w:type="dxa"/>
              <w:right w:w="108" w:type="dxa"/>
            </w:tcMar>
          </w:tcPr>
          <w:p w14:paraId="0E165C58" w14:textId="77777777" w:rsidR="00566127" w:rsidRDefault="0030522E">
            <w:pPr>
              <w:pStyle w:val="TAL"/>
              <w:spacing w:line="90" w:lineRule="atLeast"/>
              <w:rPr>
                <w:lang w:val="en-US" w:eastAsia="zh-CN"/>
              </w:rPr>
            </w:pPr>
            <w:r>
              <w:t>Priority</w:t>
            </w:r>
          </w:p>
        </w:tc>
        <w:tc>
          <w:tcPr>
            <w:tcW w:w="1253" w:type="dxa"/>
            <w:tcMar>
              <w:top w:w="0" w:type="dxa"/>
              <w:left w:w="108" w:type="dxa"/>
              <w:bottom w:w="0" w:type="dxa"/>
              <w:right w:w="108" w:type="dxa"/>
            </w:tcMar>
          </w:tcPr>
          <w:p w14:paraId="0AE154B1"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017AD10A" w14:textId="77777777" w:rsidR="00566127" w:rsidRDefault="0030522E">
            <w:pPr>
              <w:pStyle w:val="TAL"/>
              <w:spacing w:line="90" w:lineRule="atLeast"/>
              <w:rPr>
                <w:lang w:val="en-US" w:eastAsia="zh-CN"/>
              </w:rPr>
            </w:pPr>
            <w:r>
              <w:t>Indicates the priority of the policy.</w:t>
            </w:r>
          </w:p>
        </w:tc>
      </w:tr>
      <w:tr w:rsidR="00566127" w14:paraId="7A5C3E75" w14:textId="77777777">
        <w:trPr>
          <w:trHeight w:val="90"/>
          <w:jc w:val="center"/>
        </w:trPr>
        <w:tc>
          <w:tcPr>
            <w:tcW w:w="2752" w:type="dxa"/>
            <w:tcMar>
              <w:top w:w="0" w:type="dxa"/>
              <w:left w:w="108" w:type="dxa"/>
              <w:bottom w:w="0" w:type="dxa"/>
              <w:right w:w="108" w:type="dxa"/>
            </w:tcMar>
          </w:tcPr>
          <w:p w14:paraId="4C78C705" w14:textId="77777777" w:rsidR="00566127" w:rsidRDefault="0030522E">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5077F810"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25745136" w14:textId="77777777" w:rsidR="00566127" w:rsidRDefault="0030522E">
            <w:pPr>
              <w:pStyle w:val="TAL"/>
              <w:spacing w:line="90" w:lineRule="atLeast"/>
              <w:rPr>
                <w:lang w:val="en-US" w:eastAsia="zh-CN"/>
              </w:rPr>
            </w:pPr>
            <w:r>
              <w:t>Indicates the scheduling of policy in terms of time.</w:t>
            </w:r>
          </w:p>
        </w:tc>
      </w:tr>
      <w:tr w:rsidR="00566127" w14:paraId="10DDAEB3" w14:textId="77777777">
        <w:trPr>
          <w:trHeight w:val="90"/>
          <w:jc w:val="center"/>
        </w:trPr>
        <w:tc>
          <w:tcPr>
            <w:tcW w:w="2752" w:type="dxa"/>
            <w:tcMar>
              <w:top w:w="0" w:type="dxa"/>
              <w:left w:w="108" w:type="dxa"/>
              <w:bottom w:w="0" w:type="dxa"/>
              <w:right w:w="108" w:type="dxa"/>
            </w:tcMar>
          </w:tcPr>
          <w:p w14:paraId="3FD51766" w14:textId="77777777" w:rsidR="00566127" w:rsidRDefault="0030522E">
            <w:pPr>
              <w:pStyle w:val="TAL"/>
              <w:spacing w:line="90" w:lineRule="atLeast"/>
              <w:rPr>
                <w:lang w:val="en-US" w:eastAsia="zh-CN"/>
              </w:rPr>
            </w:pPr>
            <w:r>
              <w:t>&gt;Start time</w:t>
            </w:r>
          </w:p>
        </w:tc>
        <w:tc>
          <w:tcPr>
            <w:tcW w:w="1253" w:type="dxa"/>
            <w:tcMar>
              <w:top w:w="0" w:type="dxa"/>
              <w:left w:w="108" w:type="dxa"/>
              <w:bottom w:w="0" w:type="dxa"/>
              <w:right w:w="108" w:type="dxa"/>
            </w:tcMar>
          </w:tcPr>
          <w:p w14:paraId="6CEF787F"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39EE952D" w14:textId="77777777" w:rsidR="00566127" w:rsidRDefault="0030522E">
            <w:pPr>
              <w:pStyle w:val="TAL"/>
              <w:spacing w:line="90" w:lineRule="atLeast"/>
              <w:rPr>
                <w:lang w:val="en-US" w:eastAsia="zh-CN"/>
              </w:rPr>
            </w:pPr>
            <w:r>
              <w:t>Indicates the scheduled start time.</w:t>
            </w:r>
          </w:p>
        </w:tc>
      </w:tr>
      <w:tr w:rsidR="00566127" w14:paraId="38E5073A" w14:textId="77777777">
        <w:trPr>
          <w:trHeight w:val="90"/>
          <w:jc w:val="center"/>
        </w:trPr>
        <w:tc>
          <w:tcPr>
            <w:tcW w:w="2752" w:type="dxa"/>
            <w:tcMar>
              <w:top w:w="0" w:type="dxa"/>
              <w:left w:w="108" w:type="dxa"/>
              <w:bottom w:w="0" w:type="dxa"/>
              <w:right w:w="108" w:type="dxa"/>
            </w:tcMar>
          </w:tcPr>
          <w:p w14:paraId="2383CA38" w14:textId="77777777" w:rsidR="00566127" w:rsidRDefault="0030522E">
            <w:pPr>
              <w:pStyle w:val="TAL"/>
              <w:spacing w:line="90" w:lineRule="atLeast"/>
              <w:rPr>
                <w:lang w:val="en-US" w:eastAsia="zh-CN"/>
              </w:rPr>
            </w:pPr>
            <w:r>
              <w:t>&gt;End time</w:t>
            </w:r>
          </w:p>
        </w:tc>
        <w:tc>
          <w:tcPr>
            <w:tcW w:w="1253" w:type="dxa"/>
            <w:tcMar>
              <w:top w:w="0" w:type="dxa"/>
              <w:left w:w="108" w:type="dxa"/>
              <w:bottom w:w="0" w:type="dxa"/>
              <w:right w:w="108" w:type="dxa"/>
            </w:tcMar>
          </w:tcPr>
          <w:p w14:paraId="11F17ADF"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78037D26" w14:textId="77777777" w:rsidR="00566127" w:rsidRDefault="0030522E">
            <w:pPr>
              <w:pStyle w:val="TAL"/>
              <w:spacing w:line="90" w:lineRule="atLeast"/>
              <w:rPr>
                <w:lang w:val="en-US" w:eastAsia="zh-CN"/>
              </w:rPr>
            </w:pPr>
            <w:r>
              <w:t>Indicates the scheduled end time.</w:t>
            </w:r>
          </w:p>
        </w:tc>
      </w:tr>
      <w:tr w:rsidR="00566127" w14:paraId="7FEB601D" w14:textId="77777777">
        <w:trPr>
          <w:trHeight w:val="90"/>
          <w:jc w:val="center"/>
        </w:trPr>
        <w:tc>
          <w:tcPr>
            <w:tcW w:w="2752" w:type="dxa"/>
            <w:tcMar>
              <w:top w:w="0" w:type="dxa"/>
              <w:left w:w="108" w:type="dxa"/>
              <w:bottom w:w="0" w:type="dxa"/>
              <w:right w:w="108" w:type="dxa"/>
            </w:tcMar>
          </w:tcPr>
          <w:p w14:paraId="45530F9E" w14:textId="77777777" w:rsidR="00566127" w:rsidRDefault="0030522E">
            <w:pPr>
              <w:pStyle w:val="TAL"/>
              <w:spacing w:line="90" w:lineRule="atLeast"/>
              <w:rPr>
                <w:lang w:val="en-US" w:eastAsia="zh-CN"/>
              </w:rPr>
            </w:pPr>
            <w:r>
              <w:t>Preemption</w:t>
            </w:r>
          </w:p>
        </w:tc>
        <w:tc>
          <w:tcPr>
            <w:tcW w:w="1253" w:type="dxa"/>
            <w:tcMar>
              <w:top w:w="0" w:type="dxa"/>
              <w:left w:w="108" w:type="dxa"/>
              <w:bottom w:w="0" w:type="dxa"/>
              <w:right w:w="108" w:type="dxa"/>
            </w:tcMar>
          </w:tcPr>
          <w:p w14:paraId="1E8AE82F"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51FA0700" w14:textId="77777777" w:rsidR="00566127" w:rsidRDefault="0030522E">
            <w:pPr>
              <w:pStyle w:val="TAL"/>
              <w:spacing w:line="90" w:lineRule="atLeast"/>
              <w:rPr>
                <w:lang w:val="en-US" w:eastAsia="zh-CN"/>
              </w:rPr>
            </w:pPr>
            <w:r>
              <w:t>Indicates the pre-empt capability of the policy.</w:t>
            </w:r>
          </w:p>
        </w:tc>
      </w:tr>
    </w:tbl>
    <w:p w14:paraId="03D345EE" w14:textId="77777777" w:rsidR="00265A22" w:rsidRDefault="00265A22" w:rsidP="00265A22"/>
    <w:p w14:paraId="5B2E65A5" w14:textId="77777777" w:rsidR="00566127" w:rsidRDefault="0030522E">
      <w:pPr>
        <w:pStyle w:val="TH"/>
        <w:rPr>
          <w:rFonts w:ascii="Calibri" w:hAnsi="Calibri" w:cs="Calibri"/>
          <w:sz w:val="22"/>
          <w:szCs w:val="22"/>
        </w:rPr>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566127" w14:paraId="5FF71EE1" w14:textId="77777777">
        <w:trPr>
          <w:trHeight w:val="90"/>
          <w:jc w:val="center"/>
        </w:trPr>
        <w:tc>
          <w:tcPr>
            <w:tcW w:w="2734" w:type="dxa"/>
            <w:tcMar>
              <w:top w:w="0" w:type="dxa"/>
              <w:left w:w="108" w:type="dxa"/>
              <w:bottom w:w="0" w:type="dxa"/>
              <w:right w:w="108" w:type="dxa"/>
            </w:tcMar>
          </w:tcPr>
          <w:p w14:paraId="1DFE4EE6"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40258CDF" w14:textId="77777777" w:rsidR="00566127" w:rsidRDefault="0030522E">
            <w:pPr>
              <w:pStyle w:val="TAC"/>
              <w:spacing w:line="90" w:lineRule="atLeast"/>
              <w:rPr>
                <w:b/>
                <w:lang w:eastAsia="zh-CN"/>
              </w:rPr>
            </w:pPr>
            <w:r>
              <w:rPr>
                <w:b/>
              </w:rPr>
              <w:t>Status</w:t>
            </w:r>
          </w:p>
        </w:tc>
        <w:tc>
          <w:tcPr>
            <w:tcW w:w="4295" w:type="dxa"/>
            <w:tcMar>
              <w:top w:w="0" w:type="dxa"/>
              <w:left w:w="108" w:type="dxa"/>
              <w:bottom w:w="0" w:type="dxa"/>
              <w:right w:w="108" w:type="dxa"/>
            </w:tcMar>
          </w:tcPr>
          <w:p w14:paraId="7B9A0D24" w14:textId="77777777" w:rsidR="00566127" w:rsidRDefault="0030522E">
            <w:pPr>
              <w:pStyle w:val="TAL"/>
              <w:spacing w:line="90" w:lineRule="atLeast"/>
              <w:jc w:val="center"/>
              <w:rPr>
                <w:b/>
                <w:lang w:eastAsia="zh-CN"/>
              </w:rPr>
            </w:pPr>
            <w:r>
              <w:rPr>
                <w:b/>
              </w:rPr>
              <w:t>Description</w:t>
            </w:r>
          </w:p>
        </w:tc>
      </w:tr>
      <w:tr w:rsidR="00566127" w14:paraId="4B960AA2" w14:textId="77777777">
        <w:trPr>
          <w:trHeight w:val="90"/>
          <w:jc w:val="center"/>
        </w:trPr>
        <w:tc>
          <w:tcPr>
            <w:tcW w:w="2734" w:type="dxa"/>
            <w:tcMar>
              <w:top w:w="0" w:type="dxa"/>
              <w:left w:w="108" w:type="dxa"/>
              <w:bottom w:w="0" w:type="dxa"/>
              <w:right w:w="108" w:type="dxa"/>
            </w:tcMar>
          </w:tcPr>
          <w:p w14:paraId="266880DF"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1224AA67" w14:textId="77777777" w:rsidR="00566127" w:rsidRDefault="0030522E">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23A9FE85" w14:textId="77777777" w:rsidR="00566127" w:rsidRDefault="0030522E">
            <w:pPr>
              <w:pStyle w:val="TAL"/>
              <w:spacing w:line="90" w:lineRule="atLeast"/>
              <w:rPr>
                <w:lang w:eastAsia="zh-CN"/>
              </w:rPr>
            </w:pPr>
            <w:r>
              <w:rPr>
                <w:lang w:eastAsia="zh-CN"/>
              </w:rPr>
              <w:t xml:space="preserve">Network slice load prediction </w:t>
            </w:r>
          </w:p>
        </w:tc>
      </w:tr>
      <w:tr w:rsidR="00566127" w14:paraId="17006B04" w14:textId="77777777">
        <w:trPr>
          <w:trHeight w:val="90"/>
          <w:jc w:val="center"/>
        </w:trPr>
        <w:tc>
          <w:tcPr>
            <w:tcW w:w="2734" w:type="dxa"/>
            <w:tcMar>
              <w:top w:w="0" w:type="dxa"/>
              <w:left w:w="108" w:type="dxa"/>
              <w:bottom w:w="0" w:type="dxa"/>
              <w:right w:w="108" w:type="dxa"/>
            </w:tcMar>
          </w:tcPr>
          <w:p w14:paraId="5622CC48"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1003C16C" w14:textId="77777777" w:rsidR="00566127" w:rsidRDefault="0030522E">
            <w:pPr>
              <w:pStyle w:val="TAC"/>
              <w:spacing w:line="90" w:lineRule="atLeast"/>
              <w:rPr>
                <w:lang w:eastAsia="zh-CN"/>
              </w:rPr>
            </w:pPr>
            <w:r>
              <w:t>M</w:t>
            </w:r>
          </w:p>
        </w:tc>
        <w:tc>
          <w:tcPr>
            <w:tcW w:w="4295" w:type="dxa"/>
            <w:tcMar>
              <w:top w:w="0" w:type="dxa"/>
              <w:left w:w="108" w:type="dxa"/>
              <w:bottom w:w="0" w:type="dxa"/>
              <w:right w:w="108" w:type="dxa"/>
            </w:tcMar>
          </w:tcPr>
          <w:p w14:paraId="7B2008D9"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5E353B15" w14:textId="77777777">
        <w:trPr>
          <w:trHeight w:val="90"/>
          <w:jc w:val="center"/>
        </w:trPr>
        <w:tc>
          <w:tcPr>
            <w:tcW w:w="2734" w:type="dxa"/>
            <w:tcMar>
              <w:top w:w="0" w:type="dxa"/>
              <w:left w:w="108" w:type="dxa"/>
              <w:bottom w:w="0" w:type="dxa"/>
              <w:right w:w="108" w:type="dxa"/>
            </w:tcMar>
          </w:tcPr>
          <w:p w14:paraId="06162770"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1AF3A2E5"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0FBCEF4E" w14:textId="77777777" w:rsidR="00566127" w:rsidRDefault="0030522E">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566127" w14:paraId="2EA3B28B" w14:textId="77777777">
        <w:trPr>
          <w:trHeight w:val="90"/>
          <w:jc w:val="center"/>
        </w:trPr>
        <w:tc>
          <w:tcPr>
            <w:tcW w:w="2734" w:type="dxa"/>
            <w:tcMar>
              <w:top w:w="0" w:type="dxa"/>
              <w:left w:w="108" w:type="dxa"/>
              <w:bottom w:w="0" w:type="dxa"/>
              <w:right w:w="108" w:type="dxa"/>
            </w:tcMar>
          </w:tcPr>
          <w:p w14:paraId="3B2873DD"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19F1B9F5"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6977A938" w14:textId="77777777" w:rsidR="00566127" w:rsidRDefault="0030522E">
            <w:pPr>
              <w:pStyle w:val="TAL"/>
              <w:spacing w:line="90" w:lineRule="atLeast"/>
              <w:rPr>
                <w:lang w:eastAsia="zh-CN"/>
              </w:rPr>
            </w:pPr>
            <w:r>
              <w:rPr>
                <w:lang w:eastAsia="zh-CN"/>
              </w:rPr>
              <w:t>Modification of related network slice parameters (step for increase in %)</w:t>
            </w:r>
          </w:p>
        </w:tc>
      </w:tr>
      <w:tr w:rsidR="00566127" w14:paraId="3EC0E7B7" w14:textId="77777777">
        <w:trPr>
          <w:trHeight w:val="90"/>
          <w:jc w:val="center"/>
        </w:trPr>
        <w:tc>
          <w:tcPr>
            <w:tcW w:w="2734" w:type="dxa"/>
            <w:tcMar>
              <w:top w:w="0" w:type="dxa"/>
              <w:left w:w="108" w:type="dxa"/>
              <w:bottom w:w="0" w:type="dxa"/>
              <w:right w:w="108" w:type="dxa"/>
            </w:tcMar>
          </w:tcPr>
          <w:p w14:paraId="5905593C"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3D3D2B5D" w14:textId="77777777" w:rsidR="00566127" w:rsidRDefault="0030522E">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6EB55D15"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435F119D" w14:textId="77777777">
        <w:trPr>
          <w:trHeight w:val="90"/>
          <w:jc w:val="center"/>
        </w:trPr>
        <w:tc>
          <w:tcPr>
            <w:tcW w:w="2734" w:type="dxa"/>
            <w:tcMar>
              <w:top w:w="0" w:type="dxa"/>
              <w:left w:w="108" w:type="dxa"/>
              <w:bottom w:w="0" w:type="dxa"/>
              <w:right w:w="108" w:type="dxa"/>
            </w:tcMar>
          </w:tcPr>
          <w:p w14:paraId="09861F57"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796D077F"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66C58A7F" w14:textId="77777777" w:rsidR="00566127" w:rsidRDefault="0030522E">
            <w:pPr>
              <w:pStyle w:val="TAL"/>
              <w:spacing w:line="90" w:lineRule="atLeast"/>
              <w:rPr>
                <w:lang w:val="en-US" w:eastAsia="zh-CN"/>
              </w:rPr>
            </w:pPr>
            <w:r>
              <w:t>Indicates the priority of the policy.</w:t>
            </w:r>
          </w:p>
        </w:tc>
      </w:tr>
      <w:tr w:rsidR="00566127" w14:paraId="7E1940F4" w14:textId="77777777">
        <w:trPr>
          <w:trHeight w:val="90"/>
          <w:jc w:val="center"/>
        </w:trPr>
        <w:tc>
          <w:tcPr>
            <w:tcW w:w="2734" w:type="dxa"/>
            <w:tcMar>
              <w:top w:w="0" w:type="dxa"/>
              <w:left w:w="108" w:type="dxa"/>
              <w:bottom w:w="0" w:type="dxa"/>
              <w:right w:w="108" w:type="dxa"/>
            </w:tcMar>
          </w:tcPr>
          <w:p w14:paraId="313387F5"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20F38644"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3972A463" w14:textId="77777777" w:rsidR="00566127" w:rsidRDefault="0030522E">
            <w:pPr>
              <w:pStyle w:val="TAL"/>
              <w:spacing w:line="90" w:lineRule="atLeast"/>
              <w:rPr>
                <w:lang w:val="en-US" w:eastAsia="zh-CN"/>
              </w:rPr>
            </w:pPr>
            <w:r>
              <w:t>Indicates the scheduling of policy in terms of time.</w:t>
            </w:r>
          </w:p>
        </w:tc>
      </w:tr>
      <w:tr w:rsidR="00566127" w14:paraId="721C93DA" w14:textId="77777777">
        <w:trPr>
          <w:trHeight w:val="90"/>
          <w:jc w:val="center"/>
        </w:trPr>
        <w:tc>
          <w:tcPr>
            <w:tcW w:w="2734" w:type="dxa"/>
            <w:tcMar>
              <w:top w:w="0" w:type="dxa"/>
              <w:left w:w="108" w:type="dxa"/>
              <w:bottom w:w="0" w:type="dxa"/>
              <w:right w:w="108" w:type="dxa"/>
            </w:tcMar>
          </w:tcPr>
          <w:p w14:paraId="29DDCC6D"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3CF827C5"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171A96EC" w14:textId="77777777" w:rsidR="00566127" w:rsidRDefault="0030522E">
            <w:pPr>
              <w:pStyle w:val="TAL"/>
              <w:spacing w:line="90" w:lineRule="atLeast"/>
              <w:rPr>
                <w:lang w:val="en-US" w:eastAsia="zh-CN"/>
              </w:rPr>
            </w:pPr>
            <w:r>
              <w:t>Indicates the scheduled start time.</w:t>
            </w:r>
          </w:p>
        </w:tc>
      </w:tr>
      <w:tr w:rsidR="00566127" w14:paraId="73F81CA9" w14:textId="77777777">
        <w:trPr>
          <w:trHeight w:val="90"/>
          <w:jc w:val="center"/>
        </w:trPr>
        <w:tc>
          <w:tcPr>
            <w:tcW w:w="2734" w:type="dxa"/>
            <w:tcMar>
              <w:top w:w="0" w:type="dxa"/>
              <w:left w:w="108" w:type="dxa"/>
              <w:bottom w:w="0" w:type="dxa"/>
              <w:right w:w="108" w:type="dxa"/>
            </w:tcMar>
          </w:tcPr>
          <w:p w14:paraId="4D611445"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2053817F"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3E9BA43A" w14:textId="77777777" w:rsidR="00566127" w:rsidRDefault="0030522E">
            <w:pPr>
              <w:pStyle w:val="TAL"/>
              <w:spacing w:line="90" w:lineRule="atLeast"/>
              <w:rPr>
                <w:lang w:val="en-US" w:eastAsia="zh-CN"/>
              </w:rPr>
            </w:pPr>
            <w:r>
              <w:t>Indicates the scheduled end time.</w:t>
            </w:r>
          </w:p>
        </w:tc>
      </w:tr>
      <w:tr w:rsidR="00566127" w14:paraId="051C0CDB" w14:textId="77777777">
        <w:trPr>
          <w:trHeight w:val="90"/>
          <w:jc w:val="center"/>
        </w:trPr>
        <w:tc>
          <w:tcPr>
            <w:tcW w:w="2734" w:type="dxa"/>
            <w:tcMar>
              <w:top w:w="0" w:type="dxa"/>
              <w:left w:w="108" w:type="dxa"/>
              <w:bottom w:w="0" w:type="dxa"/>
              <w:right w:w="108" w:type="dxa"/>
            </w:tcMar>
          </w:tcPr>
          <w:p w14:paraId="10706633"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430D6E18"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75457811" w14:textId="77777777" w:rsidR="00566127" w:rsidRDefault="0030522E">
            <w:pPr>
              <w:pStyle w:val="TAL"/>
              <w:spacing w:line="90" w:lineRule="atLeast"/>
              <w:rPr>
                <w:lang w:val="en-US" w:eastAsia="zh-CN"/>
              </w:rPr>
            </w:pPr>
            <w:r>
              <w:t>Indicates the pre-empt capability of the policy.</w:t>
            </w:r>
          </w:p>
        </w:tc>
      </w:tr>
    </w:tbl>
    <w:p w14:paraId="2025D798" w14:textId="77777777" w:rsidR="00265A22" w:rsidRDefault="00265A22" w:rsidP="00265A22"/>
    <w:p w14:paraId="66CCB83C" w14:textId="77777777" w:rsidR="00566127" w:rsidRDefault="0030522E">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0C78F821" w14:textId="77777777">
        <w:trPr>
          <w:trHeight w:val="90"/>
          <w:jc w:val="center"/>
        </w:trPr>
        <w:tc>
          <w:tcPr>
            <w:tcW w:w="2730" w:type="dxa"/>
            <w:tcMar>
              <w:top w:w="0" w:type="dxa"/>
              <w:left w:w="108" w:type="dxa"/>
              <w:bottom w:w="0" w:type="dxa"/>
              <w:right w:w="108" w:type="dxa"/>
            </w:tcMar>
          </w:tcPr>
          <w:p w14:paraId="56C4C3B7"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55952F3A" w14:textId="77777777" w:rsidR="00566127" w:rsidRDefault="0030522E">
            <w:pPr>
              <w:pStyle w:val="TAC"/>
              <w:spacing w:line="90" w:lineRule="atLeast"/>
              <w:rPr>
                <w:b/>
                <w:lang w:eastAsia="zh-CN"/>
              </w:rPr>
            </w:pPr>
            <w:r>
              <w:rPr>
                <w:b/>
              </w:rPr>
              <w:t>Status</w:t>
            </w:r>
          </w:p>
        </w:tc>
        <w:tc>
          <w:tcPr>
            <w:tcW w:w="4290" w:type="dxa"/>
            <w:tcMar>
              <w:top w:w="0" w:type="dxa"/>
              <w:left w:w="108" w:type="dxa"/>
              <w:bottom w:w="0" w:type="dxa"/>
              <w:right w:w="108" w:type="dxa"/>
            </w:tcMar>
          </w:tcPr>
          <w:p w14:paraId="5741A58D" w14:textId="77777777" w:rsidR="00566127" w:rsidRDefault="0030522E">
            <w:pPr>
              <w:pStyle w:val="TAL"/>
              <w:spacing w:line="90" w:lineRule="atLeast"/>
              <w:jc w:val="center"/>
              <w:rPr>
                <w:b/>
                <w:lang w:eastAsia="zh-CN"/>
              </w:rPr>
            </w:pPr>
            <w:r>
              <w:rPr>
                <w:b/>
              </w:rPr>
              <w:t>Description</w:t>
            </w:r>
          </w:p>
        </w:tc>
      </w:tr>
      <w:tr w:rsidR="00566127" w14:paraId="2B2EEA2C" w14:textId="77777777">
        <w:trPr>
          <w:trHeight w:val="90"/>
          <w:jc w:val="center"/>
        </w:trPr>
        <w:tc>
          <w:tcPr>
            <w:tcW w:w="2730" w:type="dxa"/>
            <w:tcMar>
              <w:top w:w="0" w:type="dxa"/>
              <w:left w:w="108" w:type="dxa"/>
              <w:bottom w:w="0" w:type="dxa"/>
              <w:right w:w="108" w:type="dxa"/>
            </w:tcMar>
          </w:tcPr>
          <w:p w14:paraId="17D3BEAA"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31464DD6" w14:textId="77777777" w:rsidR="00566127" w:rsidRDefault="0030522E">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7124C88E" w14:textId="77777777" w:rsidR="00566127" w:rsidRDefault="0030522E">
            <w:pPr>
              <w:pStyle w:val="TAL"/>
              <w:spacing w:line="90" w:lineRule="atLeast"/>
              <w:rPr>
                <w:lang w:eastAsia="zh-CN"/>
              </w:rPr>
            </w:pPr>
            <w:r>
              <w:rPr>
                <w:lang w:eastAsia="zh-CN"/>
              </w:rPr>
              <w:t>Time period and average QoS per UE</w:t>
            </w:r>
          </w:p>
        </w:tc>
      </w:tr>
      <w:tr w:rsidR="00566127" w14:paraId="21414004" w14:textId="77777777">
        <w:trPr>
          <w:trHeight w:val="90"/>
          <w:jc w:val="center"/>
        </w:trPr>
        <w:tc>
          <w:tcPr>
            <w:tcW w:w="2730" w:type="dxa"/>
            <w:tcMar>
              <w:top w:w="0" w:type="dxa"/>
              <w:left w:w="108" w:type="dxa"/>
              <w:bottom w:w="0" w:type="dxa"/>
              <w:right w:w="108" w:type="dxa"/>
            </w:tcMar>
          </w:tcPr>
          <w:p w14:paraId="41DA53C1"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6FCBEEAC" w14:textId="77777777" w:rsidR="00566127" w:rsidRDefault="0030522E">
            <w:pPr>
              <w:pStyle w:val="TAC"/>
              <w:spacing w:line="90" w:lineRule="atLeast"/>
              <w:rPr>
                <w:lang w:eastAsia="zh-CN"/>
              </w:rPr>
            </w:pPr>
            <w:r>
              <w:t>M</w:t>
            </w:r>
          </w:p>
        </w:tc>
        <w:tc>
          <w:tcPr>
            <w:tcW w:w="4290" w:type="dxa"/>
            <w:tcMar>
              <w:top w:w="0" w:type="dxa"/>
              <w:left w:w="108" w:type="dxa"/>
              <w:bottom w:w="0" w:type="dxa"/>
              <w:right w:w="108" w:type="dxa"/>
            </w:tcMar>
          </w:tcPr>
          <w:p w14:paraId="7D903B56"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6AD1D745" w14:textId="77777777">
        <w:trPr>
          <w:trHeight w:val="90"/>
          <w:jc w:val="center"/>
        </w:trPr>
        <w:tc>
          <w:tcPr>
            <w:tcW w:w="2730" w:type="dxa"/>
            <w:tcMar>
              <w:top w:w="0" w:type="dxa"/>
              <w:left w:w="108" w:type="dxa"/>
              <w:bottom w:w="0" w:type="dxa"/>
              <w:right w:w="108" w:type="dxa"/>
            </w:tcMar>
          </w:tcPr>
          <w:p w14:paraId="5F4190F9"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71639126"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13C43FD7" w14:textId="77777777" w:rsidR="00566127" w:rsidRDefault="0030522E">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566127" w14:paraId="324A53EE" w14:textId="77777777">
        <w:trPr>
          <w:trHeight w:val="90"/>
          <w:jc w:val="center"/>
        </w:trPr>
        <w:tc>
          <w:tcPr>
            <w:tcW w:w="2730" w:type="dxa"/>
            <w:tcMar>
              <w:top w:w="0" w:type="dxa"/>
              <w:left w:w="108" w:type="dxa"/>
              <w:bottom w:w="0" w:type="dxa"/>
              <w:right w:w="108" w:type="dxa"/>
            </w:tcMar>
          </w:tcPr>
          <w:p w14:paraId="0F3C6CCD"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1C26BC55"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1513C3C7" w14:textId="77777777" w:rsidR="00566127" w:rsidRDefault="0030522E">
            <w:pPr>
              <w:pStyle w:val="TAL"/>
              <w:spacing w:line="90" w:lineRule="atLeast"/>
              <w:rPr>
                <w:lang w:eastAsia="zh-CN"/>
              </w:rPr>
            </w:pPr>
            <w:r>
              <w:rPr>
                <w:lang w:eastAsia="zh-CN"/>
              </w:rPr>
              <w:t xml:space="preserve">Modification of slice capacity </w:t>
            </w:r>
            <w:r>
              <w:rPr>
                <w:lang w:val="en-US" w:eastAsia="zh-CN"/>
              </w:rPr>
              <w:t>to the requested needs</w:t>
            </w:r>
          </w:p>
        </w:tc>
      </w:tr>
      <w:tr w:rsidR="00566127" w14:paraId="7F5A0922" w14:textId="77777777">
        <w:trPr>
          <w:trHeight w:val="90"/>
          <w:jc w:val="center"/>
        </w:trPr>
        <w:tc>
          <w:tcPr>
            <w:tcW w:w="2730" w:type="dxa"/>
            <w:tcMar>
              <w:top w:w="0" w:type="dxa"/>
              <w:left w:w="108" w:type="dxa"/>
              <w:bottom w:w="0" w:type="dxa"/>
              <w:right w:w="108" w:type="dxa"/>
            </w:tcMar>
          </w:tcPr>
          <w:p w14:paraId="6882927F"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743B0573" w14:textId="77777777" w:rsidR="00566127" w:rsidRDefault="0030522E">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174CFB86"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178EEAB2" w14:textId="77777777">
        <w:trPr>
          <w:trHeight w:val="90"/>
          <w:jc w:val="center"/>
        </w:trPr>
        <w:tc>
          <w:tcPr>
            <w:tcW w:w="2730" w:type="dxa"/>
            <w:tcMar>
              <w:top w:w="0" w:type="dxa"/>
              <w:left w:w="108" w:type="dxa"/>
              <w:bottom w:w="0" w:type="dxa"/>
              <w:right w:w="108" w:type="dxa"/>
            </w:tcMar>
          </w:tcPr>
          <w:p w14:paraId="3C1D6C2A"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4FCB6930"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498F3FC9" w14:textId="77777777" w:rsidR="00566127" w:rsidRDefault="0030522E">
            <w:pPr>
              <w:pStyle w:val="TAL"/>
              <w:spacing w:line="90" w:lineRule="atLeast"/>
              <w:rPr>
                <w:lang w:val="en-US" w:eastAsia="zh-CN"/>
              </w:rPr>
            </w:pPr>
            <w:r>
              <w:t>Indicates the priority of the policy.</w:t>
            </w:r>
          </w:p>
        </w:tc>
      </w:tr>
      <w:tr w:rsidR="00566127" w14:paraId="0051E486" w14:textId="77777777">
        <w:trPr>
          <w:trHeight w:val="90"/>
          <w:jc w:val="center"/>
        </w:trPr>
        <w:tc>
          <w:tcPr>
            <w:tcW w:w="2730" w:type="dxa"/>
            <w:tcMar>
              <w:top w:w="0" w:type="dxa"/>
              <w:left w:w="108" w:type="dxa"/>
              <w:bottom w:w="0" w:type="dxa"/>
              <w:right w:w="108" w:type="dxa"/>
            </w:tcMar>
          </w:tcPr>
          <w:p w14:paraId="60CE7EFC"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6CEA7EF5"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7B156F0B" w14:textId="77777777" w:rsidR="00566127" w:rsidRDefault="0030522E">
            <w:pPr>
              <w:pStyle w:val="TAL"/>
              <w:spacing w:line="90" w:lineRule="atLeast"/>
              <w:rPr>
                <w:lang w:val="en-US" w:eastAsia="zh-CN"/>
              </w:rPr>
            </w:pPr>
            <w:r>
              <w:t>Indicates the scheduling of policy in terms of time.</w:t>
            </w:r>
          </w:p>
        </w:tc>
      </w:tr>
      <w:tr w:rsidR="00566127" w14:paraId="46704BDD" w14:textId="77777777">
        <w:trPr>
          <w:trHeight w:val="90"/>
          <w:jc w:val="center"/>
        </w:trPr>
        <w:tc>
          <w:tcPr>
            <w:tcW w:w="2730" w:type="dxa"/>
            <w:tcMar>
              <w:top w:w="0" w:type="dxa"/>
              <w:left w:w="108" w:type="dxa"/>
              <w:bottom w:w="0" w:type="dxa"/>
              <w:right w:w="108" w:type="dxa"/>
            </w:tcMar>
          </w:tcPr>
          <w:p w14:paraId="60B88EF7"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235192F8"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0B7FF1EA" w14:textId="77777777" w:rsidR="00566127" w:rsidRDefault="0030522E">
            <w:pPr>
              <w:pStyle w:val="TAL"/>
              <w:spacing w:line="90" w:lineRule="atLeast"/>
              <w:rPr>
                <w:lang w:val="en-US" w:eastAsia="zh-CN"/>
              </w:rPr>
            </w:pPr>
            <w:r>
              <w:t>Indicates the scheduled start time.</w:t>
            </w:r>
          </w:p>
        </w:tc>
      </w:tr>
      <w:tr w:rsidR="00566127" w14:paraId="6F30A054" w14:textId="77777777">
        <w:trPr>
          <w:trHeight w:val="90"/>
          <w:jc w:val="center"/>
        </w:trPr>
        <w:tc>
          <w:tcPr>
            <w:tcW w:w="2730" w:type="dxa"/>
            <w:tcMar>
              <w:top w:w="0" w:type="dxa"/>
              <w:left w:w="108" w:type="dxa"/>
              <w:bottom w:w="0" w:type="dxa"/>
              <w:right w:w="108" w:type="dxa"/>
            </w:tcMar>
          </w:tcPr>
          <w:p w14:paraId="5D1B3D6B"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79100D6E"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77E033D0" w14:textId="77777777" w:rsidR="00566127" w:rsidRDefault="0030522E">
            <w:pPr>
              <w:pStyle w:val="TAL"/>
              <w:spacing w:line="90" w:lineRule="atLeast"/>
              <w:rPr>
                <w:lang w:val="en-US" w:eastAsia="zh-CN"/>
              </w:rPr>
            </w:pPr>
            <w:r>
              <w:t>Indicates the scheduled end time.</w:t>
            </w:r>
          </w:p>
        </w:tc>
      </w:tr>
      <w:tr w:rsidR="00566127" w14:paraId="2C86E209" w14:textId="77777777">
        <w:trPr>
          <w:trHeight w:val="90"/>
          <w:jc w:val="center"/>
        </w:trPr>
        <w:tc>
          <w:tcPr>
            <w:tcW w:w="2730" w:type="dxa"/>
            <w:tcMar>
              <w:top w:w="0" w:type="dxa"/>
              <w:left w:w="108" w:type="dxa"/>
              <w:bottom w:w="0" w:type="dxa"/>
              <w:right w:w="108" w:type="dxa"/>
            </w:tcMar>
          </w:tcPr>
          <w:p w14:paraId="3783BAC4"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53A0BB9B"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584A114F" w14:textId="77777777" w:rsidR="00566127" w:rsidRDefault="0030522E">
            <w:pPr>
              <w:pStyle w:val="TAL"/>
              <w:spacing w:line="90" w:lineRule="atLeast"/>
              <w:rPr>
                <w:lang w:val="en-US" w:eastAsia="zh-CN"/>
              </w:rPr>
            </w:pPr>
            <w:r>
              <w:t>Indicates the pre-empt capability of the policy.</w:t>
            </w:r>
          </w:p>
        </w:tc>
      </w:tr>
    </w:tbl>
    <w:p w14:paraId="4D9A410B" w14:textId="77777777" w:rsidR="00265A22" w:rsidRDefault="00265A22" w:rsidP="00265A22"/>
    <w:p w14:paraId="31BE31AB" w14:textId="77777777" w:rsidR="00566127" w:rsidRDefault="0030522E">
      <w:pPr>
        <w:pStyle w:val="TH"/>
      </w:pPr>
      <w:r>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028DD3F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42B76" w14:textId="77777777" w:rsidR="00566127" w:rsidRDefault="0030522E">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2C81" w14:textId="77777777" w:rsidR="00566127" w:rsidRDefault="0030522E">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C1426" w14:textId="77777777" w:rsidR="00566127" w:rsidRDefault="0030522E">
            <w:pPr>
              <w:pStyle w:val="TAL"/>
              <w:spacing w:line="240" w:lineRule="atLeast"/>
              <w:jc w:val="center"/>
              <w:rPr>
                <w:b/>
              </w:rPr>
            </w:pPr>
            <w:r>
              <w:rPr>
                <w:b/>
              </w:rPr>
              <w:t>Description</w:t>
            </w:r>
          </w:p>
        </w:tc>
      </w:tr>
      <w:tr w:rsidR="00566127" w14:paraId="07A97B1B"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A771D" w14:textId="77777777" w:rsidR="00566127" w:rsidRDefault="0030522E">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86416"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47496" w14:textId="77777777" w:rsidR="00566127" w:rsidRDefault="0030522E">
            <w:pPr>
              <w:pStyle w:val="TAL"/>
              <w:spacing w:line="240" w:lineRule="atLeast"/>
            </w:pPr>
            <w:r>
              <w:t>Minimum QoS per UE</w:t>
            </w:r>
          </w:p>
        </w:tc>
      </w:tr>
      <w:tr w:rsidR="00566127" w14:paraId="3378DFBF"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481C5" w14:textId="77777777" w:rsidR="00566127" w:rsidRDefault="0030522E">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31691"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594C4" w14:textId="77777777" w:rsidR="00566127" w:rsidRDefault="0030522E">
            <w:pPr>
              <w:pStyle w:val="TAL"/>
              <w:spacing w:line="240" w:lineRule="atLeast"/>
            </w:pPr>
            <w:r>
              <w:rPr>
                <w:kern w:val="2"/>
              </w:rPr>
              <w:t>The geographical or service area for which the policy profile applies.</w:t>
            </w:r>
          </w:p>
        </w:tc>
      </w:tr>
      <w:tr w:rsidR="00566127" w14:paraId="6321606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733C" w14:textId="77777777" w:rsidR="00566127" w:rsidRDefault="0030522E">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D9E43"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D4588" w14:textId="77777777" w:rsidR="00566127" w:rsidRDefault="0030522E">
            <w:pPr>
              <w:pStyle w:val="TAL"/>
              <w:spacing w:line="240" w:lineRule="atLeast"/>
            </w:pPr>
            <w:r>
              <w:t>Time/day where minimum QoS per UE is expected, minimum QoS per UE requested</w:t>
            </w:r>
          </w:p>
        </w:tc>
      </w:tr>
      <w:tr w:rsidR="00566127" w14:paraId="7A93356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1BC6" w14:textId="77777777" w:rsidR="00566127" w:rsidRDefault="0030522E">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31ED"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23761" w14:textId="77777777" w:rsidR="00566127" w:rsidRDefault="0030522E">
            <w:pPr>
              <w:pStyle w:val="TAL"/>
              <w:spacing w:line="240" w:lineRule="atLeast"/>
            </w:pPr>
            <w:r>
              <w:t>Modification of slice capacity to have the needed QoS per UE</w:t>
            </w:r>
          </w:p>
        </w:tc>
      </w:tr>
      <w:tr w:rsidR="00566127" w14:paraId="091EA16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41D28" w14:textId="77777777" w:rsidR="00566127" w:rsidRDefault="0030522E">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9406" w14:textId="77777777" w:rsidR="00566127" w:rsidRDefault="0030522E">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E73D5" w14:textId="77777777" w:rsidR="00566127" w:rsidRDefault="0030522E">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137D65D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38D6A" w14:textId="77777777" w:rsidR="00566127" w:rsidRDefault="0030522E">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50BE7"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66214" w14:textId="77777777" w:rsidR="00566127" w:rsidRDefault="0030522E">
            <w:pPr>
              <w:pStyle w:val="TAL"/>
              <w:spacing w:line="240" w:lineRule="atLeast"/>
            </w:pPr>
            <w:r>
              <w:t>Indicates the priority of the policy.</w:t>
            </w:r>
          </w:p>
        </w:tc>
      </w:tr>
      <w:tr w:rsidR="00566127" w14:paraId="66BA3C8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8DB5F" w14:textId="77777777" w:rsidR="00566127" w:rsidRDefault="0030522E">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4A56C"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B1F3E" w14:textId="77777777" w:rsidR="00566127" w:rsidRDefault="0030522E">
            <w:pPr>
              <w:pStyle w:val="TAL"/>
              <w:spacing w:line="240" w:lineRule="atLeast"/>
            </w:pPr>
            <w:r>
              <w:t>Indicates the scheduling of policy in terms of time.</w:t>
            </w:r>
          </w:p>
        </w:tc>
      </w:tr>
      <w:tr w:rsidR="00566127" w14:paraId="00D7E59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FF66F" w14:textId="77777777" w:rsidR="00566127" w:rsidRDefault="0030522E">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DC470"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5B470" w14:textId="77777777" w:rsidR="00566127" w:rsidRDefault="0030522E">
            <w:pPr>
              <w:pStyle w:val="TAL"/>
              <w:spacing w:line="240" w:lineRule="atLeast"/>
            </w:pPr>
            <w:r>
              <w:t>Indicates the scheduled start time.</w:t>
            </w:r>
          </w:p>
        </w:tc>
      </w:tr>
      <w:tr w:rsidR="00566127" w14:paraId="14FD559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739E" w14:textId="77777777" w:rsidR="00566127" w:rsidRDefault="0030522E">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657FA"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A06A3" w14:textId="77777777" w:rsidR="00566127" w:rsidRDefault="0030522E">
            <w:pPr>
              <w:pStyle w:val="TAL"/>
              <w:spacing w:line="240" w:lineRule="atLeast"/>
            </w:pPr>
            <w:r>
              <w:t>Indicates the scheduled end time.</w:t>
            </w:r>
          </w:p>
        </w:tc>
      </w:tr>
      <w:tr w:rsidR="00566127" w14:paraId="56382A2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92213" w14:textId="77777777" w:rsidR="00566127" w:rsidRDefault="0030522E">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D10CA"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9DFB5" w14:textId="77777777" w:rsidR="00566127" w:rsidRDefault="0030522E">
            <w:pPr>
              <w:pStyle w:val="TAL"/>
              <w:spacing w:line="240" w:lineRule="atLeast"/>
            </w:pPr>
            <w:r>
              <w:t>Indicates the pre-empt capability of the policy.</w:t>
            </w:r>
          </w:p>
        </w:tc>
      </w:tr>
    </w:tbl>
    <w:p w14:paraId="43B5D656" w14:textId="77777777" w:rsidR="00411221" w:rsidRDefault="00411221" w:rsidP="00411221">
      <w:pPr>
        <w:rPr>
          <w:lang w:eastAsia="zh-CN"/>
        </w:rPr>
      </w:pPr>
    </w:p>
    <w:p w14:paraId="31EC759D" w14:textId="77777777" w:rsidR="00566127" w:rsidRDefault="0030522E">
      <w:pPr>
        <w:pStyle w:val="Heading4"/>
      </w:pPr>
      <w:bookmarkStart w:id="277" w:name="_Toc129874971"/>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277"/>
      <w:r>
        <w:t xml:space="preserve"> </w:t>
      </w:r>
    </w:p>
    <w:p w14:paraId="5768CFBE"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6AF67F57"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566127" w14:paraId="3330BBEA" w14:textId="77777777" w:rsidTr="002A120A">
        <w:trPr>
          <w:jc w:val="center"/>
        </w:trPr>
        <w:tc>
          <w:tcPr>
            <w:tcW w:w="1814" w:type="dxa"/>
            <w:tcBorders>
              <w:top w:val="single" w:sz="4" w:space="0" w:color="000000"/>
              <w:left w:val="single" w:sz="4" w:space="0" w:color="000000"/>
              <w:bottom w:val="single" w:sz="4" w:space="0" w:color="000000"/>
            </w:tcBorders>
          </w:tcPr>
          <w:p w14:paraId="0D802C36" w14:textId="77777777" w:rsidR="00566127" w:rsidRDefault="0030522E">
            <w:pPr>
              <w:pStyle w:val="TAH"/>
            </w:pPr>
            <w:r>
              <w:t>Information element</w:t>
            </w:r>
          </w:p>
        </w:tc>
        <w:tc>
          <w:tcPr>
            <w:tcW w:w="1936" w:type="dxa"/>
            <w:tcBorders>
              <w:top w:val="single" w:sz="4" w:space="0" w:color="000000"/>
              <w:left w:val="single" w:sz="4" w:space="0" w:color="000000"/>
              <w:bottom w:val="single" w:sz="4" w:space="0" w:color="000000"/>
            </w:tcBorders>
          </w:tcPr>
          <w:p w14:paraId="092CD3F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CD1F26" w14:textId="77777777" w:rsidR="00566127" w:rsidRDefault="0030522E">
            <w:pPr>
              <w:pStyle w:val="TAH"/>
            </w:pPr>
            <w:r>
              <w:t>Description</w:t>
            </w:r>
          </w:p>
        </w:tc>
      </w:tr>
      <w:tr w:rsidR="00566127" w14:paraId="2CDB830A" w14:textId="77777777" w:rsidTr="002A120A">
        <w:trPr>
          <w:jc w:val="center"/>
        </w:trPr>
        <w:tc>
          <w:tcPr>
            <w:tcW w:w="1814" w:type="dxa"/>
            <w:tcBorders>
              <w:top w:val="single" w:sz="4" w:space="0" w:color="000000"/>
              <w:left w:val="single" w:sz="4" w:space="0" w:color="000000"/>
              <w:bottom w:val="single" w:sz="4" w:space="0" w:color="000000"/>
            </w:tcBorders>
          </w:tcPr>
          <w:p w14:paraId="6FA5C1F1" w14:textId="77777777" w:rsidR="00566127" w:rsidRDefault="0030522E">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450E34C2"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0ADA35" w14:textId="77777777" w:rsidR="00566127" w:rsidRDefault="0030522E">
            <w:pPr>
              <w:pStyle w:val="TAL"/>
              <w:rPr>
                <w:lang w:val="en-US" w:eastAsia="ko-KR"/>
              </w:rPr>
            </w:pPr>
            <w:r>
              <w:rPr>
                <w:lang w:val="en-US" w:eastAsia="ko-KR"/>
              </w:rPr>
              <w:t>Indicates the success or failure of the AF policy provisioning request.</w:t>
            </w:r>
          </w:p>
          <w:p w14:paraId="3461F407" w14:textId="77777777" w:rsidR="00566127" w:rsidRDefault="00566127">
            <w:pPr>
              <w:pStyle w:val="TAL"/>
              <w:rPr>
                <w:lang w:val="en-US"/>
              </w:rPr>
            </w:pPr>
          </w:p>
        </w:tc>
      </w:tr>
      <w:tr w:rsidR="00566127" w14:paraId="45F7D6CA" w14:textId="77777777" w:rsidTr="002A120A">
        <w:trPr>
          <w:trHeight w:val="1191"/>
          <w:jc w:val="center"/>
        </w:trPr>
        <w:tc>
          <w:tcPr>
            <w:tcW w:w="1814" w:type="dxa"/>
            <w:tcBorders>
              <w:top w:val="single" w:sz="4" w:space="0" w:color="000000"/>
              <w:left w:val="single" w:sz="4" w:space="0" w:color="000000"/>
              <w:bottom w:val="single" w:sz="4" w:space="0" w:color="000000"/>
            </w:tcBorders>
          </w:tcPr>
          <w:p w14:paraId="7C3EEFF2" w14:textId="77777777" w:rsidR="00566127" w:rsidRDefault="0030522E">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15880489"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1E22CBB8" w14:textId="77777777" w:rsidR="00566127" w:rsidRDefault="0030522E" w:rsidP="002A120A">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37EE246A"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566127" w14:paraId="28A76D19" w14:textId="77777777" w:rsidTr="002A120A">
        <w:trPr>
          <w:jc w:val="center"/>
        </w:trPr>
        <w:tc>
          <w:tcPr>
            <w:tcW w:w="1814" w:type="dxa"/>
            <w:tcBorders>
              <w:top w:val="single" w:sz="4" w:space="0" w:color="000000"/>
              <w:left w:val="single" w:sz="4" w:space="0" w:color="000000"/>
              <w:bottom w:val="single" w:sz="4" w:space="0" w:color="000000"/>
            </w:tcBorders>
          </w:tcPr>
          <w:p w14:paraId="4FF7ECE2" w14:textId="77777777" w:rsidR="00566127" w:rsidRDefault="0030522E">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75476A59"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4FC7C6C7" w14:textId="77777777" w:rsidR="00566127" w:rsidRDefault="0030522E">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3E21903E" w14:textId="77777777" w:rsidR="00566127" w:rsidRDefault="0030522E">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566127" w14:paraId="7917C5BF" w14:textId="77777777" w:rsidTr="002A120A">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3A111201"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3BEC7380" w14:textId="77777777" w:rsidR="00566127" w:rsidRPr="00265A22" w:rsidRDefault="0030522E">
            <w:pPr>
              <w:pStyle w:val="TAL"/>
              <w:rPr>
                <w:lang w:val="en-US"/>
              </w:rPr>
            </w:pPr>
            <w:r>
              <w:rPr>
                <w:lang w:val="en-US"/>
              </w:rPr>
              <w:t>NOTE 2:</w:t>
            </w:r>
            <w:r>
              <w:rPr>
                <w:lang w:val="en-US"/>
              </w:rPr>
              <w:tab/>
              <w:t>Shall be present if the result is failure and shall not be present otherwise.</w:t>
            </w:r>
          </w:p>
        </w:tc>
      </w:tr>
    </w:tbl>
    <w:p w14:paraId="200A1ED5" w14:textId="77777777" w:rsidR="00175F82" w:rsidRDefault="00175F82" w:rsidP="00175F82"/>
    <w:p w14:paraId="3F4DA154" w14:textId="77777777" w:rsidR="00566127" w:rsidRDefault="0030522E">
      <w:pPr>
        <w:pStyle w:val="Heading4"/>
        <w:rPr>
          <w:bCs/>
        </w:rPr>
      </w:pPr>
      <w:bookmarkStart w:id="278" w:name="_Toc129874972"/>
      <w:r>
        <w:rPr>
          <w:rFonts w:cs="Arial"/>
          <w:bCs/>
        </w:rPr>
        <w:t>9.</w:t>
      </w:r>
      <w:r>
        <w:rPr>
          <w:rFonts w:eastAsia="DengXian" w:cs="Arial"/>
          <w:bCs/>
        </w:rPr>
        <w:t>5</w:t>
      </w:r>
      <w:r>
        <w:rPr>
          <w:bCs/>
        </w:rPr>
        <w:t>.3.</w:t>
      </w:r>
      <w:r>
        <w:rPr>
          <w:rFonts w:eastAsiaTheme="minorEastAsia"/>
          <w:bCs/>
          <w:lang w:eastAsia="zh-CN"/>
        </w:rPr>
        <w:t>4</w:t>
      </w:r>
      <w:r>
        <w:rPr>
          <w:bCs/>
        </w:rPr>
        <w:tab/>
      </w:r>
      <w:r>
        <w:rPr>
          <w:rFonts w:cs="Arial"/>
          <w:bCs/>
        </w:rPr>
        <w:t xml:space="preserve">AF policy </w:t>
      </w:r>
      <w:r>
        <w:rPr>
          <w:bCs/>
        </w:rPr>
        <w:t>update request</w:t>
      </w:r>
      <w:bookmarkEnd w:id="278"/>
    </w:p>
    <w:p w14:paraId="2032E617" w14:textId="77777777" w:rsidR="00566127" w:rsidRDefault="0030522E">
      <w:r>
        <w:t>Table 9.</w:t>
      </w:r>
      <w:r>
        <w:rPr>
          <w:rFonts w:eastAsia="DengXian" w:hint="eastAsia"/>
        </w:rPr>
        <w:t>5</w:t>
      </w:r>
      <w:r>
        <w:t>.3.</w:t>
      </w:r>
      <w:r>
        <w:rPr>
          <w:rFonts w:eastAsiaTheme="minorEastAsia" w:hint="eastAsia"/>
          <w:lang w:eastAsia="zh-CN"/>
        </w:rPr>
        <w:t>4</w:t>
      </w:r>
      <w:r>
        <w:t>-1 describes the information elements for the AF policy update request from the VAL server to the NSCE server.</w:t>
      </w:r>
    </w:p>
    <w:p w14:paraId="5BB1BA46"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AF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12EB2C54" w14:textId="77777777">
        <w:trPr>
          <w:jc w:val="center"/>
        </w:trPr>
        <w:tc>
          <w:tcPr>
            <w:tcW w:w="2880" w:type="dxa"/>
            <w:tcBorders>
              <w:top w:val="single" w:sz="4" w:space="0" w:color="000000"/>
              <w:left w:val="single" w:sz="4" w:space="0" w:color="000000"/>
              <w:bottom w:val="single" w:sz="4" w:space="0" w:color="000000"/>
              <w:right w:val="nil"/>
            </w:tcBorders>
          </w:tcPr>
          <w:p w14:paraId="4C43F8E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6B192B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561833" w14:textId="77777777" w:rsidR="00566127" w:rsidRDefault="0030522E">
            <w:pPr>
              <w:pStyle w:val="TAH"/>
            </w:pPr>
            <w:r>
              <w:t>Description</w:t>
            </w:r>
          </w:p>
        </w:tc>
      </w:tr>
      <w:tr w:rsidR="00566127" w14:paraId="07CAC800" w14:textId="77777777">
        <w:trPr>
          <w:jc w:val="center"/>
        </w:trPr>
        <w:tc>
          <w:tcPr>
            <w:tcW w:w="2880" w:type="dxa"/>
            <w:tcBorders>
              <w:top w:val="single" w:sz="4" w:space="0" w:color="000000"/>
              <w:left w:val="single" w:sz="4" w:space="0" w:color="000000"/>
              <w:bottom w:val="single" w:sz="4" w:space="0" w:color="000000"/>
              <w:right w:val="nil"/>
            </w:tcBorders>
          </w:tcPr>
          <w:p w14:paraId="63105726"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4EC355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C6C043" w14:textId="77777777" w:rsidR="00566127" w:rsidRDefault="0030522E">
            <w:pPr>
              <w:pStyle w:val="TAL"/>
            </w:pPr>
            <w:r>
              <w:t xml:space="preserve">Unique identifier of the requestor (i.e. </w:t>
            </w:r>
            <w:r>
              <w:rPr>
                <w:rFonts w:cs="Arial"/>
              </w:rPr>
              <w:t>VAL server ID</w:t>
            </w:r>
            <w:r>
              <w:t>).</w:t>
            </w:r>
          </w:p>
        </w:tc>
      </w:tr>
      <w:tr w:rsidR="00566127" w14:paraId="55314CD6" w14:textId="77777777">
        <w:trPr>
          <w:jc w:val="center"/>
        </w:trPr>
        <w:tc>
          <w:tcPr>
            <w:tcW w:w="2880" w:type="dxa"/>
            <w:tcBorders>
              <w:top w:val="single" w:sz="4" w:space="0" w:color="000000"/>
              <w:left w:val="single" w:sz="4" w:space="0" w:color="000000"/>
              <w:bottom w:val="single" w:sz="4" w:space="0" w:color="000000"/>
              <w:right w:val="nil"/>
            </w:tcBorders>
          </w:tcPr>
          <w:p w14:paraId="09674CA5"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5AF4029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148B4F" w14:textId="77777777" w:rsidR="00566127" w:rsidRDefault="0030522E">
            <w:pPr>
              <w:pStyle w:val="TAL"/>
            </w:pPr>
            <w:r>
              <w:t>Indication of the slice which is requested.</w:t>
            </w:r>
          </w:p>
        </w:tc>
      </w:tr>
      <w:tr w:rsidR="00566127" w14:paraId="3D8595A4" w14:textId="77777777">
        <w:trPr>
          <w:jc w:val="center"/>
        </w:trPr>
        <w:tc>
          <w:tcPr>
            <w:tcW w:w="2880" w:type="dxa"/>
            <w:tcBorders>
              <w:top w:val="single" w:sz="4" w:space="0" w:color="000000"/>
              <w:left w:val="single" w:sz="4" w:space="0" w:color="000000"/>
              <w:bottom w:val="single" w:sz="4" w:space="0" w:color="000000"/>
              <w:right w:val="nil"/>
            </w:tcBorders>
          </w:tcPr>
          <w:p w14:paraId="5F5D803D"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210D7D7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937894" w14:textId="77777777" w:rsidR="00566127" w:rsidRDefault="0030522E">
            <w:pPr>
              <w:pStyle w:val="TAL"/>
            </w:pPr>
            <w:r>
              <w:t>Identifies the provided policy.</w:t>
            </w:r>
          </w:p>
        </w:tc>
      </w:tr>
      <w:tr w:rsidR="00566127" w14:paraId="74F31529" w14:textId="77777777">
        <w:trPr>
          <w:jc w:val="center"/>
        </w:trPr>
        <w:tc>
          <w:tcPr>
            <w:tcW w:w="2880" w:type="dxa"/>
            <w:tcBorders>
              <w:top w:val="single" w:sz="4" w:space="0" w:color="000000"/>
              <w:left w:val="single" w:sz="4" w:space="0" w:color="000000"/>
              <w:bottom w:val="single" w:sz="4" w:space="0" w:color="000000"/>
              <w:right w:val="nil"/>
            </w:tcBorders>
          </w:tcPr>
          <w:p w14:paraId="48CA802E" w14:textId="77777777" w:rsidR="00566127" w:rsidRDefault="0030522E">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1BA4491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95C6AA" w14:textId="77777777" w:rsidR="00566127" w:rsidRDefault="0030522E">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AF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566127" w14:paraId="65A4F3AF" w14:textId="77777777">
        <w:trPr>
          <w:jc w:val="center"/>
        </w:trPr>
        <w:tc>
          <w:tcPr>
            <w:tcW w:w="2880" w:type="dxa"/>
            <w:tcBorders>
              <w:top w:val="single" w:sz="4" w:space="0" w:color="000000"/>
              <w:left w:val="single" w:sz="4" w:space="0" w:color="000000"/>
              <w:bottom w:val="single" w:sz="4" w:space="0" w:color="000000"/>
              <w:right w:val="nil"/>
            </w:tcBorders>
          </w:tcPr>
          <w:p w14:paraId="2C7FC8F2" w14:textId="77777777" w:rsidR="00566127" w:rsidRDefault="0030522E">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3D4CB9EA"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3852338" w14:textId="77777777" w:rsidR="00566127" w:rsidRDefault="0030522E">
            <w:pPr>
              <w:pStyle w:val="TAL"/>
            </w:pPr>
            <w:r>
              <w:t>Indicates the priority of the policy.</w:t>
            </w:r>
          </w:p>
        </w:tc>
      </w:tr>
      <w:tr w:rsidR="00566127" w14:paraId="1B758FB1" w14:textId="77777777">
        <w:trPr>
          <w:jc w:val="center"/>
        </w:trPr>
        <w:tc>
          <w:tcPr>
            <w:tcW w:w="2880" w:type="dxa"/>
            <w:tcBorders>
              <w:top w:val="single" w:sz="4" w:space="0" w:color="000000"/>
              <w:left w:val="single" w:sz="4" w:space="0" w:color="000000"/>
              <w:bottom w:val="single" w:sz="4" w:space="0" w:color="000000"/>
              <w:right w:val="nil"/>
            </w:tcBorders>
          </w:tcPr>
          <w:p w14:paraId="04256056" w14:textId="77777777" w:rsidR="00566127" w:rsidRDefault="0030522E">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28ED7BF7"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B97977" w14:textId="77777777" w:rsidR="00566127" w:rsidRDefault="0030522E">
            <w:pPr>
              <w:pStyle w:val="TAL"/>
            </w:pPr>
            <w:r>
              <w:t>Indicates the default policy for slices provisioned without any policy.</w:t>
            </w:r>
          </w:p>
        </w:tc>
      </w:tr>
      <w:tr w:rsidR="00566127" w14:paraId="57F126B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163B64" w14:textId="77777777" w:rsidR="00566127" w:rsidRDefault="0030522E" w:rsidP="00265A22">
            <w:pPr>
              <w:pStyle w:val="TAN"/>
            </w:pPr>
            <w:r>
              <w:t>NOTE:</w:t>
            </w:r>
            <w:r w:rsidR="00265A22">
              <w:tab/>
            </w:r>
            <w:r>
              <w:t>At least one of these information elements shall be present.</w:t>
            </w:r>
          </w:p>
        </w:tc>
      </w:tr>
    </w:tbl>
    <w:p w14:paraId="596848CC" w14:textId="77777777" w:rsidR="00411221" w:rsidRDefault="00411221" w:rsidP="00411221"/>
    <w:p w14:paraId="10BDAB08" w14:textId="77777777" w:rsidR="00566127" w:rsidRDefault="0030522E">
      <w:pPr>
        <w:pStyle w:val="Heading4"/>
        <w:rPr>
          <w:bCs/>
        </w:rPr>
      </w:pPr>
      <w:bookmarkStart w:id="279" w:name="_Toc129874973"/>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t>AF policy update response</w:t>
      </w:r>
      <w:bookmarkEnd w:id="279"/>
    </w:p>
    <w:p w14:paraId="5756FB1E" w14:textId="77777777" w:rsidR="00566127" w:rsidRDefault="0030522E">
      <w:r>
        <w:t>Table 9.</w:t>
      </w:r>
      <w:r>
        <w:rPr>
          <w:rFonts w:hint="eastAsia"/>
        </w:rPr>
        <w:t>5</w:t>
      </w:r>
      <w:r>
        <w:t>.3.</w:t>
      </w:r>
      <w:r>
        <w:rPr>
          <w:rFonts w:eastAsiaTheme="minorEastAsia" w:hint="eastAsia"/>
          <w:lang w:eastAsia="zh-CN"/>
        </w:rPr>
        <w:t>5</w:t>
      </w:r>
      <w:r>
        <w:t>-1 describes the information elements for the AF policy update response from the NSCE server to the VAL server.</w:t>
      </w:r>
    </w:p>
    <w:p w14:paraId="3EEC83FE"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AF policy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6CC21A8C" w14:textId="77777777">
        <w:trPr>
          <w:jc w:val="center"/>
        </w:trPr>
        <w:tc>
          <w:tcPr>
            <w:tcW w:w="2880" w:type="dxa"/>
            <w:tcBorders>
              <w:top w:val="single" w:sz="4" w:space="0" w:color="000000"/>
              <w:left w:val="single" w:sz="4" w:space="0" w:color="000000"/>
              <w:bottom w:val="single" w:sz="4" w:space="0" w:color="000000"/>
              <w:right w:val="nil"/>
            </w:tcBorders>
          </w:tcPr>
          <w:p w14:paraId="129075C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B03FAB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B6E027" w14:textId="77777777" w:rsidR="00566127" w:rsidRDefault="0030522E">
            <w:pPr>
              <w:pStyle w:val="TAH"/>
            </w:pPr>
            <w:r>
              <w:t>Description</w:t>
            </w:r>
          </w:p>
        </w:tc>
      </w:tr>
      <w:tr w:rsidR="00566127" w14:paraId="5679525C" w14:textId="77777777">
        <w:trPr>
          <w:jc w:val="center"/>
        </w:trPr>
        <w:tc>
          <w:tcPr>
            <w:tcW w:w="2880" w:type="dxa"/>
            <w:tcBorders>
              <w:top w:val="single" w:sz="4" w:space="0" w:color="000000"/>
              <w:left w:val="single" w:sz="4" w:space="0" w:color="000000"/>
              <w:bottom w:val="single" w:sz="4" w:space="0" w:color="000000"/>
              <w:right w:val="nil"/>
            </w:tcBorders>
          </w:tcPr>
          <w:p w14:paraId="6D8159BA"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165C31E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F42697" w14:textId="77777777" w:rsidR="00566127" w:rsidRDefault="0030522E">
            <w:pPr>
              <w:pStyle w:val="TAL"/>
            </w:pPr>
            <w:r>
              <w:rPr>
                <w:kern w:val="2"/>
              </w:rPr>
              <w:t xml:space="preserve">Indicates the success or failure of the </w:t>
            </w:r>
            <w:r>
              <w:t>AF policy update</w:t>
            </w:r>
            <w:r>
              <w:rPr>
                <w:kern w:val="2"/>
              </w:rPr>
              <w:t xml:space="preserve"> request.</w:t>
            </w:r>
          </w:p>
        </w:tc>
      </w:tr>
      <w:tr w:rsidR="00566127" w14:paraId="138AB0BA" w14:textId="77777777">
        <w:trPr>
          <w:jc w:val="center"/>
        </w:trPr>
        <w:tc>
          <w:tcPr>
            <w:tcW w:w="2880" w:type="dxa"/>
            <w:tcBorders>
              <w:top w:val="single" w:sz="4" w:space="0" w:color="000000"/>
              <w:left w:val="single" w:sz="4" w:space="0" w:color="000000"/>
              <w:bottom w:val="single" w:sz="4" w:space="0" w:color="000000"/>
              <w:right w:val="nil"/>
            </w:tcBorders>
          </w:tcPr>
          <w:p w14:paraId="075975A8" w14:textId="77777777" w:rsidR="00566127" w:rsidRDefault="0030522E">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E036688" w14:textId="77777777" w:rsidR="00566127" w:rsidRDefault="0030522E">
            <w:pPr>
              <w:pStyle w:val="TAC"/>
              <w:rPr>
                <w:szCs w:val="18"/>
              </w:rPr>
            </w:pPr>
            <w:r>
              <w:t>O</w:t>
            </w:r>
          </w:p>
          <w:p w14:paraId="3381213C"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7BE4CC9E" w14:textId="77777777" w:rsidR="00566127" w:rsidRDefault="0030522E">
            <w:pPr>
              <w:pStyle w:val="TAL"/>
            </w:pPr>
            <w:r>
              <w:t>Identifies the provided policy.</w:t>
            </w:r>
          </w:p>
        </w:tc>
      </w:tr>
      <w:tr w:rsidR="00566127" w14:paraId="2393C302" w14:textId="77777777">
        <w:trPr>
          <w:jc w:val="center"/>
        </w:trPr>
        <w:tc>
          <w:tcPr>
            <w:tcW w:w="2880" w:type="dxa"/>
            <w:tcBorders>
              <w:top w:val="single" w:sz="4" w:space="0" w:color="000000"/>
              <w:left w:val="single" w:sz="4" w:space="0" w:color="000000"/>
              <w:bottom w:val="single" w:sz="4" w:space="0" w:color="000000"/>
              <w:right w:val="nil"/>
            </w:tcBorders>
          </w:tcPr>
          <w:p w14:paraId="4AAA95A1" w14:textId="77777777" w:rsidR="00566127" w:rsidRDefault="0030522E">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0D3B14F6" w14:textId="77777777" w:rsidR="00566127" w:rsidRDefault="0030522E">
            <w:pPr>
              <w:pStyle w:val="TAC"/>
              <w:rPr>
                <w:szCs w:val="18"/>
              </w:rPr>
            </w:pPr>
            <w:r>
              <w:t>O</w:t>
            </w:r>
          </w:p>
          <w:p w14:paraId="2E9FE22E"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6B4DD1F" w14:textId="77777777" w:rsidR="00566127" w:rsidRDefault="0030522E">
            <w:pPr>
              <w:pStyle w:val="TAL"/>
            </w:pPr>
            <w:r>
              <w:t>Indicates the update of default policy.</w:t>
            </w:r>
          </w:p>
        </w:tc>
      </w:tr>
      <w:tr w:rsidR="00566127" w14:paraId="22E7F154" w14:textId="77777777">
        <w:trPr>
          <w:jc w:val="center"/>
        </w:trPr>
        <w:tc>
          <w:tcPr>
            <w:tcW w:w="2880" w:type="dxa"/>
            <w:tcBorders>
              <w:top w:val="single" w:sz="4" w:space="0" w:color="000000"/>
              <w:left w:val="single" w:sz="4" w:space="0" w:color="000000"/>
              <w:bottom w:val="single" w:sz="4" w:space="0" w:color="000000"/>
              <w:right w:val="nil"/>
            </w:tcBorders>
          </w:tcPr>
          <w:p w14:paraId="76ACE7E9"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6249BAB9" w14:textId="77777777" w:rsidR="00566127" w:rsidRDefault="0030522E">
            <w:pPr>
              <w:pStyle w:val="TAC"/>
              <w:rPr>
                <w:szCs w:val="18"/>
              </w:rPr>
            </w:pPr>
            <w:r>
              <w:t>O</w:t>
            </w:r>
          </w:p>
          <w:p w14:paraId="418D2665" w14:textId="77777777" w:rsidR="00566127" w:rsidRDefault="0030522E">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5F06CCB4" w14:textId="77777777" w:rsidR="00566127" w:rsidRDefault="0030522E">
            <w:pPr>
              <w:pStyle w:val="TAL"/>
            </w:pPr>
            <w:r>
              <w:t>Indicates the cause of the failure.</w:t>
            </w:r>
          </w:p>
        </w:tc>
      </w:tr>
      <w:tr w:rsidR="00566127" w14:paraId="3766E93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21F87C" w14:textId="77777777" w:rsidR="00566127" w:rsidRDefault="0030522E">
            <w:pPr>
              <w:pStyle w:val="TAN"/>
              <w:rPr>
                <w:szCs w:val="18"/>
              </w:rPr>
            </w:pPr>
            <w:r>
              <w:t>NOTE 1:</w:t>
            </w:r>
            <w:r>
              <w:tab/>
              <w:t>Shall be present if the result is success and shall not be present otherwise.</w:t>
            </w:r>
          </w:p>
          <w:p w14:paraId="2D468623" w14:textId="77777777" w:rsidR="00566127" w:rsidRDefault="0030522E">
            <w:pPr>
              <w:pStyle w:val="TAN"/>
            </w:pPr>
            <w:r>
              <w:t>NOTE 2:</w:t>
            </w:r>
            <w:r>
              <w:tab/>
              <w:t>May only be present if the result is success.</w:t>
            </w:r>
          </w:p>
          <w:p w14:paraId="0594C56F" w14:textId="77777777" w:rsidR="00566127" w:rsidRDefault="0030522E">
            <w:pPr>
              <w:pStyle w:val="TAL"/>
            </w:pPr>
            <w:r>
              <w:t>NOTE 3:</w:t>
            </w:r>
            <w:r>
              <w:tab/>
              <w:t>May only be present if the result is failure.</w:t>
            </w:r>
          </w:p>
        </w:tc>
      </w:tr>
    </w:tbl>
    <w:p w14:paraId="020D1403" w14:textId="77777777" w:rsidR="00566127" w:rsidRDefault="0030522E">
      <w:r>
        <w:t xml:space="preserve"> </w:t>
      </w:r>
    </w:p>
    <w:p w14:paraId="4AC55955" w14:textId="77777777" w:rsidR="00566127" w:rsidRDefault="0030522E">
      <w:pPr>
        <w:pStyle w:val="Heading4"/>
        <w:rPr>
          <w:bCs/>
        </w:rPr>
      </w:pPr>
      <w:bookmarkStart w:id="280" w:name="_Toc129874974"/>
      <w:r>
        <w:rPr>
          <w:rFonts w:cs="Arial"/>
          <w:bCs/>
        </w:rPr>
        <w:lastRenderedPageBreak/>
        <w:t>9.</w:t>
      </w:r>
      <w:r>
        <w:rPr>
          <w:rFonts w:eastAsia="SimSun" w:cs="Arial"/>
          <w:bCs/>
        </w:rPr>
        <w:t>5</w:t>
      </w:r>
      <w:r>
        <w:rPr>
          <w:bCs/>
        </w:rPr>
        <w:t>.3.</w:t>
      </w:r>
      <w:r>
        <w:rPr>
          <w:rFonts w:eastAsiaTheme="minorEastAsia"/>
          <w:bCs/>
          <w:lang w:eastAsia="zh-CN"/>
        </w:rPr>
        <w:t>6</w:t>
      </w:r>
      <w:r>
        <w:rPr>
          <w:bCs/>
        </w:rPr>
        <w:tab/>
      </w:r>
      <w:r>
        <w:rPr>
          <w:rFonts w:cs="Arial"/>
          <w:bCs/>
        </w:rPr>
        <w:t xml:space="preserve">AF policy </w:t>
      </w:r>
      <w:r>
        <w:rPr>
          <w:bCs/>
        </w:rPr>
        <w:t>delete request</w:t>
      </w:r>
      <w:bookmarkEnd w:id="280"/>
    </w:p>
    <w:p w14:paraId="1000EC19" w14:textId="77777777" w:rsidR="00566127" w:rsidRDefault="0030522E">
      <w:r>
        <w:t>Table 9.</w:t>
      </w:r>
      <w:r>
        <w:rPr>
          <w:rFonts w:hint="eastAsia"/>
        </w:rPr>
        <w:t>5</w:t>
      </w:r>
      <w:r>
        <w:t>.3.</w:t>
      </w:r>
      <w:r>
        <w:rPr>
          <w:rFonts w:eastAsiaTheme="minorEastAsia" w:hint="eastAsia"/>
          <w:lang w:eastAsia="zh-CN"/>
        </w:rPr>
        <w:t>6</w:t>
      </w:r>
      <w:r>
        <w:t>-1 describes the information elements for the AF policy delete request from the VAL server to the NSCE server.</w:t>
      </w:r>
    </w:p>
    <w:p w14:paraId="0E6E39E0"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AF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566127" w14:paraId="2742E32A" w14:textId="77777777">
        <w:trPr>
          <w:jc w:val="center"/>
        </w:trPr>
        <w:tc>
          <w:tcPr>
            <w:tcW w:w="2880" w:type="dxa"/>
            <w:tcBorders>
              <w:top w:val="single" w:sz="4" w:space="0" w:color="000000"/>
              <w:left w:val="single" w:sz="4" w:space="0" w:color="000000"/>
              <w:bottom w:val="single" w:sz="4" w:space="0" w:color="000000"/>
              <w:right w:val="nil"/>
            </w:tcBorders>
          </w:tcPr>
          <w:p w14:paraId="35AF021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5F023A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8942B03" w14:textId="77777777" w:rsidR="00566127" w:rsidRDefault="0030522E">
            <w:pPr>
              <w:pStyle w:val="TAH"/>
            </w:pPr>
            <w:r>
              <w:t>Description</w:t>
            </w:r>
          </w:p>
        </w:tc>
      </w:tr>
      <w:tr w:rsidR="00566127" w14:paraId="58213FD4" w14:textId="77777777">
        <w:trPr>
          <w:jc w:val="center"/>
        </w:trPr>
        <w:tc>
          <w:tcPr>
            <w:tcW w:w="2880" w:type="dxa"/>
            <w:tcBorders>
              <w:top w:val="single" w:sz="4" w:space="0" w:color="000000"/>
              <w:left w:val="single" w:sz="4" w:space="0" w:color="000000"/>
              <w:bottom w:val="single" w:sz="4" w:space="0" w:color="000000"/>
              <w:right w:val="nil"/>
            </w:tcBorders>
          </w:tcPr>
          <w:p w14:paraId="4C118A43"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57F21B8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171F85" w14:textId="77777777" w:rsidR="00566127" w:rsidRDefault="0030522E">
            <w:pPr>
              <w:pStyle w:val="TAL"/>
            </w:pPr>
            <w:r>
              <w:t>Identifies the provided policy for delete.</w:t>
            </w:r>
          </w:p>
        </w:tc>
      </w:tr>
      <w:tr w:rsidR="00566127" w14:paraId="52138F2A" w14:textId="77777777">
        <w:trPr>
          <w:jc w:val="center"/>
        </w:trPr>
        <w:tc>
          <w:tcPr>
            <w:tcW w:w="2880" w:type="dxa"/>
            <w:tcBorders>
              <w:top w:val="single" w:sz="4" w:space="0" w:color="000000"/>
              <w:left w:val="single" w:sz="4" w:space="0" w:color="000000"/>
              <w:bottom w:val="single" w:sz="4" w:space="0" w:color="000000"/>
              <w:right w:val="nil"/>
            </w:tcBorders>
          </w:tcPr>
          <w:p w14:paraId="0E9A9471" w14:textId="77777777" w:rsidR="00566127" w:rsidRDefault="0030522E">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5B3D602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9EC5B5" w14:textId="77777777" w:rsidR="00566127" w:rsidRDefault="0030522E">
            <w:pPr>
              <w:pStyle w:val="TAL"/>
            </w:pPr>
            <w:r>
              <w:t>Indicates the update of default policy.</w:t>
            </w:r>
          </w:p>
        </w:tc>
      </w:tr>
      <w:tr w:rsidR="00566127" w14:paraId="725EEE4C" w14:textId="77777777">
        <w:trPr>
          <w:jc w:val="center"/>
        </w:trPr>
        <w:tc>
          <w:tcPr>
            <w:tcW w:w="2880" w:type="dxa"/>
            <w:tcBorders>
              <w:top w:val="single" w:sz="4" w:space="0" w:color="000000"/>
              <w:left w:val="single" w:sz="4" w:space="0" w:color="000000"/>
              <w:bottom w:val="single" w:sz="4" w:space="0" w:color="000000"/>
              <w:right w:val="nil"/>
            </w:tcBorders>
          </w:tcPr>
          <w:p w14:paraId="53681300"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5AADD18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4CCCF0" w14:textId="77777777" w:rsidR="00566127" w:rsidRDefault="0030522E">
            <w:pPr>
              <w:pStyle w:val="TAL"/>
            </w:pPr>
            <w:r>
              <w:t>Identifies the provided policy.</w:t>
            </w:r>
          </w:p>
        </w:tc>
      </w:tr>
    </w:tbl>
    <w:p w14:paraId="3EE8D504" w14:textId="77777777" w:rsidR="00566127" w:rsidRDefault="00566127"/>
    <w:p w14:paraId="0540DA97" w14:textId="77777777" w:rsidR="00566127" w:rsidRDefault="0030522E">
      <w:pPr>
        <w:pStyle w:val="Heading4"/>
        <w:rPr>
          <w:bCs/>
        </w:rPr>
      </w:pPr>
      <w:bookmarkStart w:id="281" w:name="_Toc129874975"/>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t>AF policy delete response</w:t>
      </w:r>
      <w:bookmarkEnd w:id="281"/>
    </w:p>
    <w:p w14:paraId="240E880E" w14:textId="77777777" w:rsidR="00566127" w:rsidRDefault="0030522E">
      <w:r>
        <w:t>Table 9.</w:t>
      </w:r>
      <w:r>
        <w:rPr>
          <w:rFonts w:hint="eastAsia"/>
        </w:rPr>
        <w:t>5</w:t>
      </w:r>
      <w:r>
        <w:t>.3.</w:t>
      </w:r>
      <w:r>
        <w:rPr>
          <w:rFonts w:eastAsiaTheme="minorEastAsia" w:hint="eastAsia"/>
          <w:lang w:eastAsia="zh-CN"/>
        </w:rPr>
        <w:t>7</w:t>
      </w:r>
      <w:r>
        <w:t>-1 describes the information elements for the AF policy delete response from the NSCE server to the VAL server.</w:t>
      </w:r>
    </w:p>
    <w:p w14:paraId="5C865993"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AF policy delete response</w:t>
      </w:r>
    </w:p>
    <w:tbl>
      <w:tblPr>
        <w:tblW w:w="8640" w:type="dxa"/>
        <w:jc w:val="center"/>
        <w:tblLayout w:type="fixed"/>
        <w:tblLook w:val="04A0" w:firstRow="1" w:lastRow="0" w:firstColumn="1" w:lastColumn="0" w:noHBand="0" w:noVBand="1"/>
      </w:tblPr>
      <w:tblGrid>
        <w:gridCol w:w="2880"/>
        <w:gridCol w:w="1440"/>
        <w:gridCol w:w="4320"/>
      </w:tblGrid>
      <w:tr w:rsidR="00566127" w14:paraId="4D6AC08B" w14:textId="77777777">
        <w:trPr>
          <w:jc w:val="center"/>
        </w:trPr>
        <w:tc>
          <w:tcPr>
            <w:tcW w:w="2880" w:type="dxa"/>
            <w:tcBorders>
              <w:top w:val="single" w:sz="4" w:space="0" w:color="000000"/>
              <w:left w:val="single" w:sz="4" w:space="0" w:color="000000"/>
              <w:bottom w:val="single" w:sz="4" w:space="0" w:color="000000"/>
              <w:right w:val="nil"/>
            </w:tcBorders>
          </w:tcPr>
          <w:p w14:paraId="29274A1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35277E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CF8694" w14:textId="77777777" w:rsidR="00566127" w:rsidRDefault="0030522E">
            <w:pPr>
              <w:pStyle w:val="TAH"/>
            </w:pPr>
            <w:r>
              <w:t>Description</w:t>
            </w:r>
          </w:p>
        </w:tc>
      </w:tr>
      <w:tr w:rsidR="00566127" w14:paraId="176B1352" w14:textId="77777777">
        <w:trPr>
          <w:jc w:val="center"/>
        </w:trPr>
        <w:tc>
          <w:tcPr>
            <w:tcW w:w="2880" w:type="dxa"/>
            <w:tcBorders>
              <w:top w:val="single" w:sz="4" w:space="0" w:color="000000"/>
              <w:left w:val="single" w:sz="4" w:space="0" w:color="000000"/>
              <w:bottom w:val="single" w:sz="4" w:space="0" w:color="000000"/>
              <w:right w:val="nil"/>
            </w:tcBorders>
          </w:tcPr>
          <w:p w14:paraId="13697A2D"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5080D67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9B1071E" w14:textId="77777777" w:rsidR="00566127" w:rsidRDefault="0030522E">
            <w:pPr>
              <w:pStyle w:val="TAL"/>
            </w:pPr>
            <w:r>
              <w:rPr>
                <w:kern w:val="2"/>
              </w:rPr>
              <w:t xml:space="preserve">Indicates the success or failure of the </w:t>
            </w:r>
            <w:r>
              <w:t>AF policy delete</w:t>
            </w:r>
            <w:r>
              <w:rPr>
                <w:kern w:val="2"/>
              </w:rPr>
              <w:t xml:space="preserve"> request.</w:t>
            </w:r>
          </w:p>
        </w:tc>
      </w:tr>
      <w:tr w:rsidR="00566127" w14:paraId="7861B399" w14:textId="77777777">
        <w:trPr>
          <w:jc w:val="center"/>
        </w:trPr>
        <w:tc>
          <w:tcPr>
            <w:tcW w:w="2880" w:type="dxa"/>
            <w:tcBorders>
              <w:top w:val="single" w:sz="4" w:space="0" w:color="000000"/>
              <w:left w:val="single" w:sz="4" w:space="0" w:color="000000"/>
              <w:bottom w:val="single" w:sz="4" w:space="0" w:color="000000"/>
              <w:right w:val="nil"/>
            </w:tcBorders>
          </w:tcPr>
          <w:p w14:paraId="01D0E95D" w14:textId="77777777" w:rsidR="00566127" w:rsidRDefault="0030522E">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46954D95" w14:textId="77777777" w:rsidR="00566127" w:rsidRDefault="0030522E">
            <w:pPr>
              <w:pStyle w:val="TAC"/>
              <w:rPr>
                <w:szCs w:val="18"/>
              </w:rPr>
            </w:pPr>
            <w:r>
              <w:t>O</w:t>
            </w:r>
          </w:p>
          <w:p w14:paraId="68CE1AD4"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45E835B8" w14:textId="77777777" w:rsidR="00566127" w:rsidRDefault="0030522E">
            <w:pPr>
              <w:pStyle w:val="TAL"/>
            </w:pPr>
            <w:r>
              <w:t>Policies with updated priority values.</w:t>
            </w:r>
          </w:p>
        </w:tc>
      </w:tr>
      <w:tr w:rsidR="00566127" w14:paraId="243D639D" w14:textId="77777777">
        <w:trPr>
          <w:jc w:val="center"/>
        </w:trPr>
        <w:tc>
          <w:tcPr>
            <w:tcW w:w="2880" w:type="dxa"/>
            <w:tcBorders>
              <w:top w:val="single" w:sz="4" w:space="0" w:color="000000"/>
              <w:left w:val="single" w:sz="4" w:space="0" w:color="000000"/>
              <w:bottom w:val="single" w:sz="4" w:space="0" w:color="000000"/>
              <w:right w:val="nil"/>
            </w:tcBorders>
          </w:tcPr>
          <w:p w14:paraId="5733FA07" w14:textId="77777777" w:rsidR="00566127" w:rsidRDefault="0030522E">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00BCBB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F92F7E8" w14:textId="77777777" w:rsidR="00566127" w:rsidRDefault="0030522E">
            <w:pPr>
              <w:pStyle w:val="TAL"/>
            </w:pPr>
            <w:r>
              <w:t>Identifies the provided policy.</w:t>
            </w:r>
          </w:p>
        </w:tc>
      </w:tr>
      <w:tr w:rsidR="00566127" w14:paraId="78DC56B7" w14:textId="77777777">
        <w:trPr>
          <w:jc w:val="center"/>
        </w:trPr>
        <w:tc>
          <w:tcPr>
            <w:tcW w:w="2880" w:type="dxa"/>
            <w:tcBorders>
              <w:top w:val="single" w:sz="4" w:space="0" w:color="000000"/>
              <w:left w:val="single" w:sz="4" w:space="0" w:color="000000"/>
              <w:bottom w:val="single" w:sz="4" w:space="0" w:color="000000"/>
              <w:right w:val="nil"/>
            </w:tcBorders>
          </w:tcPr>
          <w:p w14:paraId="62234777" w14:textId="77777777" w:rsidR="00566127" w:rsidRDefault="0030522E">
            <w:pPr>
              <w:pStyle w:val="TAL"/>
            </w:pPr>
            <w:r>
              <w:t>&gt;&gt;Priority</w:t>
            </w:r>
          </w:p>
        </w:tc>
        <w:tc>
          <w:tcPr>
            <w:tcW w:w="1440" w:type="dxa"/>
            <w:tcBorders>
              <w:top w:val="single" w:sz="4" w:space="0" w:color="000000"/>
              <w:left w:val="single" w:sz="4" w:space="0" w:color="000000"/>
              <w:bottom w:val="single" w:sz="4" w:space="0" w:color="000000"/>
              <w:right w:val="nil"/>
            </w:tcBorders>
          </w:tcPr>
          <w:p w14:paraId="7E797A5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5855B2" w14:textId="77777777" w:rsidR="00566127" w:rsidRDefault="0030522E">
            <w:pPr>
              <w:pStyle w:val="TAL"/>
            </w:pPr>
            <w:r>
              <w:t>Indicates the updated priority values.</w:t>
            </w:r>
          </w:p>
        </w:tc>
      </w:tr>
      <w:tr w:rsidR="00566127" w14:paraId="653698CB" w14:textId="77777777">
        <w:trPr>
          <w:jc w:val="center"/>
        </w:trPr>
        <w:tc>
          <w:tcPr>
            <w:tcW w:w="2880" w:type="dxa"/>
            <w:tcBorders>
              <w:top w:val="single" w:sz="4" w:space="0" w:color="000000"/>
              <w:left w:val="single" w:sz="4" w:space="0" w:color="000000"/>
              <w:bottom w:val="single" w:sz="4" w:space="0" w:color="000000"/>
              <w:right w:val="nil"/>
            </w:tcBorders>
          </w:tcPr>
          <w:p w14:paraId="37F7AE81"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33EE66CD" w14:textId="77777777" w:rsidR="00566127" w:rsidRDefault="0030522E">
            <w:pPr>
              <w:pStyle w:val="TAC"/>
              <w:rPr>
                <w:szCs w:val="18"/>
              </w:rPr>
            </w:pPr>
            <w:r>
              <w:t>O</w:t>
            </w:r>
          </w:p>
          <w:p w14:paraId="5BEA9B71"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525A1724" w14:textId="77777777" w:rsidR="00566127" w:rsidRDefault="0030522E">
            <w:pPr>
              <w:pStyle w:val="TAL"/>
            </w:pPr>
            <w:r>
              <w:t>Indicates the cause of the failure.</w:t>
            </w:r>
          </w:p>
        </w:tc>
      </w:tr>
      <w:tr w:rsidR="00566127" w14:paraId="27B6224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907FFB" w14:textId="77777777" w:rsidR="00566127" w:rsidRDefault="0030522E">
            <w:pPr>
              <w:pStyle w:val="TAN"/>
              <w:rPr>
                <w:szCs w:val="18"/>
              </w:rPr>
            </w:pPr>
            <w:r>
              <w:t>NOTE 1:</w:t>
            </w:r>
            <w:r>
              <w:tab/>
              <w:t>May only be present if the result is success.</w:t>
            </w:r>
          </w:p>
          <w:p w14:paraId="148AB107" w14:textId="77777777" w:rsidR="00566127" w:rsidRDefault="0030522E">
            <w:pPr>
              <w:pStyle w:val="TAL"/>
            </w:pPr>
            <w:r>
              <w:t>NOTE 2:</w:t>
            </w:r>
            <w:r>
              <w:tab/>
              <w:t>May only be present if the result is failure.</w:t>
            </w:r>
          </w:p>
        </w:tc>
      </w:tr>
    </w:tbl>
    <w:p w14:paraId="114EA5C3" w14:textId="77777777" w:rsidR="00566127" w:rsidRDefault="00566127"/>
    <w:p w14:paraId="1139EFC0" w14:textId="77777777" w:rsidR="00566127" w:rsidRDefault="0030522E">
      <w:pPr>
        <w:pStyle w:val="Heading4"/>
        <w:rPr>
          <w:bCs/>
        </w:rPr>
      </w:pPr>
      <w:bookmarkStart w:id="282" w:name="_Toc129874976"/>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t xml:space="preserve">AF policy usage reporting data subscribe </w:t>
      </w:r>
      <w:r>
        <w:rPr>
          <w:rFonts w:cs="Arial"/>
          <w:bCs/>
        </w:rPr>
        <w:t>request</w:t>
      </w:r>
      <w:bookmarkEnd w:id="282"/>
    </w:p>
    <w:p w14:paraId="76AF5E48" w14:textId="77777777" w:rsidR="00566127" w:rsidRDefault="0030522E">
      <w:r>
        <w:t>Table 9.</w:t>
      </w:r>
      <w:r>
        <w:rPr>
          <w:rFonts w:hint="eastAsia"/>
        </w:rPr>
        <w:t>5</w:t>
      </w:r>
      <w:r>
        <w:t>.3.</w:t>
      </w:r>
      <w:r>
        <w:rPr>
          <w:rFonts w:eastAsiaTheme="minorEastAsia" w:hint="eastAsia"/>
          <w:lang w:eastAsia="zh-CN"/>
        </w:rPr>
        <w:t>8</w:t>
      </w:r>
      <w:r>
        <w:t>-1 describes information elements for the AF policy usage reporting data subscribe request from the VAL server to the NSCE server.</w:t>
      </w:r>
    </w:p>
    <w:p w14:paraId="40C0DF93"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AF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2E9D6B5B" w14:textId="77777777">
        <w:trPr>
          <w:jc w:val="center"/>
        </w:trPr>
        <w:tc>
          <w:tcPr>
            <w:tcW w:w="2880" w:type="dxa"/>
            <w:tcBorders>
              <w:top w:val="single" w:sz="4" w:space="0" w:color="000000"/>
              <w:left w:val="single" w:sz="4" w:space="0" w:color="000000"/>
              <w:bottom w:val="single" w:sz="4" w:space="0" w:color="000000"/>
              <w:right w:val="nil"/>
            </w:tcBorders>
          </w:tcPr>
          <w:p w14:paraId="424DE82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1CF697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D0E09DE" w14:textId="77777777" w:rsidR="00566127" w:rsidRDefault="0030522E">
            <w:pPr>
              <w:pStyle w:val="TAH"/>
            </w:pPr>
            <w:r>
              <w:t>Description</w:t>
            </w:r>
          </w:p>
        </w:tc>
      </w:tr>
      <w:tr w:rsidR="00566127" w14:paraId="1FF2287F" w14:textId="77777777">
        <w:trPr>
          <w:jc w:val="center"/>
        </w:trPr>
        <w:tc>
          <w:tcPr>
            <w:tcW w:w="2880" w:type="dxa"/>
            <w:tcBorders>
              <w:top w:val="single" w:sz="4" w:space="0" w:color="000000"/>
              <w:left w:val="single" w:sz="4" w:space="0" w:color="000000"/>
              <w:bottom w:val="single" w:sz="4" w:space="0" w:color="000000"/>
              <w:right w:val="nil"/>
            </w:tcBorders>
          </w:tcPr>
          <w:p w14:paraId="682C5680"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7FF618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B4DBA54" w14:textId="77777777" w:rsidR="00566127" w:rsidRDefault="0030522E">
            <w:pPr>
              <w:pStyle w:val="TAL"/>
            </w:pPr>
            <w:r>
              <w:t xml:space="preserve">Unique identifier of the requestor (i.e. </w:t>
            </w:r>
            <w:r>
              <w:rPr>
                <w:rFonts w:cs="Arial"/>
              </w:rPr>
              <w:t xml:space="preserve">VAL server </w:t>
            </w:r>
            <w:r>
              <w:t>ID).</w:t>
            </w:r>
          </w:p>
        </w:tc>
      </w:tr>
      <w:tr w:rsidR="00566127" w14:paraId="42870ECF" w14:textId="77777777">
        <w:trPr>
          <w:jc w:val="center"/>
        </w:trPr>
        <w:tc>
          <w:tcPr>
            <w:tcW w:w="2880" w:type="dxa"/>
            <w:tcBorders>
              <w:top w:val="single" w:sz="4" w:space="0" w:color="000000"/>
              <w:left w:val="single" w:sz="4" w:space="0" w:color="000000"/>
              <w:bottom w:val="single" w:sz="4" w:space="0" w:color="000000"/>
              <w:right w:val="nil"/>
            </w:tcBorders>
          </w:tcPr>
          <w:p w14:paraId="28084CE8"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617B1FA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B7AD696" w14:textId="77777777" w:rsidR="00566127" w:rsidRDefault="0030522E">
            <w:pPr>
              <w:pStyle w:val="TAL"/>
            </w:pPr>
            <w:r>
              <w:t>Indication of the slice which is requested.</w:t>
            </w:r>
          </w:p>
        </w:tc>
      </w:tr>
      <w:tr w:rsidR="00566127" w14:paraId="7E92EEBF"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24FFEA1" w14:textId="77777777" w:rsidR="00566127" w:rsidRDefault="0030522E">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61E841C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2F45BB" w14:textId="77777777" w:rsidR="00566127" w:rsidRDefault="0030522E">
            <w:pPr>
              <w:pStyle w:val="TAL"/>
            </w:pPr>
            <w:r>
              <w:t>Indicates the request for policy reporting data.</w:t>
            </w:r>
          </w:p>
        </w:tc>
      </w:tr>
      <w:tr w:rsidR="00566127" w14:paraId="5C3A3D4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5DE1117"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13429B5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4F09DC" w14:textId="77777777" w:rsidR="00566127" w:rsidRDefault="0030522E">
            <w:pPr>
              <w:pStyle w:val="TAL"/>
            </w:pPr>
            <w:r>
              <w:t>Identifies the provided policy.</w:t>
            </w:r>
          </w:p>
        </w:tc>
      </w:tr>
      <w:tr w:rsidR="00566127" w14:paraId="1F0614C4"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414D861D" w14:textId="77777777" w:rsidR="00566127" w:rsidRDefault="0030522E">
            <w:pPr>
              <w:pStyle w:val="TAL"/>
            </w:pPr>
            <w:r>
              <w:t>&gt;Start time</w:t>
            </w:r>
          </w:p>
        </w:tc>
        <w:tc>
          <w:tcPr>
            <w:tcW w:w="1440" w:type="dxa"/>
            <w:tcBorders>
              <w:top w:val="single" w:sz="4" w:space="0" w:color="000000"/>
              <w:left w:val="single" w:sz="4" w:space="0" w:color="000000"/>
              <w:bottom w:val="single" w:sz="4" w:space="0" w:color="000000"/>
              <w:right w:val="nil"/>
            </w:tcBorders>
          </w:tcPr>
          <w:p w14:paraId="561EDEA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9507785" w14:textId="77777777" w:rsidR="00566127" w:rsidRDefault="0030522E">
            <w:pPr>
              <w:pStyle w:val="TAL"/>
            </w:pPr>
            <w:r>
              <w:t>Indicates start time for the policy reporting data.</w:t>
            </w:r>
          </w:p>
        </w:tc>
      </w:tr>
      <w:tr w:rsidR="00566127" w14:paraId="34C04E8D"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475768F6" w14:textId="77777777" w:rsidR="00566127" w:rsidRDefault="0030522E">
            <w:pPr>
              <w:pStyle w:val="TAL"/>
            </w:pPr>
            <w:r>
              <w:t>&gt;End time</w:t>
            </w:r>
          </w:p>
        </w:tc>
        <w:tc>
          <w:tcPr>
            <w:tcW w:w="1440" w:type="dxa"/>
            <w:tcBorders>
              <w:top w:val="single" w:sz="4" w:space="0" w:color="000000"/>
              <w:left w:val="single" w:sz="4" w:space="0" w:color="000000"/>
              <w:bottom w:val="single" w:sz="4" w:space="0" w:color="000000"/>
              <w:right w:val="nil"/>
            </w:tcBorders>
          </w:tcPr>
          <w:p w14:paraId="7F62835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54FED1" w14:textId="77777777" w:rsidR="00566127" w:rsidRDefault="0030522E">
            <w:pPr>
              <w:pStyle w:val="TAL"/>
            </w:pPr>
            <w:r>
              <w:t>Indicates end time for the policy reporting data.</w:t>
            </w:r>
          </w:p>
        </w:tc>
      </w:tr>
      <w:tr w:rsidR="00566127" w14:paraId="0DA59271"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0923AA9" w14:textId="77777777" w:rsidR="00566127" w:rsidRDefault="0030522E">
            <w:pPr>
              <w:pStyle w:val="TAL"/>
            </w:pPr>
            <w:r>
              <w:t>Reporting interval</w:t>
            </w:r>
          </w:p>
        </w:tc>
        <w:tc>
          <w:tcPr>
            <w:tcW w:w="1440" w:type="dxa"/>
            <w:tcBorders>
              <w:top w:val="single" w:sz="4" w:space="0" w:color="000000"/>
              <w:left w:val="single" w:sz="4" w:space="0" w:color="000000"/>
              <w:bottom w:val="single" w:sz="4" w:space="0" w:color="000000"/>
              <w:right w:val="nil"/>
            </w:tcBorders>
          </w:tcPr>
          <w:p w14:paraId="14E136A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FA9151" w14:textId="77777777" w:rsidR="00566127" w:rsidRDefault="0030522E">
            <w:pPr>
              <w:pStyle w:val="TAL"/>
            </w:pPr>
            <w:r>
              <w:t>Indicates the policy report data reporting interval.</w:t>
            </w:r>
          </w:p>
        </w:tc>
      </w:tr>
    </w:tbl>
    <w:p w14:paraId="23EFAD81" w14:textId="77777777" w:rsidR="00566127" w:rsidRDefault="00566127"/>
    <w:p w14:paraId="3CDFE709" w14:textId="77777777" w:rsidR="00566127" w:rsidRDefault="0030522E">
      <w:pPr>
        <w:pStyle w:val="Heading4"/>
        <w:rPr>
          <w:bCs/>
        </w:rPr>
      </w:pPr>
      <w:bookmarkStart w:id="283" w:name="_Toc129874977"/>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t>AF policy usage reporting data subscribe response</w:t>
      </w:r>
      <w:bookmarkEnd w:id="283"/>
    </w:p>
    <w:p w14:paraId="74AF0E72" w14:textId="77777777" w:rsidR="00566127" w:rsidRDefault="0030522E">
      <w:r>
        <w:t>Table 9.</w:t>
      </w:r>
      <w:r>
        <w:rPr>
          <w:rFonts w:hint="eastAsia"/>
        </w:rPr>
        <w:t>5</w:t>
      </w:r>
      <w:r>
        <w:t>.3.</w:t>
      </w:r>
      <w:r>
        <w:rPr>
          <w:rFonts w:eastAsiaTheme="minorEastAsia" w:hint="eastAsia"/>
          <w:lang w:eastAsia="zh-CN"/>
        </w:rPr>
        <w:t>9</w:t>
      </w:r>
      <w:r>
        <w:t>-1 describes information elements for the AF policy usage reporting data subscribe response from the NSCE server to the VAL server.</w:t>
      </w:r>
    </w:p>
    <w:p w14:paraId="7ACA24DF" w14:textId="77777777" w:rsidR="00566127" w:rsidRDefault="0030522E" w:rsidP="00411221">
      <w:pPr>
        <w:pStyle w:val="TH"/>
      </w:pPr>
      <w:r>
        <w:lastRenderedPageBreak/>
        <w:t>Table 9.</w:t>
      </w:r>
      <w:r>
        <w:rPr>
          <w:rFonts w:hint="eastAsia"/>
        </w:rPr>
        <w:t>5</w:t>
      </w:r>
      <w:r>
        <w:t>.3.</w:t>
      </w:r>
      <w:r>
        <w:rPr>
          <w:rFonts w:eastAsiaTheme="minorEastAsia" w:hint="eastAsia"/>
          <w:lang w:eastAsia="zh-CN"/>
        </w:rPr>
        <w:t>9</w:t>
      </w:r>
      <w:r>
        <w:t>-1: AF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66B57F92" w14:textId="77777777">
        <w:trPr>
          <w:jc w:val="center"/>
        </w:trPr>
        <w:tc>
          <w:tcPr>
            <w:tcW w:w="2880" w:type="dxa"/>
            <w:tcBorders>
              <w:top w:val="single" w:sz="4" w:space="0" w:color="000000"/>
              <w:left w:val="single" w:sz="4" w:space="0" w:color="000000"/>
              <w:bottom w:val="single" w:sz="4" w:space="0" w:color="000000"/>
              <w:right w:val="nil"/>
            </w:tcBorders>
          </w:tcPr>
          <w:p w14:paraId="37F569C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CE817B7"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E29D33" w14:textId="77777777" w:rsidR="00566127" w:rsidRDefault="0030522E">
            <w:pPr>
              <w:pStyle w:val="TAH"/>
            </w:pPr>
            <w:r>
              <w:t>Description</w:t>
            </w:r>
          </w:p>
        </w:tc>
      </w:tr>
      <w:tr w:rsidR="00566127" w14:paraId="3D672611" w14:textId="77777777">
        <w:trPr>
          <w:jc w:val="center"/>
        </w:trPr>
        <w:tc>
          <w:tcPr>
            <w:tcW w:w="2880" w:type="dxa"/>
            <w:tcBorders>
              <w:top w:val="single" w:sz="4" w:space="0" w:color="000000"/>
              <w:left w:val="single" w:sz="4" w:space="0" w:color="000000"/>
              <w:bottom w:val="single" w:sz="4" w:space="0" w:color="000000"/>
              <w:right w:val="nil"/>
            </w:tcBorders>
          </w:tcPr>
          <w:p w14:paraId="5BEC0045"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07D3370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CF3BB59" w14:textId="77777777" w:rsidR="00566127" w:rsidRDefault="0030522E">
            <w:pPr>
              <w:pStyle w:val="TAL"/>
            </w:pPr>
            <w:r>
              <w:rPr>
                <w:kern w:val="2"/>
              </w:rPr>
              <w:t xml:space="preserve">Indicates the success or failure of the </w:t>
            </w:r>
            <w:r>
              <w:t>AF policy usage reporting data subscribe</w:t>
            </w:r>
            <w:r>
              <w:rPr>
                <w:kern w:val="2"/>
              </w:rPr>
              <w:t xml:space="preserve"> request.</w:t>
            </w:r>
          </w:p>
        </w:tc>
      </w:tr>
      <w:tr w:rsidR="00566127" w14:paraId="51602C21" w14:textId="77777777">
        <w:trPr>
          <w:jc w:val="center"/>
        </w:trPr>
        <w:tc>
          <w:tcPr>
            <w:tcW w:w="2880" w:type="dxa"/>
            <w:tcBorders>
              <w:top w:val="single" w:sz="4" w:space="0" w:color="000000"/>
              <w:left w:val="single" w:sz="4" w:space="0" w:color="000000"/>
              <w:bottom w:val="single" w:sz="4" w:space="0" w:color="000000"/>
              <w:right w:val="nil"/>
            </w:tcBorders>
          </w:tcPr>
          <w:p w14:paraId="392C20C2" w14:textId="77777777" w:rsidR="00566127" w:rsidRDefault="0030522E">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6CF1905C" w14:textId="77777777" w:rsidR="00566127" w:rsidRDefault="0030522E">
            <w:pPr>
              <w:pStyle w:val="TAC"/>
              <w:rPr>
                <w:szCs w:val="18"/>
              </w:rPr>
            </w:pPr>
            <w:r>
              <w:t>O</w:t>
            </w:r>
          </w:p>
          <w:p w14:paraId="0A3C0A1E"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C5CDB91" w14:textId="77777777" w:rsidR="00566127" w:rsidRDefault="0030522E">
            <w:pPr>
              <w:pStyle w:val="TAL"/>
            </w:pPr>
            <w:r>
              <w:t>I</w:t>
            </w:r>
            <w:r>
              <w:rPr>
                <w:rFonts w:cs="Arial"/>
              </w:rPr>
              <w:t xml:space="preserve">dentifies </w:t>
            </w:r>
            <w:r>
              <w:t xml:space="preserve">the AF policy reporting </w:t>
            </w:r>
            <w:r>
              <w:rPr>
                <w:rFonts w:cs="Arial"/>
              </w:rPr>
              <w:t>subscribe event</w:t>
            </w:r>
            <w:r>
              <w:t>.</w:t>
            </w:r>
          </w:p>
        </w:tc>
      </w:tr>
      <w:tr w:rsidR="00566127" w14:paraId="7B19D498" w14:textId="77777777">
        <w:trPr>
          <w:jc w:val="center"/>
        </w:trPr>
        <w:tc>
          <w:tcPr>
            <w:tcW w:w="2880" w:type="dxa"/>
            <w:tcBorders>
              <w:top w:val="single" w:sz="4" w:space="0" w:color="000000"/>
              <w:left w:val="single" w:sz="4" w:space="0" w:color="000000"/>
              <w:bottom w:val="single" w:sz="4" w:space="0" w:color="000000"/>
              <w:right w:val="nil"/>
            </w:tcBorders>
          </w:tcPr>
          <w:p w14:paraId="7189E1C0"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51A674F1" w14:textId="77777777" w:rsidR="00566127" w:rsidRDefault="0030522E">
            <w:pPr>
              <w:pStyle w:val="TAC"/>
              <w:rPr>
                <w:szCs w:val="18"/>
              </w:rPr>
            </w:pPr>
            <w:r>
              <w:t>O</w:t>
            </w:r>
          </w:p>
          <w:p w14:paraId="79E1147E"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ADC28E6" w14:textId="77777777" w:rsidR="00566127" w:rsidRDefault="0030522E">
            <w:pPr>
              <w:pStyle w:val="TAL"/>
            </w:pPr>
            <w:r>
              <w:t>Indicates the cause of the failure.</w:t>
            </w:r>
          </w:p>
        </w:tc>
      </w:tr>
      <w:tr w:rsidR="00566127" w14:paraId="06B6155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FDD1A4" w14:textId="77777777" w:rsidR="00566127" w:rsidRDefault="0030522E">
            <w:pPr>
              <w:pStyle w:val="TAN"/>
              <w:rPr>
                <w:szCs w:val="18"/>
              </w:rPr>
            </w:pPr>
            <w:r>
              <w:t>NOTE 1:</w:t>
            </w:r>
            <w:r>
              <w:tab/>
              <w:t>Shall be present if the result is success and shall not be present otherwise</w:t>
            </w:r>
          </w:p>
          <w:p w14:paraId="2C605553" w14:textId="77777777" w:rsidR="00566127" w:rsidRDefault="0030522E">
            <w:pPr>
              <w:pStyle w:val="TAL"/>
            </w:pPr>
            <w:r>
              <w:t>NOTE 2:</w:t>
            </w:r>
            <w:r>
              <w:tab/>
              <w:t>May only be present if the result is failure.</w:t>
            </w:r>
          </w:p>
        </w:tc>
      </w:tr>
    </w:tbl>
    <w:p w14:paraId="125D6953" w14:textId="77777777" w:rsidR="00566127" w:rsidRDefault="0030522E">
      <w:r>
        <w:t xml:space="preserve"> </w:t>
      </w:r>
    </w:p>
    <w:p w14:paraId="249E49E7" w14:textId="77777777" w:rsidR="00566127" w:rsidRDefault="0030522E">
      <w:pPr>
        <w:pStyle w:val="Heading4"/>
        <w:rPr>
          <w:bCs/>
        </w:rPr>
      </w:pPr>
      <w:bookmarkStart w:id="284" w:name="_Toc129874978"/>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t xml:space="preserve">AF policy usage reporting data </w:t>
      </w:r>
      <w:r>
        <w:rPr>
          <w:rFonts w:cs="Arial"/>
          <w:bCs/>
        </w:rPr>
        <w:t>notif</w:t>
      </w:r>
      <w:r>
        <w:rPr>
          <w:bCs/>
        </w:rPr>
        <w:t>ication</w:t>
      </w:r>
      <w:bookmarkEnd w:id="284"/>
    </w:p>
    <w:p w14:paraId="6785F7F6" w14:textId="77777777" w:rsidR="00566127" w:rsidRDefault="0030522E">
      <w:r>
        <w:t>Table 9.</w:t>
      </w:r>
      <w:r>
        <w:rPr>
          <w:rFonts w:hint="eastAsia"/>
        </w:rPr>
        <w:t>5</w:t>
      </w:r>
      <w:r>
        <w:t>.3.</w:t>
      </w:r>
      <w:r>
        <w:rPr>
          <w:rFonts w:eastAsiaTheme="minorEastAsia" w:hint="eastAsia"/>
          <w:lang w:eastAsia="zh-CN"/>
        </w:rPr>
        <w:t>10</w:t>
      </w:r>
      <w:r>
        <w:t>-1 describes information elements for the AF policy usage reporting data notification from the NSCE server to the VAL server.</w:t>
      </w:r>
    </w:p>
    <w:p w14:paraId="1986786E"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AF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566127" w14:paraId="0E50B299" w14:textId="77777777">
        <w:trPr>
          <w:jc w:val="center"/>
        </w:trPr>
        <w:tc>
          <w:tcPr>
            <w:tcW w:w="2880" w:type="dxa"/>
            <w:tcBorders>
              <w:top w:val="single" w:sz="4" w:space="0" w:color="000000"/>
              <w:left w:val="single" w:sz="4" w:space="0" w:color="000000"/>
              <w:bottom w:val="single" w:sz="4" w:space="0" w:color="000000"/>
              <w:right w:val="nil"/>
            </w:tcBorders>
          </w:tcPr>
          <w:p w14:paraId="56C6C23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214AE6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E73DF78" w14:textId="77777777" w:rsidR="00566127" w:rsidRDefault="0030522E">
            <w:pPr>
              <w:pStyle w:val="TAH"/>
            </w:pPr>
            <w:r>
              <w:t>Description</w:t>
            </w:r>
          </w:p>
        </w:tc>
      </w:tr>
      <w:tr w:rsidR="00566127" w14:paraId="7180D0F9" w14:textId="77777777">
        <w:trPr>
          <w:jc w:val="center"/>
        </w:trPr>
        <w:tc>
          <w:tcPr>
            <w:tcW w:w="2880" w:type="dxa"/>
            <w:tcBorders>
              <w:top w:val="single" w:sz="4" w:space="0" w:color="000000"/>
              <w:left w:val="single" w:sz="4" w:space="0" w:color="000000"/>
              <w:bottom w:val="single" w:sz="4" w:space="0" w:color="000000"/>
              <w:right w:val="nil"/>
            </w:tcBorders>
          </w:tcPr>
          <w:p w14:paraId="48E04D4E"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60028C3D"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5CCAF75F" w14:textId="77777777" w:rsidR="00566127" w:rsidRDefault="0030522E">
            <w:pPr>
              <w:pStyle w:val="TAL"/>
            </w:pPr>
            <w:r>
              <w:t>I</w:t>
            </w:r>
            <w:r>
              <w:rPr>
                <w:rFonts w:cs="Arial"/>
              </w:rPr>
              <w:t xml:space="preserve">dentifies </w:t>
            </w:r>
            <w:r>
              <w:t>the AF policy usage reporting subscribe request.</w:t>
            </w:r>
          </w:p>
        </w:tc>
      </w:tr>
      <w:tr w:rsidR="00566127" w14:paraId="341F8417" w14:textId="77777777">
        <w:trPr>
          <w:jc w:val="center"/>
        </w:trPr>
        <w:tc>
          <w:tcPr>
            <w:tcW w:w="2880" w:type="dxa"/>
            <w:tcBorders>
              <w:top w:val="single" w:sz="4" w:space="0" w:color="000000"/>
              <w:left w:val="single" w:sz="4" w:space="0" w:color="000000"/>
              <w:bottom w:val="single" w:sz="4" w:space="0" w:color="000000"/>
              <w:right w:val="nil"/>
            </w:tcBorders>
          </w:tcPr>
          <w:p w14:paraId="75DDDC03" w14:textId="77777777" w:rsidR="00566127" w:rsidRDefault="0030522E">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5B4E4D2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5F2F14A" w14:textId="77777777" w:rsidR="00566127" w:rsidRDefault="0030522E">
            <w:pPr>
              <w:pStyle w:val="TAL"/>
            </w:pPr>
            <w:r>
              <w:t>Indicates the requested AF policy reporting data.</w:t>
            </w:r>
          </w:p>
        </w:tc>
      </w:tr>
      <w:tr w:rsidR="00566127" w14:paraId="78A6E418" w14:textId="77777777">
        <w:trPr>
          <w:jc w:val="center"/>
        </w:trPr>
        <w:tc>
          <w:tcPr>
            <w:tcW w:w="2880" w:type="dxa"/>
            <w:tcBorders>
              <w:top w:val="single" w:sz="4" w:space="0" w:color="000000"/>
              <w:left w:val="single" w:sz="4" w:space="0" w:color="000000"/>
              <w:bottom w:val="single" w:sz="4" w:space="0" w:color="000000"/>
              <w:right w:val="nil"/>
            </w:tcBorders>
          </w:tcPr>
          <w:p w14:paraId="381B48E3"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09C800D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D4D973" w14:textId="77777777" w:rsidR="00566127" w:rsidRDefault="0030522E">
            <w:pPr>
              <w:pStyle w:val="TAL"/>
            </w:pPr>
            <w:r>
              <w:t>Identifies the provided policy.</w:t>
            </w:r>
          </w:p>
        </w:tc>
      </w:tr>
      <w:tr w:rsidR="00566127" w14:paraId="695CA4A0" w14:textId="77777777">
        <w:trPr>
          <w:jc w:val="center"/>
        </w:trPr>
        <w:tc>
          <w:tcPr>
            <w:tcW w:w="2880" w:type="dxa"/>
            <w:tcBorders>
              <w:top w:val="single" w:sz="4" w:space="0" w:color="000000"/>
              <w:left w:val="single" w:sz="4" w:space="0" w:color="000000"/>
              <w:bottom w:val="single" w:sz="4" w:space="0" w:color="000000"/>
              <w:right w:val="nil"/>
            </w:tcBorders>
          </w:tcPr>
          <w:p w14:paraId="35896C53" w14:textId="77777777" w:rsidR="00566127" w:rsidRDefault="0030522E">
            <w:pPr>
              <w:pStyle w:val="TAL"/>
            </w:pPr>
            <w:r>
              <w:t>&gt;Policy count</w:t>
            </w:r>
          </w:p>
        </w:tc>
        <w:tc>
          <w:tcPr>
            <w:tcW w:w="1440" w:type="dxa"/>
            <w:tcBorders>
              <w:top w:val="single" w:sz="4" w:space="0" w:color="000000"/>
              <w:left w:val="single" w:sz="4" w:space="0" w:color="000000"/>
              <w:bottom w:val="single" w:sz="4" w:space="0" w:color="000000"/>
              <w:right w:val="nil"/>
            </w:tcBorders>
          </w:tcPr>
          <w:p w14:paraId="740D6C8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08DEEB" w14:textId="77777777" w:rsidR="00566127" w:rsidRDefault="0030522E">
            <w:pPr>
              <w:pStyle w:val="TAL"/>
            </w:pPr>
            <w:r>
              <w:t>Indicates the number of times the policy is active.</w:t>
            </w:r>
          </w:p>
        </w:tc>
      </w:tr>
      <w:tr w:rsidR="00566127" w14:paraId="18ABF847" w14:textId="77777777">
        <w:trPr>
          <w:jc w:val="center"/>
        </w:trPr>
        <w:tc>
          <w:tcPr>
            <w:tcW w:w="2880" w:type="dxa"/>
            <w:tcBorders>
              <w:top w:val="single" w:sz="4" w:space="0" w:color="000000"/>
              <w:left w:val="single" w:sz="4" w:space="0" w:color="000000"/>
              <w:bottom w:val="single" w:sz="4" w:space="0" w:color="000000"/>
              <w:right w:val="nil"/>
            </w:tcBorders>
          </w:tcPr>
          <w:p w14:paraId="2224845D" w14:textId="77777777" w:rsidR="00566127" w:rsidRDefault="0030522E">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6DF6AF6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BB34D5F" w14:textId="77777777" w:rsidR="00566127" w:rsidRDefault="0030522E">
            <w:pPr>
              <w:pStyle w:val="TAL"/>
            </w:pPr>
            <w:r>
              <w:t>Indicates the duration for usage of policy.</w:t>
            </w:r>
          </w:p>
        </w:tc>
      </w:tr>
      <w:tr w:rsidR="00566127" w14:paraId="0DB6EF87" w14:textId="77777777">
        <w:trPr>
          <w:jc w:val="center"/>
        </w:trPr>
        <w:tc>
          <w:tcPr>
            <w:tcW w:w="2880" w:type="dxa"/>
            <w:tcBorders>
              <w:top w:val="single" w:sz="4" w:space="0" w:color="000000"/>
              <w:left w:val="single" w:sz="4" w:space="0" w:color="000000"/>
              <w:bottom w:val="single" w:sz="4" w:space="0" w:color="000000"/>
              <w:right w:val="nil"/>
            </w:tcBorders>
          </w:tcPr>
          <w:p w14:paraId="18606934" w14:textId="77777777" w:rsidR="00566127" w:rsidRDefault="0030522E">
            <w:pPr>
              <w:pStyle w:val="TAL"/>
            </w:pPr>
            <w:r>
              <w:t>&gt;Pre-empt count</w:t>
            </w:r>
          </w:p>
        </w:tc>
        <w:tc>
          <w:tcPr>
            <w:tcW w:w="1440" w:type="dxa"/>
            <w:tcBorders>
              <w:top w:val="single" w:sz="4" w:space="0" w:color="000000"/>
              <w:left w:val="single" w:sz="4" w:space="0" w:color="000000"/>
              <w:bottom w:val="single" w:sz="4" w:space="0" w:color="000000"/>
              <w:right w:val="nil"/>
            </w:tcBorders>
          </w:tcPr>
          <w:p w14:paraId="45B0A637"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4E559E8" w14:textId="77777777" w:rsidR="00566127" w:rsidRDefault="0030522E">
            <w:pPr>
              <w:pStyle w:val="TAL"/>
            </w:pPr>
            <w:r>
              <w:t>Indicates the number of times the policy is premept with another policy.</w:t>
            </w:r>
          </w:p>
        </w:tc>
      </w:tr>
      <w:tr w:rsidR="00566127" w14:paraId="0BB9E24C" w14:textId="77777777">
        <w:trPr>
          <w:jc w:val="center"/>
        </w:trPr>
        <w:tc>
          <w:tcPr>
            <w:tcW w:w="2880" w:type="dxa"/>
            <w:tcBorders>
              <w:top w:val="single" w:sz="4" w:space="0" w:color="000000"/>
              <w:left w:val="single" w:sz="4" w:space="0" w:color="000000"/>
              <w:bottom w:val="single" w:sz="4" w:space="0" w:color="000000"/>
              <w:right w:val="nil"/>
            </w:tcBorders>
          </w:tcPr>
          <w:p w14:paraId="3E0FC424" w14:textId="77777777" w:rsidR="00566127" w:rsidRDefault="0030522E">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7DE4787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0EE2979" w14:textId="77777777" w:rsidR="00566127" w:rsidRDefault="0030522E">
            <w:pPr>
              <w:pStyle w:val="TAL"/>
            </w:pPr>
            <w:r>
              <w:t>Indicates the policy used for pre-emption.</w:t>
            </w:r>
          </w:p>
        </w:tc>
      </w:tr>
    </w:tbl>
    <w:p w14:paraId="752B4131" w14:textId="77777777" w:rsidR="00175F82" w:rsidRDefault="00175F82" w:rsidP="00175F82">
      <w:pPr>
        <w:rPr>
          <w:lang w:eastAsia="zh-CN"/>
        </w:rPr>
      </w:pPr>
    </w:p>
    <w:p w14:paraId="1770EEDD" w14:textId="77777777" w:rsidR="00566127" w:rsidRDefault="0030522E">
      <w:pPr>
        <w:pStyle w:val="Heading4"/>
        <w:rPr>
          <w:lang w:val="en-US" w:eastAsia="zh-CN"/>
        </w:rPr>
      </w:pPr>
      <w:bookmarkStart w:id="285" w:name="_Toc129874979"/>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85"/>
    </w:p>
    <w:p w14:paraId="628843B7"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209A9C7F"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566127" w14:paraId="2E317B96" w14:textId="77777777">
        <w:trPr>
          <w:jc w:val="center"/>
        </w:trPr>
        <w:tc>
          <w:tcPr>
            <w:tcW w:w="2880" w:type="dxa"/>
            <w:tcBorders>
              <w:top w:val="single" w:sz="4" w:space="0" w:color="000000"/>
              <w:left w:val="single" w:sz="4" w:space="0" w:color="000000"/>
              <w:bottom w:val="single" w:sz="4" w:space="0" w:color="000000"/>
            </w:tcBorders>
          </w:tcPr>
          <w:p w14:paraId="667285E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52870F7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268EBF9" w14:textId="77777777" w:rsidR="00566127" w:rsidRDefault="0030522E">
            <w:pPr>
              <w:pStyle w:val="TAH"/>
            </w:pPr>
            <w:r>
              <w:t>Description</w:t>
            </w:r>
          </w:p>
        </w:tc>
      </w:tr>
      <w:tr w:rsidR="00566127" w14:paraId="77890537" w14:textId="77777777">
        <w:trPr>
          <w:jc w:val="center"/>
        </w:trPr>
        <w:tc>
          <w:tcPr>
            <w:tcW w:w="2880" w:type="dxa"/>
            <w:tcBorders>
              <w:top w:val="single" w:sz="4" w:space="0" w:color="000000"/>
              <w:left w:val="single" w:sz="4" w:space="0" w:color="000000"/>
              <w:bottom w:val="single" w:sz="4" w:space="0" w:color="000000"/>
            </w:tcBorders>
          </w:tcPr>
          <w:p w14:paraId="3B5EF1F3"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4474C38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7EF4FA" w14:textId="77777777" w:rsidR="00566127" w:rsidRDefault="0030522E">
            <w:pPr>
              <w:pStyle w:val="TAL"/>
            </w:pPr>
            <w:r>
              <w:t xml:space="preserve">Unique identifier of the requestor (i.e. </w:t>
            </w:r>
            <w:r>
              <w:rPr>
                <w:rFonts w:hint="eastAsia"/>
                <w:lang w:val="en-US" w:eastAsia="zh-CN"/>
              </w:rPr>
              <w:t xml:space="preserve">VAL server </w:t>
            </w:r>
            <w:r>
              <w:t>ID).</w:t>
            </w:r>
          </w:p>
        </w:tc>
      </w:tr>
      <w:tr w:rsidR="00566127" w14:paraId="3A54621C" w14:textId="77777777">
        <w:trPr>
          <w:jc w:val="center"/>
        </w:trPr>
        <w:tc>
          <w:tcPr>
            <w:tcW w:w="2880" w:type="dxa"/>
            <w:tcBorders>
              <w:top w:val="single" w:sz="4" w:space="0" w:color="000000"/>
              <w:left w:val="single" w:sz="4" w:space="0" w:color="000000"/>
              <w:bottom w:val="single" w:sz="4" w:space="0" w:color="000000"/>
            </w:tcBorders>
          </w:tcPr>
          <w:p w14:paraId="5E9A0C7C"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56DDD47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2D2796" w14:textId="77777777" w:rsidR="00566127" w:rsidRDefault="0030522E">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566127" w14:paraId="32A35C2F" w14:textId="77777777">
        <w:trPr>
          <w:jc w:val="center"/>
        </w:trPr>
        <w:tc>
          <w:tcPr>
            <w:tcW w:w="2880" w:type="dxa"/>
            <w:tcBorders>
              <w:top w:val="single" w:sz="4" w:space="0" w:color="000000"/>
              <w:left w:val="single" w:sz="4" w:space="0" w:color="000000"/>
              <w:bottom w:val="single" w:sz="4" w:space="0" w:color="000000"/>
            </w:tcBorders>
          </w:tcPr>
          <w:p w14:paraId="5244A3FD" w14:textId="77777777" w:rsidR="00566127" w:rsidRDefault="0030522E">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2E53F641" w14:textId="77777777" w:rsidR="00566127" w:rsidRDefault="0030522E">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1AF12E" w14:textId="77777777" w:rsidR="00566127" w:rsidRDefault="0030522E">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566127" w14:paraId="5AA57BBA" w14:textId="77777777">
        <w:trPr>
          <w:jc w:val="center"/>
        </w:trPr>
        <w:tc>
          <w:tcPr>
            <w:tcW w:w="2880" w:type="dxa"/>
            <w:tcBorders>
              <w:top w:val="single" w:sz="4" w:space="0" w:color="000000"/>
              <w:left w:val="single" w:sz="4" w:space="0" w:color="000000"/>
              <w:bottom w:val="single" w:sz="4" w:space="0" w:color="000000"/>
            </w:tcBorders>
          </w:tcPr>
          <w:p w14:paraId="4014552F"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6714CB4E"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3C86A5F" w14:textId="77777777" w:rsidR="00566127" w:rsidRDefault="0030522E">
            <w:pPr>
              <w:pStyle w:val="TAL"/>
              <w:rPr>
                <w:lang w:eastAsia="zh-CN"/>
              </w:rPr>
            </w:pPr>
            <w:r>
              <w:rPr>
                <w:kern w:val="2"/>
              </w:rPr>
              <w:t>Identifier of the network slice</w:t>
            </w:r>
            <w:r>
              <w:t>.</w:t>
            </w:r>
          </w:p>
        </w:tc>
      </w:tr>
      <w:tr w:rsidR="00566127" w14:paraId="06108739" w14:textId="77777777">
        <w:trPr>
          <w:jc w:val="center"/>
        </w:trPr>
        <w:tc>
          <w:tcPr>
            <w:tcW w:w="2880" w:type="dxa"/>
            <w:tcBorders>
              <w:top w:val="single" w:sz="4" w:space="0" w:color="000000"/>
              <w:left w:val="single" w:sz="4" w:space="0" w:color="000000"/>
              <w:bottom w:val="single" w:sz="4" w:space="0" w:color="000000"/>
            </w:tcBorders>
          </w:tcPr>
          <w:p w14:paraId="198877C6"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23679B4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BDD7E6" w14:textId="77777777" w:rsidR="00566127" w:rsidRDefault="0030522E">
            <w:pPr>
              <w:pStyle w:val="TAL"/>
              <w:rPr>
                <w:rFonts w:cs="Arial"/>
                <w:lang w:val="en-US" w:eastAsia="zh-CN"/>
              </w:rPr>
            </w:pPr>
            <w:r>
              <w:t>Indication of the DNN which is requested.</w:t>
            </w:r>
          </w:p>
        </w:tc>
      </w:tr>
      <w:tr w:rsidR="00566127" w14:paraId="2B669E42" w14:textId="77777777">
        <w:trPr>
          <w:jc w:val="center"/>
        </w:trPr>
        <w:tc>
          <w:tcPr>
            <w:tcW w:w="2880" w:type="dxa"/>
            <w:tcBorders>
              <w:top w:val="single" w:sz="4" w:space="0" w:color="000000"/>
              <w:left w:val="single" w:sz="4" w:space="0" w:color="000000"/>
              <w:bottom w:val="single" w:sz="4" w:space="0" w:color="000000"/>
            </w:tcBorders>
          </w:tcPr>
          <w:p w14:paraId="43204211" w14:textId="77777777" w:rsidR="00566127" w:rsidRDefault="0030522E">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47934E08" w14:textId="77777777" w:rsidR="00566127" w:rsidRDefault="0030522E">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56A29" w14:textId="77777777" w:rsidR="00566127" w:rsidRDefault="0030522E">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566127" w14:paraId="1926D3C6" w14:textId="77777777">
        <w:trPr>
          <w:trHeight w:val="146"/>
          <w:jc w:val="center"/>
        </w:trPr>
        <w:tc>
          <w:tcPr>
            <w:tcW w:w="2880" w:type="dxa"/>
            <w:tcBorders>
              <w:top w:val="single" w:sz="4" w:space="0" w:color="000000"/>
              <w:left w:val="single" w:sz="4" w:space="0" w:color="000000"/>
              <w:bottom w:val="single" w:sz="4" w:space="0" w:color="000000"/>
            </w:tcBorders>
          </w:tcPr>
          <w:p w14:paraId="1AD20B18" w14:textId="77777777" w:rsidR="00566127" w:rsidRDefault="0030522E">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07004547"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06E790E" w14:textId="77777777" w:rsidR="00566127" w:rsidRDefault="0030522E">
            <w:pPr>
              <w:pStyle w:val="TAL"/>
              <w:rPr>
                <w:lang w:val="en-US" w:eastAsia="zh-CN"/>
              </w:rPr>
            </w:pPr>
            <w:r>
              <w:t>Proposed expiration time for the subscription</w:t>
            </w:r>
            <w:r>
              <w:rPr>
                <w:rFonts w:hint="eastAsia"/>
                <w:lang w:val="en-US" w:eastAsia="zh-CN"/>
              </w:rPr>
              <w:t>.</w:t>
            </w:r>
          </w:p>
        </w:tc>
      </w:tr>
      <w:tr w:rsidR="00566127" w14:paraId="0585BF6F"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01970390" w14:textId="77777777" w:rsidR="00566127" w:rsidRDefault="0030522E">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19705A5F"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647A4B1" w14:textId="77777777" w:rsidR="00566127" w:rsidRDefault="0030522E">
            <w:pPr>
              <w:pStyle w:val="TAL"/>
            </w:pPr>
            <w:r>
              <w:t>Secondary policy act as a fallback policy for the network slice optimization in the case of a failed network slice optimization.</w:t>
            </w:r>
          </w:p>
        </w:tc>
      </w:tr>
    </w:tbl>
    <w:p w14:paraId="770DA5BA" w14:textId="77777777" w:rsidR="00411221" w:rsidRDefault="00411221" w:rsidP="00411221">
      <w:pPr>
        <w:rPr>
          <w:lang w:eastAsia="zh-CN"/>
        </w:rPr>
      </w:pPr>
    </w:p>
    <w:p w14:paraId="619BD30E" w14:textId="77777777" w:rsidR="00566127" w:rsidRDefault="0030522E">
      <w:pPr>
        <w:pStyle w:val="Heading4"/>
      </w:pPr>
      <w:bookmarkStart w:id="286" w:name="_Toc129874980"/>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86"/>
    </w:p>
    <w:p w14:paraId="31FCB9B2" w14:textId="77777777" w:rsidR="00566127" w:rsidRDefault="0030522E">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476CB3EF"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5AB551BF" w14:textId="77777777">
        <w:trPr>
          <w:jc w:val="center"/>
        </w:trPr>
        <w:tc>
          <w:tcPr>
            <w:tcW w:w="2880" w:type="dxa"/>
            <w:tcBorders>
              <w:top w:val="single" w:sz="4" w:space="0" w:color="000000"/>
              <w:left w:val="single" w:sz="4" w:space="0" w:color="000000"/>
              <w:bottom w:val="single" w:sz="4" w:space="0" w:color="000000"/>
            </w:tcBorders>
          </w:tcPr>
          <w:p w14:paraId="303FC29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19193B3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108A3" w14:textId="77777777" w:rsidR="00566127" w:rsidRDefault="0030522E">
            <w:pPr>
              <w:pStyle w:val="TAH"/>
            </w:pPr>
            <w:r>
              <w:t>Description</w:t>
            </w:r>
          </w:p>
        </w:tc>
      </w:tr>
      <w:tr w:rsidR="00566127" w14:paraId="50723F1E" w14:textId="77777777">
        <w:trPr>
          <w:jc w:val="center"/>
        </w:trPr>
        <w:tc>
          <w:tcPr>
            <w:tcW w:w="2880" w:type="dxa"/>
            <w:tcBorders>
              <w:top w:val="single" w:sz="4" w:space="0" w:color="000000"/>
              <w:left w:val="single" w:sz="4" w:space="0" w:color="000000"/>
              <w:bottom w:val="single" w:sz="4" w:space="0" w:color="000000"/>
            </w:tcBorders>
          </w:tcPr>
          <w:p w14:paraId="790DE207"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4A517FD"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95F8AF" w14:textId="77777777" w:rsidR="00566127" w:rsidRDefault="0030522E">
            <w:pPr>
              <w:pStyle w:val="TAL"/>
            </w:pPr>
            <w:r>
              <w:t>Indicates the success or failure of the Network slice optimization subscription request.</w:t>
            </w:r>
          </w:p>
        </w:tc>
      </w:tr>
      <w:tr w:rsidR="00566127" w14:paraId="094C6946" w14:textId="77777777">
        <w:trPr>
          <w:jc w:val="center"/>
        </w:trPr>
        <w:tc>
          <w:tcPr>
            <w:tcW w:w="2880" w:type="dxa"/>
            <w:tcBorders>
              <w:top w:val="single" w:sz="4" w:space="0" w:color="000000"/>
              <w:left w:val="single" w:sz="4" w:space="0" w:color="000000"/>
              <w:bottom w:val="single" w:sz="4" w:space="0" w:color="000000"/>
            </w:tcBorders>
          </w:tcPr>
          <w:p w14:paraId="49EC5151" w14:textId="77777777" w:rsidR="00566127" w:rsidRDefault="0030522E">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9F86E17" w14:textId="77777777" w:rsidR="00566127" w:rsidRDefault="0030522E">
            <w:pPr>
              <w:pStyle w:val="TAC"/>
              <w:rPr>
                <w:rFonts w:eastAsiaTheme="minorEastAsia"/>
                <w:lang w:eastAsia="zh-CN"/>
              </w:rPr>
            </w:pPr>
            <w:r>
              <w:rPr>
                <w:rFonts w:eastAsiaTheme="minorEastAsia" w:hint="eastAsia"/>
                <w:lang w:eastAsia="zh-CN"/>
              </w:rPr>
              <w:t>O</w:t>
            </w:r>
          </w:p>
          <w:p w14:paraId="1AA41DC8" w14:textId="77777777" w:rsidR="00566127" w:rsidRDefault="0030522E">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251748B1"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5514C0E1" w14:textId="77777777">
        <w:trPr>
          <w:jc w:val="center"/>
        </w:trPr>
        <w:tc>
          <w:tcPr>
            <w:tcW w:w="2880" w:type="dxa"/>
            <w:tcBorders>
              <w:top w:val="single" w:sz="4" w:space="0" w:color="000000"/>
              <w:left w:val="single" w:sz="4" w:space="0" w:color="000000"/>
              <w:bottom w:val="single" w:sz="4" w:space="0" w:color="000000"/>
            </w:tcBorders>
          </w:tcPr>
          <w:p w14:paraId="536F5408" w14:textId="77777777" w:rsidR="00566127" w:rsidRDefault="0030522E">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0F79A2F" w14:textId="77777777" w:rsidR="00566127" w:rsidRDefault="0030522E">
            <w:pPr>
              <w:pStyle w:val="TAC"/>
              <w:rPr>
                <w:rFonts w:eastAsiaTheme="minorEastAsia"/>
                <w:lang w:eastAsia="zh-CN"/>
              </w:rPr>
            </w:pPr>
            <w:r>
              <w:rPr>
                <w:rFonts w:eastAsiaTheme="minorEastAsia" w:hint="eastAsia"/>
                <w:lang w:eastAsia="zh-CN"/>
              </w:rPr>
              <w:t>O</w:t>
            </w:r>
          </w:p>
          <w:p w14:paraId="65E2F0C3" w14:textId="77777777" w:rsidR="00566127" w:rsidRDefault="0030522E">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4E3B5410" w14:textId="77777777" w:rsidR="00566127" w:rsidRDefault="0030522E">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566127" w14:paraId="550CEE5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385421"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4400280A" w14:textId="77777777" w:rsidR="00566127" w:rsidRDefault="0030522E" w:rsidP="002A120A">
            <w:pPr>
              <w:pStyle w:val="TAL"/>
              <w:rPr>
                <w:lang w:eastAsia="ko-KR"/>
              </w:rPr>
            </w:pPr>
            <w:r>
              <w:rPr>
                <w:lang w:val="en-US"/>
              </w:rPr>
              <w:t>NOTE 2:</w:t>
            </w:r>
            <w:r>
              <w:rPr>
                <w:lang w:val="en-US"/>
              </w:rPr>
              <w:tab/>
              <w:t>Shall be present if the result is failure and shall not be present otherwise.</w:t>
            </w:r>
          </w:p>
        </w:tc>
      </w:tr>
    </w:tbl>
    <w:p w14:paraId="6C211A62" w14:textId="77777777" w:rsidR="00411221" w:rsidRDefault="00411221" w:rsidP="00411221">
      <w:pPr>
        <w:rPr>
          <w:lang w:eastAsia="zh-CN"/>
        </w:rPr>
      </w:pPr>
    </w:p>
    <w:p w14:paraId="4CFE0F12" w14:textId="77777777" w:rsidR="00566127" w:rsidRDefault="0030522E">
      <w:pPr>
        <w:pStyle w:val="Heading4"/>
        <w:rPr>
          <w:rFonts w:eastAsiaTheme="minorEastAsia"/>
          <w:lang w:val="en-US" w:eastAsia="zh-CN"/>
        </w:rPr>
      </w:pPr>
      <w:bookmarkStart w:id="287" w:name="_Toc129874981"/>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287"/>
    </w:p>
    <w:p w14:paraId="49950DEA" w14:textId="77777777" w:rsidR="00566127" w:rsidRDefault="0030522E">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7643A4D1" w14:textId="77777777" w:rsidR="00566127" w:rsidRDefault="0030522E">
      <w:pPr>
        <w:pStyle w:val="TH"/>
        <w:rPr>
          <w:rFonts w:eastAsiaTheme="minorEastAsia"/>
        </w:rPr>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688ABB8B" w14:textId="77777777">
        <w:trPr>
          <w:jc w:val="center"/>
        </w:trPr>
        <w:tc>
          <w:tcPr>
            <w:tcW w:w="2880" w:type="dxa"/>
            <w:tcBorders>
              <w:top w:val="single" w:sz="4" w:space="0" w:color="000000"/>
              <w:left w:val="single" w:sz="4" w:space="0" w:color="000000"/>
              <w:bottom w:val="single" w:sz="4" w:space="0" w:color="000000"/>
            </w:tcBorders>
          </w:tcPr>
          <w:p w14:paraId="1C16EBD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3661C7E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03EE958" w14:textId="77777777" w:rsidR="00566127" w:rsidRDefault="0030522E">
            <w:pPr>
              <w:pStyle w:val="TAH"/>
            </w:pPr>
            <w:r>
              <w:t>Description</w:t>
            </w:r>
          </w:p>
        </w:tc>
      </w:tr>
      <w:tr w:rsidR="00566127" w14:paraId="56115392" w14:textId="77777777">
        <w:trPr>
          <w:jc w:val="center"/>
        </w:trPr>
        <w:tc>
          <w:tcPr>
            <w:tcW w:w="2880" w:type="dxa"/>
            <w:tcBorders>
              <w:top w:val="single" w:sz="4" w:space="0" w:color="000000"/>
              <w:left w:val="single" w:sz="4" w:space="0" w:color="000000"/>
              <w:bottom w:val="single" w:sz="4" w:space="0" w:color="000000"/>
            </w:tcBorders>
          </w:tcPr>
          <w:p w14:paraId="2D49B6E3" w14:textId="77777777" w:rsidR="00566127" w:rsidRDefault="0030522E">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7FF9F1CF" w14:textId="77777777" w:rsidR="00566127" w:rsidRDefault="0030522E">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BEA01D" w14:textId="77777777" w:rsidR="00566127" w:rsidRDefault="0030522E">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42AD84EC" w14:textId="77777777">
        <w:trPr>
          <w:jc w:val="center"/>
        </w:trPr>
        <w:tc>
          <w:tcPr>
            <w:tcW w:w="2880" w:type="dxa"/>
            <w:tcBorders>
              <w:top w:val="single" w:sz="4" w:space="0" w:color="000000"/>
              <w:left w:val="single" w:sz="4" w:space="0" w:color="000000"/>
              <w:bottom w:val="single" w:sz="4" w:space="0" w:color="000000"/>
            </w:tcBorders>
          </w:tcPr>
          <w:p w14:paraId="71BFFC7A" w14:textId="77777777" w:rsidR="00566127" w:rsidRDefault="0030522E">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6D45B87F"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C3DACC" w14:textId="77777777" w:rsidR="00566127" w:rsidRDefault="0030522E">
            <w:pPr>
              <w:pStyle w:val="TAL"/>
              <w:rPr>
                <w:lang w:val="en-US" w:eastAsia="ko-KR"/>
              </w:rPr>
            </w:pPr>
            <w:r>
              <w:rPr>
                <w:rFonts w:hint="eastAsia"/>
                <w:lang w:val="en-US" w:eastAsia="zh-CN"/>
              </w:rPr>
              <w:t>Network slice information (i.e. NEST) with network slice identifier(i.e. S-NSSAI)</w:t>
            </w:r>
          </w:p>
        </w:tc>
      </w:tr>
      <w:tr w:rsidR="00566127" w14:paraId="44A609D7" w14:textId="77777777">
        <w:trPr>
          <w:jc w:val="center"/>
        </w:trPr>
        <w:tc>
          <w:tcPr>
            <w:tcW w:w="2880" w:type="dxa"/>
            <w:tcBorders>
              <w:top w:val="single" w:sz="4" w:space="0" w:color="000000"/>
              <w:left w:val="single" w:sz="4" w:space="0" w:color="000000"/>
              <w:bottom w:val="single" w:sz="4" w:space="0" w:color="000000"/>
              <w:right w:val="nil"/>
            </w:tcBorders>
          </w:tcPr>
          <w:p w14:paraId="15D13026"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1530D03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AF85A0" w14:textId="77777777" w:rsidR="00566127" w:rsidRDefault="0030522E">
            <w:pPr>
              <w:pStyle w:val="TAL"/>
            </w:pPr>
            <w:r>
              <w:t>Indicates time spent for slice optimization by the NSCE Server.</w:t>
            </w:r>
          </w:p>
        </w:tc>
      </w:tr>
      <w:tr w:rsidR="00566127" w14:paraId="67C751C6" w14:textId="77777777">
        <w:trPr>
          <w:jc w:val="center"/>
        </w:trPr>
        <w:tc>
          <w:tcPr>
            <w:tcW w:w="2880" w:type="dxa"/>
            <w:tcBorders>
              <w:top w:val="single" w:sz="4" w:space="0" w:color="000000"/>
              <w:left w:val="single" w:sz="4" w:space="0" w:color="000000"/>
              <w:bottom w:val="single" w:sz="4" w:space="0" w:color="000000"/>
              <w:right w:val="nil"/>
            </w:tcBorders>
          </w:tcPr>
          <w:p w14:paraId="30D45838"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5D493163"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F88306" w14:textId="77777777" w:rsidR="00566127" w:rsidRDefault="0030522E">
            <w:pPr>
              <w:pStyle w:val="TAL"/>
            </w:pPr>
            <w:r>
              <w:t>Indicates the policy used for slice optimization in the case of the failed network slice optimization.</w:t>
            </w:r>
          </w:p>
        </w:tc>
      </w:tr>
      <w:tr w:rsidR="00566127" w14:paraId="5B109C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98F58A" w14:textId="77777777" w:rsidR="00566127" w:rsidRDefault="0030522E">
            <w:pPr>
              <w:pStyle w:val="TAN"/>
              <w:rPr>
                <w:lang w:eastAsia="ko-KR"/>
              </w:rPr>
            </w:pPr>
            <w:r>
              <w:rPr>
                <w:lang w:eastAsia="ko-KR"/>
              </w:rPr>
              <w:t>NOTE:</w:t>
            </w:r>
            <w:r>
              <w:rPr>
                <w:lang w:eastAsia="ko-KR"/>
              </w:rPr>
              <w:tab/>
              <w:t>One of these IEs shall be present in the message.</w:t>
            </w:r>
          </w:p>
        </w:tc>
      </w:tr>
    </w:tbl>
    <w:p w14:paraId="274EE882" w14:textId="77777777" w:rsidR="00411221" w:rsidRDefault="00411221" w:rsidP="00411221">
      <w:bookmarkStart w:id="288" w:name="_Toc2752"/>
      <w:bookmarkEnd w:id="270"/>
      <w:bookmarkEnd w:id="271"/>
      <w:bookmarkEnd w:id="272"/>
      <w:bookmarkEnd w:id="273"/>
      <w:bookmarkEnd w:id="274"/>
      <w:bookmarkEnd w:id="275"/>
      <w:bookmarkEnd w:id="276"/>
    </w:p>
    <w:p w14:paraId="193A78F4" w14:textId="77777777" w:rsidR="00566127" w:rsidRPr="002A120A" w:rsidRDefault="0030522E">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289" w:name="_Toc129874982"/>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289"/>
      <w:r>
        <w:rPr>
          <w:rFonts w:cs="Arial"/>
          <w:bCs/>
        </w:rPr>
        <w:tab/>
      </w:r>
    </w:p>
    <w:p w14:paraId="733EE52E" w14:textId="77777777" w:rsidR="00566127" w:rsidRDefault="0030522E">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4EEB0CEC"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2E39B4A9" w14:textId="77777777">
        <w:trPr>
          <w:jc w:val="center"/>
        </w:trPr>
        <w:tc>
          <w:tcPr>
            <w:tcW w:w="2880" w:type="dxa"/>
            <w:tcBorders>
              <w:top w:val="single" w:sz="4" w:space="0" w:color="000000"/>
              <w:left w:val="single" w:sz="4" w:space="0" w:color="000000"/>
              <w:bottom w:val="single" w:sz="4" w:space="0" w:color="000000"/>
              <w:right w:val="nil"/>
            </w:tcBorders>
          </w:tcPr>
          <w:p w14:paraId="2A5B934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62DC09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424ABA" w14:textId="77777777" w:rsidR="00566127" w:rsidRDefault="0030522E">
            <w:pPr>
              <w:pStyle w:val="TAH"/>
            </w:pPr>
            <w:r>
              <w:t>Description</w:t>
            </w:r>
          </w:p>
        </w:tc>
      </w:tr>
      <w:tr w:rsidR="00566127" w14:paraId="3E44B184" w14:textId="77777777">
        <w:trPr>
          <w:jc w:val="center"/>
        </w:trPr>
        <w:tc>
          <w:tcPr>
            <w:tcW w:w="2880" w:type="dxa"/>
            <w:tcBorders>
              <w:top w:val="single" w:sz="4" w:space="0" w:color="000000"/>
              <w:left w:val="single" w:sz="4" w:space="0" w:color="000000"/>
              <w:bottom w:val="single" w:sz="4" w:space="0" w:color="000000"/>
              <w:right w:val="nil"/>
            </w:tcBorders>
          </w:tcPr>
          <w:p w14:paraId="76D4913B"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53D47C78"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9B7E123"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7CFE2136" w14:textId="77777777">
        <w:trPr>
          <w:jc w:val="center"/>
        </w:trPr>
        <w:tc>
          <w:tcPr>
            <w:tcW w:w="2880" w:type="dxa"/>
            <w:tcBorders>
              <w:top w:val="single" w:sz="4" w:space="0" w:color="000000"/>
              <w:left w:val="single" w:sz="4" w:space="0" w:color="000000"/>
              <w:bottom w:val="single" w:sz="4" w:space="0" w:color="000000"/>
              <w:right w:val="nil"/>
            </w:tcBorders>
          </w:tcPr>
          <w:p w14:paraId="6C5AD876" w14:textId="77777777" w:rsidR="00566127" w:rsidRDefault="0030522E">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742F19F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3A5D8" w14:textId="77777777" w:rsidR="00566127" w:rsidRDefault="0030522E">
            <w:pPr>
              <w:pStyle w:val="TAL"/>
            </w:pPr>
            <w:r>
              <w:t>Filter for network slice optimization responses (successful or failure). The default value is successful responses.</w:t>
            </w:r>
          </w:p>
        </w:tc>
      </w:tr>
      <w:tr w:rsidR="00566127" w14:paraId="3884C946" w14:textId="77777777">
        <w:trPr>
          <w:jc w:val="center"/>
        </w:trPr>
        <w:tc>
          <w:tcPr>
            <w:tcW w:w="2880" w:type="dxa"/>
            <w:tcBorders>
              <w:top w:val="single" w:sz="4" w:space="0" w:color="000000"/>
              <w:left w:val="single" w:sz="4" w:space="0" w:color="000000"/>
              <w:bottom w:val="single" w:sz="4" w:space="0" w:color="000000"/>
              <w:right w:val="nil"/>
            </w:tcBorders>
          </w:tcPr>
          <w:p w14:paraId="3C4D1B57" w14:textId="77777777" w:rsidR="00566127" w:rsidRDefault="0030522E">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751EA2D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5AABFD" w14:textId="77777777" w:rsidR="00566127" w:rsidRDefault="0030522E">
            <w:pPr>
              <w:pStyle w:val="TAL"/>
            </w:pPr>
            <w:r>
              <w:t>Sort optimization results based on slice optimization event time or optimization time, or policy ID. The default value is Optimization time.</w:t>
            </w:r>
          </w:p>
        </w:tc>
      </w:tr>
      <w:tr w:rsidR="00566127" w14:paraId="266EA3FE" w14:textId="77777777">
        <w:trPr>
          <w:jc w:val="center"/>
        </w:trPr>
        <w:tc>
          <w:tcPr>
            <w:tcW w:w="2880" w:type="dxa"/>
            <w:tcBorders>
              <w:top w:val="single" w:sz="4" w:space="0" w:color="000000"/>
              <w:left w:val="single" w:sz="4" w:space="0" w:color="000000"/>
              <w:bottom w:val="single" w:sz="4" w:space="0" w:color="000000"/>
              <w:right w:val="nil"/>
            </w:tcBorders>
          </w:tcPr>
          <w:p w14:paraId="592A5D64" w14:textId="77777777" w:rsidR="00566127" w:rsidRDefault="0030522E">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494DB2C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4D12469" w14:textId="77777777" w:rsidR="00566127" w:rsidRDefault="0030522E">
            <w:pPr>
              <w:pStyle w:val="TAL"/>
              <w:rPr>
                <w:rFonts w:cs="Arial"/>
              </w:rPr>
            </w:pPr>
            <w:r>
              <w:t>Indicate sort type (ascending or descending). The default value is ascending.</w:t>
            </w:r>
          </w:p>
        </w:tc>
      </w:tr>
      <w:tr w:rsidR="00566127" w14:paraId="52510BDB" w14:textId="77777777">
        <w:trPr>
          <w:jc w:val="center"/>
        </w:trPr>
        <w:tc>
          <w:tcPr>
            <w:tcW w:w="2880" w:type="dxa"/>
            <w:tcBorders>
              <w:top w:val="single" w:sz="4" w:space="0" w:color="000000"/>
              <w:left w:val="single" w:sz="4" w:space="0" w:color="000000"/>
              <w:bottom w:val="single" w:sz="4" w:space="0" w:color="000000"/>
              <w:right w:val="nil"/>
            </w:tcBorders>
          </w:tcPr>
          <w:p w14:paraId="7D960490"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7F39F87A" w14:textId="77777777" w:rsidR="00566127" w:rsidRDefault="0030522E">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DFE5D60"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566127" w14:paraId="4AF7E6A3" w14:textId="77777777">
        <w:trPr>
          <w:jc w:val="center"/>
        </w:trPr>
        <w:tc>
          <w:tcPr>
            <w:tcW w:w="2880" w:type="dxa"/>
            <w:tcBorders>
              <w:top w:val="single" w:sz="4" w:space="0" w:color="000000"/>
              <w:left w:val="single" w:sz="4" w:space="0" w:color="000000"/>
              <w:bottom w:val="single" w:sz="4" w:space="0" w:color="000000"/>
              <w:right w:val="nil"/>
            </w:tcBorders>
          </w:tcPr>
          <w:p w14:paraId="0A40C4A0"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71C3EF76"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4C66AB2"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566127" w14:paraId="54E2E43A" w14:textId="77777777">
        <w:trPr>
          <w:jc w:val="center"/>
        </w:trPr>
        <w:tc>
          <w:tcPr>
            <w:tcW w:w="2880" w:type="dxa"/>
            <w:tcBorders>
              <w:top w:val="single" w:sz="4" w:space="0" w:color="000000"/>
              <w:left w:val="single" w:sz="4" w:space="0" w:color="000000"/>
              <w:bottom w:val="single" w:sz="4" w:space="0" w:color="000000"/>
              <w:right w:val="nil"/>
            </w:tcBorders>
          </w:tcPr>
          <w:p w14:paraId="2357C8FE"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79C68093"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3F9278"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566127" w14:paraId="6B0838EF" w14:textId="77777777">
        <w:trPr>
          <w:jc w:val="center"/>
        </w:trPr>
        <w:tc>
          <w:tcPr>
            <w:tcW w:w="2880" w:type="dxa"/>
            <w:tcBorders>
              <w:top w:val="single" w:sz="4" w:space="0" w:color="000000"/>
              <w:left w:val="single" w:sz="4" w:space="0" w:color="000000"/>
              <w:bottom w:val="single" w:sz="4" w:space="0" w:color="000000"/>
              <w:right w:val="nil"/>
            </w:tcBorders>
          </w:tcPr>
          <w:p w14:paraId="1F5A6EB9"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6B566707"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CBB5DBE"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357D0CDB" w14:textId="77777777" w:rsidR="00566127" w:rsidRDefault="00566127"/>
    <w:p w14:paraId="1962F3EB" w14:textId="77777777" w:rsidR="00566127" w:rsidRDefault="0030522E">
      <w:pPr>
        <w:pStyle w:val="Heading4"/>
        <w:rPr>
          <w:bCs/>
          <w:szCs w:val="24"/>
        </w:rPr>
      </w:pPr>
      <w:bookmarkStart w:id="290" w:name="_Toc129874983"/>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290"/>
    </w:p>
    <w:p w14:paraId="0434475B" w14:textId="77777777" w:rsidR="00566127" w:rsidRDefault="0030522E">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64A21E63" w14:textId="77777777" w:rsidR="00566127" w:rsidRDefault="0030522E">
      <w:pPr>
        <w:pStyle w:val="TH"/>
      </w:pPr>
      <w:r>
        <w:lastRenderedPageBreak/>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566127" w14:paraId="3B6C790C" w14:textId="77777777">
        <w:trPr>
          <w:jc w:val="center"/>
        </w:trPr>
        <w:tc>
          <w:tcPr>
            <w:tcW w:w="2880" w:type="dxa"/>
            <w:tcBorders>
              <w:top w:val="single" w:sz="4" w:space="0" w:color="000000"/>
              <w:left w:val="single" w:sz="4" w:space="0" w:color="000000"/>
              <w:bottom w:val="single" w:sz="4" w:space="0" w:color="000000"/>
              <w:right w:val="nil"/>
            </w:tcBorders>
          </w:tcPr>
          <w:p w14:paraId="3A749BE0"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8CA709"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CF0C2C2" w14:textId="77777777" w:rsidR="00566127" w:rsidRDefault="0030522E">
            <w:pPr>
              <w:pStyle w:val="TAH"/>
            </w:pPr>
            <w:r>
              <w:t>Description</w:t>
            </w:r>
          </w:p>
        </w:tc>
      </w:tr>
      <w:tr w:rsidR="00566127" w14:paraId="47FD1047" w14:textId="77777777">
        <w:trPr>
          <w:jc w:val="center"/>
        </w:trPr>
        <w:tc>
          <w:tcPr>
            <w:tcW w:w="2880" w:type="dxa"/>
            <w:tcBorders>
              <w:top w:val="single" w:sz="4" w:space="0" w:color="000000"/>
              <w:left w:val="single" w:sz="4" w:space="0" w:color="000000"/>
              <w:bottom w:val="single" w:sz="4" w:space="0" w:color="000000"/>
              <w:right w:val="nil"/>
            </w:tcBorders>
          </w:tcPr>
          <w:p w14:paraId="4B6CA2D7" w14:textId="77777777" w:rsidR="00566127" w:rsidRDefault="0030522E">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21AFF80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CA3FC3" w14:textId="77777777" w:rsidR="00566127" w:rsidRDefault="0030522E">
            <w:pPr>
              <w:pStyle w:val="TAL"/>
            </w:pPr>
            <w:r>
              <w:t xml:space="preserve">Report results based on the network slice optimization request. </w:t>
            </w:r>
          </w:p>
        </w:tc>
      </w:tr>
      <w:tr w:rsidR="00566127" w14:paraId="41152C27" w14:textId="77777777">
        <w:trPr>
          <w:jc w:val="center"/>
        </w:trPr>
        <w:tc>
          <w:tcPr>
            <w:tcW w:w="2880" w:type="dxa"/>
            <w:tcBorders>
              <w:top w:val="single" w:sz="4" w:space="0" w:color="000000"/>
              <w:left w:val="single" w:sz="4" w:space="0" w:color="000000"/>
              <w:bottom w:val="single" w:sz="4" w:space="0" w:color="000000"/>
              <w:right w:val="nil"/>
            </w:tcBorders>
          </w:tcPr>
          <w:p w14:paraId="5266581F" w14:textId="77777777" w:rsidR="00566127" w:rsidRDefault="0030522E">
            <w:pPr>
              <w:pStyle w:val="TAL"/>
            </w:pPr>
            <w:r>
              <w:t>&gt;Subscribe ID</w:t>
            </w:r>
          </w:p>
        </w:tc>
        <w:tc>
          <w:tcPr>
            <w:tcW w:w="1440" w:type="dxa"/>
            <w:tcBorders>
              <w:top w:val="single" w:sz="4" w:space="0" w:color="000000"/>
              <w:left w:val="single" w:sz="4" w:space="0" w:color="000000"/>
              <w:bottom w:val="single" w:sz="4" w:space="0" w:color="000000"/>
              <w:right w:val="nil"/>
            </w:tcBorders>
          </w:tcPr>
          <w:p w14:paraId="3B4F7F6B"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3D803C2"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7DDC1AED" w14:textId="77777777">
        <w:trPr>
          <w:jc w:val="center"/>
        </w:trPr>
        <w:tc>
          <w:tcPr>
            <w:tcW w:w="2880" w:type="dxa"/>
            <w:tcBorders>
              <w:top w:val="single" w:sz="4" w:space="0" w:color="000000"/>
              <w:left w:val="single" w:sz="4" w:space="0" w:color="000000"/>
              <w:bottom w:val="single" w:sz="4" w:space="0" w:color="000000"/>
              <w:right w:val="nil"/>
            </w:tcBorders>
          </w:tcPr>
          <w:p w14:paraId="644BA59D" w14:textId="77777777" w:rsidR="00566127" w:rsidRDefault="0030522E">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451D62E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36752B1" w14:textId="77777777" w:rsidR="00566127" w:rsidRDefault="0030522E">
            <w:pPr>
              <w:pStyle w:val="TAL"/>
            </w:pPr>
            <w:r>
              <w:t>Indicates network slice optimization response as per the filter in the request.</w:t>
            </w:r>
          </w:p>
        </w:tc>
      </w:tr>
      <w:tr w:rsidR="00566127" w14:paraId="5942E1EF" w14:textId="77777777">
        <w:trPr>
          <w:jc w:val="center"/>
        </w:trPr>
        <w:tc>
          <w:tcPr>
            <w:tcW w:w="2880" w:type="dxa"/>
            <w:tcBorders>
              <w:top w:val="single" w:sz="4" w:space="0" w:color="000000"/>
              <w:left w:val="single" w:sz="4" w:space="0" w:color="000000"/>
              <w:bottom w:val="single" w:sz="4" w:space="0" w:color="000000"/>
              <w:right w:val="nil"/>
            </w:tcBorders>
          </w:tcPr>
          <w:p w14:paraId="0001F302"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65D43F6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917504" w14:textId="77777777" w:rsidR="00566127" w:rsidRDefault="0030522E">
            <w:pPr>
              <w:pStyle w:val="TAL"/>
            </w:pPr>
            <w:r>
              <w:t>Indicates time spent for slice optimization by the NSCE Server.</w:t>
            </w:r>
          </w:p>
        </w:tc>
      </w:tr>
      <w:tr w:rsidR="00566127" w14:paraId="4F39CF86" w14:textId="77777777">
        <w:trPr>
          <w:jc w:val="center"/>
        </w:trPr>
        <w:tc>
          <w:tcPr>
            <w:tcW w:w="2880" w:type="dxa"/>
            <w:tcBorders>
              <w:top w:val="single" w:sz="4" w:space="0" w:color="000000"/>
              <w:left w:val="single" w:sz="4" w:space="0" w:color="000000"/>
              <w:bottom w:val="single" w:sz="4" w:space="0" w:color="000000"/>
              <w:right w:val="nil"/>
            </w:tcBorders>
          </w:tcPr>
          <w:p w14:paraId="75E2729A"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0B53638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1ED764" w14:textId="77777777" w:rsidR="00566127" w:rsidRDefault="0030522E">
            <w:pPr>
              <w:pStyle w:val="TAL"/>
            </w:pPr>
            <w:r>
              <w:t>I</w:t>
            </w:r>
            <w:r>
              <w:rPr>
                <w:rFonts w:cs="Arial"/>
              </w:rPr>
              <w:t>dentifies</w:t>
            </w:r>
            <w:r>
              <w:t xml:space="preserve"> the </w:t>
            </w:r>
            <w:r>
              <w:rPr>
                <w:rFonts w:cs="Arial"/>
              </w:rPr>
              <w:t>AF Policy.</w:t>
            </w:r>
          </w:p>
        </w:tc>
      </w:tr>
      <w:tr w:rsidR="00566127" w14:paraId="4170C320" w14:textId="77777777">
        <w:trPr>
          <w:jc w:val="center"/>
        </w:trPr>
        <w:tc>
          <w:tcPr>
            <w:tcW w:w="2880" w:type="dxa"/>
            <w:tcBorders>
              <w:top w:val="single" w:sz="4" w:space="0" w:color="000000"/>
              <w:left w:val="single" w:sz="4" w:space="0" w:color="000000"/>
              <w:bottom w:val="single" w:sz="4" w:space="0" w:color="000000"/>
              <w:right w:val="nil"/>
            </w:tcBorders>
          </w:tcPr>
          <w:p w14:paraId="77DB2A5B"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2DF4EDB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50DE66" w14:textId="77777777" w:rsidR="00566127" w:rsidRDefault="0030522E">
            <w:pPr>
              <w:pStyle w:val="TAL"/>
            </w:pPr>
            <w:r>
              <w:t>Indicates the policy used for slice optimization in the case of the failed network slice optimization.</w:t>
            </w:r>
          </w:p>
        </w:tc>
      </w:tr>
    </w:tbl>
    <w:p w14:paraId="1DFA74D3" w14:textId="77777777" w:rsidR="00411221" w:rsidRDefault="00411221" w:rsidP="00411221">
      <w:pPr>
        <w:rPr>
          <w:lang w:val="en-US" w:eastAsia="zh-CN"/>
        </w:rPr>
      </w:pPr>
    </w:p>
    <w:p w14:paraId="2C608018" w14:textId="77777777" w:rsidR="00566127" w:rsidRDefault="0030522E">
      <w:pPr>
        <w:pStyle w:val="Heading3"/>
        <w:rPr>
          <w:lang w:val="en-IN"/>
        </w:rPr>
      </w:pPr>
      <w:bookmarkStart w:id="291" w:name="_Toc129874984"/>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91"/>
      <w:r>
        <w:rPr>
          <w:lang w:val="en-IN"/>
        </w:rPr>
        <w:t xml:space="preserve"> </w:t>
      </w:r>
      <w:bookmarkEnd w:id="288"/>
    </w:p>
    <w:p w14:paraId="0D1EF077" w14:textId="77777777" w:rsidR="00566127" w:rsidRDefault="0030522E">
      <w:pPr>
        <w:pStyle w:val="Heading4"/>
      </w:pPr>
      <w:bookmarkStart w:id="292" w:name="_Toc91843272"/>
      <w:bookmarkStart w:id="293" w:name="_Toc57673584"/>
      <w:bookmarkStart w:id="294" w:name="_Toc129874985"/>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92"/>
      <w:bookmarkEnd w:id="293"/>
      <w:bookmarkEnd w:id="294"/>
    </w:p>
    <w:p w14:paraId="76FBAD3D" w14:textId="77777777" w:rsidR="00566127" w:rsidRDefault="0030522E">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3031FD37" w14:textId="77777777" w:rsidR="00566127" w:rsidRDefault="0030522E">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566127" w14:paraId="0E23D8AB" w14:textId="77777777" w:rsidTr="002A120A">
        <w:trPr>
          <w:jc w:val="center"/>
        </w:trPr>
        <w:tc>
          <w:tcPr>
            <w:tcW w:w="2375" w:type="dxa"/>
            <w:tcBorders>
              <w:bottom w:val="single" w:sz="4" w:space="0" w:color="auto"/>
            </w:tcBorders>
          </w:tcPr>
          <w:p w14:paraId="08CBEACB" w14:textId="77777777" w:rsidR="00566127" w:rsidRDefault="0030522E">
            <w:pPr>
              <w:pStyle w:val="TAH"/>
            </w:pPr>
            <w:r>
              <w:t>API Name</w:t>
            </w:r>
          </w:p>
        </w:tc>
        <w:tc>
          <w:tcPr>
            <w:tcW w:w="4100" w:type="dxa"/>
          </w:tcPr>
          <w:p w14:paraId="11FB2FFC" w14:textId="77777777" w:rsidR="00566127" w:rsidRDefault="0030522E">
            <w:pPr>
              <w:pStyle w:val="TAH"/>
            </w:pPr>
            <w:r>
              <w:t>API Operations</w:t>
            </w:r>
          </w:p>
        </w:tc>
        <w:tc>
          <w:tcPr>
            <w:tcW w:w="1925" w:type="dxa"/>
            <w:tcBorders>
              <w:bottom w:val="single" w:sz="4" w:space="0" w:color="auto"/>
            </w:tcBorders>
          </w:tcPr>
          <w:p w14:paraId="6C6C9FE6" w14:textId="77777777" w:rsidR="00566127" w:rsidRDefault="0030522E">
            <w:pPr>
              <w:pStyle w:val="TAH"/>
            </w:pPr>
            <w:r>
              <w:t>Operation</w:t>
            </w:r>
          </w:p>
          <w:p w14:paraId="1E3F3417" w14:textId="77777777" w:rsidR="00566127" w:rsidRDefault="0030522E">
            <w:pPr>
              <w:pStyle w:val="TAH"/>
            </w:pPr>
            <w:r>
              <w:t>Semantics</w:t>
            </w:r>
          </w:p>
        </w:tc>
        <w:tc>
          <w:tcPr>
            <w:tcW w:w="1457" w:type="dxa"/>
          </w:tcPr>
          <w:p w14:paraId="79BE21CE" w14:textId="77777777" w:rsidR="00566127" w:rsidRDefault="0030522E">
            <w:pPr>
              <w:pStyle w:val="TAH"/>
            </w:pPr>
            <w:r>
              <w:t>Consumer(s)</w:t>
            </w:r>
          </w:p>
        </w:tc>
      </w:tr>
      <w:tr w:rsidR="00566127" w14:paraId="3639EE36" w14:textId="77777777" w:rsidTr="002A120A">
        <w:trPr>
          <w:jc w:val="center"/>
        </w:trPr>
        <w:tc>
          <w:tcPr>
            <w:tcW w:w="2375" w:type="dxa"/>
            <w:vMerge w:val="restart"/>
            <w:tcBorders>
              <w:top w:val="single" w:sz="4" w:space="0" w:color="auto"/>
              <w:left w:val="single" w:sz="4" w:space="0" w:color="auto"/>
              <w:right w:val="single" w:sz="4" w:space="0" w:color="auto"/>
            </w:tcBorders>
          </w:tcPr>
          <w:p w14:paraId="103BE347" w14:textId="77777777" w:rsidR="00566127" w:rsidRDefault="0030522E">
            <w:pPr>
              <w:pStyle w:val="TAL"/>
            </w:pPr>
            <w:bookmarkStart w:id="295" w:name="_Toc91843273"/>
            <w:bookmarkStart w:id="296" w:name="_Toc57673585"/>
            <w:r>
              <w:t>SS_NSCE_AFPolicyManagement</w:t>
            </w:r>
          </w:p>
        </w:tc>
        <w:tc>
          <w:tcPr>
            <w:tcW w:w="4100" w:type="dxa"/>
            <w:tcBorders>
              <w:top w:val="single" w:sz="4" w:space="0" w:color="auto"/>
              <w:left w:val="single" w:sz="4" w:space="0" w:color="auto"/>
              <w:bottom w:val="single" w:sz="4" w:space="0" w:color="auto"/>
              <w:right w:val="single" w:sz="4" w:space="0" w:color="auto"/>
            </w:tcBorders>
          </w:tcPr>
          <w:p w14:paraId="648AD563" w14:textId="77777777" w:rsidR="00566127" w:rsidRDefault="0030522E">
            <w:pPr>
              <w:pStyle w:val="TAL"/>
            </w:pPr>
            <w:r>
              <w:t>AF_Policy_Provisioning</w:t>
            </w:r>
          </w:p>
        </w:tc>
        <w:tc>
          <w:tcPr>
            <w:tcW w:w="1925" w:type="dxa"/>
            <w:tcBorders>
              <w:top w:val="single" w:sz="4" w:space="0" w:color="auto"/>
              <w:left w:val="single" w:sz="4" w:space="0" w:color="auto"/>
              <w:bottom w:val="single" w:sz="4" w:space="0" w:color="auto"/>
              <w:right w:val="single" w:sz="4" w:space="0" w:color="auto"/>
            </w:tcBorders>
          </w:tcPr>
          <w:p w14:paraId="3D291274" w14:textId="77777777" w:rsidR="00566127" w:rsidRDefault="0030522E">
            <w:pPr>
              <w:pStyle w:val="TAL"/>
            </w:pPr>
            <w:r>
              <w:t>Request/Response</w:t>
            </w:r>
          </w:p>
        </w:tc>
        <w:tc>
          <w:tcPr>
            <w:tcW w:w="1457" w:type="dxa"/>
            <w:vMerge w:val="restart"/>
            <w:tcBorders>
              <w:top w:val="single" w:sz="4" w:space="0" w:color="auto"/>
              <w:left w:val="single" w:sz="4" w:space="0" w:color="auto"/>
              <w:right w:val="single" w:sz="4" w:space="0" w:color="auto"/>
            </w:tcBorders>
          </w:tcPr>
          <w:p w14:paraId="6BB5BDA9" w14:textId="77777777" w:rsidR="00566127" w:rsidRDefault="0030522E">
            <w:pPr>
              <w:pStyle w:val="TAL"/>
              <w:rPr>
                <w:lang w:val="en-US" w:eastAsia="zh-CN"/>
              </w:rPr>
            </w:pPr>
            <w:r>
              <w:rPr>
                <w:lang w:val="en-US" w:eastAsia="zh-CN"/>
              </w:rPr>
              <w:t>VAL server</w:t>
            </w:r>
          </w:p>
        </w:tc>
      </w:tr>
      <w:tr w:rsidR="00566127" w14:paraId="697AB3DA" w14:textId="77777777" w:rsidTr="002A120A">
        <w:trPr>
          <w:jc w:val="center"/>
        </w:trPr>
        <w:tc>
          <w:tcPr>
            <w:tcW w:w="2375" w:type="dxa"/>
            <w:vMerge/>
            <w:tcBorders>
              <w:left w:val="single" w:sz="4" w:space="0" w:color="auto"/>
              <w:right w:val="single" w:sz="4" w:space="0" w:color="auto"/>
            </w:tcBorders>
          </w:tcPr>
          <w:p w14:paraId="67746428"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77334ADD" w14:textId="77777777" w:rsidR="00566127" w:rsidRDefault="0030522E">
            <w:pPr>
              <w:pStyle w:val="TAL"/>
            </w:pPr>
            <w:r>
              <w:t>AF_Policy_Update</w:t>
            </w:r>
          </w:p>
        </w:tc>
        <w:tc>
          <w:tcPr>
            <w:tcW w:w="1925" w:type="dxa"/>
            <w:tcBorders>
              <w:top w:val="single" w:sz="4" w:space="0" w:color="auto"/>
              <w:left w:val="single" w:sz="4" w:space="0" w:color="auto"/>
              <w:bottom w:val="single" w:sz="4" w:space="0" w:color="auto"/>
              <w:right w:val="single" w:sz="4" w:space="0" w:color="auto"/>
            </w:tcBorders>
          </w:tcPr>
          <w:p w14:paraId="05CBF58D" w14:textId="77777777" w:rsidR="00566127" w:rsidRDefault="0030522E">
            <w:pPr>
              <w:pStyle w:val="TAL"/>
            </w:pPr>
            <w:r>
              <w:t>Request/Response</w:t>
            </w:r>
          </w:p>
        </w:tc>
        <w:tc>
          <w:tcPr>
            <w:tcW w:w="1457" w:type="dxa"/>
            <w:vMerge/>
            <w:tcBorders>
              <w:left w:val="single" w:sz="4" w:space="0" w:color="auto"/>
              <w:right w:val="single" w:sz="4" w:space="0" w:color="auto"/>
            </w:tcBorders>
          </w:tcPr>
          <w:p w14:paraId="7C97E009" w14:textId="77777777" w:rsidR="00566127" w:rsidRDefault="00566127">
            <w:pPr>
              <w:pStyle w:val="TAL"/>
              <w:rPr>
                <w:lang w:val="en-US" w:eastAsia="zh-CN"/>
              </w:rPr>
            </w:pPr>
          </w:p>
        </w:tc>
      </w:tr>
      <w:tr w:rsidR="00566127" w14:paraId="3776EC0B" w14:textId="77777777" w:rsidTr="002A120A">
        <w:trPr>
          <w:jc w:val="center"/>
        </w:trPr>
        <w:tc>
          <w:tcPr>
            <w:tcW w:w="2375" w:type="dxa"/>
            <w:vMerge/>
            <w:tcBorders>
              <w:left w:val="single" w:sz="4" w:space="0" w:color="auto"/>
              <w:right w:val="single" w:sz="4" w:space="0" w:color="auto"/>
            </w:tcBorders>
          </w:tcPr>
          <w:p w14:paraId="23529255"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31C47C14" w14:textId="77777777" w:rsidR="00566127" w:rsidRDefault="0030522E">
            <w:pPr>
              <w:pStyle w:val="TAL"/>
            </w:pPr>
            <w:r>
              <w:t>AF_Policy_Delete</w:t>
            </w:r>
          </w:p>
        </w:tc>
        <w:tc>
          <w:tcPr>
            <w:tcW w:w="1925" w:type="dxa"/>
            <w:tcBorders>
              <w:top w:val="single" w:sz="4" w:space="0" w:color="auto"/>
              <w:left w:val="single" w:sz="4" w:space="0" w:color="auto"/>
              <w:bottom w:val="single" w:sz="4" w:space="0" w:color="auto"/>
              <w:right w:val="single" w:sz="4" w:space="0" w:color="auto"/>
            </w:tcBorders>
          </w:tcPr>
          <w:p w14:paraId="59D8E3C1" w14:textId="77777777" w:rsidR="00566127" w:rsidRDefault="0030522E">
            <w:pPr>
              <w:pStyle w:val="TAL"/>
            </w:pPr>
            <w:r>
              <w:t>Request/Response</w:t>
            </w:r>
          </w:p>
        </w:tc>
        <w:tc>
          <w:tcPr>
            <w:tcW w:w="1457" w:type="dxa"/>
            <w:vMerge/>
            <w:tcBorders>
              <w:left w:val="single" w:sz="4" w:space="0" w:color="auto"/>
              <w:right w:val="single" w:sz="4" w:space="0" w:color="auto"/>
            </w:tcBorders>
          </w:tcPr>
          <w:p w14:paraId="70A650CE" w14:textId="77777777" w:rsidR="00566127" w:rsidRDefault="00566127">
            <w:pPr>
              <w:pStyle w:val="TAL"/>
              <w:rPr>
                <w:lang w:val="en-US" w:eastAsia="zh-CN"/>
              </w:rPr>
            </w:pPr>
          </w:p>
        </w:tc>
      </w:tr>
      <w:tr w:rsidR="00566127" w14:paraId="47750AC3" w14:textId="77777777" w:rsidTr="002A120A">
        <w:trPr>
          <w:jc w:val="center"/>
        </w:trPr>
        <w:tc>
          <w:tcPr>
            <w:tcW w:w="2375" w:type="dxa"/>
            <w:vMerge/>
            <w:tcBorders>
              <w:left w:val="single" w:sz="4" w:space="0" w:color="auto"/>
              <w:right w:val="single" w:sz="4" w:space="0" w:color="auto"/>
            </w:tcBorders>
          </w:tcPr>
          <w:p w14:paraId="684A298D"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0028F1F9" w14:textId="77777777" w:rsidR="00566127" w:rsidRDefault="0030522E">
            <w:pPr>
              <w:pStyle w:val="TAL"/>
            </w:pPr>
            <w:r>
              <w:t>AF_Policy_Usage_Reporting_Data_Subscribe</w:t>
            </w:r>
          </w:p>
        </w:tc>
        <w:tc>
          <w:tcPr>
            <w:tcW w:w="1925" w:type="dxa"/>
            <w:vMerge w:val="restart"/>
            <w:tcBorders>
              <w:top w:val="single" w:sz="4" w:space="0" w:color="auto"/>
              <w:left w:val="single" w:sz="4" w:space="0" w:color="auto"/>
              <w:right w:val="single" w:sz="4" w:space="0" w:color="auto"/>
            </w:tcBorders>
          </w:tcPr>
          <w:p w14:paraId="3DD79893" w14:textId="77777777" w:rsidR="00566127" w:rsidRDefault="0030522E">
            <w:pPr>
              <w:pStyle w:val="TAL"/>
            </w:pPr>
            <w:r>
              <w:t>Subscribe/Notify</w:t>
            </w:r>
          </w:p>
        </w:tc>
        <w:tc>
          <w:tcPr>
            <w:tcW w:w="1457" w:type="dxa"/>
            <w:vMerge/>
            <w:tcBorders>
              <w:left w:val="single" w:sz="4" w:space="0" w:color="auto"/>
              <w:right w:val="single" w:sz="4" w:space="0" w:color="auto"/>
            </w:tcBorders>
          </w:tcPr>
          <w:p w14:paraId="1305254F" w14:textId="77777777" w:rsidR="00566127" w:rsidRDefault="00566127">
            <w:pPr>
              <w:pStyle w:val="TAL"/>
              <w:rPr>
                <w:lang w:val="en-US" w:eastAsia="zh-CN"/>
              </w:rPr>
            </w:pPr>
          </w:p>
        </w:tc>
      </w:tr>
      <w:tr w:rsidR="00566127" w14:paraId="54105018" w14:textId="77777777" w:rsidTr="002A120A">
        <w:trPr>
          <w:jc w:val="center"/>
        </w:trPr>
        <w:tc>
          <w:tcPr>
            <w:tcW w:w="2375" w:type="dxa"/>
            <w:vMerge/>
            <w:tcBorders>
              <w:left w:val="single" w:sz="4" w:space="0" w:color="auto"/>
              <w:bottom w:val="single" w:sz="4" w:space="0" w:color="auto"/>
              <w:right w:val="single" w:sz="4" w:space="0" w:color="auto"/>
            </w:tcBorders>
          </w:tcPr>
          <w:p w14:paraId="702AA41E"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2EE70577" w14:textId="77777777" w:rsidR="00566127" w:rsidRDefault="0030522E">
            <w:pPr>
              <w:pStyle w:val="TAL"/>
            </w:pPr>
            <w:r>
              <w:t>AF_Policy_Usage_Reporting_Data_Notification</w:t>
            </w:r>
          </w:p>
        </w:tc>
        <w:tc>
          <w:tcPr>
            <w:tcW w:w="1925" w:type="dxa"/>
            <w:vMerge/>
            <w:tcBorders>
              <w:left w:val="single" w:sz="4" w:space="0" w:color="auto"/>
              <w:bottom w:val="single" w:sz="4" w:space="0" w:color="auto"/>
              <w:right w:val="single" w:sz="4" w:space="0" w:color="auto"/>
            </w:tcBorders>
          </w:tcPr>
          <w:p w14:paraId="6FC975BA" w14:textId="77777777" w:rsidR="00566127" w:rsidRDefault="00566127">
            <w:pPr>
              <w:pStyle w:val="TAL"/>
            </w:pPr>
          </w:p>
        </w:tc>
        <w:tc>
          <w:tcPr>
            <w:tcW w:w="1457" w:type="dxa"/>
            <w:vMerge/>
            <w:tcBorders>
              <w:left w:val="single" w:sz="4" w:space="0" w:color="auto"/>
              <w:bottom w:val="single" w:sz="4" w:space="0" w:color="auto"/>
              <w:right w:val="single" w:sz="4" w:space="0" w:color="auto"/>
            </w:tcBorders>
          </w:tcPr>
          <w:p w14:paraId="1EB6560F" w14:textId="77777777" w:rsidR="00566127" w:rsidRDefault="00566127">
            <w:pPr>
              <w:pStyle w:val="TAL"/>
              <w:rPr>
                <w:lang w:val="en-US" w:eastAsia="zh-CN"/>
              </w:rPr>
            </w:pPr>
          </w:p>
        </w:tc>
      </w:tr>
      <w:tr w:rsidR="00566127" w14:paraId="52047F84" w14:textId="77777777" w:rsidTr="002A120A">
        <w:trPr>
          <w:jc w:val="center"/>
        </w:trPr>
        <w:tc>
          <w:tcPr>
            <w:tcW w:w="2375" w:type="dxa"/>
            <w:vMerge w:val="restart"/>
            <w:tcBorders>
              <w:top w:val="single" w:sz="4" w:space="0" w:color="auto"/>
              <w:left w:val="single" w:sz="4" w:space="0" w:color="auto"/>
              <w:right w:val="single" w:sz="4" w:space="0" w:color="auto"/>
            </w:tcBorders>
          </w:tcPr>
          <w:p w14:paraId="10DD8FF9" w14:textId="77777777" w:rsidR="00566127" w:rsidRDefault="0030522E">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1EE90279" w14:textId="77777777" w:rsidR="00566127" w:rsidRDefault="0030522E">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6C10AC94" w14:textId="77777777" w:rsidR="00566127" w:rsidRDefault="0030522E">
            <w:pPr>
              <w:pStyle w:val="TAL"/>
            </w:pPr>
            <w:r>
              <w:t>Subscribe/Notify</w:t>
            </w:r>
          </w:p>
          <w:p w14:paraId="56B994B0" w14:textId="77777777" w:rsidR="00566127" w:rsidRDefault="00566127">
            <w:pPr>
              <w:pStyle w:val="TAL"/>
            </w:pPr>
          </w:p>
        </w:tc>
        <w:tc>
          <w:tcPr>
            <w:tcW w:w="1457" w:type="dxa"/>
            <w:vMerge w:val="restart"/>
            <w:tcBorders>
              <w:top w:val="single" w:sz="4" w:space="0" w:color="auto"/>
              <w:left w:val="single" w:sz="4" w:space="0" w:color="auto"/>
              <w:right w:val="single" w:sz="4" w:space="0" w:color="auto"/>
            </w:tcBorders>
          </w:tcPr>
          <w:p w14:paraId="288A0592" w14:textId="77777777" w:rsidR="00566127" w:rsidRDefault="0030522E">
            <w:pPr>
              <w:pStyle w:val="TAL"/>
              <w:rPr>
                <w:lang w:val="en-US" w:eastAsia="zh-CN"/>
              </w:rPr>
            </w:pPr>
            <w:r>
              <w:rPr>
                <w:lang w:val="en-US" w:eastAsia="zh-CN"/>
              </w:rPr>
              <w:t>VAL server</w:t>
            </w:r>
          </w:p>
        </w:tc>
      </w:tr>
      <w:tr w:rsidR="00566127" w14:paraId="2C4F90BF" w14:textId="77777777" w:rsidTr="002A120A">
        <w:trPr>
          <w:jc w:val="center"/>
        </w:trPr>
        <w:tc>
          <w:tcPr>
            <w:tcW w:w="2375" w:type="dxa"/>
            <w:vMerge/>
            <w:tcBorders>
              <w:left w:val="single" w:sz="4" w:space="0" w:color="auto"/>
              <w:right w:val="single" w:sz="4" w:space="0" w:color="auto"/>
            </w:tcBorders>
          </w:tcPr>
          <w:p w14:paraId="119CBDC1"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45283D93" w14:textId="77777777" w:rsidR="00566127" w:rsidRDefault="0030522E">
            <w:pPr>
              <w:pStyle w:val="TAL"/>
            </w:pPr>
            <w:r>
              <w:t>NS_Optimization_Notification</w:t>
            </w:r>
          </w:p>
        </w:tc>
        <w:tc>
          <w:tcPr>
            <w:tcW w:w="1925" w:type="dxa"/>
            <w:vMerge/>
            <w:tcBorders>
              <w:left w:val="single" w:sz="4" w:space="0" w:color="auto"/>
              <w:bottom w:val="single" w:sz="4" w:space="0" w:color="auto"/>
              <w:right w:val="single" w:sz="4" w:space="0" w:color="auto"/>
            </w:tcBorders>
          </w:tcPr>
          <w:p w14:paraId="33CF0D8A" w14:textId="77777777" w:rsidR="00566127" w:rsidRDefault="00566127">
            <w:pPr>
              <w:pStyle w:val="TAL"/>
            </w:pPr>
          </w:p>
        </w:tc>
        <w:tc>
          <w:tcPr>
            <w:tcW w:w="1457" w:type="dxa"/>
            <w:vMerge/>
            <w:tcBorders>
              <w:left w:val="single" w:sz="4" w:space="0" w:color="auto"/>
              <w:right w:val="single" w:sz="4" w:space="0" w:color="auto"/>
            </w:tcBorders>
          </w:tcPr>
          <w:p w14:paraId="29473882" w14:textId="77777777" w:rsidR="00566127" w:rsidRDefault="00566127">
            <w:pPr>
              <w:pStyle w:val="TAL"/>
              <w:rPr>
                <w:lang w:val="en-US" w:eastAsia="zh-CN"/>
              </w:rPr>
            </w:pPr>
          </w:p>
        </w:tc>
      </w:tr>
      <w:tr w:rsidR="00566127" w14:paraId="71C6DF1B" w14:textId="77777777" w:rsidTr="002A120A">
        <w:trPr>
          <w:jc w:val="center"/>
        </w:trPr>
        <w:tc>
          <w:tcPr>
            <w:tcW w:w="2375" w:type="dxa"/>
            <w:vMerge/>
            <w:tcBorders>
              <w:left w:val="single" w:sz="4" w:space="0" w:color="auto"/>
              <w:bottom w:val="single" w:sz="4" w:space="0" w:color="auto"/>
              <w:right w:val="single" w:sz="4" w:space="0" w:color="auto"/>
            </w:tcBorders>
          </w:tcPr>
          <w:p w14:paraId="0370A7BD"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13DFA18E" w14:textId="77777777" w:rsidR="00566127" w:rsidRDefault="0030522E">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0545784A" w14:textId="77777777" w:rsidR="00566127" w:rsidRDefault="0030522E">
            <w:pPr>
              <w:pStyle w:val="TAL"/>
            </w:pPr>
            <w:r>
              <w:t>Request/Response</w:t>
            </w:r>
          </w:p>
        </w:tc>
        <w:tc>
          <w:tcPr>
            <w:tcW w:w="1457" w:type="dxa"/>
            <w:vMerge/>
            <w:tcBorders>
              <w:left w:val="single" w:sz="4" w:space="0" w:color="auto"/>
              <w:bottom w:val="single" w:sz="4" w:space="0" w:color="auto"/>
              <w:right w:val="single" w:sz="4" w:space="0" w:color="auto"/>
            </w:tcBorders>
          </w:tcPr>
          <w:p w14:paraId="55246F18" w14:textId="77777777" w:rsidR="00566127" w:rsidRDefault="00566127">
            <w:pPr>
              <w:pStyle w:val="TAL"/>
              <w:rPr>
                <w:lang w:val="en-US" w:eastAsia="zh-CN"/>
              </w:rPr>
            </w:pPr>
          </w:p>
        </w:tc>
      </w:tr>
    </w:tbl>
    <w:p w14:paraId="756A0485" w14:textId="77777777" w:rsidR="00411221" w:rsidRDefault="00411221" w:rsidP="00411221">
      <w:pPr>
        <w:rPr>
          <w:lang w:eastAsia="zh-CN"/>
        </w:rPr>
      </w:pPr>
    </w:p>
    <w:p w14:paraId="7F3C49F0" w14:textId="77777777" w:rsidR="00566127" w:rsidRDefault="0030522E">
      <w:pPr>
        <w:pStyle w:val="Heading4"/>
      </w:pPr>
      <w:bookmarkStart w:id="297" w:name="_Toc129874986"/>
      <w:r>
        <w:rPr>
          <w:rFonts w:hint="eastAsia"/>
          <w:lang w:eastAsia="zh-CN"/>
        </w:rPr>
        <w:t>9.</w:t>
      </w:r>
      <w:r>
        <w:rPr>
          <w:rFonts w:eastAsiaTheme="minorEastAsia" w:hint="eastAsia"/>
          <w:lang w:val="en-US" w:eastAsia="zh-CN"/>
        </w:rPr>
        <w:t>5</w:t>
      </w:r>
      <w:r>
        <w:t>.4.2</w:t>
      </w:r>
      <w:r>
        <w:tab/>
        <w:t>SS_NSCE_</w:t>
      </w:r>
      <w:r>
        <w:rPr>
          <w:rFonts w:hint="eastAsia"/>
          <w:lang w:eastAsia="zh-CN"/>
        </w:rPr>
        <w:t>AF</w:t>
      </w:r>
      <w:r>
        <w:rPr>
          <w:rFonts w:eastAsiaTheme="minorEastAsia" w:hint="eastAsia"/>
          <w:lang w:eastAsia="zh-CN"/>
        </w:rPr>
        <w:t>_</w:t>
      </w:r>
      <w:r>
        <w:rPr>
          <w:rFonts w:hint="eastAsia"/>
          <w:lang w:eastAsia="zh-CN"/>
        </w:rPr>
        <w:t>Policy</w:t>
      </w:r>
      <w:r>
        <w:rPr>
          <w:rFonts w:eastAsiaTheme="minorEastAsia" w:hint="eastAsia"/>
          <w:lang w:eastAsia="zh-CN"/>
        </w:rPr>
        <w:t>_</w:t>
      </w:r>
      <w:r>
        <w:rPr>
          <w:rFonts w:hint="eastAsia"/>
          <w:lang w:eastAsia="zh-CN"/>
        </w:rPr>
        <w:t>Provisioning</w:t>
      </w:r>
      <w:r>
        <w:t xml:space="preserve"> operation</w:t>
      </w:r>
      <w:bookmarkEnd w:id="295"/>
      <w:bookmarkEnd w:id="296"/>
      <w:bookmarkEnd w:id="297"/>
    </w:p>
    <w:p w14:paraId="46ED847B" w14:textId="77777777" w:rsidR="00566127" w:rsidRDefault="0030522E">
      <w:r>
        <w:rPr>
          <w:b/>
        </w:rPr>
        <w:t>API operation name:</w:t>
      </w:r>
      <w:r>
        <w:t xml:space="preserve"> </w:t>
      </w:r>
      <w:r>
        <w:rPr>
          <w:rFonts w:hint="eastAsia"/>
          <w:lang w:eastAsia="zh-CN"/>
        </w:rPr>
        <w:t>AF</w:t>
      </w:r>
      <w:r>
        <w:rPr>
          <w:rFonts w:eastAsiaTheme="minorEastAsia" w:hint="eastAsia"/>
          <w:lang w:eastAsia="zh-CN"/>
        </w:rPr>
        <w:t>_</w:t>
      </w:r>
      <w:r>
        <w:rPr>
          <w:rFonts w:hint="eastAsia"/>
          <w:lang w:eastAsia="zh-CN"/>
        </w:rPr>
        <w:t>Policy</w:t>
      </w:r>
      <w:r>
        <w:rPr>
          <w:rFonts w:eastAsiaTheme="minorEastAsia" w:hint="eastAsia"/>
          <w:lang w:eastAsia="zh-CN"/>
        </w:rPr>
        <w:t>_</w:t>
      </w:r>
      <w:r>
        <w:rPr>
          <w:rFonts w:hint="eastAsia"/>
          <w:lang w:eastAsia="zh-CN"/>
        </w:rPr>
        <w:t>Provisioning</w:t>
      </w:r>
      <w:r>
        <w:t>_Request</w:t>
      </w:r>
    </w:p>
    <w:p w14:paraId="21004C1C" w14:textId="77777777" w:rsidR="00566127" w:rsidRDefault="0030522E">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23749774"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4AE30958"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02EA4466" w14:textId="77777777" w:rsidR="00566127" w:rsidRDefault="0030522E">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704E9ED8" w14:textId="77777777" w:rsidR="00566127" w:rsidRDefault="0030522E">
      <w:pPr>
        <w:pStyle w:val="Heading4"/>
        <w:rPr>
          <w:bCs/>
        </w:rPr>
      </w:pPr>
      <w:bookmarkStart w:id="298" w:name="_Toc129874987"/>
      <w:r>
        <w:rPr>
          <w:rFonts w:cs="Arial"/>
          <w:bCs/>
        </w:rPr>
        <w:t>9.</w:t>
      </w:r>
      <w:r>
        <w:rPr>
          <w:rFonts w:eastAsia="DengXian" w:cs="Arial"/>
          <w:bCs/>
        </w:rPr>
        <w:t>5</w:t>
      </w:r>
      <w:r>
        <w:rPr>
          <w:bCs/>
        </w:rPr>
        <w:t>.4.</w:t>
      </w:r>
      <w:r>
        <w:rPr>
          <w:rFonts w:eastAsiaTheme="minorEastAsia" w:hint="eastAsia"/>
          <w:bCs/>
          <w:lang w:eastAsia="zh-CN"/>
        </w:rPr>
        <w:t>3</w:t>
      </w:r>
      <w:r>
        <w:rPr>
          <w:bCs/>
        </w:rPr>
        <w:tab/>
        <w:t>SS_NSCE_</w:t>
      </w:r>
      <w:r>
        <w:rPr>
          <w:rFonts w:cs="Arial"/>
          <w:bCs/>
        </w:rPr>
        <w:t>AF</w:t>
      </w:r>
      <w:r>
        <w:rPr>
          <w:bCs/>
        </w:rPr>
        <w:t>_</w:t>
      </w:r>
      <w:r>
        <w:rPr>
          <w:rFonts w:cs="Arial"/>
          <w:bCs/>
        </w:rPr>
        <w:t>Policy</w:t>
      </w:r>
      <w:r>
        <w:rPr>
          <w:bCs/>
        </w:rPr>
        <w:t>_Update operation</w:t>
      </w:r>
      <w:bookmarkEnd w:id="298"/>
    </w:p>
    <w:p w14:paraId="1330C19B" w14:textId="77777777" w:rsidR="00566127" w:rsidRDefault="0030522E">
      <w:r>
        <w:rPr>
          <w:b/>
        </w:rPr>
        <w:t>API operation name:</w:t>
      </w:r>
      <w:r>
        <w:t xml:space="preserve"> AF_Policy_Update</w:t>
      </w:r>
    </w:p>
    <w:p w14:paraId="50800889" w14:textId="77777777" w:rsidR="00566127" w:rsidRDefault="0030522E">
      <w:r>
        <w:rPr>
          <w:b/>
        </w:rPr>
        <w:t>Description:</w:t>
      </w:r>
      <w:r>
        <w:t xml:space="preserve"> Providing the policy update to the NSCE server.</w:t>
      </w:r>
    </w:p>
    <w:p w14:paraId="5AD45692"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1F0A00F9"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5DD41371" w14:textId="77777777" w:rsidR="00566127" w:rsidRDefault="0030522E">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2BFABEBA" w14:textId="77777777" w:rsidR="00566127" w:rsidRDefault="0030522E">
      <w:pPr>
        <w:pStyle w:val="Heading4"/>
        <w:rPr>
          <w:bCs/>
        </w:rPr>
      </w:pPr>
      <w:bookmarkStart w:id="299" w:name="_Toc129874988"/>
      <w:r>
        <w:rPr>
          <w:rFonts w:cs="Arial"/>
          <w:bCs/>
        </w:rPr>
        <w:t>9.</w:t>
      </w:r>
      <w:r>
        <w:rPr>
          <w:rFonts w:eastAsia="DengXian" w:cs="Arial"/>
          <w:bCs/>
        </w:rPr>
        <w:t>5</w:t>
      </w:r>
      <w:r>
        <w:rPr>
          <w:bCs/>
        </w:rPr>
        <w:t>.4.</w:t>
      </w:r>
      <w:r>
        <w:rPr>
          <w:rFonts w:eastAsiaTheme="minorEastAsia" w:hint="eastAsia"/>
          <w:bCs/>
          <w:lang w:eastAsia="zh-CN"/>
        </w:rPr>
        <w:t>4</w:t>
      </w:r>
      <w:r>
        <w:rPr>
          <w:bCs/>
        </w:rPr>
        <w:tab/>
        <w:t>SS_NSCE_</w:t>
      </w:r>
      <w:r>
        <w:rPr>
          <w:rFonts w:cs="Arial"/>
          <w:bCs/>
        </w:rPr>
        <w:t>AF</w:t>
      </w:r>
      <w:r>
        <w:rPr>
          <w:bCs/>
        </w:rPr>
        <w:t>_</w:t>
      </w:r>
      <w:r>
        <w:rPr>
          <w:rFonts w:cs="Arial"/>
          <w:bCs/>
        </w:rPr>
        <w:t>Policy</w:t>
      </w:r>
      <w:r>
        <w:rPr>
          <w:bCs/>
        </w:rPr>
        <w:t>_Delete operation</w:t>
      </w:r>
      <w:bookmarkEnd w:id="299"/>
    </w:p>
    <w:p w14:paraId="4D73B5E5" w14:textId="77777777" w:rsidR="00566127" w:rsidRDefault="0030522E">
      <w:r>
        <w:rPr>
          <w:b/>
        </w:rPr>
        <w:t>API operation name:</w:t>
      </w:r>
      <w:r>
        <w:t xml:space="preserve"> AF_Policy_Delete</w:t>
      </w:r>
    </w:p>
    <w:p w14:paraId="6B15E13D" w14:textId="77777777" w:rsidR="00566127" w:rsidRDefault="0030522E">
      <w:r>
        <w:rPr>
          <w:b/>
        </w:rPr>
        <w:lastRenderedPageBreak/>
        <w:t>Description:</w:t>
      </w:r>
      <w:r>
        <w:t xml:space="preserve"> Requesting policy delete to the NSCE server.</w:t>
      </w:r>
    </w:p>
    <w:p w14:paraId="416ED334"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53A9370C"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1DB1BA4D"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4644E7E0" w14:textId="77777777" w:rsidR="00566127" w:rsidRDefault="0030522E">
      <w:pPr>
        <w:pStyle w:val="Heading4"/>
        <w:rPr>
          <w:bCs/>
        </w:rPr>
      </w:pPr>
      <w:bookmarkStart w:id="300" w:name="_Toc129874989"/>
      <w:r>
        <w:rPr>
          <w:rFonts w:cs="Arial"/>
          <w:bCs/>
        </w:rPr>
        <w:t>9.</w:t>
      </w:r>
      <w:r>
        <w:rPr>
          <w:rFonts w:eastAsia="DengXian" w:cs="Arial"/>
          <w:bCs/>
        </w:rPr>
        <w:t>5</w:t>
      </w:r>
      <w:r>
        <w:rPr>
          <w:bCs/>
        </w:rPr>
        <w:t>.4.</w:t>
      </w:r>
      <w:r>
        <w:rPr>
          <w:rFonts w:eastAsiaTheme="minorEastAsia"/>
          <w:bCs/>
          <w:lang w:eastAsia="zh-CN"/>
        </w:rPr>
        <w:t>5</w:t>
      </w:r>
      <w:r>
        <w:rPr>
          <w:bCs/>
        </w:rPr>
        <w:tab/>
        <w:t>SS_NSCE_</w:t>
      </w:r>
      <w:r>
        <w:rPr>
          <w:rFonts w:cs="Arial"/>
          <w:bCs/>
        </w:rPr>
        <w:t>AF</w:t>
      </w:r>
      <w:r>
        <w:rPr>
          <w:bCs/>
        </w:rPr>
        <w:t>_</w:t>
      </w:r>
      <w:r>
        <w:rPr>
          <w:rFonts w:cs="Arial"/>
          <w:bCs/>
        </w:rPr>
        <w:t>Policy</w:t>
      </w:r>
      <w:r>
        <w:rPr>
          <w:bCs/>
        </w:rPr>
        <w:t>_Usage_Reporting_Data_Subscribe operation</w:t>
      </w:r>
      <w:bookmarkEnd w:id="300"/>
    </w:p>
    <w:p w14:paraId="5C80564A" w14:textId="77777777" w:rsidR="00566127" w:rsidRDefault="0030522E">
      <w:r>
        <w:rPr>
          <w:b/>
        </w:rPr>
        <w:t>API operation name:</w:t>
      </w:r>
      <w:r>
        <w:t xml:space="preserve"> AF_Policy_Usage_Reporting_Data_Subscribe</w:t>
      </w:r>
    </w:p>
    <w:p w14:paraId="427B2D86" w14:textId="77777777" w:rsidR="00566127" w:rsidRDefault="0030522E">
      <w:r>
        <w:rPr>
          <w:b/>
        </w:rPr>
        <w:t>Description:</w:t>
      </w:r>
      <w:r>
        <w:t xml:space="preserve"> Subscription to the AF policy usage reporting data.</w:t>
      </w:r>
    </w:p>
    <w:p w14:paraId="0A8E42F4"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0EAB32E1"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58CBA9F8"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18446CD5" w14:textId="77777777" w:rsidR="00566127" w:rsidRDefault="0030522E">
      <w:pPr>
        <w:pStyle w:val="Heading4"/>
        <w:rPr>
          <w:bCs/>
        </w:rPr>
      </w:pPr>
      <w:bookmarkStart w:id="301" w:name="_Toc129874990"/>
      <w:r>
        <w:rPr>
          <w:rFonts w:cs="Arial"/>
          <w:bCs/>
        </w:rPr>
        <w:t>9.</w:t>
      </w:r>
      <w:r>
        <w:rPr>
          <w:rFonts w:eastAsia="DengXian" w:cs="Arial"/>
          <w:bCs/>
        </w:rPr>
        <w:t>5</w:t>
      </w:r>
      <w:r>
        <w:rPr>
          <w:bCs/>
        </w:rPr>
        <w:t>.4.</w:t>
      </w:r>
      <w:r>
        <w:rPr>
          <w:rFonts w:eastAsiaTheme="minorEastAsia"/>
          <w:bCs/>
          <w:lang w:eastAsia="zh-CN"/>
        </w:rPr>
        <w:t>6</w:t>
      </w:r>
      <w:r>
        <w:rPr>
          <w:bCs/>
        </w:rPr>
        <w:tab/>
        <w:t>SS_NSCE_</w:t>
      </w:r>
      <w:r>
        <w:rPr>
          <w:rFonts w:cs="Arial"/>
          <w:bCs/>
        </w:rPr>
        <w:t>AF</w:t>
      </w:r>
      <w:r>
        <w:rPr>
          <w:bCs/>
        </w:rPr>
        <w:t>_</w:t>
      </w:r>
      <w:r>
        <w:rPr>
          <w:rFonts w:cs="Arial"/>
          <w:bCs/>
        </w:rPr>
        <w:t>Policy</w:t>
      </w:r>
      <w:r>
        <w:rPr>
          <w:bCs/>
        </w:rPr>
        <w:t>_Usage_Reporting_Data_Notification operation</w:t>
      </w:r>
      <w:bookmarkEnd w:id="301"/>
    </w:p>
    <w:p w14:paraId="140FE3C6" w14:textId="77777777" w:rsidR="00566127" w:rsidRDefault="0030522E">
      <w:r>
        <w:rPr>
          <w:b/>
        </w:rPr>
        <w:t>API operation name:</w:t>
      </w:r>
      <w:r>
        <w:t xml:space="preserve"> AF_Policy_Usage_Reporting_Data_Notification</w:t>
      </w:r>
    </w:p>
    <w:p w14:paraId="40A1E5D7" w14:textId="77777777" w:rsidR="00566127" w:rsidRDefault="0030522E">
      <w:r>
        <w:rPr>
          <w:b/>
        </w:rPr>
        <w:t>Description:</w:t>
      </w:r>
      <w:r>
        <w:t xml:space="preserve"> AF policy usage reporting data notification to the existing subscription.</w:t>
      </w:r>
    </w:p>
    <w:p w14:paraId="1DFB4AD0"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4C71E202" w14:textId="77777777" w:rsidR="00566127" w:rsidRDefault="0030522E">
      <w:r>
        <w:rPr>
          <w:b/>
        </w:rPr>
        <w:t>Outputs:</w:t>
      </w:r>
      <w:r>
        <w:t xml:space="preserve"> None</w:t>
      </w:r>
    </w:p>
    <w:p w14:paraId="47F83567"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18257F9F" w14:textId="77777777" w:rsidR="00566127" w:rsidRDefault="0030522E">
      <w:pPr>
        <w:pStyle w:val="Heading4"/>
        <w:spacing w:before="240"/>
        <w:rPr>
          <w:bCs/>
        </w:rPr>
      </w:pPr>
      <w:bookmarkStart w:id="302" w:name="_Toc129874991"/>
      <w:r>
        <w:rPr>
          <w:rFonts w:cs="Arial"/>
          <w:bCs/>
        </w:rPr>
        <w:t>9.</w:t>
      </w:r>
      <w:r>
        <w:rPr>
          <w:rFonts w:eastAsia="DengXian" w:cs="Arial"/>
          <w:bCs/>
        </w:rPr>
        <w:t>5</w:t>
      </w:r>
      <w:r>
        <w:rPr>
          <w:bCs/>
        </w:rPr>
        <w:t>.4.</w:t>
      </w:r>
      <w:r>
        <w:rPr>
          <w:rFonts w:eastAsiaTheme="minorEastAsia" w:hint="eastAsia"/>
          <w:bCs/>
          <w:lang w:eastAsia="zh-CN"/>
        </w:rPr>
        <w:t>7</w:t>
      </w:r>
      <w:r>
        <w:rPr>
          <w:bCs/>
        </w:rPr>
        <w:tab/>
        <w:t>SS_NSCE_NS_Optimization_Report_Retrieval operation</w:t>
      </w:r>
      <w:bookmarkEnd w:id="302"/>
    </w:p>
    <w:p w14:paraId="719DAA03" w14:textId="77777777" w:rsidR="00566127" w:rsidRDefault="0030522E">
      <w:r>
        <w:rPr>
          <w:b/>
        </w:rPr>
        <w:t>API operation name:</w:t>
      </w:r>
      <w:r>
        <w:t xml:space="preserve"> NSOptimizationReportRetrieval</w:t>
      </w:r>
    </w:p>
    <w:p w14:paraId="48901838" w14:textId="77777777" w:rsidR="00566127" w:rsidRDefault="0030522E">
      <w:r>
        <w:rPr>
          <w:b/>
        </w:rPr>
        <w:t>Description:</w:t>
      </w:r>
      <w:r>
        <w:t xml:space="preserve"> Providing the network slice optimization report to the VAL server.</w:t>
      </w:r>
    </w:p>
    <w:p w14:paraId="5AFE022C"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5DA6260D"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4A0EB948"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31E6E2F6" w14:textId="77777777" w:rsidR="00566127" w:rsidRDefault="0030522E">
      <w:pPr>
        <w:pStyle w:val="Heading4"/>
      </w:pPr>
      <w:bookmarkStart w:id="303" w:name="_Toc129874992"/>
      <w:r>
        <w:rPr>
          <w:rFonts w:hint="eastAsia"/>
          <w:lang w:eastAsia="zh-CN"/>
        </w:rPr>
        <w:t>9.</w:t>
      </w:r>
      <w:r>
        <w:rPr>
          <w:rFonts w:eastAsiaTheme="minorEastAsia" w:hint="eastAsia"/>
          <w:lang w:val="en-US" w:eastAsia="zh-CN"/>
        </w:rPr>
        <w:t>5</w:t>
      </w:r>
      <w:r>
        <w:t>.4.</w:t>
      </w:r>
      <w:r>
        <w:rPr>
          <w:rFonts w:eastAsiaTheme="minorEastAsia" w:hint="eastAsia"/>
          <w:lang w:val="en-US" w:eastAsia="zh-CN"/>
        </w:rPr>
        <w:t>8</w:t>
      </w:r>
      <w:r>
        <w:tab/>
        <w:t>SS_NSCE_</w:t>
      </w:r>
      <w:r>
        <w:rPr>
          <w:rFonts w:hint="eastAsia"/>
          <w:lang w:val="en-US" w:eastAsia="zh-CN"/>
        </w:rPr>
        <w:t xml:space="preserve">NSOptimization_Subscribe </w:t>
      </w:r>
      <w:r>
        <w:t>Request operation</w:t>
      </w:r>
      <w:bookmarkEnd w:id="303"/>
    </w:p>
    <w:p w14:paraId="019DCF1D" w14:textId="77777777" w:rsidR="00566127" w:rsidRDefault="0030522E">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1E1F338D" w14:textId="77777777" w:rsidR="00566127" w:rsidRDefault="0030522E">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2E095B8D"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3809FF76"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729A1BC8" w14:textId="77777777" w:rsidR="00566127" w:rsidRDefault="0030522E">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1D28BBF3" w14:textId="77777777" w:rsidR="00566127" w:rsidRDefault="0030522E">
      <w:pPr>
        <w:pStyle w:val="Heading4"/>
      </w:pPr>
      <w:bookmarkStart w:id="304" w:name="_Toc129874993"/>
      <w:r>
        <w:rPr>
          <w:rFonts w:hint="eastAsia"/>
          <w:lang w:eastAsia="zh-CN"/>
        </w:rPr>
        <w:t>9.</w:t>
      </w:r>
      <w:r>
        <w:rPr>
          <w:rFonts w:eastAsiaTheme="minorEastAsia" w:hint="eastAsia"/>
          <w:lang w:val="en-US" w:eastAsia="zh-CN"/>
        </w:rPr>
        <w:t>5</w:t>
      </w:r>
      <w:r>
        <w:t>.4.</w:t>
      </w:r>
      <w:r>
        <w:rPr>
          <w:rFonts w:eastAsiaTheme="minorEastAsia" w:hint="eastAsia"/>
          <w:lang w:val="en-US" w:eastAsia="zh-CN"/>
        </w:rPr>
        <w:t>9</w:t>
      </w:r>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304"/>
    </w:p>
    <w:p w14:paraId="3EBF0928" w14:textId="77777777" w:rsidR="00566127" w:rsidRDefault="0030522E">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41CF1FFE" w14:textId="77777777" w:rsidR="00566127" w:rsidRDefault="0030522E">
      <w:r>
        <w:rPr>
          <w:b/>
        </w:rPr>
        <w:t>Description:</w:t>
      </w:r>
      <w:r>
        <w:t xml:space="preserve"> The consumer is notified with </w:t>
      </w:r>
      <w:r>
        <w:rPr>
          <w:rFonts w:hint="eastAsia"/>
          <w:lang w:val="en-US" w:eastAsia="zh-CN"/>
        </w:rPr>
        <w:t>result of Network Slice Optimization</w:t>
      </w:r>
      <w:r>
        <w:t>.</w:t>
      </w:r>
    </w:p>
    <w:p w14:paraId="420B32A8"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42A339A3" w14:textId="77777777" w:rsidR="00566127" w:rsidRDefault="0030522E">
      <w:pPr>
        <w:rPr>
          <w:lang w:val="en-US"/>
        </w:rPr>
      </w:pPr>
      <w:r>
        <w:rPr>
          <w:b/>
        </w:rPr>
        <w:lastRenderedPageBreak/>
        <w:t>Outputs:</w:t>
      </w:r>
      <w:r>
        <w:t xml:space="preserve"> </w:t>
      </w:r>
      <w:r>
        <w:rPr>
          <w:rFonts w:hint="eastAsia"/>
          <w:lang w:val="en-US" w:eastAsia="zh-CN"/>
        </w:rPr>
        <w:t>None</w:t>
      </w:r>
    </w:p>
    <w:p w14:paraId="0AE6FD8E" w14:textId="77777777" w:rsidR="00566127" w:rsidRDefault="0030522E">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5A99F42C" w14:textId="77777777" w:rsidR="00566127" w:rsidRDefault="0030522E">
      <w:pPr>
        <w:pStyle w:val="Heading2"/>
        <w:rPr>
          <w:bCs/>
        </w:rPr>
      </w:pPr>
      <w:bookmarkStart w:id="305" w:name="_Toc129874994"/>
      <w:r>
        <w:rPr>
          <w:bCs/>
        </w:rPr>
        <w:t>9.</w:t>
      </w:r>
      <w:r>
        <w:rPr>
          <w:rFonts w:eastAsiaTheme="minorEastAsia"/>
          <w:bCs/>
          <w:lang w:eastAsia="zh-CN"/>
        </w:rPr>
        <w:t>6</w:t>
      </w:r>
      <w:r>
        <w:rPr>
          <w:bCs/>
        </w:rPr>
        <w:tab/>
        <w:t>Discovery of management service exposure</w:t>
      </w:r>
      <w:bookmarkEnd w:id="305"/>
    </w:p>
    <w:p w14:paraId="5F390FAD" w14:textId="77777777" w:rsidR="00566127" w:rsidRDefault="0030522E">
      <w:pPr>
        <w:pStyle w:val="Heading3"/>
        <w:rPr>
          <w:bCs/>
        </w:rPr>
      </w:pPr>
      <w:bookmarkStart w:id="306" w:name="_Toc129874995"/>
      <w:r>
        <w:rPr>
          <w:bCs/>
        </w:rPr>
        <w:t>9.</w:t>
      </w:r>
      <w:r>
        <w:rPr>
          <w:rFonts w:eastAsiaTheme="minorEastAsia"/>
          <w:bCs/>
          <w:lang w:eastAsia="zh-CN"/>
        </w:rPr>
        <w:t>6</w:t>
      </w:r>
      <w:r>
        <w:rPr>
          <w:bCs/>
        </w:rPr>
        <w:t>.1</w:t>
      </w:r>
      <w:r>
        <w:rPr>
          <w:bCs/>
        </w:rPr>
        <w:tab/>
        <w:t>General</w:t>
      </w:r>
      <w:bookmarkEnd w:id="306"/>
    </w:p>
    <w:p w14:paraId="2B1B5BEE" w14:textId="77777777" w:rsidR="00566127" w:rsidRDefault="0030522E">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53A28B82" w14:textId="77777777" w:rsidR="00566127" w:rsidRDefault="0030522E">
      <w:pPr>
        <w:jc w:val="both"/>
      </w:pPr>
      <w:r>
        <w:t>The first procedure (9.</w:t>
      </w:r>
      <w:r>
        <w:rPr>
          <w:rFonts w:eastAsiaTheme="minorEastAsia" w:hint="eastAsia"/>
          <w:lang w:eastAsia="zh-CN"/>
        </w:rPr>
        <w:t>6</w:t>
      </w:r>
      <w:r>
        <w:t>.2)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.3) supports the notification to the VAL server, based on a new/modified MnS / capability for a target slice.</w:t>
      </w:r>
    </w:p>
    <w:p w14:paraId="1DCED019" w14:textId="77777777" w:rsidR="00566127" w:rsidRDefault="0030522E">
      <w:pPr>
        <w:pStyle w:val="Heading3"/>
        <w:rPr>
          <w:bCs/>
          <w:lang w:val="en-US"/>
        </w:rPr>
      </w:pPr>
      <w:bookmarkStart w:id="307" w:name="_Toc129874996"/>
      <w:r>
        <w:rPr>
          <w:bCs/>
        </w:rPr>
        <w:t>9.</w:t>
      </w:r>
      <w:r>
        <w:rPr>
          <w:rFonts w:eastAsiaTheme="minorEastAsia" w:hint="eastAsia"/>
          <w:bCs/>
          <w:lang w:eastAsia="zh-CN"/>
        </w:rPr>
        <w:t>6</w:t>
      </w:r>
      <w:r>
        <w:rPr>
          <w:bCs/>
        </w:rPr>
        <w:t>.2</w:t>
      </w:r>
      <w:r>
        <w:rPr>
          <w:bCs/>
        </w:rPr>
        <w:tab/>
      </w:r>
      <w:r>
        <w:rPr>
          <w:bCs/>
          <w:lang w:val="en-US"/>
        </w:rPr>
        <w:t>Procedure</w:t>
      </w:r>
      <w:bookmarkEnd w:id="307"/>
    </w:p>
    <w:p w14:paraId="221208B4" w14:textId="77777777" w:rsidR="00566127" w:rsidRDefault="0030522E">
      <w:pPr>
        <w:pStyle w:val="Heading4"/>
      </w:pPr>
      <w:bookmarkStart w:id="308" w:name="_Toc129874997"/>
      <w:r>
        <w:t>9.6.2.1</w:t>
      </w:r>
      <w:r>
        <w:tab/>
        <w:t>VAL-triggered MnS discovery procedure</w:t>
      </w:r>
      <w:bookmarkEnd w:id="308"/>
    </w:p>
    <w:p w14:paraId="28E4AF05" w14:textId="77777777" w:rsidR="00566127" w:rsidRDefault="0030522E">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681B0D2F" w14:textId="77777777" w:rsidR="00566127" w:rsidRDefault="0030522E">
      <w:r>
        <w:t>Pre-conditions:</w:t>
      </w:r>
    </w:p>
    <w:p w14:paraId="70D5B104" w14:textId="77777777" w:rsidR="00566127" w:rsidRDefault="0030522E">
      <w:pPr>
        <w:pStyle w:val="B1"/>
        <w:ind w:left="480" w:hanging="480"/>
      </w:pPr>
      <w:r>
        <w:rPr>
          <w:rFonts w:eastAsia="DengXian"/>
        </w:rPr>
        <w:t>1.</w:t>
      </w:r>
      <w:r>
        <w:tab/>
        <w:t xml:space="preserve">The VAL server has registered to receive NSCE services </w:t>
      </w:r>
    </w:p>
    <w:p w14:paraId="50F4EAB3" w14:textId="77777777" w:rsidR="00566127" w:rsidRDefault="0030522E">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5EDCC5CB" w14:textId="77777777" w:rsidR="00566127" w:rsidRDefault="0030522E">
      <w:pPr>
        <w:pStyle w:val="B1"/>
        <w:ind w:left="480" w:hanging="480"/>
      </w:pPr>
      <w:r>
        <w:t>3.</w:t>
      </w:r>
      <w:r>
        <w:tab/>
        <w:t xml:space="preserve">MnS registry at OAM is aware of the allowed MnS and the </w:t>
      </w:r>
      <w:r>
        <w:rPr>
          <w:rFonts w:eastAsiaTheme="minorEastAsia" w:hint="eastAsia"/>
          <w:lang w:eastAsia="zh-CN"/>
        </w:rPr>
        <w:t>permissions</w:t>
      </w:r>
      <w:r>
        <w:t xml:space="preserve"> for a given slice</w:t>
      </w:r>
    </w:p>
    <w:p w14:paraId="569CE4BF" w14:textId="77777777" w:rsidR="00566127" w:rsidRDefault="0030522E">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5C0051B8" w14:textId="77777777" w:rsidR="00566127" w:rsidRDefault="00566127">
      <w:pPr>
        <w:pStyle w:val="TH"/>
      </w:pPr>
      <w:r>
        <w:object w:dxaOrig="9030" w:dyaOrig="3751" w14:anchorId="02E43AFE">
          <v:shape id="_x0000_i1035" type="#_x0000_t75" style="width:451.6pt;height:187.85pt" o:ole="">
            <v:imagedata r:id="rId35" o:title=""/>
          </v:shape>
          <o:OLEObject Type="Embed" ProgID="Word.Document.12" ShapeID="_x0000_i1035" DrawAspect="Content" ObjectID="_1740488720" r:id="rId36"/>
        </w:object>
      </w:r>
    </w:p>
    <w:p w14:paraId="134BF3FC" w14:textId="77777777" w:rsidR="00566127" w:rsidRDefault="0030522E">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63DBD2DA" w14:textId="77777777" w:rsidR="00566127" w:rsidRDefault="0030522E">
      <w:pPr>
        <w:rPr>
          <w:bCs/>
        </w:rPr>
      </w:pPr>
      <w:r>
        <w:rPr>
          <w:bCs/>
        </w:rPr>
        <w:lastRenderedPageBreak/>
        <w:t>The steps of this procedure are as follows:</w:t>
      </w:r>
    </w:p>
    <w:p w14:paraId="0334D9E7" w14:textId="77777777" w:rsidR="00566127" w:rsidRDefault="0030522E">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1D982B31" w14:textId="77777777" w:rsidR="00566127" w:rsidRDefault="0030522E">
      <w:pPr>
        <w:pStyle w:val="B1"/>
      </w:pPr>
      <w:r>
        <w:t>2.</w:t>
      </w:r>
      <w:r>
        <w:tab/>
        <w:t>The NSCE server sends a response to the subscription request, indicating a success or failure of the subscription request.</w:t>
      </w:r>
    </w:p>
    <w:p w14:paraId="71BDBA16" w14:textId="77777777" w:rsidR="00566127" w:rsidRDefault="0030522E">
      <w:pPr>
        <w:pStyle w:val="NO"/>
      </w:pPr>
      <w:r>
        <w:t>NOTE:</w:t>
      </w:r>
      <w:r>
        <w:tab/>
        <w:t>If CAPIF is used, the API interactions for the MnS discovery subscription shall be compliant with CAPIF as specified in 3GPP TS 23.222.</w:t>
      </w:r>
    </w:p>
    <w:p w14:paraId="1698D32F" w14:textId="77777777" w:rsidR="00566127" w:rsidRDefault="0030522E">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7FEA68D8" w14:textId="77777777" w:rsidR="00566127" w:rsidRDefault="0030522E">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5EC51E34" w14:textId="77777777" w:rsidR="00566127" w:rsidRDefault="0030522E">
      <w:pPr>
        <w:pStyle w:val="EditorsNote"/>
      </w:pPr>
      <w:r>
        <w:t>Editor's Note:</w:t>
      </w:r>
      <w:r>
        <w:tab/>
        <w:t>The actual connectivity in step 4 (e.g., exposure of MnS via CAPIF or EGMF) is up to SA5 and FFS.</w:t>
      </w:r>
    </w:p>
    <w:p w14:paraId="4B2494EB" w14:textId="77777777" w:rsidR="00566127" w:rsidRDefault="0030522E">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5571E804" w14:textId="77777777" w:rsidR="00566127" w:rsidRDefault="0030522E" w:rsidP="00411221">
      <w:pPr>
        <w:pStyle w:val="Heading4"/>
      </w:pPr>
      <w:bookmarkStart w:id="309" w:name="_Toc129874998"/>
      <w:r>
        <w:t>9.</w:t>
      </w:r>
      <w:r>
        <w:rPr>
          <w:rFonts w:eastAsiaTheme="minorEastAsia" w:hint="eastAsia"/>
          <w:lang w:eastAsia="zh-CN"/>
        </w:rPr>
        <w:t>6</w:t>
      </w:r>
      <w:r>
        <w:t>.</w:t>
      </w:r>
      <w:r>
        <w:rPr>
          <w:rFonts w:eastAsiaTheme="minorEastAsia" w:hint="eastAsia"/>
          <w:lang w:eastAsia="zh-CN"/>
        </w:rPr>
        <w:t>2.2</w:t>
      </w:r>
      <w:r>
        <w:tab/>
        <w:t>OAM-triggered new/modified MnS discovery</w:t>
      </w:r>
      <w:bookmarkEnd w:id="309"/>
      <w:r>
        <w:t xml:space="preserve"> </w:t>
      </w:r>
    </w:p>
    <w:p w14:paraId="0DDEC9D5" w14:textId="77777777" w:rsidR="00566127" w:rsidRDefault="0030522E">
      <w:pPr>
        <w:jc w:val="both"/>
      </w:pPr>
      <w:r>
        <w:t>This procedure includes the case when a new/modified MnS is deployed at the MD for the given slice, and the OAM/MnS registry provides this information directly to VAL server (assuming that VAL server has registered to the MD).</w:t>
      </w:r>
    </w:p>
    <w:p w14:paraId="36F1A4D4" w14:textId="77777777" w:rsidR="00566127" w:rsidRDefault="0030522E">
      <w:r>
        <w:t>Pre-conditions:</w:t>
      </w:r>
    </w:p>
    <w:p w14:paraId="6F4D388C" w14:textId="77777777" w:rsidR="00566127" w:rsidRDefault="0030522E">
      <w:pPr>
        <w:pStyle w:val="B1"/>
      </w:pPr>
      <w:r>
        <w:rPr>
          <w:rFonts w:eastAsia="DengXian"/>
        </w:rPr>
        <w:t>1.</w:t>
      </w:r>
      <w:r>
        <w:tab/>
        <w:t xml:space="preserve">VAL server is registered to NSCE server based on clause 9.2. </w:t>
      </w:r>
    </w:p>
    <w:p w14:paraId="007F4368" w14:textId="77777777" w:rsidR="00566127" w:rsidRDefault="0030522E">
      <w:pPr>
        <w:pStyle w:val="B1"/>
      </w:pPr>
      <w:r>
        <w:t>2.</w:t>
      </w:r>
      <w:r>
        <w:tab/>
        <w:t xml:space="preserve">NSCE server has subscribed to OAM / MnS discovery service registry </w:t>
      </w:r>
    </w:p>
    <w:bookmarkStart w:id="310" w:name="_MON_1736270234"/>
    <w:bookmarkEnd w:id="310"/>
    <w:p w14:paraId="2D4999AA" w14:textId="77777777" w:rsidR="00566127" w:rsidRDefault="00566127">
      <w:pPr>
        <w:pStyle w:val="TH"/>
      </w:pPr>
      <w:r>
        <w:object w:dxaOrig="9026" w:dyaOrig="4109" w14:anchorId="08B7C9B0">
          <v:shape id="_x0000_i1036" type="#_x0000_t75" style="width:451.25pt;height:204.95pt" o:ole="">
            <v:imagedata r:id="rId37" o:title=""/>
          </v:shape>
          <o:OLEObject Type="Embed" ProgID="Word.Document.12" ShapeID="_x0000_i1036" DrawAspect="Content" ObjectID="_1740488721" r:id="rId38"/>
        </w:object>
      </w:r>
    </w:p>
    <w:p w14:paraId="7B98E107" w14:textId="77777777" w:rsidR="00566127" w:rsidRDefault="0030522E">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32FDBFD2" w14:textId="77777777" w:rsidR="00566127" w:rsidRDefault="0030522E">
      <w:pPr>
        <w:pStyle w:val="B1"/>
        <w:jc w:val="both"/>
      </w:pPr>
      <w:r>
        <w:lastRenderedPageBreak/>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4BB4974E" w14:textId="77777777" w:rsidR="00566127" w:rsidRDefault="0030522E">
      <w:pPr>
        <w:pStyle w:val="B1"/>
        <w:ind w:firstLine="0"/>
        <w:jc w:val="both"/>
      </w:pPr>
      <w:bookmarkStart w:id="311" w:name="_Hlk117010305"/>
      <w:bookmarkEnd w:id="311"/>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A1D7821" w14:textId="77777777" w:rsidR="00566127" w:rsidRDefault="0030522E">
      <w:pPr>
        <w:pStyle w:val="EditorsNote"/>
      </w:pPr>
      <w:r>
        <w:t>Editor's Note:</w:t>
      </w:r>
      <w:r>
        <w:tab/>
        <w:t>The actual connectivity in step 1 (e.g. exposure of MnS via CAPIF or EGMF) is up to SA5 and FFS.</w:t>
      </w:r>
    </w:p>
    <w:p w14:paraId="0796804E" w14:textId="77777777" w:rsidR="00566127" w:rsidRDefault="0030522E">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33C4DC8B" w14:textId="77777777" w:rsidR="00566127" w:rsidRDefault="0030522E">
      <w:pPr>
        <w:pStyle w:val="B1"/>
      </w:pPr>
      <w:r>
        <w:t>3.</w:t>
      </w:r>
      <w:r>
        <w:tab/>
        <w:t>The information on the discovered new/modified MnS is sent as a management service discovery notification message from the NSCE server to VAL server.</w:t>
      </w:r>
    </w:p>
    <w:p w14:paraId="224DA0C8" w14:textId="77777777" w:rsidR="00566127" w:rsidRDefault="0030522E">
      <w:pPr>
        <w:pStyle w:val="Heading3"/>
        <w:rPr>
          <w:bCs/>
        </w:rPr>
      </w:pPr>
      <w:bookmarkStart w:id="312" w:name="_Toc129874999"/>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312"/>
    </w:p>
    <w:p w14:paraId="171DDBCB" w14:textId="77777777" w:rsidR="00566127" w:rsidRDefault="0030522E">
      <w:pPr>
        <w:pStyle w:val="Heading4"/>
        <w:rPr>
          <w:bCs/>
        </w:rPr>
      </w:pPr>
      <w:bookmarkStart w:id="313" w:name="_Toc129875000"/>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313"/>
    </w:p>
    <w:p w14:paraId="6F85CAFE" w14:textId="77777777" w:rsidR="00566127" w:rsidRDefault="0030522E">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7AC960B7" w14:textId="77777777" w:rsidR="00566127" w:rsidRDefault="0030522E">
      <w:pPr>
        <w:pStyle w:val="Heading4"/>
        <w:rPr>
          <w:bCs/>
        </w:rPr>
      </w:pPr>
      <w:bookmarkStart w:id="314" w:name="_Toc129875001"/>
      <w:r>
        <w:rPr>
          <w:bCs/>
        </w:rPr>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314"/>
      <w:r>
        <w:rPr>
          <w:bCs/>
        </w:rPr>
        <w:t xml:space="preserve"> </w:t>
      </w:r>
    </w:p>
    <w:p w14:paraId="1A9042CB" w14:textId="77777777" w:rsidR="00566127" w:rsidRDefault="0030522E">
      <w:r>
        <w:t>Table 9.</w:t>
      </w:r>
      <w:r>
        <w:rPr>
          <w:rFonts w:eastAsiaTheme="minorEastAsia" w:hint="eastAsia"/>
          <w:lang w:eastAsia="zh-CN"/>
        </w:rPr>
        <w:t>6</w:t>
      </w:r>
      <w:r>
        <w:t>.4.2-1 describes information elements for the Management service discovery subscribe request from the VAL server to the NSCE server.</w:t>
      </w:r>
    </w:p>
    <w:p w14:paraId="2B5F3865"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566127" w14:paraId="2D1EAE9B" w14:textId="77777777">
        <w:trPr>
          <w:jc w:val="center"/>
        </w:trPr>
        <w:tc>
          <w:tcPr>
            <w:tcW w:w="2880" w:type="dxa"/>
            <w:tcBorders>
              <w:top w:val="single" w:sz="4" w:space="0" w:color="000000"/>
              <w:left w:val="single" w:sz="4" w:space="0" w:color="000000"/>
              <w:bottom w:val="single" w:sz="4" w:space="0" w:color="000000"/>
              <w:right w:val="nil"/>
            </w:tcBorders>
          </w:tcPr>
          <w:p w14:paraId="7F033B9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A11822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CBA9624" w14:textId="77777777" w:rsidR="00566127" w:rsidRDefault="0030522E">
            <w:pPr>
              <w:pStyle w:val="TAH"/>
              <w:rPr>
                <w:kern w:val="2"/>
              </w:rPr>
            </w:pPr>
            <w:r>
              <w:rPr>
                <w:kern w:val="2"/>
              </w:rPr>
              <w:t>Description</w:t>
            </w:r>
          </w:p>
        </w:tc>
      </w:tr>
      <w:tr w:rsidR="00566127" w14:paraId="7D4E6812" w14:textId="77777777">
        <w:trPr>
          <w:jc w:val="center"/>
        </w:trPr>
        <w:tc>
          <w:tcPr>
            <w:tcW w:w="2880" w:type="dxa"/>
            <w:tcBorders>
              <w:top w:val="single" w:sz="4" w:space="0" w:color="000000"/>
              <w:left w:val="single" w:sz="4" w:space="0" w:color="000000"/>
              <w:bottom w:val="single" w:sz="4" w:space="0" w:color="000000"/>
              <w:right w:val="nil"/>
            </w:tcBorders>
          </w:tcPr>
          <w:p w14:paraId="0D1D4DBF"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83C5F4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1FAD75" w14:textId="77777777" w:rsidR="00566127" w:rsidRDefault="0030522E">
            <w:pPr>
              <w:pStyle w:val="TAL"/>
              <w:rPr>
                <w:kern w:val="2"/>
              </w:rPr>
            </w:pPr>
            <w:r>
              <w:rPr>
                <w:kern w:val="2"/>
              </w:rPr>
              <w:t>The identifier of the VAL server</w:t>
            </w:r>
          </w:p>
        </w:tc>
      </w:tr>
      <w:tr w:rsidR="00566127" w14:paraId="216FD2BA" w14:textId="77777777">
        <w:trPr>
          <w:jc w:val="center"/>
        </w:trPr>
        <w:tc>
          <w:tcPr>
            <w:tcW w:w="2880" w:type="dxa"/>
            <w:tcBorders>
              <w:top w:val="single" w:sz="4" w:space="0" w:color="000000"/>
              <w:left w:val="single" w:sz="4" w:space="0" w:color="000000"/>
              <w:bottom w:val="single" w:sz="4" w:space="0" w:color="000000"/>
              <w:right w:val="nil"/>
            </w:tcBorders>
          </w:tcPr>
          <w:p w14:paraId="43FB836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2EE0DC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930D3E" w14:textId="77777777" w:rsidR="00566127" w:rsidRDefault="0030522E">
            <w:pPr>
              <w:pStyle w:val="TAL"/>
              <w:rPr>
                <w:kern w:val="2"/>
              </w:rPr>
            </w:pPr>
            <w:r>
              <w:rPr>
                <w:kern w:val="2"/>
              </w:rPr>
              <w:t xml:space="preserve">The identifier of the VAL service for which the MnS discovery request applies </w:t>
            </w:r>
          </w:p>
        </w:tc>
      </w:tr>
      <w:tr w:rsidR="00566127" w14:paraId="53A0FC60" w14:textId="77777777">
        <w:trPr>
          <w:jc w:val="center"/>
        </w:trPr>
        <w:tc>
          <w:tcPr>
            <w:tcW w:w="2880" w:type="dxa"/>
            <w:tcBorders>
              <w:top w:val="single" w:sz="4" w:space="0" w:color="000000"/>
              <w:left w:val="single" w:sz="4" w:space="0" w:color="000000"/>
              <w:bottom w:val="single" w:sz="4" w:space="0" w:color="000000"/>
              <w:right w:val="nil"/>
            </w:tcBorders>
          </w:tcPr>
          <w:p w14:paraId="59F3DCD2"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B6B476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D9FB99F" w14:textId="77777777" w:rsidR="00566127" w:rsidRDefault="0030522E">
            <w:pPr>
              <w:pStyle w:val="TAL"/>
              <w:rPr>
                <w:kern w:val="2"/>
              </w:rPr>
            </w:pPr>
            <w:r>
              <w:rPr>
                <w:kern w:val="2"/>
              </w:rPr>
              <w:t>The slice identifier, if known by the VAL server</w:t>
            </w:r>
          </w:p>
        </w:tc>
      </w:tr>
      <w:tr w:rsidR="00566127" w14:paraId="1A3AAB5D" w14:textId="77777777">
        <w:trPr>
          <w:jc w:val="center"/>
        </w:trPr>
        <w:tc>
          <w:tcPr>
            <w:tcW w:w="2880" w:type="dxa"/>
            <w:tcBorders>
              <w:top w:val="single" w:sz="4" w:space="0" w:color="000000"/>
              <w:left w:val="single" w:sz="4" w:space="0" w:color="000000"/>
              <w:bottom w:val="single" w:sz="4" w:space="0" w:color="000000"/>
              <w:right w:val="nil"/>
            </w:tcBorders>
          </w:tcPr>
          <w:p w14:paraId="61FED321" w14:textId="77777777" w:rsidR="00566127" w:rsidRDefault="0030522E">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07F6742E"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D3BE5D" w14:textId="77777777" w:rsidR="00566127" w:rsidRDefault="0030522E">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57CCBD64" w14:textId="77777777" w:rsidR="00566127" w:rsidRDefault="00566127"/>
    <w:p w14:paraId="648A7E6A" w14:textId="77777777" w:rsidR="00566127" w:rsidRDefault="0030522E">
      <w:pPr>
        <w:pStyle w:val="Heading4"/>
        <w:rPr>
          <w:bCs/>
        </w:rPr>
      </w:pPr>
      <w:bookmarkStart w:id="315" w:name="_Toc129875002"/>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315"/>
      <w:r>
        <w:rPr>
          <w:bCs/>
        </w:rPr>
        <w:t xml:space="preserve"> </w:t>
      </w:r>
    </w:p>
    <w:p w14:paraId="3020A796" w14:textId="77777777" w:rsidR="00566127" w:rsidRDefault="0030522E">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6FCA01BA"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67C0B5AE" w14:textId="77777777">
        <w:trPr>
          <w:jc w:val="center"/>
        </w:trPr>
        <w:tc>
          <w:tcPr>
            <w:tcW w:w="2880" w:type="dxa"/>
            <w:tcBorders>
              <w:top w:val="single" w:sz="4" w:space="0" w:color="000000"/>
              <w:left w:val="single" w:sz="4" w:space="0" w:color="000000"/>
              <w:bottom w:val="single" w:sz="4" w:space="0" w:color="000000"/>
              <w:right w:val="nil"/>
            </w:tcBorders>
          </w:tcPr>
          <w:p w14:paraId="33B12D6A"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F28044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D38667E" w14:textId="77777777" w:rsidR="00566127" w:rsidRDefault="0030522E">
            <w:pPr>
              <w:pStyle w:val="TAH"/>
              <w:rPr>
                <w:kern w:val="2"/>
              </w:rPr>
            </w:pPr>
            <w:r>
              <w:rPr>
                <w:kern w:val="2"/>
              </w:rPr>
              <w:t>Description</w:t>
            </w:r>
          </w:p>
        </w:tc>
      </w:tr>
      <w:tr w:rsidR="00566127" w14:paraId="3CD74AB9" w14:textId="77777777">
        <w:trPr>
          <w:jc w:val="center"/>
        </w:trPr>
        <w:tc>
          <w:tcPr>
            <w:tcW w:w="2880" w:type="dxa"/>
            <w:tcBorders>
              <w:top w:val="single" w:sz="4" w:space="0" w:color="000000"/>
              <w:left w:val="single" w:sz="4" w:space="0" w:color="000000"/>
              <w:bottom w:val="single" w:sz="4" w:space="0" w:color="000000"/>
              <w:right w:val="nil"/>
            </w:tcBorders>
          </w:tcPr>
          <w:p w14:paraId="6706C01B"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904BB3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8F7DBC" w14:textId="77777777" w:rsidR="00566127" w:rsidRDefault="0030522E">
            <w:pPr>
              <w:pStyle w:val="TAL"/>
              <w:rPr>
                <w:kern w:val="2"/>
              </w:rPr>
            </w:pPr>
            <w:r>
              <w:rPr>
                <w:kern w:val="2"/>
              </w:rPr>
              <w:t>The result of the subscription request (positive or negative acknowledgement)</w:t>
            </w:r>
          </w:p>
        </w:tc>
      </w:tr>
      <w:tr w:rsidR="00566127" w14:paraId="611287E0" w14:textId="77777777">
        <w:trPr>
          <w:jc w:val="center"/>
        </w:trPr>
        <w:tc>
          <w:tcPr>
            <w:tcW w:w="2880" w:type="dxa"/>
            <w:tcBorders>
              <w:top w:val="single" w:sz="4" w:space="0" w:color="000000"/>
              <w:left w:val="single" w:sz="4" w:space="0" w:color="000000"/>
              <w:bottom w:val="single" w:sz="4" w:space="0" w:color="000000"/>
              <w:right w:val="nil"/>
            </w:tcBorders>
          </w:tcPr>
          <w:p w14:paraId="2A5A623E" w14:textId="77777777" w:rsidR="00566127" w:rsidRDefault="0030522E">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68779F7D" w14:textId="77777777" w:rsidR="00566127" w:rsidRDefault="0030522E">
            <w:pPr>
              <w:pStyle w:val="TAC"/>
              <w:rPr>
                <w:kern w:val="2"/>
                <w:szCs w:val="18"/>
              </w:rPr>
            </w:pPr>
            <w:r>
              <w:rPr>
                <w:kern w:val="2"/>
              </w:rPr>
              <w:t>O</w:t>
            </w:r>
          </w:p>
          <w:p w14:paraId="502E7CBD" w14:textId="77777777" w:rsidR="00566127" w:rsidRDefault="0030522E">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227441F1" w14:textId="77777777" w:rsidR="00566127" w:rsidRDefault="0030522E">
            <w:pPr>
              <w:pStyle w:val="TAL"/>
              <w:rPr>
                <w:kern w:val="2"/>
              </w:rPr>
            </w:pPr>
            <w:r>
              <w:rPr>
                <w:kern w:val="2"/>
              </w:rPr>
              <w:t>Indicates the cause of failure.</w:t>
            </w:r>
          </w:p>
        </w:tc>
      </w:tr>
      <w:tr w:rsidR="00566127" w14:paraId="7FA5CF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F3879A" w14:textId="77777777" w:rsidR="00566127" w:rsidRDefault="0030522E">
            <w:pPr>
              <w:pStyle w:val="TAL"/>
              <w:rPr>
                <w:kern w:val="2"/>
              </w:rPr>
            </w:pPr>
            <w:r>
              <w:rPr>
                <w:kern w:val="2"/>
              </w:rPr>
              <w:t>NOTE:</w:t>
            </w:r>
            <w:r>
              <w:rPr>
                <w:kern w:val="2"/>
              </w:rPr>
              <w:tab/>
              <w:t>May only be present if the result is failure.</w:t>
            </w:r>
          </w:p>
        </w:tc>
      </w:tr>
    </w:tbl>
    <w:p w14:paraId="171BEFB2" w14:textId="77777777" w:rsidR="00566127" w:rsidRDefault="0030522E">
      <w:r>
        <w:t xml:space="preserve"> </w:t>
      </w:r>
    </w:p>
    <w:p w14:paraId="25C731CB" w14:textId="77777777" w:rsidR="00566127" w:rsidRDefault="0030522E">
      <w:pPr>
        <w:pStyle w:val="Heading4"/>
        <w:rPr>
          <w:bCs/>
        </w:rPr>
      </w:pPr>
      <w:bookmarkStart w:id="316" w:name="_Toc129875003"/>
      <w:r>
        <w:rPr>
          <w:bCs/>
        </w:rPr>
        <w:lastRenderedPageBreak/>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316"/>
    </w:p>
    <w:p w14:paraId="65CE0013" w14:textId="77777777" w:rsidR="00566127" w:rsidRDefault="0030522E">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2AE5D61C"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566127" w14:paraId="5012C3FB" w14:textId="77777777">
        <w:trPr>
          <w:jc w:val="center"/>
        </w:trPr>
        <w:tc>
          <w:tcPr>
            <w:tcW w:w="2880" w:type="dxa"/>
            <w:tcBorders>
              <w:top w:val="single" w:sz="4" w:space="0" w:color="000000"/>
              <w:left w:val="single" w:sz="4" w:space="0" w:color="000000"/>
              <w:bottom w:val="single" w:sz="4" w:space="0" w:color="000000"/>
              <w:right w:val="nil"/>
            </w:tcBorders>
          </w:tcPr>
          <w:p w14:paraId="4E53B7A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CB9667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9C0904" w14:textId="77777777" w:rsidR="00566127" w:rsidRDefault="0030522E">
            <w:pPr>
              <w:pStyle w:val="TAH"/>
              <w:rPr>
                <w:kern w:val="2"/>
              </w:rPr>
            </w:pPr>
            <w:r>
              <w:rPr>
                <w:kern w:val="2"/>
              </w:rPr>
              <w:t>Description</w:t>
            </w:r>
          </w:p>
        </w:tc>
      </w:tr>
      <w:tr w:rsidR="00566127" w14:paraId="4BF83E6F" w14:textId="77777777">
        <w:trPr>
          <w:jc w:val="center"/>
        </w:trPr>
        <w:tc>
          <w:tcPr>
            <w:tcW w:w="2880" w:type="dxa"/>
            <w:tcBorders>
              <w:top w:val="single" w:sz="4" w:space="0" w:color="000000"/>
              <w:left w:val="single" w:sz="4" w:space="0" w:color="000000"/>
              <w:bottom w:val="single" w:sz="4" w:space="0" w:color="000000"/>
              <w:right w:val="nil"/>
            </w:tcBorders>
          </w:tcPr>
          <w:p w14:paraId="7AF552D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077059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1DB6BC" w14:textId="77777777" w:rsidR="00566127" w:rsidRDefault="0030522E">
            <w:pPr>
              <w:pStyle w:val="TAL"/>
              <w:rPr>
                <w:kern w:val="2"/>
              </w:rPr>
            </w:pPr>
            <w:r>
              <w:rPr>
                <w:kern w:val="2"/>
              </w:rPr>
              <w:t>The identifier of the VAL application</w:t>
            </w:r>
          </w:p>
        </w:tc>
      </w:tr>
      <w:tr w:rsidR="00566127" w14:paraId="70DB2EC9" w14:textId="77777777">
        <w:trPr>
          <w:jc w:val="center"/>
        </w:trPr>
        <w:tc>
          <w:tcPr>
            <w:tcW w:w="2880" w:type="dxa"/>
            <w:tcBorders>
              <w:top w:val="single" w:sz="4" w:space="0" w:color="000000"/>
              <w:left w:val="single" w:sz="4" w:space="0" w:color="000000"/>
              <w:bottom w:val="single" w:sz="4" w:space="0" w:color="000000"/>
              <w:right w:val="nil"/>
            </w:tcBorders>
          </w:tcPr>
          <w:p w14:paraId="0D8016FF" w14:textId="77777777" w:rsidR="00566127" w:rsidRDefault="0030522E">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05FEF2F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BC3F75" w14:textId="77777777" w:rsidR="00566127" w:rsidRDefault="0030522E">
            <w:pPr>
              <w:pStyle w:val="TAL"/>
              <w:rPr>
                <w:kern w:val="2"/>
              </w:rPr>
            </w:pPr>
            <w:r>
              <w:rPr>
                <w:kern w:val="2"/>
              </w:rPr>
              <w:t xml:space="preserve">The identifier of the management system/domain of interest </w:t>
            </w:r>
          </w:p>
        </w:tc>
      </w:tr>
      <w:tr w:rsidR="00566127" w14:paraId="3667835E" w14:textId="77777777">
        <w:trPr>
          <w:jc w:val="center"/>
        </w:trPr>
        <w:tc>
          <w:tcPr>
            <w:tcW w:w="2880" w:type="dxa"/>
            <w:tcBorders>
              <w:top w:val="single" w:sz="4" w:space="0" w:color="000000"/>
              <w:left w:val="single" w:sz="4" w:space="0" w:color="000000"/>
              <w:bottom w:val="single" w:sz="4" w:space="0" w:color="000000"/>
              <w:right w:val="nil"/>
            </w:tcBorders>
          </w:tcPr>
          <w:p w14:paraId="239ED992" w14:textId="77777777" w:rsidR="00566127" w:rsidRDefault="0030522E">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200D75F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72E928" w14:textId="77777777" w:rsidR="00566127" w:rsidRDefault="0030522E">
            <w:pPr>
              <w:pStyle w:val="TAL"/>
              <w:rPr>
                <w:kern w:val="2"/>
              </w:rPr>
            </w:pPr>
            <w:r>
              <w:rPr>
                <w:kern w:val="2"/>
              </w:rPr>
              <w:t>The list of identifiers of the needed MnSs / MnS producers</w:t>
            </w:r>
          </w:p>
        </w:tc>
      </w:tr>
      <w:tr w:rsidR="00566127" w14:paraId="03E62FC8" w14:textId="77777777">
        <w:trPr>
          <w:jc w:val="center"/>
        </w:trPr>
        <w:tc>
          <w:tcPr>
            <w:tcW w:w="2880" w:type="dxa"/>
            <w:tcBorders>
              <w:top w:val="single" w:sz="4" w:space="0" w:color="000000"/>
              <w:left w:val="single" w:sz="4" w:space="0" w:color="000000"/>
              <w:bottom w:val="single" w:sz="4" w:space="0" w:color="000000"/>
              <w:right w:val="nil"/>
            </w:tcBorders>
          </w:tcPr>
          <w:p w14:paraId="3C276CD7" w14:textId="77777777" w:rsidR="00566127" w:rsidRDefault="0030522E">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4F8736B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4AF6AE" w14:textId="77777777" w:rsidR="00566127" w:rsidRDefault="0030522E">
            <w:pPr>
              <w:pStyle w:val="TAL"/>
              <w:rPr>
                <w:kern w:val="2"/>
              </w:rPr>
            </w:pPr>
            <w:r>
              <w:rPr>
                <w:kern w:val="2"/>
              </w:rPr>
              <w:t xml:space="preserve">The capability per needed MnS. Such capability may related to the managed elements such as considerations for </w:t>
            </w:r>
            <w:r>
              <w:t>radio, technology, coverage or NFs</w:t>
            </w:r>
          </w:p>
        </w:tc>
      </w:tr>
      <w:tr w:rsidR="00566127" w14:paraId="2AF79500" w14:textId="77777777">
        <w:trPr>
          <w:jc w:val="center"/>
        </w:trPr>
        <w:tc>
          <w:tcPr>
            <w:tcW w:w="2880" w:type="dxa"/>
            <w:tcBorders>
              <w:top w:val="single" w:sz="4" w:space="0" w:color="000000"/>
              <w:left w:val="single" w:sz="4" w:space="0" w:color="000000"/>
              <w:bottom w:val="single" w:sz="4" w:space="0" w:color="000000"/>
              <w:right w:val="nil"/>
            </w:tcBorders>
          </w:tcPr>
          <w:p w14:paraId="30C3B278" w14:textId="77777777" w:rsidR="00566127" w:rsidRDefault="0030522E">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5EA282E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83D10D" w14:textId="77777777" w:rsidR="00566127" w:rsidRDefault="0030522E">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566127" w14:paraId="37A41110" w14:textId="77777777">
        <w:trPr>
          <w:jc w:val="center"/>
        </w:trPr>
        <w:tc>
          <w:tcPr>
            <w:tcW w:w="2880" w:type="dxa"/>
            <w:tcBorders>
              <w:top w:val="single" w:sz="4" w:space="0" w:color="000000"/>
              <w:left w:val="single" w:sz="4" w:space="0" w:color="000000"/>
              <w:bottom w:val="single" w:sz="4" w:space="0" w:color="000000"/>
              <w:right w:val="nil"/>
            </w:tcBorders>
          </w:tcPr>
          <w:p w14:paraId="771BDA18"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028AB44C"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E33788A" w14:textId="77777777" w:rsidR="00566127" w:rsidRDefault="0030522E">
            <w:pPr>
              <w:pStyle w:val="TAL"/>
              <w:rPr>
                <w:kern w:val="2"/>
              </w:rPr>
            </w:pPr>
            <w:r>
              <w:rPr>
                <w:kern w:val="2"/>
              </w:rPr>
              <w:t>The slice identifier which is mapped to the VAL application and the list of MnSs.</w:t>
            </w:r>
          </w:p>
        </w:tc>
      </w:tr>
    </w:tbl>
    <w:p w14:paraId="2C2F75DF" w14:textId="77777777" w:rsidR="00411221" w:rsidRDefault="00411221" w:rsidP="00411221"/>
    <w:p w14:paraId="33C9A46F" w14:textId="77777777" w:rsidR="00566127" w:rsidRDefault="0030522E">
      <w:pPr>
        <w:pStyle w:val="Heading3"/>
        <w:rPr>
          <w:bCs/>
        </w:rPr>
      </w:pPr>
      <w:bookmarkStart w:id="317" w:name="_Toc129875004"/>
      <w:r>
        <w:rPr>
          <w:bCs/>
        </w:rPr>
        <w:t>9.</w:t>
      </w:r>
      <w:r>
        <w:rPr>
          <w:rFonts w:eastAsiaTheme="minorEastAsia"/>
          <w:bCs/>
          <w:lang w:eastAsia="zh-CN"/>
        </w:rPr>
        <w:t>6</w:t>
      </w:r>
      <w:r>
        <w:rPr>
          <w:bCs/>
        </w:rPr>
        <w:t>.</w:t>
      </w:r>
      <w:r>
        <w:rPr>
          <w:rFonts w:eastAsiaTheme="minorEastAsia" w:hint="eastAsia"/>
          <w:bCs/>
          <w:lang w:eastAsia="zh-CN"/>
        </w:rPr>
        <w:t>4</w:t>
      </w:r>
      <w:r>
        <w:rPr>
          <w:bCs/>
        </w:rPr>
        <w:tab/>
        <w:t>APIs</w:t>
      </w:r>
      <w:bookmarkEnd w:id="317"/>
      <w:r>
        <w:rPr>
          <w:bCs/>
        </w:rPr>
        <w:t xml:space="preserve"> </w:t>
      </w:r>
    </w:p>
    <w:p w14:paraId="59B6078C" w14:textId="77777777" w:rsidR="00566127" w:rsidRDefault="0030522E">
      <w:pPr>
        <w:pStyle w:val="Heading4"/>
      </w:pPr>
      <w:bookmarkStart w:id="318" w:name="_Toc129875005"/>
      <w:r>
        <w:t>9.</w:t>
      </w:r>
      <w:r>
        <w:rPr>
          <w:rFonts w:eastAsia="DengXian"/>
        </w:rPr>
        <w:t>6</w:t>
      </w:r>
      <w:r>
        <w:t>.4.1</w:t>
      </w:r>
      <w:r>
        <w:tab/>
        <w:t>General</w:t>
      </w:r>
      <w:bookmarkEnd w:id="318"/>
    </w:p>
    <w:p w14:paraId="374C5BCE" w14:textId="77777777" w:rsidR="00566127" w:rsidRDefault="0030522E">
      <w:r>
        <w:t>Table 9.</w:t>
      </w:r>
      <w:r>
        <w:rPr>
          <w:rFonts w:eastAsiaTheme="minorEastAsia" w:hint="eastAsia"/>
          <w:lang w:eastAsia="zh-CN"/>
        </w:rPr>
        <w:t>6</w:t>
      </w:r>
      <w:r>
        <w:t>.</w:t>
      </w:r>
      <w:r>
        <w:rPr>
          <w:rFonts w:eastAsiaTheme="minorEastAsia" w:hint="eastAsia"/>
          <w:lang w:eastAsia="zh-CN"/>
        </w:rPr>
        <w:t>4.1</w:t>
      </w:r>
      <w:r>
        <w:t>-1 illustrates the NSCALE APIs for the MnS discovery feature.</w:t>
      </w:r>
    </w:p>
    <w:p w14:paraId="076AAE6E"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7BD1C8B1" w14:textId="77777777">
        <w:tc>
          <w:tcPr>
            <w:tcW w:w="3369" w:type="dxa"/>
            <w:tcBorders>
              <w:top w:val="single" w:sz="4" w:space="0" w:color="auto"/>
              <w:left w:val="single" w:sz="4" w:space="0" w:color="auto"/>
              <w:bottom w:val="single" w:sz="4" w:space="0" w:color="auto"/>
              <w:right w:val="single" w:sz="4" w:space="0" w:color="auto"/>
            </w:tcBorders>
          </w:tcPr>
          <w:p w14:paraId="22B2551B"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2E77A78E"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3F63B5A6"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6F3C6A95" w14:textId="77777777" w:rsidR="00566127" w:rsidRDefault="0030522E">
            <w:pPr>
              <w:pStyle w:val="TAH"/>
            </w:pPr>
            <w:r>
              <w:t>Communication Type</w:t>
            </w:r>
          </w:p>
        </w:tc>
      </w:tr>
      <w:tr w:rsidR="00566127" w14:paraId="6C05645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A0D242A" w14:textId="77777777" w:rsidR="00566127" w:rsidRDefault="0030522E">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25312E75" w14:textId="77777777" w:rsidR="00566127" w:rsidRDefault="0030522E">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6AD0181E"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4C3A1A07" w14:textId="77777777" w:rsidR="00566127" w:rsidRDefault="0030522E">
            <w:pPr>
              <w:pStyle w:val="TAL"/>
            </w:pPr>
            <w:r>
              <w:t>Subscribe/Notify</w:t>
            </w:r>
          </w:p>
        </w:tc>
      </w:tr>
    </w:tbl>
    <w:p w14:paraId="25E86495" w14:textId="77777777" w:rsidR="00566127" w:rsidRDefault="00566127"/>
    <w:p w14:paraId="5F677A79" w14:textId="77777777" w:rsidR="00566127" w:rsidRDefault="0030522E">
      <w:pPr>
        <w:pStyle w:val="Heading4"/>
        <w:rPr>
          <w:bCs/>
        </w:rPr>
      </w:pPr>
      <w:bookmarkStart w:id="319" w:name="_Toc129875006"/>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319"/>
    </w:p>
    <w:p w14:paraId="1FD265B3" w14:textId="77777777" w:rsidR="00566127" w:rsidRDefault="0030522E">
      <w:pPr>
        <w:pStyle w:val="Heading5"/>
        <w:rPr>
          <w:bCs/>
        </w:rPr>
      </w:pPr>
      <w:bookmarkStart w:id="320" w:name="_Toc129875007"/>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320"/>
    </w:p>
    <w:p w14:paraId="65945386" w14:textId="77777777" w:rsidR="00566127" w:rsidRDefault="0030522E">
      <w:r>
        <w:rPr>
          <w:b/>
        </w:rPr>
        <w:t>API description:</w:t>
      </w:r>
      <w:r>
        <w:t xml:space="preserve"> This API enables the VAL server to communicate with the network slice capability enablement server for requesting management service discovery over NSCE-S.</w:t>
      </w:r>
    </w:p>
    <w:p w14:paraId="0655312C" w14:textId="77777777" w:rsidR="00566127" w:rsidRDefault="0030522E">
      <w:pPr>
        <w:pStyle w:val="Heading5"/>
        <w:rPr>
          <w:bCs/>
        </w:rPr>
      </w:pPr>
      <w:bookmarkStart w:id="321" w:name="_Toc129875008"/>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321"/>
    </w:p>
    <w:p w14:paraId="0D4C1145" w14:textId="77777777" w:rsidR="00566127" w:rsidRDefault="0030522E">
      <w:r>
        <w:rPr>
          <w:b/>
        </w:rPr>
        <w:t xml:space="preserve">API operation name: </w:t>
      </w:r>
      <w:r>
        <w:t>Management_Service Discovery</w:t>
      </w:r>
    </w:p>
    <w:p w14:paraId="3A3F44F4" w14:textId="77777777" w:rsidR="00566127" w:rsidRDefault="0030522E">
      <w:r>
        <w:rPr>
          <w:b/>
        </w:rPr>
        <w:t>Description:</w:t>
      </w:r>
      <w:r>
        <w:t xml:space="preserve"> Providing for Management_Service Discovery subscribe to the NSCE server and receiving a confirmation.</w:t>
      </w:r>
    </w:p>
    <w:p w14:paraId="28452A05" w14:textId="77777777" w:rsidR="00566127" w:rsidRDefault="0030522E">
      <w:r>
        <w:rPr>
          <w:b/>
        </w:rPr>
        <w:t>Known Consumers:</w:t>
      </w:r>
      <w:r>
        <w:t xml:space="preserve"> VAL server.</w:t>
      </w:r>
    </w:p>
    <w:p w14:paraId="0069D272" w14:textId="77777777" w:rsidR="00566127" w:rsidRDefault="0030522E">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76BAFD9B" w14:textId="77777777" w:rsidR="00566127" w:rsidRDefault="0030522E">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7EA02B3A" w14:textId="77777777" w:rsidR="00566127" w:rsidRDefault="0030522E">
      <w:pPr>
        <w:pStyle w:val="Heading2"/>
        <w:rPr>
          <w:bCs/>
        </w:rPr>
      </w:pPr>
      <w:bookmarkStart w:id="322" w:name="_Toc107934742"/>
      <w:bookmarkStart w:id="323" w:name="_Toc129875009"/>
      <w:bookmarkEnd w:id="322"/>
      <w:r>
        <w:rPr>
          <w:bCs/>
        </w:rPr>
        <w:lastRenderedPageBreak/>
        <w:t>9.</w:t>
      </w:r>
      <w:r>
        <w:rPr>
          <w:rFonts w:eastAsiaTheme="minorEastAsia" w:hint="eastAsia"/>
          <w:bCs/>
          <w:lang w:eastAsia="zh-CN"/>
        </w:rPr>
        <w:t>7</w:t>
      </w:r>
      <w:r>
        <w:rPr>
          <w:bCs/>
        </w:rPr>
        <w:tab/>
        <w:t>Network slice related performance and analytics monitoring</w:t>
      </w:r>
      <w:bookmarkEnd w:id="323"/>
    </w:p>
    <w:p w14:paraId="61A74B53" w14:textId="77777777" w:rsidR="00566127" w:rsidRDefault="0030522E">
      <w:pPr>
        <w:pStyle w:val="Heading3"/>
        <w:rPr>
          <w:bCs/>
        </w:rPr>
      </w:pPr>
      <w:bookmarkStart w:id="324" w:name="_Toc107934743"/>
      <w:bookmarkStart w:id="325" w:name="_Toc129875010"/>
      <w:bookmarkEnd w:id="324"/>
      <w:r>
        <w:rPr>
          <w:bCs/>
        </w:rPr>
        <w:t>9.</w:t>
      </w:r>
      <w:r>
        <w:rPr>
          <w:rFonts w:eastAsiaTheme="minorEastAsia" w:hint="eastAsia"/>
          <w:bCs/>
          <w:lang w:eastAsia="zh-CN"/>
        </w:rPr>
        <w:t>7</w:t>
      </w:r>
      <w:r>
        <w:rPr>
          <w:bCs/>
        </w:rPr>
        <w:t>.1</w:t>
      </w:r>
      <w:r>
        <w:rPr>
          <w:bCs/>
        </w:rPr>
        <w:tab/>
        <w:t>General</w:t>
      </w:r>
      <w:bookmarkEnd w:id="325"/>
    </w:p>
    <w:p w14:paraId="6A01A7B6" w14:textId="77777777" w:rsidR="00566127" w:rsidRDefault="0030522E">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p>
    <w:p w14:paraId="5C8BD4EC" w14:textId="77777777" w:rsidR="00566127" w:rsidRDefault="0030522E">
      <w:pPr>
        <w:pStyle w:val="Heading3"/>
        <w:rPr>
          <w:bCs/>
        </w:rPr>
      </w:pPr>
      <w:bookmarkStart w:id="326" w:name="_Toc107934744"/>
      <w:bookmarkStart w:id="327" w:name="_Toc129875011"/>
      <w:bookmarkEnd w:id="326"/>
      <w:r>
        <w:rPr>
          <w:bCs/>
        </w:rPr>
        <w:t>9.</w:t>
      </w:r>
      <w:r>
        <w:rPr>
          <w:rFonts w:eastAsiaTheme="minorEastAsia" w:hint="eastAsia"/>
          <w:bCs/>
          <w:lang w:eastAsia="zh-CN"/>
        </w:rPr>
        <w:t>7</w:t>
      </w:r>
      <w:r>
        <w:rPr>
          <w:bCs/>
        </w:rPr>
        <w:t>.2</w:t>
      </w:r>
      <w:r>
        <w:rPr>
          <w:bCs/>
        </w:rPr>
        <w:tab/>
        <w:t>Procedure</w:t>
      </w:r>
      <w:bookmarkEnd w:id="327"/>
    </w:p>
    <w:p w14:paraId="7B743979" w14:textId="77777777" w:rsidR="00566127" w:rsidRDefault="0030522E">
      <w:pPr>
        <w:pStyle w:val="Heading4"/>
        <w:rPr>
          <w:rFonts w:eastAsiaTheme="minorEastAsia"/>
          <w:bCs/>
          <w:lang w:eastAsia="zh-CN"/>
        </w:rPr>
      </w:pPr>
      <w:bookmarkStart w:id="328" w:name="_Toc107934730"/>
      <w:bookmarkStart w:id="329" w:name="_Toc129875012"/>
      <w:bookmarkEnd w:id="328"/>
      <w:r>
        <w:rPr>
          <w:bCs/>
        </w:rPr>
        <w:t>9.</w:t>
      </w:r>
      <w:r>
        <w:rPr>
          <w:rFonts w:eastAsiaTheme="minorEastAsia" w:hint="eastAsia"/>
          <w:bCs/>
          <w:lang w:eastAsia="zh-CN"/>
        </w:rPr>
        <w:t>7</w:t>
      </w:r>
      <w:r>
        <w:rPr>
          <w:bCs/>
        </w:rPr>
        <w:t>.2.1</w:t>
      </w:r>
      <w:r>
        <w:rPr>
          <w:bCs/>
        </w:rPr>
        <w:tab/>
        <w:t>Network slice related performance and analytics monitoring request</w:t>
      </w:r>
      <w:bookmarkEnd w:id="329"/>
    </w:p>
    <w:p w14:paraId="34CDCBB2" w14:textId="77777777" w:rsidR="00566127" w:rsidRDefault="0030522E">
      <w:pPr>
        <w:pStyle w:val="B1"/>
        <w:ind w:left="0" w:firstLine="0"/>
      </w:pPr>
      <w:r>
        <w:t>For network slice related performance and analytics monitoring capab</w:t>
      </w:r>
      <w:r>
        <w:rPr>
          <w:rFonts w:eastAsiaTheme="minorEastAsia" w:hint="eastAsia"/>
          <w:lang w:eastAsia="zh-CN"/>
        </w:rPr>
        <w:t>i</w:t>
      </w:r>
      <w:r>
        <w:t>lit</w:t>
      </w:r>
      <w:r>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bookmarkStart w:id="330" w:name="_MON_1736270200"/>
    <w:bookmarkEnd w:id="330"/>
    <w:p w14:paraId="560C4581" w14:textId="77777777" w:rsidR="00566127" w:rsidRDefault="00566127">
      <w:pPr>
        <w:pStyle w:val="TH"/>
      </w:pPr>
      <w:r>
        <w:object w:dxaOrig="9026" w:dyaOrig="8481" w14:anchorId="0DC12D40">
          <v:shape id="_x0000_i1037" type="#_x0000_t75" style="width:451.25pt;height:424.15pt" o:ole="">
            <v:imagedata r:id="rId39" o:title=""/>
          </v:shape>
          <o:OLEObject Type="Embed" ProgID="Word.Document.12" ShapeID="_x0000_i1037" DrawAspect="Content" ObjectID="_1740488722" r:id="rId40"/>
        </w:object>
      </w:r>
    </w:p>
    <w:p w14:paraId="2FD33789" w14:textId="77777777" w:rsidR="00566127" w:rsidRDefault="0030522E">
      <w:pPr>
        <w:pStyle w:val="TF"/>
      </w:pPr>
      <w:r>
        <w:t>Figure 9.</w:t>
      </w:r>
      <w:r>
        <w:rPr>
          <w:rFonts w:eastAsiaTheme="minorEastAsia" w:hint="eastAsia"/>
          <w:lang w:eastAsia="zh-CN"/>
        </w:rPr>
        <w:t>7</w:t>
      </w:r>
      <w:r>
        <w:t>.2.1-1: Request Network slice related performance and analytics monitoring</w:t>
      </w:r>
    </w:p>
    <w:p w14:paraId="55065C28" w14:textId="77777777" w:rsidR="00566127" w:rsidRDefault="0030522E">
      <w:pPr>
        <w:pStyle w:val="B1"/>
        <w:rPr>
          <w:sz w:val="24"/>
          <w:szCs w:val="24"/>
        </w:rPr>
      </w:pPr>
      <w:r>
        <w:lastRenderedPageBreak/>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700A5F1E" w14:textId="77777777" w:rsidR="00566127" w:rsidRDefault="0030522E">
      <w:pPr>
        <w:pStyle w:val="B1"/>
      </w:pPr>
      <w:r>
        <w:t>2.</w:t>
      </w:r>
      <w:r>
        <w:tab/>
      </w:r>
      <w:bookmarkStart w:id="331" w:name="OLE_LINK45"/>
      <w:bookmarkStart w:id="332" w:name="OLE_LINK44"/>
      <w:bookmarkEnd w:id="331"/>
      <w:bookmarkEnd w:id="332"/>
      <w:r>
        <w:t>The NSCE server shall check if the VAL server is authorized to request the network slice performance and analytics data monitoring.</w:t>
      </w:r>
    </w:p>
    <w:p w14:paraId="58EFF403" w14:textId="77777777" w:rsidR="00566127" w:rsidRDefault="0030522E">
      <w:pPr>
        <w:pStyle w:val="B1"/>
      </w:pPr>
      <w:r>
        <w:t>3.</w:t>
      </w:r>
      <w:r>
        <w:tab/>
        <w:t xml:space="preserve">NSCE server determines the requested data needed to collect from network side and collects the performance measurements and analytics data of network slice from 5GS. </w:t>
      </w:r>
      <w:bookmarkStart w:id="333" w:name="OLE_LINK36"/>
      <w:r>
        <w:t>For OAM system, the APIs defined in clause 11.3</w:t>
      </w:r>
      <w:bookmarkEnd w:id="333"/>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08710982" w14:textId="77777777" w:rsidR="00566127" w:rsidRDefault="0030522E">
      <w:pPr>
        <w:pStyle w:val="B1"/>
      </w:pPr>
      <w:r>
        <w:t>4.</w:t>
      </w:r>
      <w:r>
        <w:tab/>
        <w:t>NSCE server retrieves the KQI data of services, the network performance related data and the end user’s information from NSCE client.</w:t>
      </w:r>
    </w:p>
    <w:p w14:paraId="738681B6" w14:textId="77777777" w:rsidR="00566127" w:rsidRDefault="0030522E">
      <w:pPr>
        <w:pStyle w:val="EditorsNote"/>
      </w:pPr>
      <w:r>
        <w:t>Editor's Note: The mechanism defined in EVEX study will be reused in Data collection from VAL users. The services and APIs to be utilized is FFS.</w:t>
      </w:r>
    </w:p>
    <w:p w14:paraId="0A2B19E2" w14:textId="77777777" w:rsidR="00566127" w:rsidRDefault="0030522E">
      <w:pPr>
        <w:pStyle w:val="B1"/>
      </w:pPr>
      <w:r>
        <w:t>5.</w:t>
      </w:r>
      <w:r>
        <w:tab/>
        <w:t>NSCE server correlates and analyses the performance data of network slice instance, the analytics data of group of UEs and the KQI/QoE data to generate the performance data and analytics data report as required by VAL server.</w:t>
      </w:r>
    </w:p>
    <w:p w14:paraId="328CA2D5" w14:textId="77777777" w:rsidR="00566127" w:rsidRDefault="0030522E">
      <w:pPr>
        <w:pStyle w:val="B1"/>
        <w:rPr>
          <w:bCs/>
          <w:sz w:val="18"/>
          <w:szCs w:val="18"/>
        </w:rPr>
      </w:pPr>
      <w:r>
        <w:t>6.</w:t>
      </w:r>
      <w:r>
        <w:tab/>
        <w:t>NSCE server re</w:t>
      </w:r>
      <w:r>
        <w:rPr>
          <w:rFonts w:eastAsiaTheme="minorEastAsia" w:hint="eastAsia"/>
          <w:lang w:eastAsia="zh-CN"/>
        </w:rPr>
        <w:t>s</w:t>
      </w:r>
      <w:r>
        <w:t>pond</w:t>
      </w:r>
      <w:r>
        <w:rPr>
          <w:rFonts w:eastAsiaTheme="minorEastAsia" w:hint="eastAsia"/>
          <w:lang w:eastAsia="zh-CN"/>
        </w:rPr>
        <w:t>s</w:t>
      </w:r>
      <w:r>
        <w:t xml:space="preserve"> to VAL server to inform the VAL server if the monitoring request is succeed. </w:t>
      </w:r>
      <w:r>
        <w:rPr>
          <w:bCs/>
          <w:sz w:val="18"/>
          <w:szCs w:val="18"/>
        </w:rPr>
        <w:t xml:space="preserve"> </w:t>
      </w:r>
    </w:p>
    <w:p w14:paraId="584F93E7" w14:textId="77777777" w:rsidR="00566127" w:rsidRDefault="0030522E">
      <w:pPr>
        <w:pStyle w:val="Heading4"/>
        <w:rPr>
          <w:bCs/>
          <w:szCs w:val="24"/>
        </w:rPr>
      </w:pPr>
      <w:bookmarkStart w:id="334" w:name="_Toc129875013"/>
      <w:r>
        <w:rPr>
          <w:bCs/>
        </w:rPr>
        <w:t>9.</w:t>
      </w:r>
      <w:r>
        <w:rPr>
          <w:rFonts w:eastAsiaTheme="minorEastAsia" w:hint="eastAsia"/>
          <w:bCs/>
          <w:lang w:eastAsia="zh-CN"/>
        </w:rPr>
        <w:t>7</w:t>
      </w:r>
      <w:r>
        <w:rPr>
          <w:bCs/>
        </w:rPr>
        <w:t>.2.2</w:t>
      </w:r>
      <w:r>
        <w:rPr>
          <w:bCs/>
        </w:rPr>
        <w:tab/>
        <w:t>Network slice related performance and analytics report subscription and report</w:t>
      </w:r>
      <w:bookmarkEnd w:id="334"/>
    </w:p>
    <w:p w14:paraId="7FE9EC8A" w14:textId="77777777" w:rsidR="00566127" w:rsidRDefault="0030522E">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4C24725A" w14:textId="77777777" w:rsidR="00566127" w:rsidRDefault="0030522E">
      <w:r>
        <w:t xml:space="preserve"> </w:t>
      </w:r>
    </w:p>
    <w:p w14:paraId="2D43C93A" w14:textId="77777777" w:rsidR="00566127" w:rsidRDefault="00566127">
      <w:pPr>
        <w:pStyle w:val="TH"/>
      </w:pPr>
      <w:r>
        <w:object w:dxaOrig="9026" w:dyaOrig="3346" w14:anchorId="46F19F38">
          <v:shape id="_x0000_i1038" type="#_x0000_t75" style="width:451.25pt;height:166.8pt" o:ole="">
            <v:imagedata r:id="rId41" o:title=""/>
          </v:shape>
          <o:OLEObject Type="Embed" ProgID="Word.Document.12" ShapeID="_x0000_i1038" DrawAspect="Content" ObjectID="_1740488723" r:id="rId42"/>
        </w:object>
      </w:r>
    </w:p>
    <w:p w14:paraId="1C8B8A71" w14:textId="77777777" w:rsidR="00566127" w:rsidRDefault="0030522E">
      <w:pPr>
        <w:pStyle w:val="TF"/>
      </w:pPr>
      <w:r>
        <w:t>Figure 9.</w:t>
      </w:r>
      <w:r>
        <w:rPr>
          <w:rFonts w:eastAsiaTheme="minorEastAsia" w:hint="eastAsia"/>
          <w:lang w:eastAsia="zh-CN"/>
        </w:rPr>
        <w:t>7</w:t>
      </w:r>
      <w:r>
        <w:t>.2.2-1: Network slice related performance and analytics report subscription and report</w:t>
      </w:r>
    </w:p>
    <w:p w14:paraId="304AD8C2" w14:textId="77777777" w:rsidR="00566127" w:rsidRDefault="0030522E">
      <w:pPr>
        <w:pStyle w:val="B1"/>
        <w:rPr>
          <w:szCs w:val="24"/>
        </w:rPr>
      </w:pPr>
      <w:r>
        <w:t>1.</w:t>
      </w:r>
      <w:r>
        <w:tab/>
        <w:t>The VAL server subscribes to the required performance and analytics report.</w:t>
      </w:r>
    </w:p>
    <w:p w14:paraId="426A5DCC" w14:textId="77777777" w:rsidR="00566127" w:rsidRDefault="0030522E">
      <w:pPr>
        <w:pStyle w:val="B1"/>
      </w:pPr>
      <w:r>
        <w:t>2.</w:t>
      </w:r>
      <w:r>
        <w:tab/>
        <w:t>The NSCE server response to the VAL server to indicate whether the report is successfully generated and ready.</w:t>
      </w:r>
    </w:p>
    <w:p w14:paraId="059D345A" w14:textId="77777777" w:rsidR="00566127" w:rsidRDefault="0030522E">
      <w:pPr>
        <w:pStyle w:val="B1"/>
        <w:rPr>
          <w:bCs/>
          <w:sz w:val="18"/>
          <w:szCs w:val="18"/>
        </w:rPr>
      </w:pPr>
      <w:r>
        <w:t>3.</w:t>
      </w:r>
      <w:r>
        <w:tab/>
        <w:t xml:space="preserve">NSCE server sends the performance reports to VAL server if the report is ready. </w:t>
      </w:r>
      <w:r>
        <w:rPr>
          <w:bCs/>
          <w:sz w:val="18"/>
          <w:szCs w:val="18"/>
        </w:rPr>
        <w:t xml:space="preserve"> </w:t>
      </w:r>
    </w:p>
    <w:p w14:paraId="7AEE20FB" w14:textId="77777777" w:rsidR="00566127" w:rsidRDefault="0030522E">
      <w:pPr>
        <w:pStyle w:val="Heading3"/>
        <w:rPr>
          <w:bCs/>
          <w:szCs w:val="28"/>
        </w:rPr>
      </w:pPr>
      <w:bookmarkStart w:id="335" w:name="_Toc107934745"/>
      <w:bookmarkStart w:id="336" w:name="_Toc129875014"/>
      <w:r>
        <w:rPr>
          <w:bCs/>
        </w:rPr>
        <w:lastRenderedPageBreak/>
        <w:t>9</w:t>
      </w:r>
      <w:bookmarkEnd w:id="335"/>
      <w:r>
        <w:rPr>
          <w:bCs/>
        </w:rPr>
        <w:t>.</w:t>
      </w:r>
      <w:r>
        <w:rPr>
          <w:rFonts w:eastAsiaTheme="minorEastAsia" w:hint="eastAsia"/>
          <w:bCs/>
          <w:lang w:eastAsia="zh-CN"/>
        </w:rPr>
        <w:t>7</w:t>
      </w:r>
      <w:r>
        <w:rPr>
          <w:bCs/>
        </w:rPr>
        <w:t>.3</w:t>
      </w:r>
      <w:r>
        <w:rPr>
          <w:bCs/>
        </w:rPr>
        <w:tab/>
        <w:t>Information flows</w:t>
      </w:r>
      <w:bookmarkEnd w:id="336"/>
    </w:p>
    <w:p w14:paraId="1C74378B" w14:textId="77777777" w:rsidR="00566127" w:rsidRDefault="0030522E">
      <w:pPr>
        <w:pStyle w:val="Heading4"/>
        <w:rPr>
          <w:bCs/>
        </w:rPr>
      </w:pPr>
      <w:bookmarkStart w:id="337" w:name="_Toc107934733"/>
      <w:bookmarkStart w:id="338" w:name="_Toc129875015"/>
      <w:bookmarkEnd w:id="337"/>
      <w:r>
        <w:rPr>
          <w:bCs/>
        </w:rPr>
        <w:t>9.</w:t>
      </w:r>
      <w:r>
        <w:rPr>
          <w:rFonts w:eastAsiaTheme="minorEastAsia" w:hint="eastAsia"/>
          <w:bCs/>
          <w:lang w:eastAsia="zh-CN"/>
        </w:rPr>
        <w:t>7</w:t>
      </w:r>
      <w:r>
        <w:rPr>
          <w:bCs/>
        </w:rPr>
        <w:t>.3.1</w:t>
      </w:r>
      <w:r>
        <w:rPr>
          <w:bCs/>
        </w:rPr>
        <w:tab/>
        <w:t>General</w:t>
      </w:r>
      <w:bookmarkEnd w:id="338"/>
    </w:p>
    <w:p w14:paraId="31839ACD" w14:textId="77777777" w:rsidR="00566127" w:rsidRDefault="0030522E">
      <w:r>
        <w:t>The following information flows are specified for Network slice related performance and analytics monitoring:</w:t>
      </w:r>
    </w:p>
    <w:p w14:paraId="20D67301" w14:textId="77777777" w:rsidR="00566127" w:rsidRDefault="0030522E">
      <w:pPr>
        <w:pStyle w:val="B1"/>
      </w:pPr>
      <w:r>
        <w:t>-</w:t>
      </w:r>
      <w:r>
        <w:tab/>
        <w:t>Network slice related performance and analytics monitoring request and response</w:t>
      </w:r>
    </w:p>
    <w:p w14:paraId="5E06C09B" w14:textId="77777777" w:rsidR="00566127" w:rsidRDefault="0030522E">
      <w:pPr>
        <w:pStyle w:val="B1"/>
      </w:pPr>
      <w:r>
        <w:t>-</w:t>
      </w:r>
      <w:r>
        <w:tab/>
        <w:t>Network slice related performance and analytics monitoring report subscription</w:t>
      </w:r>
    </w:p>
    <w:p w14:paraId="4417F2F1" w14:textId="77777777" w:rsidR="00566127" w:rsidRDefault="0030522E">
      <w:pPr>
        <w:pStyle w:val="B1"/>
      </w:pPr>
      <w:r>
        <w:t>-</w:t>
      </w:r>
      <w:r>
        <w:tab/>
        <w:t>Network slice related performance and analytics monitoring report</w:t>
      </w:r>
    </w:p>
    <w:p w14:paraId="65CFF252" w14:textId="77777777" w:rsidR="00566127" w:rsidRDefault="0030522E">
      <w:pPr>
        <w:pStyle w:val="Heading4"/>
        <w:rPr>
          <w:bCs/>
        </w:rPr>
      </w:pPr>
      <w:bookmarkStart w:id="339" w:name="_Toc107934734"/>
      <w:bookmarkStart w:id="340" w:name="_Toc129875016"/>
      <w:bookmarkEnd w:id="339"/>
      <w:r>
        <w:rPr>
          <w:bCs/>
        </w:rPr>
        <w:t>9.</w:t>
      </w:r>
      <w:r>
        <w:rPr>
          <w:rFonts w:eastAsiaTheme="minorEastAsia"/>
          <w:bCs/>
          <w:lang w:eastAsia="zh-CN"/>
        </w:rPr>
        <w:t>7</w:t>
      </w:r>
      <w:r>
        <w:rPr>
          <w:bCs/>
        </w:rPr>
        <w:t>.3.2</w:t>
      </w:r>
      <w:r>
        <w:rPr>
          <w:bCs/>
        </w:rPr>
        <w:tab/>
        <w:t>Network slice related performance and analytics monitoring request and response</w:t>
      </w:r>
      <w:bookmarkEnd w:id="340"/>
    </w:p>
    <w:p w14:paraId="75902DC5" w14:textId="77777777" w:rsidR="00566127" w:rsidRDefault="0030522E">
      <w:r>
        <w:t>Table 9.</w:t>
      </w:r>
      <w:r>
        <w:rPr>
          <w:rFonts w:eastAsiaTheme="minorEastAsia" w:hint="eastAsia"/>
          <w:lang w:eastAsia="zh-CN"/>
        </w:rPr>
        <w:t>7</w:t>
      </w:r>
      <w:r>
        <w:t>.3.2-1 and Table 9.</w:t>
      </w:r>
      <w:r>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3738D3AE" w14:textId="77777777" w:rsidR="00566127" w:rsidRDefault="0030522E">
      <w:pPr>
        <w:pStyle w:val="TH"/>
      </w:pPr>
      <w:r>
        <w:t>Table 9.</w:t>
      </w:r>
      <w:r>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78D33E31" w14:textId="77777777">
        <w:trPr>
          <w:jc w:val="center"/>
        </w:trPr>
        <w:tc>
          <w:tcPr>
            <w:tcW w:w="2880" w:type="dxa"/>
            <w:tcBorders>
              <w:top w:val="single" w:sz="4" w:space="0" w:color="000000"/>
              <w:left w:val="single" w:sz="4" w:space="0" w:color="000000"/>
              <w:bottom w:val="single" w:sz="4" w:space="0" w:color="000000"/>
              <w:right w:val="nil"/>
            </w:tcBorders>
          </w:tcPr>
          <w:p w14:paraId="1A1D907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B3B8E9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6DA8954" w14:textId="77777777" w:rsidR="00566127" w:rsidRDefault="0030522E">
            <w:pPr>
              <w:pStyle w:val="TAH"/>
              <w:rPr>
                <w:kern w:val="2"/>
              </w:rPr>
            </w:pPr>
            <w:r>
              <w:rPr>
                <w:kern w:val="2"/>
              </w:rPr>
              <w:t>Description</w:t>
            </w:r>
          </w:p>
        </w:tc>
      </w:tr>
      <w:tr w:rsidR="00566127" w14:paraId="2E3DC089" w14:textId="77777777">
        <w:trPr>
          <w:jc w:val="center"/>
        </w:trPr>
        <w:tc>
          <w:tcPr>
            <w:tcW w:w="2880" w:type="dxa"/>
            <w:tcBorders>
              <w:top w:val="single" w:sz="4" w:space="0" w:color="000000"/>
              <w:left w:val="single" w:sz="4" w:space="0" w:color="000000"/>
              <w:bottom w:val="single" w:sz="4" w:space="0" w:color="000000"/>
              <w:right w:val="nil"/>
            </w:tcBorders>
          </w:tcPr>
          <w:p w14:paraId="5B05E678"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0C676F6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2A564D" w14:textId="77777777" w:rsidR="00566127" w:rsidRDefault="0030522E">
            <w:pPr>
              <w:pStyle w:val="TAL"/>
              <w:rPr>
                <w:kern w:val="2"/>
              </w:rPr>
            </w:pPr>
            <w:r>
              <w:rPr>
                <w:kern w:val="2"/>
              </w:rPr>
              <w:t>The information of the VAL server</w:t>
            </w:r>
          </w:p>
        </w:tc>
      </w:tr>
      <w:tr w:rsidR="00566127" w14:paraId="6FA55700" w14:textId="77777777">
        <w:trPr>
          <w:jc w:val="center"/>
        </w:trPr>
        <w:tc>
          <w:tcPr>
            <w:tcW w:w="2880" w:type="dxa"/>
            <w:tcBorders>
              <w:top w:val="single" w:sz="4" w:space="0" w:color="000000"/>
              <w:left w:val="single" w:sz="4" w:space="0" w:color="000000"/>
              <w:bottom w:val="single" w:sz="4" w:space="0" w:color="000000"/>
              <w:right w:val="nil"/>
            </w:tcBorders>
          </w:tcPr>
          <w:p w14:paraId="1210054A" w14:textId="77777777" w:rsidR="00566127" w:rsidRDefault="0030522E">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0BA7A03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BAC1B0" w14:textId="77777777" w:rsidR="00566127" w:rsidRDefault="0030522E">
            <w:pPr>
              <w:pStyle w:val="TAL"/>
              <w:rPr>
                <w:kern w:val="2"/>
              </w:rPr>
            </w:pPr>
            <w:r>
              <w:rPr>
                <w:kern w:val="2"/>
              </w:rPr>
              <w:t>Identifier of the performance and analytics monitoring</w:t>
            </w:r>
          </w:p>
        </w:tc>
      </w:tr>
      <w:tr w:rsidR="00566127" w14:paraId="32C32829" w14:textId="77777777">
        <w:trPr>
          <w:jc w:val="center"/>
        </w:trPr>
        <w:tc>
          <w:tcPr>
            <w:tcW w:w="2880" w:type="dxa"/>
            <w:tcBorders>
              <w:top w:val="single" w:sz="4" w:space="0" w:color="000000"/>
              <w:left w:val="single" w:sz="4" w:space="0" w:color="000000"/>
              <w:bottom w:val="single" w:sz="4" w:space="0" w:color="000000"/>
              <w:right w:val="nil"/>
            </w:tcBorders>
          </w:tcPr>
          <w:p w14:paraId="35078194" w14:textId="77777777" w:rsidR="00566127" w:rsidRDefault="0030522E">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7C02D7D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2035F8" w14:textId="77777777" w:rsidR="00566127" w:rsidRDefault="0030522E">
            <w:pPr>
              <w:pStyle w:val="TAL"/>
              <w:rPr>
                <w:kern w:val="2"/>
              </w:rPr>
            </w:pPr>
            <w:r>
              <w:rPr>
                <w:kern w:val="2"/>
              </w:rPr>
              <w:t>The information of performance and analytics monitoring</w:t>
            </w:r>
          </w:p>
        </w:tc>
      </w:tr>
      <w:tr w:rsidR="00566127" w14:paraId="2E98B120" w14:textId="77777777">
        <w:trPr>
          <w:jc w:val="center"/>
        </w:trPr>
        <w:tc>
          <w:tcPr>
            <w:tcW w:w="2880" w:type="dxa"/>
            <w:tcBorders>
              <w:top w:val="single" w:sz="4" w:space="0" w:color="000000"/>
              <w:left w:val="single" w:sz="4" w:space="0" w:color="000000"/>
              <w:bottom w:val="single" w:sz="4" w:space="0" w:color="000000"/>
              <w:right w:val="nil"/>
            </w:tcBorders>
          </w:tcPr>
          <w:p w14:paraId="03E88829"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0ABC498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5CFE67" w14:textId="77777777" w:rsidR="00566127" w:rsidRDefault="0030522E">
            <w:pPr>
              <w:pStyle w:val="TAL"/>
              <w:rPr>
                <w:kern w:val="2"/>
              </w:rPr>
            </w:pPr>
            <w:r>
              <w:rPr>
                <w:kern w:val="2"/>
              </w:rPr>
              <w:t>Identifier of the VAL service to be monitored</w:t>
            </w:r>
          </w:p>
        </w:tc>
      </w:tr>
      <w:tr w:rsidR="00566127" w14:paraId="7D0D64A4" w14:textId="77777777">
        <w:trPr>
          <w:jc w:val="center"/>
        </w:trPr>
        <w:tc>
          <w:tcPr>
            <w:tcW w:w="2880" w:type="dxa"/>
            <w:tcBorders>
              <w:top w:val="single" w:sz="4" w:space="0" w:color="000000"/>
              <w:left w:val="single" w:sz="4" w:space="0" w:color="000000"/>
              <w:bottom w:val="single" w:sz="4" w:space="0" w:color="000000"/>
              <w:right w:val="nil"/>
            </w:tcBorders>
          </w:tcPr>
          <w:p w14:paraId="32CFEE45"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6DF4982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B7D9D6E" w14:textId="77777777" w:rsidR="00566127" w:rsidRDefault="0030522E">
            <w:pPr>
              <w:pStyle w:val="TAL"/>
              <w:rPr>
                <w:kern w:val="2"/>
              </w:rPr>
            </w:pPr>
            <w:r>
              <w:rPr>
                <w:kern w:val="2"/>
              </w:rPr>
              <w:t>The list of performance to be monitored</w:t>
            </w:r>
          </w:p>
        </w:tc>
      </w:tr>
      <w:tr w:rsidR="00566127" w14:paraId="1684CDD8" w14:textId="77777777">
        <w:trPr>
          <w:jc w:val="center"/>
        </w:trPr>
        <w:tc>
          <w:tcPr>
            <w:tcW w:w="2880" w:type="dxa"/>
            <w:tcBorders>
              <w:top w:val="single" w:sz="4" w:space="0" w:color="000000"/>
              <w:left w:val="single" w:sz="4" w:space="0" w:color="000000"/>
              <w:bottom w:val="single" w:sz="4" w:space="0" w:color="000000"/>
              <w:right w:val="nil"/>
            </w:tcBorders>
          </w:tcPr>
          <w:p w14:paraId="05DAE610" w14:textId="77777777" w:rsidR="00566127" w:rsidRDefault="0030522E">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39B8984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B7AD6B" w14:textId="77777777" w:rsidR="00566127" w:rsidRDefault="0030522E">
            <w:pPr>
              <w:pStyle w:val="TAL"/>
              <w:rPr>
                <w:kern w:val="2"/>
              </w:rPr>
            </w:pPr>
            <w:r>
              <w:rPr>
                <w:kern w:val="2"/>
              </w:rPr>
              <w:t>The name of the performance to be reported, e.g., the end to end round-trip time or the end to end network slice load.</w:t>
            </w:r>
          </w:p>
        </w:tc>
      </w:tr>
      <w:tr w:rsidR="00566127" w14:paraId="134FAFC9" w14:textId="77777777">
        <w:trPr>
          <w:jc w:val="center"/>
        </w:trPr>
        <w:tc>
          <w:tcPr>
            <w:tcW w:w="2880" w:type="dxa"/>
            <w:tcBorders>
              <w:top w:val="single" w:sz="4" w:space="0" w:color="000000"/>
              <w:left w:val="single" w:sz="4" w:space="0" w:color="000000"/>
              <w:bottom w:val="single" w:sz="4" w:space="0" w:color="000000"/>
              <w:right w:val="nil"/>
            </w:tcBorders>
          </w:tcPr>
          <w:p w14:paraId="7FD9A790" w14:textId="77777777" w:rsidR="00566127" w:rsidRDefault="0030522E">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FE462F"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D7511D" w14:textId="77777777" w:rsidR="00566127" w:rsidRDefault="0030522E">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566127" w14:paraId="350D49E2" w14:textId="77777777">
        <w:trPr>
          <w:jc w:val="center"/>
        </w:trPr>
        <w:tc>
          <w:tcPr>
            <w:tcW w:w="2880" w:type="dxa"/>
            <w:tcBorders>
              <w:top w:val="single" w:sz="4" w:space="0" w:color="000000"/>
              <w:left w:val="single" w:sz="4" w:space="0" w:color="000000"/>
              <w:bottom w:val="single" w:sz="4" w:space="0" w:color="000000"/>
              <w:right w:val="nil"/>
            </w:tcBorders>
          </w:tcPr>
          <w:p w14:paraId="73177B39"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66DF254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A6F4E2" w14:textId="77777777" w:rsidR="00566127" w:rsidRDefault="0030522E">
            <w:pPr>
              <w:pStyle w:val="TAL"/>
              <w:rPr>
                <w:kern w:val="2"/>
              </w:rPr>
            </w:pPr>
            <w:r>
              <w:rPr>
                <w:kern w:val="2"/>
              </w:rPr>
              <w:t>The start time point of the performance and analytics monitoring</w:t>
            </w:r>
          </w:p>
        </w:tc>
      </w:tr>
      <w:tr w:rsidR="00566127" w14:paraId="216F9587" w14:textId="77777777">
        <w:trPr>
          <w:jc w:val="center"/>
        </w:trPr>
        <w:tc>
          <w:tcPr>
            <w:tcW w:w="2880" w:type="dxa"/>
            <w:tcBorders>
              <w:top w:val="single" w:sz="4" w:space="0" w:color="000000"/>
              <w:left w:val="single" w:sz="4" w:space="0" w:color="000000"/>
              <w:bottom w:val="single" w:sz="4" w:space="0" w:color="000000"/>
              <w:right w:val="nil"/>
            </w:tcBorders>
          </w:tcPr>
          <w:p w14:paraId="59D83D64"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7B7FA72"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0FCE71"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50C812AA" w14:textId="77777777" w:rsidR="00566127" w:rsidRDefault="00566127"/>
    <w:p w14:paraId="2680ED8F" w14:textId="77777777" w:rsidR="00566127" w:rsidRDefault="0030522E">
      <w:pPr>
        <w:pStyle w:val="TH"/>
      </w:pPr>
      <w:r>
        <w:t>Table 9.</w:t>
      </w:r>
      <w:r>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566127" w14:paraId="4424F934" w14:textId="77777777">
        <w:trPr>
          <w:jc w:val="center"/>
        </w:trPr>
        <w:tc>
          <w:tcPr>
            <w:tcW w:w="2880" w:type="dxa"/>
            <w:tcBorders>
              <w:top w:val="single" w:sz="4" w:space="0" w:color="000000"/>
              <w:left w:val="single" w:sz="4" w:space="0" w:color="000000"/>
              <w:bottom w:val="single" w:sz="4" w:space="0" w:color="000000"/>
              <w:right w:val="nil"/>
            </w:tcBorders>
          </w:tcPr>
          <w:p w14:paraId="3B264CB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75999B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36AD2C7" w14:textId="77777777" w:rsidR="00566127" w:rsidRDefault="0030522E">
            <w:pPr>
              <w:pStyle w:val="TAH"/>
              <w:rPr>
                <w:kern w:val="2"/>
              </w:rPr>
            </w:pPr>
            <w:r>
              <w:rPr>
                <w:kern w:val="2"/>
              </w:rPr>
              <w:t>Description</w:t>
            </w:r>
          </w:p>
        </w:tc>
      </w:tr>
      <w:tr w:rsidR="00566127" w14:paraId="368B6C96" w14:textId="77777777">
        <w:trPr>
          <w:jc w:val="center"/>
        </w:trPr>
        <w:tc>
          <w:tcPr>
            <w:tcW w:w="2880" w:type="dxa"/>
            <w:tcBorders>
              <w:top w:val="single" w:sz="4" w:space="0" w:color="000000"/>
              <w:left w:val="single" w:sz="4" w:space="0" w:color="000000"/>
              <w:bottom w:val="single" w:sz="4" w:space="0" w:color="000000"/>
              <w:right w:val="nil"/>
            </w:tcBorders>
          </w:tcPr>
          <w:p w14:paraId="597922B8" w14:textId="77777777" w:rsidR="00566127" w:rsidRDefault="0030522E">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1735DD17"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6F7295"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566127" w14:paraId="1ED7C609" w14:textId="77777777">
        <w:trPr>
          <w:jc w:val="center"/>
        </w:trPr>
        <w:tc>
          <w:tcPr>
            <w:tcW w:w="2880" w:type="dxa"/>
            <w:tcBorders>
              <w:top w:val="single" w:sz="4" w:space="0" w:color="000000"/>
              <w:left w:val="single" w:sz="4" w:space="0" w:color="000000"/>
              <w:bottom w:val="single" w:sz="4" w:space="0" w:color="000000"/>
              <w:right w:val="nil"/>
            </w:tcBorders>
          </w:tcPr>
          <w:p w14:paraId="1DD181A6" w14:textId="77777777" w:rsidR="00566127" w:rsidRDefault="0030522E">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096777E7" w14:textId="77777777" w:rsidR="00566127" w:rsidRDefault="0030522E">
            <w:pPr>
              <w:pStyle w:val="TAC"/>
              <w:rPr>
                <w:kern w:val="2"/>
                <w:lang w:val="en-US"/>
              </w:rPr>
            </w:pPr>
            <w:r>
              <w:rPr>
                <w:kern w:val="2"/>
                <w:lang w:val="en-US"/>
              </w:rPr>
              <w:t>O</w:t>
            </w:r>
          </w:p>
          <w:p w14:paraId="616F8E0A" w14:textId="77777777" w:rsidR="00566127" w:rsidRDefault="0030522E">
            <w:pPr>
              <w:pStyle w:val="TAC"/>
              <w:rPr>
                <w:kern w:val="2"/>
                <w:lang w:val="en-US"/>
              </w:rPr>
            </w:pPr>
            <w:r>
              <w:rPr>
                <w:kern w:val="2"/>
                <w:lang w:val="en-US"/>
              </w:rPr>
              <w:t>(see NOTE 1)</w:t>
            </w:r>
          </w:p>
          <w:p w14:paraId="0FA90D85" w14:textId="77777777" w:rsidR="00566127" w:rsidRDefault="00566127">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37872C4" w14:textId="77777777" w:rsidR="00566127" w:rsidRDefault="0030522E">
            <w:pPr>
              <w:pStyle w:val="TAL"/>
              <w:rPr>
                <w:kern w:val="2"/>
              </w:rPr>
            </w:pPr>
            <w:r>
              <w:rPr>
                <w:kern w:val="2"/>
              </w:rPr>
              <w:t xml:space="preserve">Identifier of the </w:t>
            </w:r>
            <w:r>
              <w:t>performance and analytics monitoring</w:t>
            </w:r>
          </w:p>
        </w:tc>
      </w:tr>
      <w:tr w:rsidR="00566127" w14:paraId="62EC6C73" w14:textId="77777777">
        <w:trPr>
          <w:jc w:val="center"/>
        </w:trPr>
        <w:tc>
          <w:tcPr>
            <w:tcW w:w="2880" w:type="dxa"/>
            <w:tcBorders>
              <w:top w:val="single" w:sz="4" w:space="0" w:color="000000"/>
              <w:left w:val="single" w:sz="4" w:space="0" w:color="000000"/>
              <w:bottom w:val="single" w:sz="4" w:space="0" w:color="000000"/>
              <w:right w:val="nil"/>
            </w:tcBorders>
          </w:tcPr>
          <w:p w14:paraId="56D51246"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472ADA73" w14:textId="77777777" w:rsidR="00566127" w:rsidRDefault="0030522E">
            <w:pPr>
              <w:pStyle w:val="TAC"/>
              <w:rPr>
                <w:kern w:val="2"/>
                <w:lang w:val="en-US"/>
              </w:rPr>
            </w:pPr>
            <w:r>
              <w:rPr>
                <w:kern w:val="2"/>
                <w:lang w:val="en-US"/>
              </w:rPr>
              <w:t>O</w:t>
            </w:r>
          </w:p>
          <w:p w14:paraId="520B5182" w14:textId="77777777" w:rsidR="00566127" w:rsidRDefault="0030522E">
            <w:pPr>
              <w:pStyle w:val="TAC"/>
              <w:rPr>
                <w:kern w:val="2"/>
                <w:lang w:val="en-US"/>
              </w:rPr>
            </w:pPr>
            <w:r>
              <w:rPr>
                <w:kern w:val="2"/>
                <w:lang w:val="en-US"/>
              </w:rPr>
              <w:t>(see  NOTE 1)</w:t>
            </w:r>
          </w:p>
          <w:p w14:paraId="1742B901"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5C0077E" w14:textId="77777777" w:rsidR="00566127" w:rsidRDefault="0030522E">
            <w:pPr>
              <w:pStyle w:val="TAL"/>
              <w:rPr>
                <w:kern w:val="2"/>
              </w:rPr>
            </w:pPr>
            <w:r>
              <w:rPr>
                <w:kern w:val="2"/>
              </w:rPr>
              <w:t>The start time point of the performance and analytics monitoring</w:t>
            </w:r>
          </w:p>
        </w:tc>
      </w:tr>
      <w:tr w:rsidR="00566127" w14:paraId="65C58B94" w14:textId="77777777">
        <w:trPr>
          <w:jc w:val="center"/>
        </w:trPr>
        <w:tc>
          <w:tcPr>
            <w:tcW w:w="2880" w:type="dxa"/>
            <w:tcBorders>
              <w:top w:val="single" w:sz="4" w:space="0" w:color="000000"/>
              <w:left w:val="single" w:sz="4" w:space="0" w:color="000000"/>
              <w:bottom w:val="single" w:sz="4" w:space="0" w:color="000000"/>
              <w:right w:val="nil"/>
            </w:tcBorders>
          </w:tcPr>
          <w:p w14:paraId="23096566"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3A83C9EE" w14:textId="77777777" w:rsidR="00566127" w:rsidRDefault="0030522E">
            <w:pPr>
              <w:pStyle w:val="TAC"/>
              <w:rPr>
                <w:kern w:val="2"/>
                <w:lang w:val="en-US"/>
              </w:rPr>
            </w:pPr>
            <w:r>
              <w:rPr>
                <w:kern w:val="2"/>
                <w:lang w:val="en-US"/>
              </w:rPr>
              <w:t>O</w:t>
            </w:r>
          </w:p>
          <w:p w14:paraId="6CE67B10"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610BF937"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649C1B"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566127" w14:paraId="242814B0" w14:textId="77777777">
        <w:trPr>
          <w:jc w:val="center"/>
        </w:trPr>
        <w:tc>
          <w:tcPr>
            <w:tcW w:w="2880" w:type="dxa"/>
            <w:tcBorders>
              <w:top w:val="single" w:sz="4" w:space="0" w:color="000000"/>
              <w:left w:val="single" w:sz="4" w:space="0" w:color="000000"/>
              <w:bottom w:val="single" w:sz="4" w:space="0" w:color="000000"/>
              <w:right w:val="nil"/>
            </w:tcBorders>
          </w:tcPr>
          <w:p w14:paraId="66888973"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1F0DF512" w14:textId="77777777" w:rsidR="00566127" w:rsidRDefault="0030522E">
            <w:pPr>
              <w:pStyle w:val="TAC"/>
              <w:rPr>
                <w:kern w:val="2"/>
                <w:lang w:val="en-US"/>
              </w:rPr>
            </w:pPr>
            <w:r>
              <w:rPr>
                <w:kern w:val="2"/>
                <w:lang w:val="en-US"/>
              </w:rPr>
              <w:t>O</w:t>
            </w:r>
          </w:p>
          <w:p w14:paraId="757F636A"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3315DC55"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8B28869" w14:textId="77777777" w:rsidR="00566127" w:rsidRDefault="0030522E">
            <w:pPr>
              <w:pStyle w:val="TAL"/>
              <w:rPr>
                <w:kern w:val="2"/>
              </w:rPr>
            </w:pPr>
            <w:r>
              <w:rPr>
                <w:kern w:val="2"/>
              </w:rPr>
              <w:t xml:space="preserve">Indicates the cause of VAL </w:t>
            </w:r>
            <w:r>
              <w:t>performance and analytics monitoring</w:t>
            </w:r>
            <w:r>
              <w:rPr>
                <w:kern w:val="2"/>
              </w:rPr>
              <w:t xml:space="preserve"> request failure</w:t>
            </w:r>
          </w:p>
        </w:tc>
      </w:tr>
      <w:tr w:rsidR="00566127" w14:paraId="7209F63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E7709"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3019589B" w14:textId="77777777" w:rsidR="00566127" w:rsidRDefault="0030522E">
            <w:pPr>
              <w:pStyle w:val="TAN"/>
            </w:pPr>
            <w:r>
              <w:rPr>
                <w:kern w:val="2"/>
              </w:rPr>
              <w:t>NOTE 2</w:t>
            </w:r>
            <w:r>
              <w:rPr>
                <w:kern w:val="2"/>
              </w:rPr>
              <w:tab/>
            </w:r>
            <w:r>
              <w:t>May only be present if the result is success.</w:t>
            </w:r>
          </w:p>
          <w:p w14:paraId="5768FEF6" w14:textId="77777777" w:rsidR="00566127" w:rsidRDefault="0030522E">
            <w:pPr>
              <w:pStyle w:val="TAN"/>
              <w:rPr>
                <w:kern w:val="2"/>
              </w:rPr>
            </w:pPr>
            <w:r>
              <w:t>NOTE 3:</w:t>
            </w:r>
            <w:r>
              <w:tab/>
              <w:t>Shall be present if the result is failure and shall not be present otherwise.</w:t>
            </w:r>
          </w:p>
        </w:tc>
      </w:tr>
    </w:tbl>
    <w:p w14:paraId="033857F5" w14:textId="77777777" w:rsidR="00566127" w:rsidRDefault="00566127">
      <w:bookmarkStart w:id="341" w:name="_Toc107934736"/>
      <w:bookmarkEnd w:id="341"/>
    </w:p>
    <w:p w14:paraId="239304BC" w14:textId="77777777" w:rsidR="00566127" w:rsidRDefault="0030522E">
      <w:pPr>
        <w:pStyle w:val="Heading4"/>
        <w:rPr>
          <w:rFonts w:eastAsiaTheme="minorEastAsia"/>
          <w:lang w:eastAsia="zh-CN"/>
        </w:rPr>
      </w:pPr>
      <w:bookmarkStart w:id="342" w:name="_Toc129875017"/>
      <w:r>
        <w:lastRenderedPageBreak/>
        <w:t>9.</w:t>
      </w:r>
      <w:r>
        <w:rPr>
          <w:rFonts w:eastAsiaTheme="minorEastAsia" w:hint="eastAsia"/>
        </w:rPr>
        <w:t>7</w:t>
      </w:r>
      <w:r>
        <w:t>.3.3</w:t>
      </w:r>
      <w:r>
        <w:tab/>
        <w:t>Network slice related performance and analytics report subscription</w:t>
      </w:r>
      <w:bookmarkEnd w:id="342"/>
    </w:p>
    <w:p w14:paraId="5A2952A6" w14:textId="77777777" w:rsidR="00566127" w:rsidRDefault="0030522E">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7E549D8A" w14:textId="77777777" w:rsidR="00566127" w:rsidRDefault="0030522E">
      <w:pPr>
        <w:pStyle w:val="TH"/>
      </w:pPr>
      <w:r>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08E2AFE4" w14:textId="77777777">
        <w:trPr>
          <w:jc w:val="center"/>
        </w:trPr>
        <w:tc>
          <w:tcPr>
            <w:tcW w:w="2880" w:type="dxa"/>
            <w:tcBorders>
              <w:top w:val="single" w:sz="4" w:space="0" w:color="000000"/>
              <w:left w:val="single" w:sz="4" w:space="0" w:color="000000"/>
              <w:bottom w:val="single" w:sz="4" w:space="0" w:color="000000"/>
              <w:right w:val="nil"/>
            </w:tcBorders>
          </w:tcPr>
          <w:p w14:paraId="0F2CC54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398D7E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9A0CCEE" w14:textId="77777777" w:rsidR="00566127" w:rsidRDefault="0030522E">
            <w:pPr>
              <w:pStyle w:val="TAH"/>
              <w:rPr>
                <w:kern w:val="2"/>
              </w:rPr>
            </w:pPr>
            <w:r>
              <w:rPr>
                <w:kern w:val="2"/>
              </w:rPr>
              <w:t>Description</w:t>
            </w:r>
          </w:p>
        </w:tc>
      </w:tr>
      <w:tr w:rsidR="00566127" w14:paraId="5AAA052E" w14:textId="77777777">
        <w:trPr>
          <w:jc w:val="center"/>
        </w:trPr>
        <w:tc>
          <w:tcPr>
            <w:tcW w:w="2880" w:type="dxa"/>
            <w:tcBorders>
              <w:top w:val="single" w:sz="4" w:space="0" w:color="000000"/>
              <w:left w:val="single" w:sz="4" w:space="0" w:color="000000"/>
              <w:bottom w:val="single" w:sz="4" w:space="0" w:color="000000"/>
              <w:right w:val="nil"/>
            </w:tcBorders>
          </w:tcPr>
          <w:p w14:paraId="7B8260BE"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53C64B9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4EAF5A" w14:textId="77777777" w:rsidR="00566127" w:rsidRDefault="0030522E">
            <w:pPr>
              <w:pStyle w:val="TAL"/>
              <w:rPr>
                <w:kern w:val="2"/>
              </w:rPr>
            </w:pPr>
            <w:r>
              <w:rPr>
                <w:kern w:val="2"/>
              </w:rPr>
              <w:t>The information of the VAL server</w:t>
            </w:r>
          </w:p>
        </w:tc>
      </w:tr>
      <w:tr w:rsidR="00566127" w14:paraId="5D7885B4" w14:textId="77777777">
        <w:trPr>
          <w:jc w:val="center"/>
        </w:trPr>
        <w:tc>
          <w:tcPr>
            <w:tcW w:w="2880" w:type="dxa"/>
            <w:tcBorders>
              <w:top w:val="single" w:sz="4" w:space="0" w:color="000000"/>
              <w:left w:val="single" w:sz="4" w:space="0" w:color="000000"/>
              <w:bottom w:val="single" w:sz="4" w:space="0" w:color="000000"/>
              <w:right w:val="nil"/>
            </w:tcBorders>
          </w:tcPr>
          <w:p w14:paraId="4795AEB8"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545CB01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DC6E1A" w14:textId="77777777" w:rsidR="00566127" w:rsidRDefault="0030522E">
            <w:pPr>
              <w:pStyle w:val="TAL"/>
              <w:rPr>
                <w:kern w:val="2"/>
              </w:rPr>
            </w:pPr>
            <w:r>
              <w:rPr>
                <w:kern w:val="2"/>
              </w:rPr>
              <w:t>The identifier of the VAL server</w:t>
            </w:r>
          </w:p>
        </w:tc>
      </w:tr>
      <w:tr w:rsidR="00566127" w14:paraId="73EE535C" w14:textId="77777777">
        <w:trPr>
          <w:jc w:val="center"/>
        </w:trPr>
        <w:tc>
          <w:tcPr>
            <w:tcW w:w="2880" w:type="dxa"/>
            <w:tcBorders>
              <w:top w:val="single" w:sz="4" w:space="0" w:color="000000"/>
              <w:left w:val="single" w:sz="4" w:space="0" w:color="000000"/>
              <w:bottom w:val="single" w:sz="4" w:space="0" w:color="000000"/>
              <w:right w:val="nil"/>
            </w:tcBorders>
          </w:tcPr>
          <w:p w14:paraId="73AE3550"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7D40369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7C55A5" w14:textId="77777777" w:rsidR="00566127" w:rsidRDefault="0030522E">
            <w:pPr>
              <w:pStyle w:val="TAL"/>
              <w:rPr>
                <w:kern w:val="2"/>
              </w:rPr>
            </w:pPr>
            <w:r>
              <w:rPr>
                <w:kern w:val="2"/>
              </w:rPr>
              <w:t xml:space="preserve">Identifier of </w:t>
            </w:r>
            <w:r>
              <w:t>performance and analytics results</w:t>
            </w:r>
            <w:r>
              <w:rPr>
                <w:kern w:val="2"/>
              </w:rPr>
              <w:t xml:space="preserve"> the report</w:t>
            </w:r>
          </w:p>
        </w:tc>
      </w:tr>
      <w:tr w:rsidR="00566127" w14:paraId="67C6E768" w14:textId="77777777">
        <w:trPr>
          <w:jc w:val="center"/>
        </w:trPr>
        <w:tc>
          <w:tcPr>
            <w:tcW w:w="2880" w:type="dxa"/>
            <w:tcBorders>
              <w:top w:val="single" w:sz="4" w:space="0" w:color="000000"/>
              <w:left w:val="single" w:sz="4" w:space="0" w:color="000000"/>
              <w:bottom w:val="single" w:sz="4" w:space="0" w:color="000000"/>
              <w:right w:val="nil"/>
            </w:tcBorders>
          </w:tcPr>
          <w:p w14:paraId="1900E803" w14:textId="77777777" w:rsidR="00566127" w:rsidRDefault="0030522E">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52D16AA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F60913" w14:textId="77777777" w:rsidR="00566127" w:rsidRDefault="0030522E">
            <w:pPr>
              <w:pStyle w:val="TAL"/>
              <w:rPr>
                <w:kern w:val="2"/>
              </w:rPr>
            </w:pPr>
            <w:r>
              <w:rPr>
                <w:kern w:val="2"/>
              </w:rPr>
              <w:t>The information of performance and analytics report retrieving</w:t>
            </w:r>
          </w:p>
        </w:tc>
      </w:tr>
      <w:tr w:rsidR="00566127" w14:paraId="693A9C5F" w14:textId="77777777">
        <w:trPr>
          <w:jc w:val="center"/>
        </w:trPr>
        <w:tc>
          <w:tcPr>
            <w:tcW w:w="2880" w:type="dxa"/>
            <w:tcBorders>
              <w:top w:val="single" w:sz="4" w:space="0" w:color="000000"/>
              <w:left w:val="single" w:sz="4" w:space="0" w:color="000000"/>
              <w:bottom w:val="single" w:sz="4" w:space="0" w:color="000000"/>
              <w:right w:val="nil"/>
            </w:tcBorders>
          </w:tcPr>
          <w:p w14:paraId="54A861E3"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5AC02AE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3A361C" w14:textId="77777777" w:rsidR="00566127" w:rsidRDefault="0030522E">
            <w:pPr>
              <w:pStyle w:val="TAL"/>
              <w:rPr>
                <w:kern w:val="2"/>
              </w:rPr>
            </w:pPr>
            <w:r>
              <w:rPr>
                <w:kern w:val="2"/>
              </w:rPr>
              <w:t xml:space="preserve">Identifier of the VAL service of which the performance and </w:t>
            </w:r>
            <w:r>
              <w:t>analytics results are required</w:t>
            </w:r>
          </w:p>
        </w:tc>
      </w:tr>
      <w:tr w:rsidR="00566127" w14:paraId="772732FD" w14:textId="77777777">
        <w:trPr>
          <w:jc w:val="center"/>
        </w:trPr>
        <w:tc>
          <w:tcPr>
            <w:tcW w:w="2880" w:type="dxa"/>
            <w:tcBorders>
              <w:top w:val="single" w:sz="4" w:space="0" w:color="000000"/>
              <w:left w:val="single" w:sz="4" w:space="0" w:color="000000"/>
              <w:bottom w:val="single" w:sz="4" w:space="0" w:color="000000"/>
              <w:right w:val="nil"/>
            </w:tcBorders>
          </w:tcPr>
          <w:p w14:paraId="088DDE4D"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4595F82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55CE0C2" w14:textId="77777777" w:rsidR="00566127" w:rsidRDefault="0030522E">
            <w:pPr>
              <w:pStyle w:val="TAL"/>
              <w:rPr>
                <w:kern w:val="2"/>
              </w:rPr>
            </w:pPr>
            <w:r>
              <w:rPr>
                <w:kern w:val="2"/>
              </w:rPr>
              <w:t>Identifier</w:t>
            </w:r>
            <w:r>
              <w:t>(s)</w:t>
            </w:r>
            <w:r>
              <w:rPr>
                <w:kern w:val="2"/>
              </w:rPr>
              <w:t xml:space="preserve"> of the network slice</w:t>
            </w:r>
          </w:p>
        </w:tc>
      </w:tr>
      <w:tr w:rsidR="00566127" w14:paraId="4161D91B" w14:textId="77777777">
        <w:trPr>
          <w:jc w:val="center"/>
        </w:trPr>
        <w:tc>
          <w:tcPr>
            <w:tcW w:w="2880" w:type="dxa"/>
            <w:tcBorders>
              <w:top w:val="single" w:sz="4" w:space="0" w:color="000000"/>
              <w:left w:val="single" w:sz="4" w:space="0" w:color="000000"/>
              <w:bottom w:val="single" w:sz="4" w:space="0" w:color="000000"/>
              <w:right w:val="nil"/>
            </w:tcBorders>
          </w:tcPr>
          <w:p w14:paraId="35DBFCD0" w14:textId="77777777" w:rsidR="00566127" w:rsidRDefault="0030522E">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537E766D" w14:textId="77777777" w:rsidR="00566127" w:rsidRDefault="0030522E">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921CA6" w14:textId="77777777" w:rsidR="00566127" w:rsidRDefault="0030522E">
            <w:pPr>
              <w:pStyle w:val="TAL"/>
              <w:rPr>
                <w:kern w:val="2"/>
              </w:rPr>
            </w:pPr>
            <w:r>
              <w:rPr>
                <w:kern w:val="2"/>
              </w:rPr>
              <w:t>The time duration the report involved</w:t>
            </w:r>
          </w:p>
        </w:tc>
      </w:tr>
      <w:tr w:rsidR="00566127" w14:paraId="32A7B3DA" w14:textId="77777777">
        <w:trPr>
          <w:jc w:val="center"/>
        </w:trPr>
        <w:tc>
          <w:tcPr>
            <w:tcW w:w="2880" w:type="dxa"/>
            <w:tcBorders>
              <w:top w:val="single" w:sz="4" w:space="0" w:color="000000"/>
              <w:left w:val="single" w:sz="4" w:space="0" w:color="000000"/>
              <w:bottom w:val="single" w:sz="4" w:space="0" w:color="000000"/>
              <w:right w:val="nil"/>
            </w:tcBorders>
          </w:tcPr>
          <w:p w14:paraId="61D2C19D"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6D5A97F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841F0B" w14:textId="77777777" w:rsidR="00566127" w:rsidRDefault="0030522E">
            <w:pPr>
              <w:pStyle w:val="TAL"/>
              <w:rPr>
                <w:kern w:val="2"/>
              </w:rPr>
            </w:pPr>
            <w:r>
              <w:rPr>
                <w:kern w:val="2"/>
              </w:rPr>
              <w:t>The list of performance to be reported</w:t>
            </w:r>
          </w:p>
        </w:tc>
      </w:tr>
      <w:tr w:rsidR="00566127" w14:paraId="22C6379D" w14:textId="77777777">
        <w:trPr>
          <w:jc w:val="center"/>
        </w:trPr>
        <w:tc>
          <w:tcPr>
            <w:tcW w:w="2880" w:type="dxa"/>
            <w:tcBorders>
              <w:top w:val="single" w:sz="4" w:space="0" w:color="000000"/>
              <w:left w:val="single" w:sz="4" w:space="0" w:color="000000"/>
              <w:bottom w:val="single" w:sz="4" w:space="0" w:color="000000"/>
              <w:right w:val="nil"/>
            </w:tcBorders>
          </w:tcPr>
          <w:p w14:paraId="66AB7747" w14:textId="77777777" w:rsidR="00566127" w:rsidRDefault="0030522E">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5B0BCAC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6E9139" w14:textId="77777777" w:rsidR="00566127" w:rsidRDefault="0030522E">
            <w:pPr>
              <w:pStyle w:val="TAL"/>
              <w:rPr>
                <w:kern w:val="2"/>
              </w:rPr>
            </w:pPr>
            <w:r>
              <w:rPr>
                <w:kern w:val="2"/>
              </w:rPr>
              <w:t>The name of the performance to be reported</w:t>
            </w:r>
          </w:p>
        </w:tc>
      </w:tr>
    </w:tbl>
    <w:p w14:paraId="295037E9" w14:textId="77777777" w:rsidR="00566127" w:rsidRDefault="00566127"/>
    <w:p w14:paraId="057DB021" w14:textId="77777777" w:rsidR="00566127" w:rsidRDefault="0030522E">
      <w:pPr>
        <w:pStyle w:val="TH"/>
      </w:pPr>
      <w:r>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32BC105D" w14:textId="77777777">
        <w:trPr>
          <w:jc w:val="center"/>
        </w:trPr>
        <w:tc>
          <w:tcPr>
            <w:tcW w:w="2880" w:type="dxa"/>
            <w:tcBorders>
              <w:top w:val="single" w:sz="4" w:space="0" w:color="000000"/>
              <w:left w:val="single" w:sz="4" w:space="0" w:color="000000"/>
              <w:bottom w:val="single" w:sz="4" w:space="0" w:color="000000"/>
              <w:right w:val="nil"/>
            </w:tcBorders>
          </w:tcPr>
          <w:p w14:paraId="41DA843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70FA5A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E529F75" w14:textId="77777777" w:rsidR="00566127" w:rsidRDefault="0030522E">
            <w:pPr>
              <w:pStyle w:val="TAH"/>
              <w:rPr>
                <w:kern w:val="2"/>
              </w:rPr>
            </w:pPr>
            <w:r>
              <w:rPr>
                <w:kern w:val="2"/>
              </w:rPr>
              <w:t>Description</w:t>
            </w:r>
          </w:p>
        </w:tc>
      </w:tr>
      <w:tr w:rsidR="00566127" w14:paraId="160C8419" w14:textId="77777777">
        <w:trPr>
          <w:jc w:val="center"/>
        </w:trPr>
        <w:tc>
          <w:tcPr>
            <w:tcW w:w="2880" w:type="dxa"/>
            <w:tcBorders>
              <w:top w:val="single" w:sz="4" w:space="0" w:color="000000"/>
              <w:left w:val="single" w:sz="4" w:space="0" w:color="000000"/>
              <w:bottom w:val="single" w:sz="4" w:space="0" w:color="000000"/>
              <w:right w:val="nil"/>
            </w:tcBorders>
          </w:tcPr>
          <w:p w14:paraId="73CC96D9" w14:textId="77777777" w:rsidR="00566127" w:rsidRDefault="0030522E">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0AC40596"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16FD9F"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566127" w14:paraId="4900178A" w14:textId="77777777">
        <w:trPr>
          <w:jc w:val="center"/>
        </w:trPr>
        <w:tc>
          <w:tcPr>
            <w:tcW w:w="2880" w:type="dxa"/>
            <w:tcBorders>
              <w:top w:val="single" w:sz="4" w:space="0" w:color="000000"/>
              <w:left w:val="single" w:sz="4" w:space="0" w:color="000000"/>
              <w:bottom w:val="single" w:sz="4" w:space="0" w:color="000000"/>
              <w:right w:val="nil"/>
            </w:tcBorders>
          </w:tcPr>
          <w:p w14:paraId="7934638F" w14:textId="77777777" w:rsidR="00566127" w:rsidRDefault="0030522E">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69DC52CB" w14:textId="77777777" w:rsidR="00566127" w:rsidRDefault="0030522E">
            <w:pPr>
              <w:pStyle w:val="TAC"/>
              <w:rPr>
                <w:kern w:val="2"/>
                <w:lang w:val="en-US"/>
              </w:rPr>
            </w:pPr>
            <w:r>
              <w:rPr>
                <w:kern w:val="2"/>
                <w:lang w:val="en-US"/>
              </w:rPr>
              <w:t>O</w:t>
            </w:r>
          </w:p>
          <w:p w14:paraId="44611AAD" w14:textId="77777777" w:rsidR="00566127" w:rsidRDefault="0030522E">
            <w:pPr>
              <w:pStyle w:val="TAC"/>
              <w:rPr>
                <w:kern w:val="2"/>
                <w:lang w:val="en-US"/>
              </w:rPr>
            </w:pPr>
            <w:r>
              <w:rPr>
                <w:kern w:val="2"/>
                <w:lang w:val="en-US"/>
              </w:rPr>
              <w:t>(see  NOTE 1)</w:t>
            </w:r>
          </w:p>
          <w:p w14:paraId="5C492C06"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E2ABF76" w14:textId="77777777" w:rsidR="00566127" w:rsidRDefault="0030522E">
            <w:pPr>
              <w:pStyle w:val="TAL"/>
              <w:rPr>
                <w:kern w:val="2"/>
              </w:rPr>
            </w:pPr>
            <w:r>
              <w:rPr>
                <w:kern w:val="2"/>
              </w:rPr>
              <w:t xml:space="preserve">Identifier of the </w:t>
            </w:r>
            <w:r>
              <w:t>performance and analytics report Id</w:t>
            </w:r>
          </w:p>
        </w:tc>
      </w:tr>
      <w:tr w:rsidR="00566127" w14:paraId="1E11810B" w14:textId="77777777">
        <w:trPr>
          <w:jc w:val="center"/>
        </w:trPr>
        <w:tc>
          <w:tcPr>
            <w:tcW w:w="2880" w:type="dxa"/>
            <w:tcBorders>
              <w:top w:val="single" w:sz="4" w:space="0" w:color="000000"/>
              <w:left w:val="single" w:sz="4" w:space="0" w:color="000000"/>
              <w:bottom w:val="single" w:sz="4" w:space="0" w:color="000000"/>
              <w:right w:val="nil"/>
            </w:tcBorders>
          </w:tcPr>
          <w:p w14:paraId="2393E4C6"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7BBC3906" w14:textId="77777777" w:rsidR="00566127" w:rsidRDefault="0030522E">
            <w:pPr>
              <w:pStyle w:val="TAC"/>
              <w:rPr>
                <w:kern w:val="2"/>
                <w:lang w:val="en-US"/>
              </w:rPr>
            </w:pPr>
            <w:r>
              <w:rPr>
                <w:kern w:val="2"/>
                <w:lang w:val="en-US"/>
              </w:rPr>
              <w:t>O</w:t>
            </w:r>
          </w:p>
          <w:p w14:paraId="7EE484C0"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1FC5B768"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F19DBC8" w14:textId="77777777" w:rsidR="00566127" w:rsidRDefault="0030522E">
            <w:pPr>
              <w:pStyle w:val="TAL"/>
              <w:rPr>
                <w:kern w:val="2"/>
              </w:rPr>
            </w:pPr>
            <w:r>
              <w:rPr>
                <w:kern w:val="2"/>
              </w:rPr>
              <w:t xml:space="preserve">Indicates the cause of VAL </w:t>
            </w:r>
            <w:r>
              <w:t>performance and analytics subscription</w:t>
            </w:r>
            <w:r>
              <w:rPr>
                <w:kern w:val="2"/>
              </w:rPr>
              <w:t xml:space="preserve"> failure</w:t>
            </w:r>
          </w:p>
        </w:tc>
      </w:tr>
      <w:tr w:rsidR="00566127" w14:paraId="3CDC407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90405D"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5902008F" w14:textId="77777777" w:rsidR="00566127" w:rsidRDefault="0030522E">
            <w:pPr>
              <w:pStyle w:val="TAN"/>
              <w:rPr>
                <w:kern w:val="2"/>
              </w:rPr>
            </w:pPr>
            <w:r>
              <w:rPr>
                <w:kern w:val="2"/>
              </w:rPr>
              <w:t>NOTE 2</w:t>
            </w:r>
            <w:r>
              <w:rPr>
                <w:kern w:val="2"/>
              </w:rPr>
              <w:tab/>
            </w:r>
            <w:r>
              <w:t xml:space="preserve">Shall be present if the result is failure and shall not be present otherwise. </w:t>
            </w:r>
          </w:p>
        </w:tc>
      </w:tr>
    </w:tbl>
    <w:p w14:paraId="68A12EBA" w14:textId="77777777" w:rsidR="00566127" w:rsidRDefault="00566127">
      <w:pPr>
        <w:rPr>
          <w:rFonts w:eastAsiaTheme="minorEastAsia"/>
          <w:lang w:eastAsia="zh-CN"/>
        </w:rPr>
      </w:pPr>
    </w:p>
    <w:p w14:paraId="0A8A8332" w14:textId="77777777" w:rsidR="00566127" w:rsidRDefault="0030522E">
      <w:pPr>
        <w:pStyle w:val="Heading4"/>
        <w:rPr>
          <w:bCs/>
        </w:rPr>
      </w:pPr>
      <w:bookmarkStart w:id="343" w:name="_Toc129875018"/>
      <w:r>
        <w:rPr>
          <w:bCs/>
        </w:rPr>
        <w:t>9.</w:t>
      </w:r>
      <w:r>
        <w:rPr>
          <w:rFonts w:eastAsiaTheme="minorEastAsia"/>
          <w:bCs/>
          <w:lang w:eastAsia="zh-CN"/>
        </w:rPr>
        <w:t>7</w:t>
      </w:r>
      <w:r>
        <w:rPr>
          <w:bCs/>
        </w:rPr>
        <w:t>.3.4</w:t>
      </w:r>
      <w:r>
        <w:rPr>
          <w:bCs/>
        </w:rPr>
        <w:tab/>
        <w:t>Network slice related performance and analytics report</w:t>
      </w:r>
      <w:bookmarkEnd w:id="343"/>
    </w:p>
    <w:p w14:paraId="7ED7BEAC" w14:textId="77777777" w:rsidR="00566127" w:rsidRDefault="0030522E">
      <w:r>
        <w:t>Table 9.</w:t>
      </w:r>
      <w:r>
        <w:rPr>
          <w:rFonts w:eastAsiaTheme="minorEastAsia" w:hint="eastAsia"/>
          <w:lang w:eastAsia="zh-CN"/>
        </w:rPr>
        <w:t>7</w:t>
      </w:r>
      <w:r>
        <w:t>.3.4-1 and 9.</w:t>
      </w:r>
      <w:r>
        <w:rPr>
          <w:rFonts w:eastAsiaTheme="minorEastAsia" w:hint="eastAsia"/>
          <w:lang w:eastAsia="zh-CN"/>
        </w:rPr>
        <w:t>7</w:t>
      </w:r>
      <w:r>
        <w:t>.3.4-2 describe information elements for Network slice related performance and analytics report from the NSCE server to the VAL server.</w:t>
      </w:r>
    </w:p>
    <w:p w14:paraId="35BABE74" w14:textId="77777777" w:rsidR="00566127" w:rsidRDefault="0030522E">
      <w:pPr>
        <w:pStyle w:val="TH"/>
      </w:pPr>
      <w:r>
        <w:t>Table 9.</w:t>
      </w:r>
      <w:r>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566127" w14:paraId="2C1CB27B" w14:textId="77777777">
        <w:trPr>
          <w:jc w:val="center"/>
        </w:trPr>
        <w:tc>
          <w:tcPr>
            <w:tcW w:w="2880" w:type="dxa"/>
            <w:tcBorders>
              <w:top w:val="single" w:sz="4" w:space="0" w:color="000000"/>
              <w:left w:val="single" w:sz="4" w:space="0" w:color="000000"/>
              <w:bottom w:val="single" w:sz="4" w:space="0" w:color="000000"/>
              <w:right w:val="nil"/>
            </w:tcBorders>
          </w:tcPr>
          <w:p w14:paraId="58292641"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DAD7BB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6F9E67" w14:textId="77777777" w:rsidR="00566127" w:rsidRDefault="0030522E">
            <w:pPr>
              <w:pStyle w:val="TAH"/>
              <w:rPr>
                <w:kern w:val="2"/>
              </w:rPr>
            </w:pPr>
            <w:r>
              <w:rPr>
                <w:kern w:val="2"/>
              </w:rPr>
              <w:t>Description</w:t>
            </w:r>
          </w:p>
        </w:tc>
      </w:tr>
      <w:tr w:rsidR="00566127" w14:paraId="04871E74" w14:textId="77777777">
        <w:trPr>
          <w:jc w:val="center"/>
        </w:trPr>
        <w:tc>
          <w:tcPr>
            <w:tcW w:w="2880" w:type="dxa"/>
            <w:tcBorders>
              <w:top w:val="single" w:sz="4" w:space="0" w:color="000000"/>
              <w:left w:val="single" w:sz="4" w:space="0" w:color="000000"/>
              <w:bottom w:val="single" w:sz="4" w:space="0" w:color="000000"/>
              <w:right w:val="nil"/>
            </w:tcBorders>
          </w:tcPr>
          <w:p w14:paraId="63F7E316"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37CFAAF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DFB09C" w14:textId="77777777" w:rsidR="00566127" w:rsidRDefault="0030522E">
            <w:pPr>
              <w:pStyle w:val="TAL"/>
              <w:rPr>
                <w:kern w:val="2"/>
              </w:rPr>
            </w:pPr>
            <w:r>
              <w:rPr>
                <w:kern w:val="2"/>
              </w:rPr>
              <w:t>The information of the VAL server</w:t>
            </w:r>
          </w:p>
        </w:tc>
      </w:tr>
      <w:tr w:rsidR="00566127" w14:paraId="6381463D" w14:textId="77777777">
        <w:trPr>
          <w:jc w:val="center"/>
        </w:trPr>
        <w:tc>
          <w:tcPr>
            <w:tcW w:w="2880" w:type="dxa"/>
            <w:tcBorders>
              <w:top w:val="single" w:sz="4" w:space="0" w:color="000000"/>
              <w:left w:val="single" w:sz="4" w:space="0" w:color="000000"/>
              <w:bottom w:val="single" w:sz="4" w:space="0" w:color="000000"/>
              <w:right w:val="nil"/>
            </w:tcBorders>
          </w:tcPr>
          <w:p w14:paraId="4EA7EA15"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1ACC0C5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1F784" w14:textId="77777777" w:rsidR="00566127" w:rsidRDefault="0030522E">
            <w:pPr>
              <w:pStyle w:val="TAL"/>
              <w:rPr>
                <w:kern w:val="2"/>
              </w:rPr>
            </w:pPr>
            <w:r>
              <w:rPr>
                <w:kern w:val="2"/>
              </w:rPr>
              <w:t>The identifier of the VAL server</w:t>
            </w:r>
          </w:p>
        </w:tc>
      </w:tr>
      <w:tr w:rsidR="00566127" w14:paraId="2509835D" w14:textId="77777777">
        <w:trPr>
          <w:jc w:val="center"/>
        </w:trPr>
        <w:tc>
          <w:tcPr>
            <w:tcW w:w="2880" w:type="dxa"/>
            <w:tcBorders>
              <w:top w:val="single" w:sz="4" w:space="0" w:color="000000"/>
              <w:left w:val="single" w:sz="4" w:space="0" w:color="000000"/>
              <w:bottom w:val="single" w:sz="4" w:space="0" w:color="000000"/>
              <w:right w:val="nil"/>
            </w:tcBorders>
          </w:tcPr>
          <w:p w14:paraId="71707058"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0192C62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C95687" w14:textId="77777777" w:rsidR="00566127" w:rsidRDefault="0030522E">
            <w:pPr>
              <w:pStyle w:val="TAL"/>
              <w:rPr>
                <w:kern w:val="2"/>
              </w:rPr>
            </w:pPr>
            <w:r>
              <w:rPr>
                <w:kern w:val="2"/>
              </w:rPr>
              <w:t>Identifier of the report</w:t>
            </w:r>
          </w:p>
        </w:tc>
      </w:tr>
    </w:tbl>
    <w:p w14:paraId="790151A3" w14:textId="77777777" w:rsidR="00566127" w:rsidRDefault="00566127"/>
    <w:p w14:paraId="42A5C5AA" w14:textId="77777777" w:rsidR="00566127" w:rsidRDefault="0030522E">
      <w:pPr>
        <w:pStyle w:val="TH"/>
      </w:pPr>
      <w:r>
        <w:lastRenderedPageBreak/>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566127" w14:paraId="2A1203FD" w14:textId="77777777">
        <w:trPr>
          <w:jc w:val="center"/>
        </w:trPr>
        <w:tc>
          <w:tcPr>
            <w:tcW w:w="2880" w:type="dxa"/>
            <w:tcBorders>
              <w:top w:val="single" w:sz="4" w:space="0" w:color="000000"/>
              <w:left w:val="single" w:sz="4" w:space="0" w:color="000000"/>
              <w:bottom w:val="single" w:sz="4" w:space="0" w:color="000000"/>
              <w:right w:val="nil"/>
            </w:tcBorders>
          </w:tcPr>
          <w:p w14:paraId="6C9CD08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6F835E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B392375" w14:textId="77777777" w:rsidR="00566127" w:rsidRDefault="0030522E">
            <w:pPr>
              <w:pStyle w:val="TAH"/>
              <w:rPr>
                <w:kern w:val="2"/>
              </w:rPr>
            </w:pPr>
            <w:r>
              <w:rPr>
                <w:kern w:val="2"/>
              </w:rPr>
              <w:t>Description</w:t>
            </w:r>
          </w:p>
        </w:tc>
      </w:tr>
      <w:tr w:rsidR="00566127" w14:paraId="773DA360" w14:textId="77777777">
        <w:trPr>
          <w:jc w:val="center"/>
        </w:trPr>
        <w:tc>
          <w:tcPr>
            <w:tcW w:w="2880" w:type="dxa"/>
            <w:tcBorders>
              <w:top w:val="single" w:sz="4" w:space="0" w:color="000000"/>
              <w:left w:val="single" w:sz="4" w:space="0" w:color="000000"/>
              <w:bottom w:val="single" w:sz="4" w:space="0" w:color="000000"/>
              <w:right w:val="nil"/>
            </w:tcBorders>
          </w:tcPr>
          <w:p w14:paraId="102FDB80"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1704882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73088" w14:textId="77777777" w:rsidR="00566127" w:rsidRDefault="0030522E">
            <w:pPr>
              <w:pStyle w:val="TAL"/>
              <w:rPr>
                <w:kern w:val="2"/>
              </w:rPr>
            </w:pPr>
            <w:r>
              <w:rPr>
                <w:kern w:val="2"/>
              </w:rPr>
              <w:t>Identifier of the report</w:t>
            </w:r>
          </w:p>
        </w:tc>
      </w:tr>
      <w:tr w:rsidR="00566127" w14:paraId="4062A15B" w14:textId="77777777">
        <w:trPr>
          <w:jc w:val="center"/>
        </w:trPr>
        <w:tc>
          <w:tcPr>
            <w:tcW w:w="2880" w:type="dxa"/>
            <w:tcBorders>
              <w:top w:val="single" w:sz="4" w:space="0" w:color="000000"/>
              <w:left w:val="single" w:sz="4" w:space="0" w:color="000000"/>
              <w:bottom w:val="single" w:sz="4" w:space="0" w:color="000000"/>
              <w:right w:val="nil"/>
            </w:tcBorders>
          </w:tcPr>
          <w:p w14:paraId="12B18F24" w14:textId="77777777" w:rsidR="00566127" w:rsidRDefault="0030522E">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40CD15E5" w14:textId="77777777" w:rsidR="00566127" w:rsidRDefault="0030522E">
            <w:pPr>
              <w:pStyle w:val="TAC"/>
              <w:rPr>
                <w:kern w:val="2"/>
                <w:sz w:val="24"/>
                <w:szCs w:val="24"/>
              </w:rPr>
            </w:pPr>
            <w:r>
              <w:rPr>
                <w:kern w:val="2"/>
              </w:rPr>
              <w:t>CM</w:t>
            </w:r>
            <w:r>
              <w:rPr>
                <w:kern w:val="2"/>
                <w:sz w:val="24"/>
                <w:szCs w:val="24"/>
              </w:rPr>
              <w:t xml:space="preserve"> </w:t>
            </w:r>
          </w:p>
          <w:p w14:paraId="16CDC66A" w14:textId="77777777" w:rsidR="00566127" w:rsidRDefault="0030522E">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6F418A46" w14:textId="77777777" w:rsidR="00566127" w:rsidRDefault="0030522E">
            <w:pPr>
              <w:pStyle w:val="TAL"/>
              <w:rPr>
                <w:kern w:val="2"/>
              </w:rPr>
            </w:pPr>
            <w:r>
              <w:rPr>
                <w:kern w:val="2"/>
              </w:rPr>
              <w:t>PerfResultFile contains one or more PerfResult</w:t>
            </w:r>
          </w:p>
        </w:tc>
      </w:tr>
      <w:tr w:rsidR="00566127" w14:paraId="16726792" w14:textId="77777777">
        <w:trPr>
          <w:jc w:val="center"/>
        </w:trPr>
        <w:tc>
          <w:tcPr>
            <w:tcW w:w="2880" w:type="dxa"/>
            <w:tcBorders>
              <w:top w:val="single" w:sz="4" w:space="0" w:color="000000"/>
              <w:left w:val="single" w:sz="4" w:space="0" w:color="000000"/>
              <w:bottom w:val="single" w:sz="4" w:space="0" w:color="000000"/>
              <w:right w:val="nil"/>
            </w:tcBorders>
          </w:tcPr>
          <w:p w14:paraId="22D4F8B3" w14:textId="77777777" w:rsidR="00566127" w:rsidRDefault="0030522E">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5F55C04B" w14:textId="77777777" w:rsidR="00566127" w:rsidRDefault="0030522E">
            <w:pPr>
              <w:pStyle w:val="TAC"/>
              <w:rPr>
                <w:kern w:val="2"/>
                <w:szCs w:val="18"/>
              </w:rPr>
            </w:pPr>
            <w:r>
              <w:rPr>
                <w:kern w:val="2"/>
              </w:rPr>
              <w:t>CM</w:t>
            </w:r>
          </w:p>
          <w:p w14:paraId="77BEF235" w14:textId="77777777" w:rsidR="00566127" w:rsidRDefault="00566127">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35EC9D8" w14:textId="77777777" w:rsidR="00566127" w:rsidRDefault="0030522E">
            <w:pPr>
              <w:pStyle w:val="TAL"/>
              <w:rPr>
                <w:kern w:val="2"/>
              </w:rPr>
            </w:pPr>
            <w:r>
              <w:t>Information element containing the VAL service identity or S-NSSAI followed by a list of result values for the aggregated or analyzed network slice related performance</w:t>
            </w:r>
          </w:p>
        </w:tc>
      </w:tr>
      <w:tr w:rsidR="00566127" w14:paraId="4149F183" w14:textId="77777777">
        <w:trPr>
          <w:jc w:val="center"/>
        </w:trPr>
        <w:tc>
          <w:tcPr>
            <w:tcW w:w="2880" w:type="dxa"/>
            <w:tcBorders>
              <w:top w:val="single" w:sz="4" w:space="0" w:color="000000"/>
              <w:left w:val="single" w:sz="4" w:space="0" w:color="000000"/>
              <w:bottom w:val="single" w:sz="4" w:space="0" w:color="000000"/>
              <w:right w:val="nil"/>
            </w:tcBorders>
          </w:tcPr>
          <w:p w14:paraId="3DFC0882" w14:textId="77777777" w:rsidR="00566127" w:rsidRDefault="0030522E">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08DF2D1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D24264" w14:textId="77777777" w:rsidR="00566127" w:rsidRDefault="0030522E">
            <w:pPr>
              <w:pStyle w:val="TAL"/>
            </w:pPr>
            <w:r>
              <w:rPr>
                <w:kern w:val="2"/>
              </w:rPr>
              <w:t xml:space="preserve">Identifier of the VAL service of which the performance and </w:t>
            </w:r>
            <w:r>
              <w:t>analytics results are reported</w:t>
            </w:r>
          </w:p>
        </w:tc>
      </w:tr>
      <w:tr w:rsidR="00566127" w14:paraId="48CEEE15" w14:textId="77777777">
        <w:trPr>
          <w:jc w:val="center"/>
        </w:trPr>
        <w:tc>
          <w:tcPr>
            <w:tcW w:w="2880" w:type="dxa"/>
            <w:tcBorders>
              <w:top w:val="single" w:sz="4" w:space="0" w:color="000000"/>
              <w:left w:val="single" w:sz="4" w:space="0" w:color="000000"/>
              <w:bottom w:val="single" w:sz="4" w:space="0" w:color="000000"/>
              <w:right w:val="nil"/>
            </w:tcBorders>
          </w:tcPr>
          <w:p w14:paraId="4CC2F9BE"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6EF3CEF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A584EAC" w14:textId="77777777" w:rsidR="00566127" w:rsidRDefault="0030522E">
            <w:pPr>
              <w:pStyle w:val="TAL"/>
            </w:pPr>
            <w:r>
              <w:rPr>
                <w:kern w:val="2"/>
              </w:rPr>
              <w:t>Identifier</w:t>
            </w:r>
            <w:r>
              <w:t>(s)</w:t>
            </w:r>
            <w:r>
              <w:rPr>
                <w:kern w:val="2"/>
              </w:rPr>
              <w:t xml:space="preserve"> of the network slice</w:t>
            </w:r>
          </w:p>
        </w:tc>
      </w:tr>
      <w:tr w:rsidR="00566127" w14:paraId="392A42DF" w14:textId="77777777">
        <w:trPr>
          <w:jc w:val="center"/>
        </w:trPr>
        <w:tc>
          <w:tcPr>
            <w:tcW w:w="2880" w:type="dxa"/>
            <w:tcBorders>
              <w:top w:val="single" w:sz="4" w:space="0" w:color="000000"/>
              <w:left w:val="single" w:sz="4" w:space="0" w:color="000000"/>
              <w:bottom w:val="single" w:sz="4" w:space="0" w:color="000000"/>
              <w:right w:val="nil"/>
            </w:tcBorders>
          </w:tcPr>
          <w:p w14:paraId="45906E0D" w14:textId="77777777" w:rsidR="00566127" w:rsidRDefault="0030522E">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50DABB11"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2476CEA" w14:textId="77777777" w:rsidR="00566127" w:rsidRDefault="0030522E">
            <w:pPr>
              <w:pStyle w:val="TAL"/>
              <w:rPr>
                <w:kern w:val="2"/>
              </w:rPr>
            </w:pPr>
            <w:r>
              <w:rPr>
                <w:kern w:val="2"/>
              </w:rPr>
              <w:t>List of ResultsValue</w:t>
            </w:r>
          </w:p>
        </w:tc>
      </w:tr>
      <w:tr w:rsidR="00566127" w14:paraId="13464911" w14:textId="77777777">
        <w:trPr>
          <w:jc w:val="center"/>
        </w:trPr>
        <w:tc>
          <w:tcPr>
            <w:tcW w:w="2880" w:type="dxa"/>
            <w:tcBorders>
              <w:top w:val="single" w:sz="4" w:space="0" w:color="000000"/>
              <w:left w:val="single" w:sz="4" w:space="0" w:color="000000"/>
              <w:bottom w:val="single" w:sz="4" w:space="0" w:color="000000"/>
              <w:right w:val="nil"/>
            </w:tcBorders>
          </w:tcPr>
          <w:p w14:paraId="25543436" w14:textId="77777777" w:rsidR="00566127" w:rsidRDefault="0030522E">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2A63D53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F81B90" w14:textId="77777777" w:rsidR="00566127" w:rsidRDefault="0030522E">
            <w:pPr>
              <w:pStyle w:val="TAL"/>
            </w:pPr>
            <w:r>
              <w:t>Information element containing the perfName and perfValue.</w:t>
            </w:r>
          </w:p>
        </w:tc>
      </w:tr>
      <w:tr w:rsidR="00566127" w14:paraId="1D8CB036" w14:textId="77777777">
        <w:trPr>
          <w:jc w:val="center"/>
        </w:trPr>
        <w:tc>
          <w:tcPr>
            <w:tcW w:w="2880" w:type="dxa"/>
            <w:tcBorders>
              <w:top w:val="single" w:sz="4" w:space="0" w:color="000000"/>
              <w:left w:val="single" w:sz="4" w:space="0" w:color="000000"/>
              <w:bottom w:val="single" w:sz="4" w:space="0" w:color="000000"/>
              <w:right w:val="nil"/>
            </w:tcBorders>
          </w:tcPr>
          <w:p w14:paraId="0A6DDE48" w14:textId="77777777" w:rsidR="00566127" w:rsidRDefault="0030522E">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33F5201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DDB59A" w14:textId="77777777" w:rsidR="00566127" w:rsidRDefault="0030522E">
            <w:pPr>
              <w:pStyle w:val="TAL"/>
            </w:pPr>
            <w:r>
              <w:t>The name of the performance to be reported</w:t>
            </w:r>
          </w:p>
        </w:tc>
      </w:tr>
      <w:tr w:rsidR="00566127" w14:paraId="6E11DBCE" w14:textId="77777777">
        <w:trPr>
          <w:jc w:val="center"/>
        </w:trPr>
        <w:tc>
          <w:tcPr>
            <w:tcW w:w="2880" w:type="dxa"/>
            <w:tcBorders>
              <w:top w:val="single" w:sz="4" w:space="0" w:color="000000"/>
              <w:left w:val="single" w:sz="4" w:space="0" w:color="000000"/>
              <w:bottom w:val="single" w:sz="4" w:space="0" w:color="000000"/>
              <w:right w:val="nil"/>
            </w:tcBorders>
          </w:tcPr>
          <w:p w14:paraId="3950C43C" w14:textId="77777777" w:rsidR="00566127" w:rsidRDefault="0030522E">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6A85099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EA162" w14:textId="77777777" w:rsidR="00566127" w:rsidRDefault="0030522E">
            <w:pPr>
              <w:pStyle w:val="TAL"/>
            </w:pPr>
            <w:r>
              <w:t>The corresponding value of the monitored performance</w:t>
            </w:r>
          </w:p>
        </w:tc>
      </w:tr>
      <w:tr w:rsidR="00566127" w14:paraId="2A96820F" w14:textId="77777777">
        <w:trPr>
          <w:jc w:val="center"/>
        </w:trPr>
        <w:tc>
          <w:tcPr>
            <w:tcW w:w="2880" w:type="dxa"/>
            <w:tcBorders>
              <w:top w:val="single" w:sz="4" w:space="0" w:color="000000"/>
              <w:left w:val="single" w:sz="4" w:space="0" w:color="000000"/>
              <w:bottom w:val="single" w:sz="4" w:space="0" w:color="000000"/>
              <w:right w:val="nil"/>
            </w:tcBorders>
          </w:tcPr>
          <w:p w14:paraId="3E2A584F" w14:textId="77777777" w:rsidR="00566127" w:rsidRDefault="0030522E">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798AACE2" w14:textId="77777777" w:rsidR="00566127" w:rsidRDefault="0030522E">
            <w:pPr>
              <w:pStyle w:val="TAC"/>
              <w:rPr>
                <w:kern w:val="2"/>
                <w:szCs w:val="18"/>
              </w:rPr>
            </w:pPr>
            <w:r>
              <w:rPr>
                <w:kern w:val="2"/>
              </w:rPr>
              <w:t>CM</w:t>
            </w:r>
          </w:p>
          <w:p w14:paraId="5817404D"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0F0AC0E3" w14:textId="77777777" w:rsidR="00566127" w:rsidRDefault="0030522E">
            <w:pPr>
              <w:pStyle w:val="TAL"/>
              <w:rPr>
                <w:kern w:val="2"/>
              </w:rPr>
            </w:pPr>
            <w:r>
              <w:rPr>
                <w:kern w:val="2"/>
              </w:rPr>
              <w:t xml:space="preserve">Indicates that network slice related </w:t>
            </w:r>
            <w:r>
              <w:t>performance and analytics results reporting</w:t>
            </w:r>
            <w:r>
              <w:rPr>
                <w:kern w:val="2"/>
              </w:rPr>
              <w:t xml:space="preserve"> failed.</w:t>
            </w:r>
          </w:p>
        </w:tc>
      </w:tr>
      <w:tr w:rsidR="00566127" w14:paraId="2F79437D" w14:textId="77777777">
        <w:trPr>
          <w:jc w:val="center"/>
        </w:trPr>
        <w:tc>
          <w:tcPr>
            <w:tcW w:w="2880" w:type="dxa"/>
            <w:tcBorders>
              <w:top w:val="single" w:sz="4" w:space="0" w:color="000000"/>
              <w:left w:val="single" w:sz="4" w:space="0" w:color="000000"/>
              <w:bottom w:val="single" w:sz="4" w:space="0" w:color="000000"/>
              <w:right w:val="nil"/>
            </w:tcBorders>
          </w:tcPr>
          <w:p w14:paraId="6B0838C3"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35767D56" w14:textId="77777777" w:rsidR="00566127" w:rsidRDefault="0030522E">
            <w:pPr>
              <w:pStyle w:val="TAC"/>
              <w:rPr>
                <w:kern w:val="2"/>
                <w:sz w:val="24"/>
                <w:szCs w:val="24"/>
              </w:rPr>
            </w:pPr>
            <w:r>
              <w:rPr>
                <w:kern w:val="2"/>
              </w:rPr>
              <w:t>CM</w:t>
            </w:r>
            <w:r>
              <w:rPr>
                <w:kern w:val="2"/>
                <w:sz w:val="24"/>
                <w:szCs w:val="24"/>
              </w:rPr>
              <w:t xml:space="preserve"> </w:t>
            </w:r>
          </w:p>
          <w:p w14:paraId="1DB326AF"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7CDFC443" w14:textId="77777777" w:rsidR="00566127" w:rsidRDefault="0030522E">
            <w:pPr>
              <w:pStyle w:val="TAL"/>
              <w:rPr>
                <w:kern w:val="2"/>
              </w:rPr>
            </w:pPr>
            <w:r>
              <w:rPr>
                <w:kern w:val="2"/>
              </w:rPr>
              <w:t xml:space="preserve">Indicates the cause of </w:t>
            </w:r>
            <w:r>
              <w:t>network slice related performance and analytics results report</w:t>
            </w:r>
            <w:r>
              <w:rPr>
                <w:kern w:val="2"/>
              </w:rPr>
              <w:t xml:space="preserve"> failure</w:t>
            </w:r>
          </w:p>
        </w:tc>
      </w:tr>
      <w:tr w:rsidR="00566127" w14:paraId="54EC23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1EE3B5" w14:textId="77777777" w:rsidR="00566127" w:rsidRDefault="0030522E">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6E1273AA" w14:textId="77777777" w:rsidR="00566127" w:rsidRDefault="0030522E">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021E21D0" w14:textId="77777777" w:rsidR="00566127" w:rsidRDefault="00566127"/>
    <w:p w14:paraId="5903E6C0" w14:textId="77777777" w:rsidR="00566127" w:rsidRDefault="0030522E">
      <w:pPr>
        <w:pStyle w:val="Heading3"/>
        <w:rPr>
          <w:bCs/>
        </w:rPr>
      </w:pPr>
      <w:bookmarkStart w:id="344" w:name="_Toc107934746"/>
      <w:bookmarkStart w:id="345" w:name="_Toc129875019"/>
      <w:bookmarkEnd w:id="344"/>
      <w:r>
        <w:rPr>
          <w:bCs/>
        </w:rPr>
        <w:t>9.</w:t>
      </w:r>
      <w:r>
        <w:rPr>
          <w:rFonts w:eastAsiaTheme="minorEastAsia" w:hint="eastAsia"/>
          <w:bCs/>
          <w:lang w:eastAsia="zh-CN"/>
        </w:rPr>
        <w:t>7</w:t>
      </w:r>
      <w:r>
        <w:rPr>
          <w:bCs/>
        </w:rPr>
        <w:t>.4</w:t>
      </w:r>
      <w:r>
        <w:rPr>
          <w:bCs/>
        </w:rPr>
        <w:tab/>
        <w:t>APIs</w:t>
      </w:r>
      <w:bookmarkEnd w:id="345"/>
    </w:p>
    <w:p w14:paraId="05B84AD1" w14:textId="77777777" w:rsidR="00566127" w:rsidRDefault="0030522E">
      <w:pPr>
        <w:pStyle w:val="Heading4"/>
        <w:rPr>
          <w:bCs/>
        </w:rPr>
      </w:pPr>
      <w:bookmarkStart w:id="346" w:name="_Toc107934739"/>
      <w:bookmarkStart w:id="347" w:name="_Toc129875020"/>
      <w:bookmarkEnd w:id="346"/>
      <w:r>
        <w:rPr>
          <w:bCs/>
        </w:rPr>
        <w:t>9.</w:t>
      </w:r>
      <w:r>
        <w:rPr>
          <w:rFonts w:eastAsiaTheme="minorEastAsia" w:hint="eastAsia"/>
          <w:bCs/>
          <w:lang w:eastAsia="zh-CN"/>
        </w:rPr>
        <w:t>7</w:t>
      </w:r>
      <w:r>
        <w:rPr>
          <w:bCs/>
        </w:rPr>
        <w:t>.4.1</w:t>
      </w:r>
      <w:r>
        <w:rPr>
          <w:bCs/>
        </w:rPr>
        <w:tab/>
        <w:t>General</w:t>
      </w:r>
      <w:bookmarkEnd w:id="347"/>
    </w:p>
    <w:p w14:paraId="0A1AF019" w14:textId="77777777" w:rsidR="00566127" w:rsidRDefault="0030522E">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46799D17" w14:textId="77777777" w:rsidR="00566127" w:rsidRDefault="0030522E">
      <w:pPr>
        <w:pStyle w:val="TH"/>
      </w:pPr>
      <w:r>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566127" w14:paraId="312E0CA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428C4310" w14:textId="77777777" w:rsidR="00566127" w:rsidRDefault="0030522E">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19F59023" w14:textId="77777777" w:rsidR="00566127" w:rsidRDefault="0030522E">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7CA74196" w14:textId="77777777" w:rsidR="00566127" w:rsidRDefault="0030522E">
            <w:pPr>
              <w:pStyle w:val="TAH"/>
              <w:rPr>
                <w:kern w:val="2"/>
                <w:szCs w:val="18"/>
              </w:rPr>
            </w:pPr>
            <w:r>
              <w:rPr>
                <w:kern w:val="2"/>
              </w:rPr>
              <w:t>Operation</w:t>
            </w:r>
          </w:p>
          <w:p w14:paraId="378C2482" w14:textId="77777777" w:rsidR="00566127" w:rsidRDefault="0030522E">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16616360" w14:textId="77777777" w:rsidR="00566127" w:rsidRDefault="0030522E">
            <w:pPr>
              <w:pStyle w:val="TAH"/>
              <w:rPr>
                <w:kern w:val="2"/>
              </w:rPr>
            </w:pPr>
            <w:r>
              <w:rPr>
                <w:kern w:val="2"/>
              </w:rPr>
              <w:t>Consumer(s)</w:t>
            </w:r>
          </w:p>
        </w:tc>
      </w:tr>
      <w:tr w:rsidR="00566127" w14:paraId="18600F2B" w14:textId="77777777">
        <w:trPr>
          <w:trHeight w:val="424"/>
          <w:jc w:val="center"/>
        </w:trPr>
        <w:tc>
          <w:tcPr>
            <w:tcW w:w="2479" w:type="dxa"/>
            <w:tcBorders>
              <w:top w:val="nil"/>
              <w:left w:val="single" w:sz="4" w:space="0" w:color="auto"/>
              <w:bottom w:val="single" w:sz="4" w:space="0" w:color="auto"/>
              <w:right w:val="single" w:sz="4" w:space="0" w:color="auto"/>
            </w:tcBorders>
          </w:tcPr>
          <w:p w14:paraId="4EA92888" w14:textId="77777777" w:rsidR="00566127" w:rsidRDefault="0030522E">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4A84C186" w14:textId="77777777" w:rsidR="00566127" w:rsidRDefault="0030522E">
            <w:pPr>
              <w:pStyle w:val="TAL"/>
              <w:rPr>
                <w:kern w:val="2"/>
              </w:rPr>
            </w:pPr>
            <w:r>
              <w:t>Perf_Monitoring_Request</w:t>
            </w:r>
          </w:p>
        </w:tc>
        <w:tc>
          <w:tcPr>
            <w:tcW w:w="1809" w:type="dxa"/>
            <w:tcBorders>
              <w:top w:val="nil"/>
              <w:left w:val="nil"/>
              <w:bottom w:val="single" w:sz="4" w:space="0" w:color="auto"/>
              <w:right w:val="single" w:sz="4" w:space="0" w:color="auto"/>
            </w:tcBorders>
          </w:tcPr>
          <w:p w14:paraId="6200FC88" w14:textId="77777777" w:rsidR="00566127" w:rsidRDefault="0030522E">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5AE4D8DA" w14:textId="77777777" w:rsidR="00566127" w:rsidRDefault="0030522E">
            <w:pPr>
              <w:pStyle w:val="TAL"/>
              <w:rPr>
                <w:kern w:val="2"/>
              </w:rPr>
            </w:pPr>
            <w:r>
              <w:rPr>
                <w:kern w:val="2"/>
              </w:rPr>
              <w:t>VAL server</w:t>
            </w:r>
          </w:p>
        </w:tc>
      </w:tr>
    </w:tbl>
    <w:p w14:paraId="3832B4A5" w14:textId="77777777" w:rsidR="00566127" w:rsidRDefault="0030522E">
      <w:r>
        <w:t xml:space="preserve"> </w:t>
      </w:r>
    </w:p>
    <w:p w14:paraId="0C48F77C" w14:textId="77777777" w:rsidR="00566127" w:rsidRDefault="0030522E">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566127" w14:paraId="56DABA28"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64B05D8"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672C1957"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21D511B3" w14:textId="77777777" w:rsidR="00566127" w:rsidRDefault="0030522E">
            <w:pPr>
              <w:pStyle w:val="TAH"/>
              <w:rPr>
                <w:kern w:val="2"/>
                <w:szCs w:val="18"/>
              </w:rPr>
            </w:pPr>
            <w:r>
              <w:rPr>
                <w:kern w:val="2"/>
              </w:rPr>
              <w:t>Operation</w:t>
            </w:r>
          </w:p>
          <w:p w14:paraId="0614B382"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63372D89" w14:textId="77777777" w:rsidR="00566127" w:rsidRDefault="0030522E">
            <w:pPr>
              <w:pStyle w:val="TAH"/>
              <w:rPr>
                <w:kern w:val="2"/>
              </w:rPr>
            </w:pPr>
            <w:r>
              <w:rPr>
                <w:kern w:val="2"/>
              </w:rPr>
              <w:t>Consumer(s)</w:t>
            </w:r>
          </w:p>
        </w:tc>
      </w:tr>
      <w:tr w:rsidR="00566127" w14:paraId="2687B611" w14:textId="77777777">
        <w:trPr>
          <w:trHeight w:val="424"/>
          <w:jc w:val="center"/>
        </w:trPr>
        <w:tc>
          <w:tcPr>
            <w:tcW w:w="2479" w:type="dxa"/>
            <w:tcBorders>
              <w:top w:val="nil"/>
              <w:left w:val="single" w:sz="4" w:space="0" w:color="auto"/>
              <w:bottom w:val="single" w:sz="4" w:space="0" w:color="auto"/>
              <w:right w:val="single" w:sz="4" w:space="0" w:color="auto"/>
            </w:tcBorders>
          </w:tcPr>
          <w:p w14:paraId="2024851F" w14:textId="77777777" w:rsidR="00566127" w:rsidRDefault="0030522E">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3413C204" w14:textId="77777777" w:rsidR="00566127" w:rsidRDefault="0030522E">
            <w:pPr>
              <w:pStyle w:val="TAL"/>
              <w:rPr>
                <w:kern w:val="2"/>
              </w:rPr>
            </w:pPr>
            <w:r>
              <w:t>Perf_ PerfReport_Subscription</w:t>
            </w:r>
          </w:p>
        </w:tc>
        <w:tc>
          <w:tcPr>
            <w:tcW w:w="1819" w:type="dxa"/>
            <w:tcBorders>
              <w:top w:val="nil"/>
              <w:left w:val="nil"/>
              <w:bottom w:val="single" w:sz="4" w:space="0" w:color="auto"/>
              <w:right w:val="single" w:sz="4" w:space="0" w:color="auto"/>
            </w:tcBorders>
          </w:tcPr>
          <w:p w14:paraId="7506DF6D" w14:textId="77777777" w:rsidR="00566127" w:rsidRDefault="0030522E">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23B65FD8" w14:textId="77777777" w:rsidR="00566127" w:rsidRDefault="0030522E">
            <w:pPr>
              <w:pStyle w:val="TAL"/>
              <w:rPr>
                <w:kern w:val="2"/>
              </w:rPr>
            </w:pPr>
            <w:r>
              <w:rPr>
                <w:kern w:val="2"/>
              </w:rPr>
              <w:t>VAL Server</w:t>
            </w:r>
          </w:p>
        </w:tc>
      </w:tr>
    </w:tbl>
    <w:p w14:paraId="3F60606D" w14:textId="77777777" w:rsidR="00566127" w:rsidRDefault="0030522E">
      <w:r>
        <w:t xml:space="preserve"> </w:t>
      </w:r>
    </w:p>
    <w:p w14:paraId="6F5FFC8D" w14:textId="77777777" w:rsidR="00566127" w:rsidRDefault="0030522E">
      <w:pPr>
        <w:pStyle w:val="TH"/>
      </w:pPr>
      <w:r>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566127" w14:paraId="42C411FF"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5068ADF3"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AE61F83"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4953D56E" w14:textId="77777777" w:rsidR="00566127" w:rsidRDefault="0030522E">
            <w:pPr>
              <w:pStyle w:val="TAH"/>
              <w:rPr>
                <w:kern w:val="2"/>
                <w:szCs w:val="18"/>
              </w:rPr>
            </w:pPr>
            <w:r>
              <w:rPr>
                <w:kern w:val="2"/>
              </w:rPr>
              <w:t>Operation</w:t>
            </w:r>
          </w:p>
          <w:p w14:paraId="302FCBEE"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34AF43AD" w14:textId="77777777" w:rsidR="00566127" w:rsidRDefault="0030522E">
            <w:pPr>
              <w:pStyle w:val="TAH"/>
              <w:rPr>
                <w:kern w:val="2"/>
              </w:rPr>
            </w:pPr>
            <w:r>
              <w:rPr>
                <w:kern w:val="2"/>
              </w:rPr>
              <w:t>Consumer(s)</w:t>
            </w:r>
          </w:p>
        </w:tc>
      </w:tr>
      <w:tr w:rsidR="00566127" w14:paraId="6051354C" w14:textId="77777777">
        <w:trPr>
          <w:trHeight w:val="424"/>
          <w:jc w:val="center"/>
        </w:trPr>
        <w:tc>
          <w:tcPr>
            <w:tcW w:w="2479" w:type="dxa"/>
            <w:tcBorders>
              <w:top w:val="nil"/>
              <w:left w:val="single" w:sz="4" w:space="0" w:color="auto"/>
              <w:bottom w:val="single" w:sz="4" w:space="0" w:color="auto"/>
              <w:right w:val="single" w:sz="4" w:space="0" w:color="auto"/>
            </w:tcBorders>
          </w:tcPr>
          <w:p w14:paraId="76F34EC8" w14:textId="77777777" w:rsidR="00566127" w:rsidRDefault="0030522E">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6F22451E" w14:textId="77777777" w:rsidR="00566127" w:rsidRDefault="0030522E">
            <w:pPr>
              <w:pStyle w:val="TAL"/>
              <w:rPr>
                <w:kern w:val="2"/>
              </w:rPr>
            </w:pPr>
            <w:r>
              <w:t>Perf_Report</w:t>
            </w:r>
          </w:p>
        </w:tc>
        <w:tc>
          <w:tcPr>
            <w:tcW w:w="1819" w:type="dxa"/>
            <w:tcBorders>
              <w:top w:val="nil"/>
              <w:left w:val="nil"/>
              <w:bottom w:val="single" w:sz="4" w:space="0" w:color="auto"/>
              <w:right w:val="single" w:sz="4" w:space="0" w:color="auto"/>
            </w:tcBorders>
          </w:tcPr>
          <w:p w14:paraId="10C2707C" w14:textId="77777777" w:rsidR="00566127" w:rsidRDefault="0030522E">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0E61FDC5" w14:textId="77777777" w:rsidR="00566127" w:rsidRDefault="0030522E">
            <w:pPr>
              <w:pStyle w:val="TAL"/>
              <w:rPr>
                <w:kern w:val="2"/>
              </w:rPr>
            </w:pPr>
            <w:r>
              <w:rPr>
                <w:kern w:val="2"/>
              </w:rPr>
              <w:t>VAL Server</w:t>
            </w:r>
          </w:p>
        </w:tc>
      </w:tr>
    </w:tbl>
    <w:p w14:paraId="2676906F" w14:textId="77777777" w:rsidR="00566127" w:rsidRDefault="00566127">
      <w:pPr>
        <w:rPr>
          <w:rFonts w:ascii="Arial" w:hAnsi="Arial" w:cs="Arial"/>
        </w:rPr>
      </w:pPr>
    </w:p>
    <w:p w14:paraId="2D8FB46A" w14:textId="77777777" w:rsidR="00566127" w:rsidRDefault="0030522E">
      <w:pPr>
        <w:pStyle w:val="Heading4"/>
        <w:rPr>
          <w:rFonts w:cs="Arial"/>
          <w:bCs/>
        </w:rPr>
      </w:pPr>
      <w:bookmarkStart w:id="348" w:name="_Toc107934740"/>
      <w:bookmarkStart w:id="349" w:name="_Toc129875021"/>
      <w:bookmarkEnd w:id="348"/>
      <w:r>
        <w:rPr>
          <w:bCs/>
        </w:rPr>
        <w:t>9.</w:t>
      </w:r>
      <w:r>
        <w:rPr>
          <w:rFonts w:eastAsiaTheme="minorEastAsia" w:hint="eastAsia"/>
          <w:bCs/>
          <w:lang w:eastAsia="zh-CN"/>
        </w:rPr>
        <w:t>7</w:t>
      </w:r>
      <w:r>
        <w:rPr>
          <w:bCs/>
        </w:rPr>
        <w:t>.4.2</w:t>
      </w:r>
      <w:r>
        <w:rPr>
          <w:bCs/>
        </w:rPr>
        <w:tab/>
        <w:t>SS_NSCE_PerfMonitoring API</w:t>
      </w:r>
      <w:bookmarkEnd w:id="349"/>
    </w:p>
    <w:p w14:paraId="7D0901EC" w14:textId="77777777" w:rsidR="00566127" w:rsidRDefault="0030522E">
      <w:r>
        <w:rPr>
          <w:b/>
        </w:rPr>
        <w:t>API operation name:</w:t>
      </w:r>
      <w:r>
        <w:t xml:space="preserve"> Perf_Monitoring</w:t>
      </w:r>
    </w:p>
    <w:p w14:paraId="5D9BBC82" w14:textId="77777777" w:rsidR="00566127" w:rsidRDefault="0030522E">
      <w:r>
        <w:rPr>
          <w:b/>
        </w:rPr>
        <w:lastRenderedPageBreak/>
        <w:t>Description:</w:t>
      </w:r>
      <w:r>
        <w:t xml:space="preserve"> The consumer requests to monitor network slice re</w:t>
      </w:r>
      <w:r>
        <w:rPr>
          <w:rFonts w:eastAsiaTheme="minorEastAsia" w:hint="eastAsia"/>
          <w:lang w:eastAsia="zh-CN"/>
        </w:rPr>
        <w:t>l</w:t>
      </w:r>
      <w:r>
        <w:t>ated performance and analytics.</w:t>
      </w:r>
    </w:p>
    <w:p w14:paraId="3A9BB825" w14:textId="77777777" w:rsidR="00566127" w:rsidRDefault="0030522E">
      <w:r>
        <w:rPr>
          <w:b/>
        </w:rPr>
        <w:t>Known Consumers:</w:t>
      </w:r>
      <w:r>
        <w:t xml:space="preserve"> VAL server.</w:t>
      </w:r>
    </w:p>
    <w:p w14:paraId="02F43305" w14:textId="77777777" w:rsidR="00566127" w:rsidRDefault="0030522E">
      <w:r>
        <w:rPr>
          <w:b/>
        </w:rPr>
        <w:t>Inputs:</w:t>
      </w:r>
      <w:r>
        <w:t xml:space="preserve"> See table 9.</w:t>
      </w:r>
      <w:r>
        <w:rPr>
          <w:rFonts w:eastAsiaTheme="minorEastAsia" w:hint="eastAsia"/>
          <w:lang w:eastAsia="zh-CN"/>
        </w:rPr>
        <w:t>7</w:t>
      </w:r>
      <w:r>
        <w:t>.3.2-1.</w:t>
      </w:r>
    </w:p>
    <w:p w14:paraId="6D55F68B" w14:textId="77777777" w:rsidR="00566127" w:rsidRDefault="0030522E">
      <w:r>
        <w:rPr>
          <w:b/>
        </w:rPr>
        <w:t>Outputs:</w:t>
      </w:r>
      <w:r>
        <w:t xml:space="preserve"> See table 9.</w:t>
      </w:r>
      <w:r>
        <w:rPr>
          <w:rFonts w:eastAsiaTheme="minorEastAsia" w:hint="eastAsia"/>
          <w:lang w:eastAsia="zh-CN"/>
        </w:rPr>
        <w:t>7</w:t>
      </w:r>
      <w:r>
        <w:t>.2.2-2</w:t>
      </w:r>
      <w:r>
        <w:rPr>
          <w:i/>
        </w:rPr>
        <w:t>.</w:t>
      </w:r>
    </w:p>
    <w:p w14:paraId="15E02764" w14:textId="77777777" w:rsidR="00566127" w:rsidRDefault="0030522E">
      <w:r>
        <w:t>See clause 9.</w:t>
      </w:r>
      <w:r>
        <w:rPr>
          <w:rFonts w:eastAsiaTheme="minorEastAsia" w:hint="eastAsia"/>
          <w:lang w:eastAsia="zh-CN"/>
        </w:rPr>
        <w:t>7</w:t>
      </w:r>
      <w:r>
        <w:t>.2.1 for details of usage of this operation.</w:t>
      </w:r>
    </w:p>
    <w:p w14:paraId="5353D94E" w14:textId="77777777" w:rsidR="00566127" w:rsidRDefault="0030522E">
      <w:pPr>
        <w:pStyle w:val="Heading4"/>
      </w:pPr>
      <w:bookmarkStart w:id="350" w:name="_Toc129875022"/>
      <w:r>
        <w:t>9.</w:t>
      </w:r>
      <w:r>
        <w:rPr>
          <w:rFonts w:eastAsiaTheme="minorEastAsia" w:hint="eastAsia"/>
        </w:rPr>
        <w:t>7</w:t>
      </w:r>
      <w:r>
        <w:t>.4.3</w:t>
      </w:r>
      <w:r>
        <w:tab/>
        <w:t>SS_NSCE_PerfReportSubscription API</w:t>
      </w:r>
      <w:bookmarkEnd w:id="350"/>
    </w:p>
    <w:p w14:paraId="52C46518" w14:textId="77777777" w:rsidR="00566127" w:rsidRDefault="0030522E">
      <w:r>
        <w:rPr>
          <w:b/>
        </w:rPr>
        <w:t>API operation name:</w:t>
      </w:r>
      <w:r>
        <w:t xml:space="preserve"> Perf_Result_Reporting</w:t>
      </w:r>
    </w:p>
    <w:p w14:paraId="536728CD" w14:textId="77777777" w:rsidR="00566127" w:rsidRDefault="0030522E">
      <w:r>
        <w:rPr>
          <w:b/>
        </w:rPr>
        <w:t>Description:</w:t>
      </w:r>
      <w:r>
        <w:t xml:space="preserve"> The consumer requests to report network slice re</w:t>
      </w:r>
      <w:r>
        <w:rPr>
          <w:rFonts w:eastAsiaTheme="minorEastAsia" w:hint="eastAsia"/>
          <w:lang w:eastAsia="zh-CN"/>
        </w:rPr>
        <w:t>l</w:t>
      </w:r>
      <w:r>
        <w:t>ated performance and analytics.</w:t>
      </w:r>
    </w:p>
    <w:p w14:paraId="37952D92" w14:textId="77777777" w:rsidR="00566127" w:rsidRDefault="00D22820">
      <w:r>
        <w:rPr>
          <w:b/>
        </w:rPr>
        <w:t>Known Consumers:</w:t>
      </w:r>
      <w:r>
        <w:t xml:space="preserve"> VAL server.</w:t>
      </w:r>
    </w:p>
    <w:p w14:paraId="7101FF7F" w14:textId="77777777" w:rsidR="00566127" w:rsidRDefault="0030522E">
      <w:r>
        <w:rPr>
          <w:b/>
        </w:rPr>
        <w:t>Inputs:</w:t>
      </w:r>
      <w:r>
        <w:t xml:space="preserve"> See table 9.</w:t>
      </w:r>
      <w:r>
        <w:rPr>
          <w:rFonts w:eastAsiaTheme="minorEastAsia" w:hint="eastAsia"/>
          <w:lang w:eastAsia="zh-CN"/>
        </w:rPr>
        <w:t>7</w:t>
      </w:r>
      <w:r>
        <w:t>.3.3-1.</w:t>
      </w:r>
    </w:p>
    <w:p w14:paraId="74B39395" w14:textId="77777777" w:rsidR="00566127" w:rsidRDefault="0030522E">
      <w:r>
        <w:rPr>
          <w:b/>
        </w:rPr>
        <w:t>Outputs:</w:t>
      </w:r>
      <w:r>
        <w:t xml:space="preserve"> See table 9.</w:t>
      </w:r>
      <w:r>
        <w:rPr>
          <w:rFonts w:eastAsiaTheme="minorEastAsia" w:hint="eastAsia"/>
          <w:lang w:eastAsia="zh-CN"/>
        </w:rPr>
        <w:t>7</w:t>
      </w:r>
      <w:r>
        <w:t>.3.3-2</w:t>
      </w:r>
      <w:r>
        <w:rPr>
          <w:i/>
        </w:rPr>
        <w:t>.</w:t>
      </w:r>
    </w:p>
    <w:p w14:paraId="2831C36D" w14:textId="77777777" w:rsidR="00566127" w:rsidRDefault="0030522E">
      <w:r>
        <w:t>See clause 9.</w:t>
      </w:r>
      <w:r>
        <w:rPr>
          <w:rFonts w:eastAsiaTheme="minorEastAsia" w:hint="eastAsia"/>
          <w:lang w:eastAsia="zh-CN"/>
        </w:rPr>
        <w:t>7</w:t>
      </w:r>
      <w:r>
        <w:t>.2.2 for details of usage of this operation.</w:t>
      </w:r>
    </w:p>
    <w:p w14:paraId="1822EFA9" w14:textId="77777777" w:rsidR="00566127" w:rsidRDefault="0030522E">
      <w:pPr>
        <w:pStyle w:val="Heading4"/>
      </w:pPr>
      <w:bookmarkStart w:id="351" w:name="_Toc129875023"/>
      <w:r>
        <w:t>9.</w:t>
      </w:r>
      <w:r>
        <w:rPr>
          <w:rFonts w:eastAsiaTheme="minorEastAsia" w:hint="eastAsia"/>
        </w:rPr>
        <w:t>7</w:t>
      </w:r>
      <w:r>
        <w:t>.4.4</w:t>
      </w:r>
      <w:r>
        <w:tab/>
        <w:t>SS_NSCE_PerfReport API</w:t>
      </w:r>
      <w:bookmarkEnd w:id="351"/>
    </w:p>
    <w:p w14:paraId="0F50EFAD" w14:textId="77777777" w:rsidR="00566127" w:rsidRDefault="0030522E">
      <w:r>
        <w:rPr>
          <w:b/>
        </w:rPr>
        <w:t>API operation name:</w:t>
      </w:r>
      <w:r>
        <w:t xml:space="preserve"> Perf_ Report</w:t>
      </w:r>
    </w:p>
    <w:p w14:paraId="2F078C0D" w14:textId="77777777" w:rsidR="00566127" w:rsidRDefault="0030522E">
      <w:r>
        <w:rPr>
          <w:b/>
        </w:rPr>
        <w:t>Description:</w:t>
      </w:r>
      <w:r>
        <w:t xml:space="preserve"> The consumer requests to report network slice related performance and analytics.</w:t>
      </w:r>
    </w:p>
    <w:p w14:paraId="4F949E25" w14:textId="77777777" w:rsidR="00566127" w:rsidRDefault="0030522E">
      <w:r>
        <w:rPr>
          <w:b/>
        </w:rPr>
        <w:t>Known Consumers:</w:t>
      </w:r>
      <w:r>
        <w:t xml:space="preserve"> VAL server.</w:t>
      </w:r>
    </w:p>
    <w:p w14:paraId="1383DFF7" w14:textId="77777777" w:rsidR="00566127" w:rsidRDefault="0030522E">
      <w:r>
        <w:rPr>
          <w:b/>
        </w:rPr>
        <w:t>Inputs:</w:t>
      </w:r>
      <w:r>
        <w:t xml:space="preserve"> See table 9.</w:t>
      </w:r>
      <w:r>
        <w:rPr>
          <w:rFonts w:eastAsiaTheme="minorEastAsia" w:hint="eastAsia"/>
          <w:lang w:eastAsia="zh-CN"/>
        </w:rPr>
        <w:t>7</w:t>
      </w:r>
      <w:r>
        <w:t>.3.4-1.</w:t>
      </w:r>
    </w:p>
    <w:p w14:paraId="4533B722" w14:textId="77777777" w:rsidR="00566127" w:rsidRDefault="0030522E">
      <w:r>
        <w:rPr>
          <w:b/>
        </w:rPr>
        <w:t>Outputs:</w:t>
      </w:r>
      <w:r>
        <w:t xml:space="preserve"> See table 9.</w:t>
      </w:r>
      <w:r>
        <w:rPr>
          <w:rFonts w:eastAsiaTheme="minorEastAsia" w:hint="eastAsia"/>
          <w:lang w:eastAsia="zh-CN"/>
        </w:rPr>
        <w:t>7</w:t>
      </w:r>
      <w:r>
        <w:t>.3.4-2</w:t>
      </w:r>
      <w:r>
        <w:rPr>
          <w:i/>
        </w:rPr>
        <w:t>.</w:t>
      </w:r>
    </w:p>
    <w:p w14:paraId="6C057A3A" w14:textId="77777777" w:rsidR="00566127" w:rsidRDefault="0030522E">
      <w:r>
        <w:t>See clause 9.</w:t>
      </w:r>
      <w:r>
        <w:rPr>
          <w:rFonts w:eastAsiaTheme="minorEastAsia" w:hint="eastAsia"/>
          <w:lang w:eastAsia="zh-CN"/>
        </w:rPr>
        <w:t>7</w:t>
      </w:r>
      <w:r>
        <w:t>.2.2 for details of usage of this operation.</w:t>
      </w:r>
    </w:p>
    <w:p w14:paraId="292EEBF9" w14:textId="77777777" w:rsidR="00566127" w:rsidRDefault="0030522E">
      <w:pPr>
        <w:pStyle w:val="Heading2"/>
        <w:rPr>
          <w:bCs/>
        </w:rPr>
      </w:pPr>
      <w:bookmarkStart w:id="352" w:name="_Toc129875024"/>
      <w:r>
        <w:rPr>
          <w:bCs/>
        </w:rPr>
        <w:t>9.</w:t>
      </w:r>
      <w:r>
        <w:rPr>
          <w:rFonts w:eastAsiaTheme="minorEastAsia"/>
          <w:bCs/>
          <w:lang w:eastAsia="zh-CN"/>
        </w:rPr>
        <w:t>8</w:t>
      </w:r>
      <w:r>
        <w:rPr>
          <w:bCs/>
        </w:rPr>
        <w:tab/>
        <w:t>Information collection from NSCE server(s)</w:t>
      </w:r>
      <w:bookmarkEnd w:id="352"/>
    </w:p>
    <w:p w14:paraId="081F6E53" w14:textId="77777777" w:rsidR="00566127" w:rsidRDefault="0030522E">
      <w:pPr>
        <w:pStyle w:val="Heading3"/>
        <w:rPr>
          <w:bCs/>
        </w:rPr>
      </w:pPr>
      <w:bookmarkStart w:id="353" w:name="_Toc107917124"/>
      <w:bookmarkStart w:id="354" w:name="_Toc113273758"/>
      <w:bookmarkStart w:id="355" w:name="_Toc107916572"/>
      <w:bookmarkStart w:id="356" w:name="_Toc107917686"/>
      <w:bookmarkStart w:id="357" w:name="_Toc129875025"/>
      <w:bookmarkEnd w:id="353"/>
      <w:bookmarkEnd w:id="354"/>
      <w:bookmarkEnd w:id="355"/>
      <w:r>
        <w:rPr>
          <w:bCs/>
        </w:rPr>
        <w:t>9</w:t>
      </w:r>
      <w:bookmarkEnd w:id="356"/>
      <w:r>
        <w:rPr>
          <w:bCs/>
        </w:rPr>
        <w:t>.</w:t>
      </w:r>
      <w:r>
        <w:rPr>
          <w:rFonts w:eastAsiaTheme="minorEastAsia"/>
          <w:bCs/>
          <w:lang w:eastAsia="zh-CN"/>
        </w:rPr>
        <w:t>8</w:t>
      </w:r>
      <w:r>
        <w:rPr>
          <w:bCs/>
        </w:rPr>
        <w:t>.1</w:t>
      </w:r>
      <w:r>
        <w:rPr>
          <w:bCs/>
        </w:rPr>
        <w:tab/>
        <w:t>General</w:t>
      </w:r>
      <w:bookmarkEnd w:id="357"/>
    </w:p>
    <w:p w14:paraId="38D828D7" w14:textId="77777777" w:rsidR="00566127" w:rsidRDefault="0030522E">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57A38CE8" w14:textId="77777777" w:rsidR="00566127" w:rsidRDefault="0030522E">
      <w:pPr>
        <w:pStyle w:val="EditorsNote"/>
      </w:pPr>
      <w:r>
        <w:t>Editor's note: The business relationship and the deployment model among these NSCE servers are FFS.</w:t>
      </w:r>
    </w:p>
    <w:p w14:paraId="38618117" w14:textId="77777777" w:rsidR="00566127" w:rsidRDefault="0030522E">
      <w:pPr>
        <w:pStyle w:val="Heading3"/>
        <w:rPr>
          <w:bCs/>
        </w:rPr>
      </w:pPr>
      <w:bookmarkStart w:id="358" w:name="_Toc129875026"/>
      <w:r>
        <w:rPr>
          <w:bCs/>
        </w:rPr>
        <w:t>9.</w:t>
      </w:r>
      <w:r>
        <w:rPr>
          <w:rFonts w:eastAsiaTheme="minorEastAsia"/>
          <w:bCs/>
          <w:lang w:eastAsia="zh-CN"/>
        </w:rPr>
        <w:t>8</w:t>
      </w:r>
      <w:r>
        <w:rPr>
          <w:bCs/>
        </w:rPr>
        <w:t>.2</w:t>
      </w:r>
      <w:r>
        <w:rPr>
          <w:bCs/>
        </w:rPr>
        <w:tab/>
        <w:t>Procedure</w:t>
      </w:r>
      <w:bookmarkEnd w:id="358"/>
    </w:p>
    <w:p w14:paraId="0FA21CE9" w14:textId="77777777" w:rsidR="00566127" w:rsidRDefault="0030522E">
      <w:pPr>
        <w:pStyle w:val="Heading4"/>
        <w:rPr>
          <w:bCs/>
        </w:rPr>
      </w:pPr>
      <w:bookmarkStart w:id="359" w:name="_Toc129875027"/>
      <w:r>
        <w:rPr>
          <w:bCs/>
        </w:rPr>
        <w:t>9.</w:t>
      </w:r>
      <w:r>
        <w:rPr>
          <w:rFonts w:eastAsiaTheme="minorEastAsia"/>
          <w:bCs/>
          <w:lang w:eastAsia="zh-CN"/>
        </w:rPr>
        <w:t>8</w:t>
      </w:r>
      <w:r>
        <w:rPr>
          <w:bCs/>
        </w:rPr>
        <w:t>.2.1</w:t>
      </w:r>
      <w:r>
        <w:rPr>
          <w:bCs/>
        </w:rPr>
        <w:tab/>
        <w:t>Information collection from NSCE server(s) subscribe request and response</w:t>
      </w:r>
      <w:bookmarkEnd w:id="359"/>
    </w:p>
    <w:p w14:paraId="593BCA0B" w14:textId="77777777" w:rsidR="00566127" w:rsidRDefault="0030522E">
      <w:r>
        <w:t>Pre-condition:</w:t>
      </w:r>
    </w:p>
    <w:p w14:paraId="65C2F910" w14:textId="77777777" w:rsidR="00566127" w:rsidRDefault="0030522E">
      <w:pPr>
        <w:pStyle w:val="B1"/>
      </w:pPr>
      <w:r>
        <w:t>1.</w:t>
      </w:r>
      <w:r>
        <w:tab/>
        <w:t xml:space="preserve">The producer NSCE server #2 has agreement with consumer NSCE server #1 to provide the collected slice information. </w:t>
      </w:r>
    </w:p>
    <w:bookmarkStart w:id="360" w:name="_MON_1739888560"/>
    <w:bookmarkEnd w:id="360"/>
    <w:p w14:paraId="03D9B854" w14:textId="77777777" w:rsidR="00566127" w:rsidRDefault="005E318E" w:rsidP="005E318E">
      <w:pPr>
        <w:pStyle w:val="TH"/>
      </w:pPr>
      <w:r>
        <w:object w:dxaOrig="9026" w:dyaOrig="3269" w14:anchorId="3E761407">
          <v:shape id="_x0000_i1039" type="#_x0000_t75" style="width:451.25pt;height:163.6pt" o:ole="">
            <v:imagedata r:id="rId43" o:title=""/>
          </v:shape>
          <o:OLEObject Type="Embed" ProgID="Word.Document.12" ShapeID="_x0000_i1039" DrawAspect="Content" ObjectID="_1740488724" r:id="rId44">
            <o:FieldCodes>\s</o:FieldCodes>
          </o:OLEObject>
        </w:object>
      </w:r>
    </w:p>
    <w:p w14:paraId="52811601" w14:textId="77777777" w:rsidR="00566127" w:rsidRDefault="0030522E">
      <w:pPr>
        <w:pStyle w:val="TF"/>
      </w:pPr>
      <w:r>
        <w:t>Figure 9.</w:t>
      </w:r>
      <w:r>
        <w:rPr>
          <w:rFonts w:eastAsiaTheme="minorEastAsia" w:hint="eastAsia"/>
          <w:lang w:eastAsia="zh-CN"/>
        </w:rPr>
        <w:t>8</w:t>
      </w:r>
      <w:r>
        <w:t>.2.1-1: Information collection from NSCE server(s) subscribe request and response</w:t>
      </w:r>
    </w:p>
    <w:p w14:paraId="3D35F3A3" w14:textId="77777777" w:rsidR="00566127" w:rsidRDefault="0030522E">
      <w:pPr>
        <w:pStyle w:val="B1"/>
      </w:pPr>
      <w:r>
        <w:t>1.</w:t>
      </w:r>
      <w:r>
        <w:tab/>
        <w:t xml:space="preserve">The NSCE server#1 sends out the information collection subscribe request with expected period and interested slice ID, e.g., List of SNSSAI. This step could be done by pre-configuration.  </w:t>
      </w:r>
    </w:p>
    <w:p w14:paraId="59D094CC" w14:textId="77777777" w:rsidR="00566127" w:rsidRDefault="0030522E">
      <w:pPr>
        <w:pStyle w:val="B1"/>
      </w:pPr>
      <w:r>
        <w:t>2.</w:t>
      </w:r>
      <w:r>
        <w:tab/>
        <w:t xml:space="preserve">The NSCE server #2 shall check if the NSCE server #1 is authorized to get the network slice information. </w:t>
      </w:r>
    </w:p>
    <w:p w14:paraId="31E9351F" w14:textId="77777777" w:rsidR="00566127" w:rsidRDefault="0030522E">
      <w:pPr>
        <w:pStyle w:val="B1"/>
      </w:pPr>
      <w:r>
        <w:t>3.</w:t>
      </w:r>
      <w:r>
        <w:tab/>
        <w:t>After authentication, the NSCE server #2 collects slice information.</w:t>
      </w:r>
    </w:p>
    <w:p w14:paraId="5AA7A606" w14:textId="77777777" w:rsidR="00566127" w:rsidRDefault="0030522E">
      <w:pPr>
        <w:pStyle w:val="EditorsNote"/>
      </w:pPr>
      <w:r>
        <w:t>Editor's note: The service Network slice related performance and analytics monitoring could be re-utilized to collected slice information. While the details and reference of Network slice related performance and analytics monitoring is FFS.</w:t>
      </w:r>
    </w:p>
    <w:p w14:paraId="6C99241F" w14:textId="77777777" w:rsidR="00566127" w:rsidRDefault="0030522E">
      <w:pPr>
        <w:pStyle w:val="EditorsNote"/>
      </w:pPr>
      <w:r>
        <w:t>Editor's note: The behaviour of slice information collection in the case NSCE server or VAL server request this from an edge NCSE server is FFS.</w:t>
      </w:r>
    </w:p>
    <w:p w14:paraId="4A0BA156" w14:textId="77777777" w:rsidR="00566127" w:rsidRDefault="0030522E">
      <w:pPr>
        <w:pStyle w:val="B1"/>
      </w:pPr>
      <w:r>
        <w:t>4.</w:t>
      </w:r>
      <w:r>
        <w:tab/>
        <w:t>The NSCE server #2 sends collected slice information to NSCE server #1.</w:t>
      </w:r>
    </w:p>
    <w:p w14:paraId="3B39459F" w14:textId="77777777" w:rsidR="00566127" w:rsidRDefault="0030522E">
      <w:pPr>
        <w:pStyle w:val="B1"/>
      </w:pPr>
      <w:r>
        <w:t>5.</w:t>
      </w:r>
      <w:r>
        <w:tab/>
        <w:t xml:space="preserve">The NSCE server #1 may process the collected slice information (such as information aggregation), if needed. </w:t>
      </w:r>
    </w:p>
    <w:p w14:paraId="1F30B563" w14:textId="77777777" w:rsidR="00566127" w:rsidRDefault="0030522E">
      <w:pPr>
        <w:pStyle w:val="Heading4"/>
        <w:rPr>
          <w:bCs/>
        </w:rPr>
      </w:pPr>
      <w:bookmarkStart w:id="361" w:name="_Toc129875028"/>
      <w:r>
        <w:rPr>
          <w:bCs/>
        </w:rPr>
        <w:t>9.</w:t>
      </w:r>
      <w:r>
        <w:rPr>
          <w:rFonts w:eastAsiaTheme="minorEastAsia"/>
          <w:bCs/>
          <w:lang w:eastAsia="zh-CN"/>
        </w:rPr>
        <w:t>8</w:t>
      </w:r>
      <w:r>
        <w:rPr>
          <w:bCs/>
        </w:rPr>
        <w:t>.2.2</w:t>
      </w:r>
      <w:r>
        <w:rPr>
          <w:bCs/>
        </w:rPr>
        <w:tab/>
        <w:t>Information collection from NSCE server(s) Notify</w:t>
      </w:r>
      <w:bookmarkEnd w:id="361"/>
    </w:p>
    <w:bookmarkStart w:id="362" w:name="_MON_1730660625"/>
    <w:bookmarkEnd w:id="362"/>
    <w:p w14:paraId="2AAB5B87" w14:textId="77777777" w:rsidR="00566127" w:rsidRDefault="00566127">
      <w:pPr>
        <w:pStyle w:val="TH"/>
      </w:pPr>
      <w:r>
        <w:object w:dxaOrig="9026" w:dyaOrig="3269" w14:anchorId="52EB2942">
          <v:shape id="_x0000_i1040" type="#_x0000_t75" style="width:451.25pt;height:163.6pt" o:ole="">
            <v:imagedata r:id="rId45" o:title=""/>
          </v:shape>
          <o:OLEObject Type="Embed" ProgID="Word.Document.12" ShapeID="_x0000_i1040" DrawAspect="Content" ObjectID="_1740488725" r:id="rId46"/>
        </w:object>
      </w:r>
    </w:p>
    <w:p w14:paraId="0AE3053D" w14:textId="77777777" w:rsidR="00566127" w:rsidRDefault="0030522E">
      <w:pPr>
        <w:pStyle w:val="TF"/>
      </w:pPr>
      <w:r>
        <w:t>Figure 9.</w:t>
      </w:r>
      <w:r>
        <w:rPr>
          <w:rFonts w:eastAsiaTheme="minorEastAsia" w:hint="eastAsia"/>
          <w:lang w:eastAsia="zh-CN"/>
        </w:rPr>
        <w:t>8</w:t>
      </w:r>
      <w:r>
        <w:t>.2.2-1: Information collection from NSCE server(s) Notify</w:t>
      </w:r>
    </w:p>
    <w:p w14:paraId="424CBBAB" w14:textId="77777777" w:rsidR="00566127" w:rsidRDefault="0030522E">
      <w:pPr>
        <w:pStyle w:val="B1"/>
      </w:pPr>
      <w:r>
        <w:t>1.</w:t>
      </w:r>
      <w:r>
        <w:tab/>
        <w:t>Once the reporting period is reached or the threshold is crossed, the NSCE server #2 sends information collection notify to NSCE server #1.</w:t>
      </w:r>
    </w:p>
    <w:p w14:paraId="14C8660A" w14:textId="77777777" w:rsidR="00566127" w:rsidRDefault="0030522E">
      <w:pPr>
        <w:pStyle w:val="Heading3"/>
        <w:rPr>
          <w:bCs/>
        </w:rPr>
      </w:pPr>
      <w:bookmarkStart w:id="363" w:name="_Toc129875029"/>
      <w:r>
        <w:rPr>
          <w:bCs/>
        </w:rPr>
        <w:lastRenderedPageBreak/>
        <w:t>9.</w:t>
      </w:r>
      <w:r>
        <w:rPr>
          <w:rFonts w:eastAsiaTheme="minorEastAsia"/>
          <w:bCs/>
          <w:lang w:eastAsia="zh-CN"/>
        </w:rPr>
        <w:t>8</w:t>
      </w:r>
      <w:r>
        <w:rPr>
          <w:bCs/>
        </w:rPr>
        <w:t>.3</w:t>
      </w:r>
      <w:r>
        <w:rPr>
          <w:bCs/>
        </w:rPr>
        <w:tab/>
        <w:t>Information flows</w:t>
      </w:r>
      <w:bookmarkEnd w:id="363"/>
    </w:p>
    <w:p w14:paraId="66FF5C15" w14:textId="77777777" w:rsidR="00566127" w:rsidRDefault="0030522E">
      <w:pPr>
        <w:pStyle w:val="Heading4"/>
        <w:rPr>
          <w:bCs/>
        </w:rPr>
      </w:pPr>
      <w:bookmarkStart w:id="364" w:name="_Toc129875030"/>
      <w:r>
        <w:rPr>
          <w:bCs/>
        </w:rPr>
        <w:t>9.</w:t>
      </w:r>
      <w:r>
        <w:rPr>
          <w:rFonts w:eastAsiaTheme="minorEastAsia"/>
          <w:bCs/>
          <w:lang w:eastAsia="zh-CN"/>
        </w:rPr>
        <w:t>8</w:t>
      </w:r>
      <w:r>
        <w:rPr>
          <w:bCs/>
        </w:rPr>
        <w:t>.3.1</w:t>
      </w:r>
      <w:r>
        <w:rPr>
          <w:bCs/>
        </w:rPr>
        <w:tab/>
        <w:t>General</w:t>
      </w:r>
      <w:bookmarkEnd w:id="364"/>
    </w:p>
    <w:p w14:paraId="6D7C7249" w14:textId="77777777" w:rsidR="00566127" w:rsidRDefault="0030522E">
      <w:r>
        <w:t>The following information flows are specified for Information collection from NSCE server(s):</w:t>
      </w:r>
    </w:p>
    <w:p w14:paraId="5A39407F" w14:textId="77777777" w:rsidR="00566127" w:rsidRDefault="0030522E">
      <w:pPr>
        <w:pStyle w:val="B1"/>
      </w:pPr>
      <w:r>
        <w:t>-</w:t>
      </w:r>
      <w:r>
        <w:tab/>
        <w:t>Information collection from NSCE server(s) subscribe request, response and notification;</w:t>
      </w:r>
    </w:p>
    <w:p w14:paraId="616C2A37" w14:textId="77777777" w:rsidR="00566127" w:rsidRDefault="0030522E">
      <w:pPr>
        <w:pStyle w:val="Heading4"/>
        <w:rPr>
          <w:bCs/>
        </w:rPr>
      </w:pPr>
      <w:bookmarkStart w:id="365" w:name="_Toc129875031"/>
      <w:r>
        <w:rPr>
          <w:bCs/>
        </w:rPr>
        <w:t>9.</w:t>
      </w:r>
      <w:r>
        <w:rPr>
          <w:rFonts w:eastAsiaTheme="minorEastAsia" w:hint="eastAsia"/>
          <w:bCs/>
          <w:lang w:eastAsia="zh-CN"/>
        </w:rPr>
        <w:t>8</w:t>
      </w:r>
      <w:r>
        <w:rPr>
          <w:bCs/>
        </w:rPr>
        <w:t>.3.2</w:t>
      </w:r>
      <w:r>
        <w:rPr>
          <w:bCs/>
        </w:rPr>
        <w:tab/>
        <w:t>Information collection from NSCE server(s) subscribe request</w:t>
      </w:r>
      <w:bookmarkEnd w:id="365"/>
    </w:p>
    <w:p w14:paraId="0D9C7745" w14:textId="77777777" w:rsidR="00566127" w:rsidRDefault="0030522E">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46984C23" w14:textId="77777777" w:rsidR="00566127" w:rsidRDefault="0030522E">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566127" w14:paraId="4CCA0AA6"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BADABC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30A42C6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547C129" w14:textId="77777777" w:rsidR="00566127" w:rsidRDefault="0030522E">
            <w:pPr>
              <w:pStyle w:val="TAH"/>
            </w:pPr>
            <w:r>
              <w:t>Description</w:t>
            </w:r>
          </w:p>
        </w:tc>
      </w:tr>
      <w:tr w:rsidR="00566127" w14:paraId="30C0A6F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E076A74" w14:textId="77777777" w:rsidR="00566127" w:rsidRDefault="0030522E">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7D8BD06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7C7381D" w14:textId="77777777" w:rsidR="00566127" w:rsidRDefault="0030522E">
            <w:pPr>
              <w:pStyle w:val="TAL"/>
            </w:pPr>
            <w:r>
              <w:t>Unique identifier of the requester (i.e. NSCE server ID).</w:t>
            </w:r>
          </w:p>
        </w:tc>
      </w:tr>
      <w:tr w:rsidR="00566127" w14:paraId="487F964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9D36538"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6DDEF45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5106D3" w14:textId="77777777" w:rsidR="00566127" w:rsidRDefault="0030522E">
            <w:pPr>
              <w:pStyle w:val="TAL"/>
            </w:pPr>
            <w:r>
              <w:t>Security credentials resulting from a successful authorization for the NSCE service.</w:t>
            </w:r>
          </w:p>
        </w:tc>
      </w:tr>
      <w:tr w:rsidR="00566127" w14:paraId="739235D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1B61D61"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2291F36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344043" w14:textId="77777777" w:rsidR="00566127" w:rsidRDefault="0030522E">
            <w:pPr>
              <w:pStyle w:val="TAL"/>
            </w:pPr>
            <w:r>
              <w:t>The Notification Target Address (e.g. URL) where the notifications destined for the requester should be sent to.</w:t>
            </w:r>
          </w:p>
        </w:tc>
      </w:tr>
      <w:tr w:rsidR="00566127" w14:paraId="2CC5B91E"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292BDD" w14:textId="77777777" w:rsidR="00566127" w:rsidRDefault="0030522E">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0584895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959018" w14:textId="77777777" w:rsidR="00566127" w:rsidRDefault="0030522E">
            <w:pPr>
              <w:pStyle w:val="TAL"/>
            </w:pPr>
            <w:r>
              <w:t>Identifier of the interested network slice</w:t>
            </w:r>
          </w:p>
        </w:tc>
      </w:tr>
      <w:tr w:rsidR="00566127" w14:paraId="7D45ADF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85B89EB" w14:textId="77777777" w:rsidR="00566127" w:rsidRDefault="0030522E">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2AC6C3E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5746D9" w14:textId="77777777" w:rsidR="00566127" w:rsidRDefault="0030522E">
            <w:pPr>
              <w:pStyle w:val="TAL"/>
            </w:pPr>
            <w:r>
              <w:t>QoS metric</w:t>
            </w:r>
            <w:r>
              <w:rPr>
                <w:bCs/>
              </w:rPr>
              <w:t xml:space="preserve"> </w:t>
            </w:r>
            <w:r>
              <w:t xml:space="preserve">type including </w:t>
            </w:r>
            <w:r>
              <w:rPr>
                <w:bCs/>
              </w:rPr>
              <w:t xml:space="preserve">latency, throughput, jitter, etc.  </w:t>
            </w:r>
          </w:p>
        </w:tc>
      </w:tr>
      <w:tr w:rsidR="00566127" w14:paraId="69938DB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52F292D" w14:textId="77777777" w:rsidR="00566127" w:rsidRDefault="0030522E">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2D4BA4C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FC27E6" w14:textId="77777777" w:rsidR="00566127" w:rsidRDefault="0030522E">
            <w:pPr>
              <w:pStyle w:val="TAL"/>
            </w:pPr>
            <w:r>
              <w:t>Threshold of QoS metrics</w:t>
            </w:r>
          </w:p>
        </w:tc>
      </w:tr>
      <w:tr w:rsidR="00566127" w14:paraId="5B0BD664"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CB0027D" w14:textId="77777777" w:rsidR="00566127" w:rsidRDefault="0030522E">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675C55EA"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58F069" w14:textId="77777777" w:rsidR="00566127" w:rsidRDefault="0030522E">
            <w:pPr>
              <w:pStyle w:val="TAL"/>
            </w:pPr>
            <w:r>
              <w:t>Indicating the metrics reporting period</w:t>
            </w:r>
          </w:p>
        </w:tc>
      </w:tr>
      <w:tr w:rsidR="00566127" w14:paraId="3AB1935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2CA9E5" w14:textId="77777777" w:rsidR="00566127" w:rsidRDefault="0030522E">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7C7EA1C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1195EE" w14:textId="77777777" w:rsidR="00566127" w:rsidRDefault="0030522E">
            <w:pPr>
              <w:pStyle w:val="TAL"/>
            </w:pPr>
            <w:r>
              <w:t>Indicating the request needs immediate reporting or not</w:t>
            </w:r>
          </w:p>
        </w:tc>
      </w:tr>
      <w:tr w:rsidR="00566127" w14:paraId="56345500"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496D6BAF"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5C8E993"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7B56D72" w14:textId="77777777" w:rsidR="00566127" w:rsidRDefault="0030522E">
            <w:pPr>
              <w:pStyle w:val="TAL"/>
            </w:pPr>
            <w:r>
              <w:t>Proposed expiration time for the subscription</w:t>
            </w:r>
          </w:p>
        </w:tc>
      </w:tr>
    </w:tbl>
    <w:p w14:paraId="30ADCFBF" w14:textId="77777777" w:rsidR="00566127" w:rsidRDefault="00566127"/>
    <w:p w14:paraId="170797B3" w14:textId="77777777" w:rsidR="00566127" w:rsidRDefault="0030522E">
      <w:pPr>
        <w:pStyle w:val="Heading4"/>
        <w:rPr>
          <w:bCs/>
        </w:rPr>
      </w:pPr>
      <w:bookmarkStart w:id="366" w:name="_Toc129875032"/>
      <w:r>
        <w:rPr>
          <w:bCs/>
        </w:rPr>
        <w:t>9.</w:t>
      </w:r>
      <w:r>
        <w:rPr>
          <w:rFonts w:eastAsiaTheme="minorEastAsia"/>
          <w:bCs/>
          <w:lang w:eastAsia="zh-CN"/>
        </w:rPr>
        <w:t>8</w:t>
      </w:r>
      <w:r>
        <w:rPr>
          <w:bCs/>
        </w:rPr>
        <w:t>.3.3</w:t>
      </w:r>
      <w:r>
        <w:rPr>
          <w:bCs/>
        </w:rPr>
        <w:tab/>
        <w:t>Information collection from NSCE server(s) subscribe response</w:t>
      </w:r>
      <w:bookmarkEnd w:id="366"/>
    </w:p>
    <w:p w14:paraId="1953622E" w14:textId="77777777" w:rsidR="00566127" w:rsidRDefault="0030522E">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2EEA425F" w14:textId="77777777" w:rsidR="00566127" w:rsidRDefault="0030522E">
      <w:pPr>
        <w:pStyle w:val="TH"/>
      </w:pPr>
      <w:r>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1D712F89" w14:textId="77777777">
        <w:trPr>
          <w:jc w:val="center"/>
        </w:trPr>
        <w:tc>
          <w:tcPr>
            <w:tcW w:w="2880" w:type="dxa"/>
            <w:tcBorders>
              <w:top w:val="single" w:sz="4" w:space="0" w:color="000000"/>
              <w:left w:val="single" w:sz="4" w:space="0" w:color="000000"/>
              <w:bottom w:val="single" w:sz="4" w:space="0" w:color="000000"/>
              <w:right w:val="nil"/>
            </w:tcBorders>
          </w:tcPr>
          <w:p w14:paraId="6C01112C"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FFCBCF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DE9626A" w14:textId="77777777" w:rsidR="00566127" w:rsidRDefault="0030522E">
            <w:pPr>
              <w:pStyle w:val="TAH"/>
            </w:pPr>
            <w:r>
              <w:t>Description</w:t>
            </w:r>
          </w:p>
        </w:tc>
      </w:tr>
      <w:tr w:rsidR="00566127" w14:paraId="29C5D338" w14:textId="77777777">
        <w:trPr>
          <w:jc w:val="center"/>
        </w:trPr>
        <w:tc>
          <w:tcPr>
            <w:tcW w:w="2880" w:type="dxa"/>
            <w:tcBorders>
              <w:top w:val="single" w:sz="4" w:space="0" w:color="000000"/>
              <w:left w:val="single" w:sz="4" w:space="0" w:color="000000"/>
              <w:bottom w:val="single" w:sz="4" w:space="0" w:color="000000"/>
              <w:right w:val="nil"/>
            </w:tcBorders>
          </w:tcPr>
          <w:p w14:paraId="1A3968FF"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277DCA64"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CA2A4F" w14:textId="77777777" w:rsidR="00566127" w:rsidRDefault="0030522E">
            <w:pPr>
              <w:pStyle w:val="TAL"/>
            </w:pPr>
            <w:r>
              <w:rPr>
                <w:kern w:val="2"/>
              </w:rPr>
              <w:t xml:space="preserve">Indicates the success or failure of the </w:t>
            </w:r>
            <w:r>
              <w:t>performance and analytics subscription.</w:t>
            </w:r>
          </w:p>
        </w:tc>
      </w:tr>
      <w:tr w:rsidR="00566127" w14:paraId="148D97E0" w14:textId="77777777">
        <w:trPr>
          <w:jc w:val="center"/>
        </w:trPr>
        <w:tc>
          <w:tcPr>
            <w:tcW w:w="2880" w:type="dxa"/>
            <w:tcBorders>
              <w:top w:val="single" w:sz="4" w:space="0" w:color="000000"/>
              <w:left w:val="single" w:sz="4" w:space="0" w:color="000000"/>
              <w:bottom w:val="single" w:sz="4" w:space="0" w:color="000000"/>
              <w:right w:val="nil"/>
            </w:tcBorders>
          </w:tcPr>
          <w:p w14:paraId="2544DFDD"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5E4CF6ED" w14:textId="77777777" w:rsidR="00566127" w:rsidRDefault="0030522E">
            <w:pPr>
              <w:pStyle w:val="TAC"/>
              <w:rPr>
                <w:szCs w:val="18"/>
              </w:rPr>
            </w:pPr>
            <w:r>
              <w:t>O</w:t>
            </w:r>
          </w:p>
          <w:p w14:paraId="49A9D38A" w14:textId="77777777" w:rsidR="00566127" w:rsidRDefault="0030522E">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13252F20" w14:textId="77777777" w:rsidR="00566127" w:rsidRDefault="0030522E">
            <w:pPr>
              <w:pStyle w:val="TAL"/>
            </w:pPr>
            <w:r>
              <w:t>Subscription identifier corresponding to the subscription.</w:t>
            </w:r>
          </w:p>
        </w:tc>
      </w:tr>
      <w:tr w:rsidR="00566127" w14:paraId="591B38AD" w14:textId="77777777">
        <w:trPr>
          <w:jc w:val="center"/>
        </w:trPr>
        <w:tc>
          <w:tcPr>
            <w:tcW w:w="2880" w:type="dxa"/>
            <w:tcBorders>
              <w:top w:val="single" w:sz="4" w:space="0" w:color="000000"/>
              <w:left w:val="single" w:sz="4" w:space="0" w:color="000000"/>
              <w:bottom w:val="single" w:sz="4" w:space="0" w:color="000000"/>
              <w:right w:val="nil"/>
            </w:tcBorders>
          </w:tcPr>
          <w:p w14:paraId="17081729" w14:textId="77777777" w:rsidR="00566127" w:rsidRDefault="0030522E">
            <w:pPr>
              <w:pStyle w:val="TAL"/>
              <w:rPr>
                <w:szCs w:val="18"/>
              </w:rPr>
            </w:pPr>
            <w:r>
              <w:t>&gt;Network slice related performance and analytics report</w:t>
            </w:r>
          </w:p>
          <w:p w14:paraId="2C6D4EDF"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787785B8" w14:textId="77777777" w:rsidR="00566127" w:rsidRDefault="0030522E">
            <w:pPr>
              <w:pStyle w:val="TAC"/>
              <w:rPr>
                <w:szCs w:val="18"/>
              </w:rPr>
            </w:pPr>
            <w:r>
              <w:t>O</w:t>
            </w:r>
          </w:p>
          <w:p w14:paraId="1C51D357" w14:textId="77777777" w:rsidR="00566127" w:rsidRDefault="0030522E">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0A256EE0" w14:textId="77777777" w:rsidR="00566127" w:rsidRDefault="0030522E">
            <w:pPr>
              <w:pStyle w:val="TAL"/>
            </w:pPr>
            <w:r>
              <w:t>Network slice performance and analytics (i.e. slice load) with network slice identifier(i.e. S-NSSAI)</w:t>
            </w:r>
          </w:p>
        </w:tc>
      </w:tr>
      <w:tr w:rsidR="00566127" w14:paraId="015FF48B" w14:textId="77777777">
        <w:trPr>
          <w:jc w:val="center"/>
        </w:trPr>
        <w:tc>
          <w:tcPr>
            <w:tcW w:w="2880" w:type="dxa"/>
            <w:tcBorders>
              <w:top w:val="single" w:sz="4" w:space="0" w:color="000000"/>
              <w:left w:val="single" w:sz="4" w:space="0" w:color="000000"/>
              <w:bottom w:val="single" w:sz="4" w:space="0" w:color="000000"/>
              <w:right w:val="nil"/>
            </w:tcBorders>
          </w:tcPr>
          <w:p w14:paraId="045A329F"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1354B536" w14:textId="77777777" w:rsidR="00566127" w:rsidRDefault="0030522E">
            <w:pPr>
              <w:pStyle w:val="TAC"/>
              <w:rPr>
                <w:szCs w:val="18"/>
              </w:rPr>
            </w:pPr>
            <w:r>
              <w:t>O</w:t>
            </w:r>
          </w:p>
          <w:p w14:paraId="33B89BFB" w14:textId="77777777" w:rsidR="00566127" w:rsidRDefault="0030522E">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4C44AAF9" w14:textId="77777777" w:rsidR="00566127" w:rsidRDefault="0030522E">
            <w:pPr>
              <w:pStyle w:val="TAL"/>
            </w:pPr>
            <w:r>
              <w:t>Indicates the cause of request failure</w:t>
            </w:r>
          </w:p>
        </w:tc>
      </w:tr>
      <w:tr w:rsidR="00566127" w14:paraId="020B238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35230E" w14:textId="77777777" w:rsidR="00566127" w:rsidRDefault="0030522E">
            <w:pPr>
              <w:pStyle w:val="TAN"/>
              <w:rPr>
                <w:lang w:val="en-US"/>
              </w:rPr>
            </w:pPr>
            <w:r>
              <w:rPr>
                <w:lang w:val="en-US"/>
              </w:rPr>
              <w:t>NOTE 1:</w:t>
            </w:r>
            <w:r>
              <w:rPr>
                <w:lang w:val="en-US"/>
              </w:rPr>
              <w:tab/>
              <w:t>Shall be present if the result is success and shall not be present otherwise.</w:t>
            </w:r>
          </w:p>
          <w:p w14:paraId="668EB085" w14:textId="77777777" w:rsidR="00566127" w:rsidRDefault="0030522E">
            <w:pPr>
              <w:pStyle w:val="TAN"/>
              <w:rPr>
                <w:lang w:val="en-US"/>
              </w:rPr>
            </w:pPr>
            <w:r>
              <w:rPr>
                <w:lang w:val="en-US"/>
              </w:rPr>
              <w:t>NOTE 2:</w:t>
            </w:r>
            <w:r>
              <w:rPr>
                <w:lang w:val="en-US"/>
              </w:rPr>
              <w:tab/>
              <w:t>May only be present if the result is success.</w:t>
            </w:r>
          </w:p>
          <w:p w14:paraId="0B16BADB" w14:textId="77777777" w:rsidR="00566127" w:rsidRPr="005E318E" w:rsidRDefault="0030522E" w:rsidP="005E318E">
            <w:pPr>
              <w:pStyle w:val="TAN"/>
              <w:rPr>
                <w:lang w:val="en-US"/>
              </w:rPr>
            </w:pPr>
            <w:r>
              <w:rPr>
                <w:lang w:val="en-US"/>
              </w:rPr>
              <w:t>NOTE 3:</w:t>
            </w:r>
            <w:r>
              <w:rPr>
                <w:lang w:val="en-US"/>
              </w:rPr>
              <w:tab/>
              <w:t>May only be present if the result is failure.</w:t>
            </w:r>
          </w:p>
        </w:tc>
      </w:tr>
    </w:tbl>
    <w:p w14:paraId="005F9059" w14:textId="77777777" w:rsidR="00566127" w:rsidRDefault="00566127"/>
    <w:p w14:paraId="6D315BAE" w14:textId="77777777" w:rsidR="00566127" w:rsidRDefault="0030522E">
      <w:pPr>
        <w:pStyle w:val="EditorsNote"/>
      </w:pPr>
      <w:r>
        <w:t>Editor's note: The detail of Network slice related performance and analytics report is FFS.</w:t>
      </w:r>
    </w:p>
    <w:p w14:paraId="19971FA3" w14:textId="77777777" w:rsidR="00566127" w:rsidRDefault="0030522E">
      <w:pPr>
        <w:pStyle w:val="Heading4"/>
        <w:rPr>
          <w:bCs/>
        </w:rPr>
      </w:pPr>
      <w:bookmarkStart w:id="367" w:name="_Toc129875033"/>
      <w:r>
        <w:rPr>
          <w:bCs/>
        </w:rPr>
        <w:t>9.</w:t>
      </w:r>
      <w:r>
        <w:rPr>
          <w:rFonts w:eastAsiaTheme="minorEastAsia"/>
          <w:bCs/>
          <w:lang w:eastAsia="zh-CN"/>
        </w:rPr>
        <w:t>8</w:t>
      </w:r>
      <w:r>
        <w:rPr>
          <w:bCs/>
        </w:rPr>
        <w:t>.3.4</w:t>
      </w:r>
      <w:r>
        <w:rPr>
          <w:bCs/>
        </w:rPr>
        <w:tab/>
        <w:t>Information collection from NSCE server(s) notify</w:t>
      </w:r>
      <w:bookmarkEnd w:id="367"/>
    </w:p>
    <w:p w14:paraId="55A57C6A" w14:textId="77777777" w:rsidR="00566127" w:rsidRDefault="0030522E">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48A2E44B" w14:textId="77777777" w:rsidR="00566127" w:rsidRDefault="0030522E">
      <w:pPr>
        <w:pStyle w:val="TH"/>
      </w:pPr>
      <w:r>
        <w:lastRenderedPageBreak/>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566127" w14:paraId="23CF7B12" w14:textId="77777777">
        <w:trPr>
          <w:jc w:val="center"/>
        </w:trPr>
        <w:tc>
          <w:tcPr>
            <w:tcW w:w="2880" w:type="dxa"/>
            <w:tcBorders>
              <w:top w:val="single" w:sz="4" w:space="0" w:color="000000"/>
              <w:left w:val="single" w:sz="4" w:space="0" w:color="000000"/>
              <w:bottom w:val="single" w:sz="4" w:space="0" w:color="000000"/>
              <w:right w:val="nil"/>
            </w:tcBorders>
          </w:tcPr>
          <w:p w14:paraId="2C1CFFC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8CD8F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96C88F9" w14:textId="77777777" w:rsidR="00566127" w:rsidRDefault="0030522E">
            <w:pPr>
              <w:pStyle w:val="TAH"/>
            </w:pPr>
            <w:r>
              <w:t>Description</w:t>
            </w:r>
          </w:p>
        </w:tc>
      </w:tr>
      <w:tr w:rsidR="00566127" w14:paraId="6962865B" w14:textId="77777777">
        <w:trPr>
          <w:jc w:val="center"/>
        </w:trPr>
        <w:tc>
          <w:tcPr>
            <w:tcW w:w="2880" w:type="dxa"/>
            <w:tcBorders>
              <w:top w:val="single" w:sz="4" w:space="0" w:color="000000"/>
              <w:left w:val="single" w:sz="4" w:space="0" w:color="000000"/>
              <w:bottom w:val="single" w:sz="4" w:space="0" w:color="000000"/>
              <w:right w:val="nil"/>
            </w:tcBorders>
          </w:tcPr>
          <w:p w14:paraId="69B1275F"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4C404C71"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9C1583A" w14:textId="77777777" w:rsidR="00566127" w:rsidRDefault="0030522E">
            <w:pPr>
              <w:pStyle w:val="TAL"/>
            </w:pPr>
            <w:r>
              <w:t>Subscription identifier corresponding to the subscription.</w:t>
            </w:r>
          </w:p>
        </w:tc>
      </w:tr>
      <w:tr w:rsidR="00566127" w14:paraId="6B704868" w14:textId="77777777">
        <w:trPr>
          <w:jc w:val="center"/>
        </w:trPr>
        <w:tc>
          <w:tcPr>
            <w:tcW w:w="2880" w:type="dxa"/>
            <w:tcBorders>
              <w:top w:val="single" w:sz="4" w:space="0" w:color="000000"/>
              <w:left w:val="single" w:sz="4" w:space="0" w:color="000000"/>
              <w:bottom w:val="single" w:sz="4" w:space="0" w:color="000000"/>
              <w:right w:val="nil"/>
            </w:tcBorders>
          </w:tcPr>
          <w:p w14:paraId="03C9305F" w14:textId="77777777" w:rsidR="00566127" w:rsidRDefault="0030522E">
            <w:pPr>
              <w:pStyle w:val="TAL"/>
              <w:rPr>
                <w:szCs w:val="18"/>
              </w:rPr>
            </w:pPr>
            <w:r>
              <w:t>&gt;Network slice related performance and analytics report</w:t>
            </w:r>
          </w:p>
          <w:p w14:paraId="585161C9"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45213B7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F3A0E5" w14:textId="77777777" w:rsidR="00566127" w:rsidRDefault="0030522E">
            <w:pPr>
              <w:pStyle w:val="TAL"/>
            </w:pPr>
            <w:r>
              <w:t>Network slice performance and analytics (i.e. slice load) with network slice identifier(i.e. S-NSSAI)</w:t>
            </w:r>
          </w:p>
        </w:tc>
      </w:tr>
    </w:tbl>
    <w:p w14:paraId="4D96A81B" w14:textId="77777777" w:rsidR="00566127" w:rsidRDefault="0030522E">
      <w:r>
        <w:t xml:space="preserve"> </w:t>
      </w:r>
    </w:p>
    <w:p w14:paraId="27BBE40F" w14:textId="77777777" w:rsidR="00566127" w:rsidRDefault="0030522E">
      <w:pPr>
        <w:pStyle w:val="Heading3"/>
        <w:rPr>
          <w:bCs/>
        </w:rPr>
      </w:pPr>
      <w:bookmarkStart w:id="368" w:name="_Toc129875034"/>
      <w:r>
        <w:rPr>
          <w:bCs/>
        </w:rPr>
        <w:t>9.</w:t>
      </w:r>
      <w:r>
        <w:rPr>
          <w:rFonts w:eastAsiaTheme="minorEastAsia" w:hint="eastAsia"/>
          <w:bCs/>
          <w:lang w:eastAsia="zh-CN"/>
        </w:rPr>
        <w:t>8</w:t>
      </w:r>
      <w:r>
        <w:rPr>
          <w:bCs/>
        </w:rPr>
        <w:t>.4</w:t>
      </w:r>
      <w:r>
        <w:rPr>
          <w:bCs/>
        </w:rPr>
        <w:tab/>
        <w:t>APIs</w:t>
      </w:r>
      <w:bookmarkEnd w:id="368"/>
      <w:r>
        <w:rPr>
          <w:bCs/>
        </w:rPr>
        <w:t xml:space="preserve"> </w:t>
      </w:r>
    </w:p>
    <w:p w14:paraId="6E28DB87" w14:textId="77777777" w:rsidR="00566127" w:rsidRDefault="0030522E">
      <w:pPr>
        <w:pStyle w:val="Heading4"/>
        <w:rPr>
          <w:bCs/>
        </w:rPr>
      </w:pPr>
      <w:bookmarkStart w:id="369" w:name="_Toc129875035"/>
      <w:r>
        <w:rPr>
          <w:bCs/>
        </w:rPr>
        <w:t>9.</w:t>
      </w:r>
      <w:r>
        <w:rPr>
          <w:rFonts w:eastAsiaTheme="minorEastAsia" w:hint="eastAsia"/>
          <w:bCs/>
          <w:lang w:eastAsia="zh-CN"/>
        </w:rPr>
        <w:t>8</w:t>
      </w:r>
      <w:r>
        <w:rPr>
          <w:bCs/>
        </w:rPr>
        <w:t>.4.1</w:t>
      </w:r>
      <w:r>
        <w:rPr>
          <w:bCs/>
        </w:rPr>
        <w:tab/>
        <w:t>General</w:t>
      </w:r>
      <w:bookmarkEnd w:id="369"/>
    </w:p>
    <w:p w14:paraId="307AC035" w14:textId="77777777" w:rsidR="00566127" w:rsidRDefault="0030522E">
      <w:r>
        <w:t>Table 9.</w:t>
      </w:r>
      <w:r>
        <w:rPr>
          <w:rFonts w:eastAsiaTheme="minorEastAsia" w:hint="eastAsia"/>
          <w:lang w:eastAsia="zh-CN"/>
        </w:rPr>
        <w:t>8</w:t>
      </w:r>
      <w:r>
        <w:t>.4.1-1 illustrates the API for information collection from NSCE server(s).</w:t>
      </w:r>
    </w:p>
    <w:p w14:paraId="702C75F6" w14:textId="77777777" w:rsidR="00566127" w:rsidRDefault="0030522E">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566127" w14:paraId="231E81FB"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4B64DDC" w14:textId="77777777" w:rsidR="00566127" w:rsidRDefault="0030522E">
            <w:pPr>
              <w:pStyle w:val="TAH"/>
            </w:pPr>
            <w:r>
              <w:t>API Name</w:t>
            </w:r>
          </w:p>
        </w:tc>
        <w:tc>
          <w:tcPr>
            <w:tcW w:w="1885" w:type="dxa"/>
            <w:tcBorders>
              <w:top w:val="single" w:sz="4" w:space="0" w:color="auto"/>
              <w:left w:val="nil"/>
              <w:bottom w:val="single" w:sz="4" w:space="0" w:color="auto"/>
              <w:right w:val="single" w:sz="4" w:space="0" w:color="auto"/>
            </w:tcBorders>
          </w:tcPr>
          <w:p w14:paraId="10D5D58E" w14:textId="77777777" w:rsidR="00566127" w:rsidRDefault="0030522E">
            <w:pPr>
              <w:pStyle w:val="TAH"/>
            </w:pPr>
            <w:r>
              <w:t>API Operations</w:t>
            </w:r>
          </w:p>
        </w:tc>
        <w:tc>
          <w:tcPr>
            <w:tcW w:w="1877" w:type="dxa"/>
            <w:tcBorders>
              <w:top w:val="single" w:sz="4" w:space="0" w:color="auto"/>
              <w:left w:val="nil"/>
              <w:bottom w:val="single" w:sz="4" w:space="0" w:color="auto"/>
              <w:right w:val="single" w:sz="4" w:space="0" w:color="auto"/>
            </w:tcBorders>
          </w:tcPr>
          <w:p w14:paraId="766E59F6" w14:textId="77777777" w:rsidR="00566127" w:rsidRDefault="0030522E">
            <w:pPr>
              <w:pStyle w:val="TAH"/>
              <w:rPr>
                <w:szCs w:val="18"/>
              </w:rPr>
            </w:pPr>
            <w:r>
              <w:t>Operation</w:t>
            </w:r>
          </w:p>
          <w:p w14:paraId="027E271C" w14:textId="77777777" w:rsidR="00566127" w:rsidRDefault="0030522E">
            <w:pPr>
              <w:pStyle w:val="TAH"/>
            </w:pPr>
            <w:r>
              <w:t>Semantics</w:t>
            </w:r>
          </w:p>
        </w:tc>
        <w:tc>
          <w:tcPr>
            <w:tcW w:w="1638" w:type="dxa"/>
            <w:tcBorders>
              <w:top w:val="single" w:sz="4" w:space="0" w:color="auto"/>
              <w:left w:val="nil"/>
              <w:bottom w:val="single" w:sz="4" w:space="0" w:color="auto"/>
              <w:right w:val="single" w:sz="4" w:space="0" w:color="auto"/>
            </w:tcBorders>
          </w:tcPr>
          <w:p w14:paraId="3CAF10A6" w14:textId="77777777" w:rsidR="00566127" w:rsidRDefault="0030522E">
            <w:pPr>
              <w:pStyle w:val="TAH"/>
            </w:pPr>
            <w:r>
              <w:t>Consumer(s)</w:t>
            </w:r>
          </w:p>
        </w:tc>
      </w:tr>
      <w:tr w:rsidR="00566127" w14:paraId="3792CEBD" w14:textId="77777777">
        <w:trPr>
          <w:jc w:val="center"/>
        </w:trPr>
        <w:tc>
          <w:tcPr>
            <w:tcW w:w="3526" w:type="dxa"/>
            <w:vMerge w:val="restart"/>
            <w:tcBorders>
              <w:top w:val="nil"/>
              <w:left w:val="single" w:sz="4" w:space="0" w:color="auto"/>
              <w:bottom w:val="single" w:sz="4" w:space="0" w:color="auto"/>
              <w:right w:val="single" w:sz="4" w:space="0" w:color="auto"/>
            </w:tcBorders>
          </w:tcPr>
          <w:p w14:paraId="646D4436" w14:textId="77777777" w:rsidR="00566127" w:rsidRDefault="0030522E">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4EDEB724" w14:textId="77777777" w:rsidR="00566127" w:rsidRDefault="0030522E">
            <w:pPr>
              <w:pStyle w:val="TAL"/>
            </w:pPr>
            <w:r>
              <w:t>Subscribe</w:t>
            </w:r>
          </w:p>
        </w:tc>
        <w:tc>
          <w:tcPr>
            <w:tcW w:w="1877" w:type="dxa"/>
            <w:tcBorders>
              <w:top w:val="single" w:sz="4" w:space="0" w:color="auto"/>
              <w:left w:val="nil"/>
              <w:bottom w:val="single" w:sz="4" w:space="0" w:color="auto"/>
              <w:right w:val="single" w:sz="4" w:space="0" w:color="auto"/>
            </w:tcBorders>
          </w:tcPr>
          <w:p w14:paraId="5124ACA7" w14:textId="77777777" w:rsidR="00566127" w:rsidRDefault="0030522E">
            <w:pPr>
              <w:pStyle w:val="TAL"/>
            </w:pPr>
            <w:r>
              <w:t>Subscribe/Response</w:t>
            </w:r>
          </w:p>
        </w:tc>
        <w:tc>
          <w:tcPr>
            <w:tcW w:w="1638" w:type="dxa"/>
            <w:tcBorders>
              <w:top w:val="single" w:sz="4" w:space="0" w:color="auto"/>
              <w:left w:val="nil"/>
              <w:bottom w:val="single" w:sz="4" w:space="0" w:color="auto"/>
              <w:right w:val="single" w:sz="4" w:space="0" w:color="auto"/>
            </w:tcBorders>
          </w:tcPr>
          <w:p w14:paraId="070074F0" w14:textId="77777777" w:rsidR="00566127" w:rsidRDefault="0030522E">
            <w:pPr>
              <w:pStyle w:val="TAL"/>
            </w:pPr>
            <w:r>
              <w:t>NSCE server</w:t>
            </w:r>
          </w:p>
        </w:tc>
      </w:tr>
      <w:tr w:rsidR="00566127" w14:paraId="09FC634C"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612014E" w14:textId="77777777" w:rsidR="00566127" w:rsidRDefault="00566127">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4BC8BC3E" w14:textId="77777777" w:rsidR="00566127" w:rsidRDefault="0030522E">
            <w:pPr>
              <w:pStyle w:val="TAL"/>
            </w:pPr>
            <w:r>
              <w:t>Notify</w:t>
            </w:r>
          </w:p>
        </w:tc>
        <w:tc>
          <w:tcPr>
            <w:tcW w:w="1877" w:type="dxa"/>
            <w:tcBorders>
              <w:top w:val="nil"/>
              <w:left w:val="nil"/>
              <w:bottom w:val="single" w:sz="4" w:space="0" w:color="auto"/>
              <w:right w:val="single" w:sz="4" w:space="0" w:color="auto"/>
            </w:tcBorders>
          </w:tcPr>
          <w:p w14:paraId="6EEA651F" w14:textId="77777777" w:rsidR="00566127" w:rsidRDefault="0030522E">
            <w:pPr>
              <w:pStyle w:val="TAL"/>
            </w:pPr>
            <w:r>
              <w:t>Notify</w:t>
            </w:r>
          </w:p>
        </w:tc>
        <w:tc>
          <w:tcPr>
            <w:tcW w:w="1638" w:type="dxa"/>
            <w:tcBorders>
              <w:top w:val="nil"/>
              <w:left w:val="nil"/>
              <w:bottom w:val="single" w:sz="4" w:space="0" w:color="auto"/>
              <w:right w:val="single" w:sz="4" w:space="0" w:color="auto"/>
            </w:tcBorders>
          </w:tcPr>
          <w:p w14:paraId="313644DB" w14:textId="77777777" w:rsidR="00566127" w:rsidRDefault="0030522E">
            <w:pPr>
              <w:pStyle w:val="TAL"/>
            </w:pPr>
            <w:r>
              <w:t>NSCE server</w:t>
            </w:r>
          </w:p>
        </w:tc>
      </w:tr>
    </w:tbl>
    <w:p w14:paraId="327A1701" w14:textId="77777777" w:rsidR="00566127" w:rsidRDefault="0030522E">
      <w:r>
        <w:t xml:space="preserve"> </w:t>
      </w:r>
    </w:p>
    <w:p w14:paraId="10D14447" w14:textId="77777777" w:rsidR="00566127" w:rsidRDefault="0030522E">
      <w:pPr>
        <w:pStyle w:val="Heading4"/>
      </w:pPr>
      <w:bookmarkStart w:id="370" w:name="_Toc129875036"/>
      <w:r>
        <w:t>9.</w:t>
      </w:r>
      <w:r>
        <w:rPr>
          <w:rFonts w:eastAsiaTheme="minorEastAsia" w:hint="eastAsia"/>
        </w:rPr>
        <w:t>8</w:t>
      </w:r>
      <w:r>
        <w:t>.4.2</w:t>
      </w:r>
      <w:r>
        <w:tab/>
        <w:t>SS_NSCE_InfoCollection_Subscribe operation</w:t>
      </w:r>
      <w:bookmarkEnd w:id="370"/>
    </w:p>
    <w:p w14:paraId="47351323" w14:textId="77777777" w:rsidR="00566127" w:rsidRDefault="0030522E">
      <w:r>
        <w:rPr>
          <w:b/>
        </w:rPr>
        <w:t>API operation name:</w:t>
      </w:r>
      <w:r>
        <w:t xml:space="preserve"> InfoCollection_Subscribe</w:t>
      </w:r>
    </w:p>
    <w:p w14:paraId="5A2BFA28" w14:textId="77777777" w:rsidR="00566127" w:rsidRDefault="0030522E">
      <w:r>
        <w:rPr>
          <w:b/>
        </w:rPr>
        <w:t>Description:</w:t>
      </w:r>
      <w:r>
        <w:t xml:space="preserve"> The consumer subscribes for Information collection from NSCE server(s).</w:t>
      </w:r>
    </w:p>
    <w:p w14:paraId="6428C591" w14:textId="77777777" w:rsidR="00566127" w:rsidRDefault="0030522E">
      <w:r>
        <w:rPr>
          <w:b/>
        </w:rPr>
        <w:t>Inputs:</w:t>
      </w:r>
      <w:r>
        <w:t xml:space="preserve"> See clause 9.</w:t>
      </w:r>
      <w:r>
        <w:rPr>
          <w:rFonts w:eastAsiaTheme="minorEastAsia" w:hint="eastAsia"/>
          <w:lang w:eastAsia="zh-CN"/>
        </w:rPr>
        <w:t>8</w:t>
      </w:r>
      <w:r>
        <w:t>.3.2.</w:t>
      </w:r>
    </w:p>
    <w:p w14:paraId="0B30413E" w14:textId="77777777" w:rsidR="00566127" w:rsidRDefault="0030522E">
      <w:r>
        <w:rPr>
          <w:b/>
        </w:rPr>
        <w:t>Outputs:</w:t>
      </w:r>
      <w:r>
        <w:t xml:space="preserve"> See clause 9.</w:t>
      </w:r>
      <w:r>
        <w:rPr>
          <w:rFonts w:eastAsiaTheme="minorEastAsia" w:hint="eastAsia"/>
          <w:lang w:eastAsia="zh-CN"/>
        </w:rPr>
        <w:t>8</w:t>
      </w:r>
      <w:r>
        <w:t>.3.3</w:t>
      </w:r>
      <w:r>
        <w:rPr>
          <w:i/>
        </w:rPr>
        <w:t>.</w:t>
      </w:r>
    </w:p>
    <w:p w14:paraId="55439AC6" w14:textId="77777777" w:rsidR="00566127" w:rsidRDefault="0030522E">
      <w:r>
        <w:t>See clause 9.</w:t>
      </w:r>
      <w:r>
        <w:rPr>
          <w:rFonts w:eastAsiaTheme="minorEastAsia" w:hint="eastAsia"/>
          <w:lang w:eastAsia="zh-CN"/>
        </w:rPr>
        <w:t>8</w:t>
      </w:r>
      <w:r>
        <w:t>.2.1 for details of usage of this operation.</w:t>
      </w:r>
    </w:p>
    <w:p w14:paraId="1D958110" w14:textId="77777777" w:rsidR="00566127" w:rsidRDefault="0030522E">
      <w:pPr>
        <w:pStyle w:val="Heading4"/>
        <w:rPr>
          <w:bCs/>
        </w:rPr>
      </w:pPr>
      <w:bookmarkStart w:id="371" w:name="_Toc129875037"/>
      <w:r>
        <w:rPr>
          <w:bCs/>
        </w:rPr>
        <w:t>9.</w:t>
      </w:r>
      <w:r>
        <w:rPr>
          <w:rFonts w:eastAsiaTheme="minorEastAsia" w:hint="eastAsia"/>
          <w:bCs/>
          <w:lang w:eastAsia="zh-CN"/>
        </w:rPr>
        <w:t>8</w:t>
      </w:r>
      <w:r>
        <w:rPr>
          <w:bCs/>
        </w:rPr>
        <w:t>.4.3</w:t>
      </w:r>
      <w:r>
        <w:rPr>
          <w:bCs/>
        </w:rPr>
        <w:tab/>
        <w:t>SS_NSCE_InfoCollection_Notify operation</w:t>
      </w:r>
      <w:bookmarkEnd w:id="371"/>
    </w:p>
    <w:p w14:paraId="0B850235" w14:textId="77777777" w:rsidR="00566127" w:rsidRDefault="0030522E">
      <w:r>
        <w:rPr>
          <w:b/>
        </w:rPr>
        <w:t>API operation name:</w:t>
      </w:r>
      <w:r>
        <w:t xml:space="preserve"> InfoCollection_Notify</w:t>
      </w:r>
    </w:p>
    <w:p w14:paraId="08B251FF" w14:textId="77777777" w:rsidR="00566127" w:rsidRDefault="0030522E">
      <w:r>
        <w:rPr>
          <w:b/>
        </w:rPr>
        <w:t>Description:</w:t>
      </w:r>
      <w:r>
        <w:t xml:space="preserve"> The consumer is notified with result of information collection from NSCE server(s).</w:t>
      </w:r>
    </w:p>
    <w:p w14:paraId="3C005397" w14:textId="77777777" w:rsidR="00566127" w:rsidRDefault="0030522E">
      <w:r>
        <w:rPr>
          <w:b/>
        </w:rPr>
        <w:t>Inputs:</w:t>
      </w:r>
      <w:r>
        <w:t xml:space="preserve"> None.</w:t>
      </w:r>
    </w:p>
    <w:p w14:paraId="7393AB48" w14:textId="77777777" w:rsidR="00566127" w:rsidRDefault="0030522E">
      <w:r>
        <w:rPr>
          <w:b/>
        </w:rPr>
        <w:t>Outputs:</w:t>
      </w:r>
      <w:r>
        <w:t xml:space="preserve"> See clause 9.</w:t>
      </w:r>
      <w:r>
        <w:rPr>
          <w:rFonts w:eastAsiaTheme="minorEastAsia" w:hint="eastAsia"/>
          <w:lang w:eastAsia="zh-CN"/>
        </w:rPr>
        <w:t>8</w:t>
      </w:r>
      <w:r>
        <w:t>.3.4.</w:t>
      </w:r>
    </w:p>
    <w:p w14:paraId="031EEAC9" w14:textId="77777777" w:rsidR="00566127" w:rsidRDefault="0030522E">
      <w:r>
        <w:t>See clause 9.</w:t>
      </w:r>
      <w:r>
        <w:rPr>
          <w:rFonts w:eastAsiaTheme="minorEastAsia" w:hint="eastAsia"/>
          <w:lang w:eastAsia="zh-CN"/>
        </w:rPr>
        <w:t>8</w:t>
      </w:r>
      <w:r>
        <w:t>.2.2 for details of usage of this operation.</w:t>
      </w:r>
    </w:p>
    <w:p w14:paraId="5421DDC9" w14:textId="77777777" w:rsidR="00566127" w:rsidRDefault="0030522E">
      <w:pPr>
        <w:pStyle w:val="Heading2"/>
        <w:rPr>
          <w:bCs/>
        </w:rPr>
      </w:pPr>
      <w:bookmarkStart w:id="372" w:name="_Toc129875038"/>
      <w:r>
        <w:rPr>
          <w:bCs/>
        </w:rPr>
        <w:t>9.</w:t>
      </w:r>
      <w:r>
        <w:rPr>
          <w:rFonts w:eastAsiaTheme="minorEastAsia"/>
          <w:bCs/>
          <w:lang w:eastAsia="zh-CN"/>
        </w:rPr>
        <w:t>9</w:t>
      </w:r>
      <w:r>
        <w:rPr>
          <w:bCs/>
        </w:rPr>
        <w:tab/>
        <w:t>Procedure on predictive slice modification in edge based NSCE deployments</w:t>
      </w:r>
      <w:bookmarkEnd w:id="372"/>
    </w:p>
    <w:p w14:paraId="32464DC7" w14:textId="77777777" w:rsidR="00566127" w:rsidRDefault="0030522E">
      <w:pPr>
        <w:pStyle w:val="Heading3"/>
        <w:rPr>
          <w:bCs/>
        </w:rPr>
      </w:pPr>
      <w:bookmarkStart w:id="373" w:name="_Toc129875039"/>
      <w:r>
        <w:rPr>
          <w:bCs/>
        </w:rPr>
        <w:t>9.</w:t>
      </w:r>
      <w:r>
        <w:rPr>
          <w:rFonts w:eastAsiaTheme="minorEastAsia" w:hint="eastAsia"/>
          <w:bCs/>
          <w:lang w:eastAsia="zh-CN"/>
        </w:rPr>
        <w:t>9</w:t>
      </w:r>
      <w:r>
        <w:rPr>
          <w:bCs/>
        </w:rPr>
        <w:t>.1</w:t>
      </w:r>
      <w:r>
        <w:rPr>
          <w:bCs/>
        </w:rPr>
        <w:tab/>
        <w:t>General</w:t>
      </w:r>
      <w:bookmarkEnd w:id="373"/>
    </w:p>
    <w:p w14:paraId="4E228909" w14:textId="77777777" w:rsidR="00566127" w:rsidRDefault="0030522E">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1DEFEB86" w14:textId="77777777" w:rsidR="00566127" w:rsidRDefault="0030522E">
      <w:pPr>
        <w:pStyle w:val="Heading3"/>
        <w:rPr>
          <w:bCs/>
        </w:rPr>
      </w:pPr>
      <w:bookmarkStart w:id="374" w:name="_Toc129875040"/>
      <w:r>
        <w:rPr>
          <w:bCs/>
        </w:rPr>
        <w:lastRenderedPageBreak/>
        <w:t>9.</w:t>
      </w:r>
      <w:r>
        <w:rPr>
          <w:rFonts w:eastAsiaTheme="minorEastAsia"/>
          <w:bCs/>
          <w:lang w:eastAsia="zh-CN"/>
        </w:rPr>
        <w:t>9</w:t>
      </w:r>
      <w:r>
        <w:rPr>
          <w:bCs/>
        </w:rPr>
        <w:t>.2</w:t>
      </w:r>
      <w:r>
        <w:rPr>
          <w:bCs/>
        </w:rPr>
        <w:tab/>
        <w:t>Procedure</w:t>
      </w:r>
      <w:bookmarkEnd w:id="374"/>
    </w:p>
    <w:p w14:paraId="182B3193" w14:textId="77777777" w:rsidR="00566127" w:rsidRDefault="0030522E">
      <w:pPr>
        <w:pStyle w:val="Heading4"/>
      </w:pPr>
      <w:bookmarkStart w:id="375" w:name="_Toc129875041"/>
      <w:r>
        <w:t>9.9.2.1</w:t>
      </w:r>
      <w:r>
        <w:tab/>
        <w:t>Procedures on slice API configuration</w:t>
      </w:r>
      <w:bookmarkEnd w:id="375"/>
    </w:p>
    <w:p w14:paraId="4C19893A" w14:textId="77777777" w:rsidR="00566127" w:rsidRDefault="0030522E">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0AB25216" w14:textId="77777777" w:rsidR="00566127" w:rsidRDefault="0030522E">
      <w:r>
        <w:t>Pre-conditions:</w:t>
      </w:r>
    </w:p>
    <w:p w14:paraId="7603CB90" w14:textId="77777777" w:rsidR="00566127" w:rsidRDefault="0030522E">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0AA54EA6" w14:textId="77777777" w:rsidR="00566127" w:rsidRDefault="0030522E">
      <w:pPr>
        <w:pStyle w:val="B1"/>
      </w:pPr>
      <w:r>
        <w:t>2.</w:t>
      </w:r>
      <w:r>
        <w:tab/>
        <w:t>The VAL client of VAL UE is mapped to Slice#1, and NSCE client of VAL UE has established a connection to NSCE server#1 (S-NSCE server).</w:t>
      </w:r>
    </w:p>
    <w:p w14:paraId="02C6E92F" w14:textId="77777777" w:rsidR="00566127" w:rsidRDefault="0030522E">
      <w:pPr>
        <w:pStyle w:val="B1"/>
      </w:pPr>
      <w:r>
        <w:t>3.</w:t>
      </w:r>
      <w:r>
        <w:tab/>
        <w:t>The S-NSCE server has already discovered the T-NSCE server and its area of coverage.</w:t>
      </w:r>
    </w:p>
    <w:p w14:paraId="23EC705D" w14:textId="77777777" w:rsidR="00566127" w:rsidRDefault="0030522E">
      <w:pPr>
        <w:pStyle w:val="B1"/>
      </w:pPr>
      <w:r>
        <w:t>4.</w:t>
      </w:r>
      <w:r w:rsidR="005E318E">
        <w:tab/>
      </w:r>
      <w:r>
        <w:t xml:space="preserve">The </w:t>
      </w:r>
      <w:r>
        <w:rPr>
          <w:sz w:val="21"/>
          <w:szCs w:val="21"/>
        </w:rPr>
        <w:t>VAL server is subscribed to and received prediction of UE location change</w:t>
      </w:r>
    </w:p>
    <w:p w14:paraId="409F73C8" w14:textId="77777777" w:rsidR="00566127" w:rsidRDefault="00566127">
      <w:pPr>
        <w:pStyle w:val="TH"/>
      </w:pPr>
      <w:r>
        <w:object w:dxaOrig="5584" w:dyaOrig="4132" w14:anchorId="229AA537">
          <v:shape id="_x0000_i1041" type="#_x0000_t75" style="width:459.1pt;height:341.45pt" o:ole="">
            <v:imagedata r:id="rId47" o:title=""/>
          </v:shape>
          <o:OLEObject Type="Embed" ProgID="Visio.Drawing.15" ShapeID="_x0000_i1041" DrawAspect="Content" ObjectID="_1740488726" r:id="rId48"/>
        </w:object>
      </w:r>
    </w:p>
    <w:p w14:paraId="4029A1E3" w14:textId="77777777" w:rsidR="00566127" w:rsidRDefault="0030522E">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18346054" w14:textId="77777777" w:rsidR="00566127" w:rsidRDefault="00814AE5" w:rsidP="00814AE5">
      <w:pPr>
        <w:pStyle w:val="B1"/>
        <w:rPr>
          <w:rFonts w:eastAsia="SimSun"/>
        </w:rPr>
      </w:pPr>
      <w:r>
        <w:t>1.</w:t>
      </w:r>
      <w:r>
        <w:tab/>
      </w:r>
      <w:r w:rsidR="0030522E">
        <w:t xml:space="preserve">The VAL server sends to S-NSCE server an application service continuity requirement request due to predicted/expected UE or group UE mobility to a target service area covered by a different EDN. </w:t>
      </w:r>
    </w:p>
    <w:p w14:paraId="2C602858" w14:textId="77777777" w:rsidR="00566127" w:rsidRDefault="0030522E">
      <w:pPr>
        <w:pStyle w:val="NO"/>
      </w:pPr>
      <w:r>
        <w:t>NOTE:</w:t>
      </w:r>
      <w:r w:rsidR="00814AE5">
        <w:tab/>
      </w:r>
      <w:r>
        <w:t>Such UE predicted mobility at the VAL server can be based on UE mobility analytics received by NWDAF or can be predicted by the VAL layer (VAL server or VAL UE).</w:t>
      </w:r>
    </w:p>
    <w:p w14:paraId="7FF889C9" w14:textId="77777777" w:rsidR="00566127" w:rsidRDefault="00814AE5" w:rsidP="00814AE5">
      <w:pPr>
        <w:pStyle w:val="B1"/>
      </w:pPr>
      <w:r>
        <w:t>2.</w:t>
      </w:r>
      <w:r>
        <w:tab/>
      </w:r>
      <w:r w:rsidR="0030522E">
        <w:t>S-NSCE server sends an application service continuity requirement response to the VAL server as positive or negative acknowledgement.</w:t>
      </w:r>
    </w:p>
    <w:p w14:paraId="7CCAF1B5" w14:textId="77777777" w:rsidR="00566127" w:rsidRDefault="00814AE5" w:rsidP="00814AE5">
      <w:pPr>
        <w:pStyle w:val="B1"/>
      </w:pPr>
      <w:r>
        <w:t>3.</w:t>
      </w:r>
      <w:r>
        <w:tab/>
      </w:r>
      <w:r w:rsidR="0030522E">
        <w:t>S-NSCE server determines to query the underlying 3GPP system on the slice availability and conditions at the target service area (based on step 1 requirement). Such query may be in form of a request/response and include:</w:t>
      </w:r>
    </w:p>
    <w:p w14:paraId="10A7992E" w14:textId="77777777" w:rsidR="00566127" w:rsidRDefault="00814AE5" w:rsidP="00814AE5">
      <w:pPr>
        <w:pStyle w:val="B2"/>
      </w:pPr>
      <w:r>
        <w:lastRenderedPageBreak/>
        <w:t>a.</w:t>
      </w:r>
      <w:r>
        <w:tab/>
      </w:r>
      <w:r w:rsidR="0030522E">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08AC26E5" w14:textId="77777777" w:rsidR="00566127" w:rsidRDefault="00814AE5" w:rsidP="00814AE5">
      <w:pPr>
        <w:pStyle w:val="B2"/>
      </w:pPr>
      <w:r>
        <w:t>b.</w:t>
      </w:r>
      <w:r>
        <w:tab/>
      </w:r>
      <w:r w:rsidR="0030522E">
        <w:t xml:space="preserve">S-NSCE server may also interact with OAM to query on the target slice availability and the up-to-date configured slice parameters e.g. slice RRM policies, modification of the NSI/NSSI resources (see TS 28.531 </w:t>
      </w:r>
      <w:r w:rsidR="0030522E">
        <w:rPr>
          <w:rFonts w:hint="eastAsia"/>
        </w:rPr>
        <w:t>[</w:t>
      </w:r>
      <w:r w:rsidR="0030522E">
        <w:t>8</w:t>
      </w:r>
      <w:r w:rsidR="0030522E">
        <w:rPr>
          <w:rFonts w:hint="eastAsia"/>
        </w:rPr>
        <w:t>]</w:t>
      </w:r>
      <w:r w:rsidR="0030522E">
        <w:t>, 5.1.12) at the target service area and measurements for the slice at the target area.</w:t>
      </w:r>
    </w:p>
    <w:p w14:paraId="4F5CE6F9" w14:textId="77777777" w:rsidR="00566127" w:rsidRDefault="00814AE5" w:rsidP="00814AE5">
      <w:pPr>
        <w:pStyle w:val="B1"/>
      </w:pPr>
      <w:r>
        <w:t>4.</w:t>
      </w:r>
      <w:r>
        <w:tab/>
      </w:r>
      <w:r w:rsidR="0030522E">
        <w:t xml:space="preserve">S-NSCE server evaluates whether new NSCE service area supports slice #1 and if slice #1 offers similar performance in target area. </w:t>
      </w:r>
    </w:p>
    <w:p w14:paraId="3A15B8BF" w14:textId="77777777" w:rsidR="00566127" w:rsidRDefault="00814AE5" w:rsidP="00814AE5">
      <w:pPr>
        <w:pStyle w:val="B1"/>
      </w:pPr>
      <w:r>
        <w:t>5.</w:t>
      </w:r>
      <w:r>
        <w:tab/>
      </w:r>
      <w:r w:rsidR="0030522E">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6E5D4C81" w14:textId="77777777" w:rsidR="00566127" w:rsidRDefault="00814AE5" w:rsidP="00814AE5">
      <w:pPr>
        <w:pStyle w:val="B1"/>
      </w:pPr>
      <w:r>
        <w:t>6.</w:t>
      </w:r>
      <w:r>
        <w:tab/>
      </w:r>
      <w:r w:rsidR="0030522E">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0C4CD7E5" w14:textId="77777777" w:rsidR="00566127" w:rsidRDefault="00814AE5" w:rsidP="00814AE5">
      <w:pPr>
        <w:pStyle w:val="B1"/>
      </w:pPr>
      <w:r>
        <w:t>7.</w:t>
      </w:r>
      <w:r>
        <w:tab/>
      </w:r>
      <w:r w:rsidR="0030522E">
        <w:t xml:space="preserve">T-NSCE server sends to the S-NSCE server a service continuity negotiation response including the determined trigger action. </w:t>
      </w:r>
    </w:p>
    <w:p w14:paraId="7B03165F" w14:textId="77777777" w:rsidR="00566127" w:rsidRDefault="00814AE5" w:rsidP="00814AE5">
      <w:pPr>
        <w:pStyle w:val="B1"/>
      </w:pPr>
      <w:r>
        <w:t>8.</w:t>
      </w:r>
      <w:r>
        <w:tab/>
      </w:r>
      <w:r w:rsidR="0030522E">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407E44D4" w14:textId="77777777" w:rsidR="00566127" w:rsidRDefault="00814AE5" w:rsidP="00814AE5">
      <w:pPr>
        <w:pStyle w:val="B1"/>
      </w:pPr>
      <w:r>
        <w:t>9.</w:t>
      </w:r>
      <w:r>
        <w:tab/>
      </w:r>
      <w:r w:rsidR="0030522E">
        <w:t>After the slice lifecycle change execution (based on the indication in step 5), the S-NSCE server sends a notification to the VAL server and optionally to the VAL client via S-NSCE client</w:t>
      </w:r>
    </w:p>
    <w:p w14:paraId="47235ED8" w14:textId="77777777" w:rsidR="00566127" w:rsidRDefault="00814AE5" w:rsidP="00814AE5">
      <w:pPr>
        <w:pStyle w:val="B1"/>
      </w:pPr>
      <w:r>
        <w:t>10.</w:t>
      </w:r>
      <w:r>
        <w:tab/>
      </w:r>
      <w:r w:rsidR="0030522E">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32FA588A" w14:textId="77777777" w:rsidR="00566127" w:rsidRDefault="0030522E">
      <w:pPr>
        <w:pStyle w:val="Heading3"/>
        <w:rPr>
          <w:bCs/>
        </w:rPr>
      </w:pPr>
      <w:bookmarkStart w:id="376" w:name="_Toc129875042"/>
      <w:r>
        <w:rPr>
          <w:bCs/>
        </w:rPr>
        <w:t>9.9.3</w:t>
      </w:r>
      <w:r>
        <w:rPr>
          <w:bCs/>
        </w:rPr>
        <w:tab/>
        <w:t>Information flows</w:t>
      </w:r>
      <w:bookmarkEnd w:id="376"/>
    </w:p>
    <w:p w14:paraId="49237854" w14:textId="77777777" w:rsidR="00566127" w:rsidRDefault="0030522E">
      <w:pPr>
        <w:pStyle w:val="Heading4"/>
        <w:rPr>
          <w:bCs/>
        </w:rPr>
      </w:pPr>
      <w:bookmarkStart w:id="377" w:name="_Toc113356726"/>
      <w:bookmarkStart w:id="378" w:name="_Toc129875043"/>
      <w:bookmarkEnd w:id="377"/>
      <w:r>
        <w:rPr>
          <w:bCs/>
        </w:rPr>
        <w:t>9.9.3.1</w:t>
      </w:r>
      <w:r>
        <w:rPr>
          <w:bCs/>
        </w:rPr>
        <w:tab/>
        <w:t>General</w:t>
      </w:r>
      <w:bookmarkEnd w:id="378"/>
    </w:p>
    <w:p w14:paraId="70CC1251" w14:textId="77777777" w:rsidR="00566127" w:rsidRDefault="0030522E">
      <w:r>
        <w:t>The following information flows are specified for the predictive slice modification support based on 9.9.2.</w:t>
      </w:r>
    </w:p>
    <w:p w14:paraId="5FE7AB87" w14:textId="77777777" w:rsidR="00566127" w:rsidRDefault="0030522E">
      <w:pPr>
        <w:pStyle w:val="Heading4"/>
        <w:rPr>
          <w:bCs/>
        </w:rPr>
      </w:pPr>
      <w:bookmarkStart w:id="379" w:name="_Toc113356727"/>
      <w:bookmarkStart w:id="380" w:name="_Toc129875044"/>
      <w:bookmarkEnd w:id="379"/>
      <w:r>
        <w:rPr>
          <w:bCs/>
        </w:rPr>
        <w:t>9.9.3.2</w:t>
      </w:r>
      <w:r>
        <w:rPr>
          <w:bCs/>
        </w:rPr>
        <w:tab/>
        <w:t>Application service continuity requirement request</w:t>
      </w:r>
      <w:bookmarkEnd w:id="380"/>
      <w:r>
        <w:rPr>
          <w:bCs/>
        </w:rPr>
        <w:t xml:space="preserve"> </w:t>
      </w:r>
    </w:p>
    <w:p w14:paraId="55AC4EDB" w14:textId="77777777" w:rsidR="00566127" w:rsidRDefault="0030522E">
      <w:r>
        <w:t>Table 9.9.3.2-1 describes information elements for the Application service continuity requirement request from the VAL server to the NSCE server.</w:t>
      </w:r>
    </w:p>
    <w:p w14:paraId="4E5A0837" w14:textId="77777777" w:rsidR="00566127" w:rsidRDefault="0030522E">
      <w:pPr>
        <w:pStyle w:val="TH"/>
      </w:pPr>
      <w:r>
        <w:lastRenderedPageBreak/>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194C0B8D" w14:textId="77777777">
        <w:trPr>
          <w:jc w:val="center"/>
        </w:trPr>
        <w:tc>
          <w:tcPr>
            <w:tcW w:w="2880" w:type="dxa"/>
            <w:tcBorders>
              <w:top w:val="single" w:sz="4" w:space="0" w:color="000000"/>
              <w:left w:val="single" w:sz="4" w:space="0" w:color="000000"/>
              <w:bottom w:val="single" w:sz="4" w:space="0" w:color="000000"/>
              <w:right w:val="nil"/>
            </w:tcBorders>
          </w:tcPr>
          <w:p w14:paraId="6EFA0BF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9A9980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A39750B" w14:textId="77777777" w:rsidR="00566127" w:rsidRDefault="0030522E">
            <w:pPr>
              <w:pStyle w:val="TAH"/>
              <w:rPr>
                <w:kern w:val="2"/>
              </w:rPr>
            </w:pPr>
            <w:r>
              <w:rPr>
                <w:kern w:val="2"/>
              </w:rPr>
              <w:t>Description</w:t>
            </w:r>
          </w:p>
        </w:tc>
      </w:tr>
      <w:tr w:rsidR="00566127" w14:paraId="254F652D" w14:textId="77777777">
        <w:trPr>
          <w:jc w:val="center"/>
        </w:trPr>
        <w:tc>
          <w:tcPr>
            <w:tcW w:w="2880" w:type="dxa"/>
            <w:tcBorders>
              <w:top w:val="single" w:sz="4" w:space="0" w:color="000000"/>
              <w:left w:val="single" w:sz="4" w:space="0" w:color="000000"/>
              <w:bottom w:val="single" w:sz="4" w:space="0" w:color="000000"/>
              <w:right w:val="nil"/>
            </w:tcBorders>
          </w:tcPr>
          <w:p w14:paraId="1563F0EC"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61E594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533CC7" w14:textId="77777777" w:rsidR="00566127" w:rsidRDefault="0030522E">
            <w:pPr>
              <w:pStyle w:val="TAL"/>
              <w:rPr>
                <w:kern w:val="2"/>
              </w:rPr>
            </w:pPr>
            <w:r>
              <w:rPr>
                <w:kern w:val="2"/>
              </w:rPr>
              <w:t>The identifier of the VAL server</w:t>
            </w:r>
          </w:p>
        </w:tc>
      </w:tr>
      <w:tr w:rsidR="00566127" w14:paraId="47D63819" w14:textId="77777777">
        <w:trPr>
          <w:jc w:val="center"/>
        </w:trPr>
        <w:tc>
          <w:tcPr>
            <w:tcW w:w="2880" w:type="dxa"/>
            <w:tcBorders>
              <w:top w:val="single" w:sz="4" w:space="0" w:color="000000"/>
              <w:left w:val="single" w:sz="4" w:space="0" w:color="000000"/>
              <w:bottom w:val="single" w:sz="4" w:space="0" w:color="000000"/>
              <w:right w:val="nil"/>
            </w:tcBorders>
          </w:tcPr>
          <w:p w14:paraId="71E942BD" w14:textId="77777777" w:rsidR="00566127" w:rsidRDefault="0030522E">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1CB2533C"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02FE0F8" w14:textId="77777777" w:rsidR="00566127" w:rsidRDefault="0030522E">
            <w:pPr>
              <w:pStyle w:val="TAL"/>
              <w:rPr>
                <w:kern w:val="2"/>
              </w:rPr>
            </w:pPr>
            <w:r>
              <w:t>Security credentials resulting from a successful authorization.</w:t>
            </w:r>
          </w:p>
        </w:tc>
      </w:tr>
      <w:tr w:rsidR="00566127" w14:paraId="75346059" w14:textId="77777777">
        <w:trPr>
          <w:jc w:val="center"/>
        </w:trPr>
        <w:tc>
          <w:tcPr>
            <w:tcW w:w="2880" w:type="dxa"/>
            <w:tcBorders>
              <w:top w:val="single" w:sz="4" w:space="0" w:color="000000"/>
              <w:left w:val="single" w:sz="4" w:space="0" w:color="000000"/>
              <w:bottom w:val="single" w:sz="4" w:space="0" w:color="000000"/>
              <w:right w:val="nil"/>
            </w:tcBorders>
          </w:tcPr>
          <w:p w14:paraId="00330528"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0598AE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3187D2" w14:textId="77777777" w:rsidR="00566127" w:rsidRDefault="0030522E">
            <w:pPr>
              <w:pStyle w:val="TAL"/>
              <w:rPr>
                <w:kern w:val="2"/>
              </w:rPr>
            </w:pPr>
            <w:r>
              <w:rPr>
                <w:kern w:val="2"/>
              </w:rPr>
              <w:t xml:space="preserve">The identifier of the VAL service for which the requirement request applies </w:t>
            </w:r>
          </w:p>
        </w:tc>
      </w:tr>
      <w:tr w:rsidR="00566127" w14:paraId="397A1445" w14:textId="77777777">
        <w:trPr>
          <w:jc w:val="center"/>
        </w:trPr>
        <w:tc>
          <w:tcPr>
            <w:tcW w:w="2880" w:type="dxa"/>
            <w:tcBorders>
              <w:top w:val="single" w:sz="4" w:space="0" w:color="000000"/>
              <w:left w:val="single" w:sz="4" w:space="0" w:color="000000"/>
              <w:bottom w:val="single" w:sz="4" w:space="0" w:color="000000"/>
              <w:right w:val="nil"/>
            </w:tcBorders>
          </w:tcPr>
          <w:p w14:paraId="75612719"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B25D229"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4FC2DE8" w14:textId="77777777" w:rsidR="00566127" w:rsidRDefault="0030522E">
            <w:pPr>
              <w:pStyle w:val="TAL"/>
              <w:rPr>
                <w:kern w:val="2"/>
              </w:rPr>
            </w:pPr>
            <w:r>
              <w:rPr>
                <w:kern w:val="2"/>
              </w:rPr>
              <w:t>The list of VAL UE IDs for which the requirement request applies</w:t>
            </w:r>
          </w:p>
        </w:tc>
      </w:tr>
      <w:tr w:rsidR="00566127" w14:paraId="0D1BCA8D" w14:textId="77777777">
        <w:trPr>
          <w:jc w:val="center"/>
        </w:trPr>
        <w:tc>
          <w:tcPr>
            <w:tcW w:w="2880" w:type="dxa"/>
            <w:tcBorders>
              <w:top w:val="single" w:sz="4" w:space="0" w:color="000000"/>
              <w:left w:val="single" w:sz="4" w:space="0" w:color="000000"/>
              <w:bottom w:val="single" w:sz="4" w:space="0" w:color="000000"/>
              <w:right w:val="nil"/>
            </w:tcBorders>
          </w:tcPr>
          <w:p w14:paraId="1B685FA1"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E295EA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222614"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2C374618" w14:textId="77777777">
        <w:trPr>
          <w:jc w:val="center"/>
        </w:trPr>
        <w:tc>
          <w:tcPr>
            <w:tcW w:w="2880" w:type="dxa"/>
            <w:tcBorders>
              <w:top w:val="single" w:sz="4" w:space="0" w:color="000000"/>
              <w:left w:val="single" w:sz="4" w:space="0" w:color="000000"/>
              <w:bottom w:val="single" w:sz="4" w:space="0" w:color="000000"/>
              <w:right w:val="nil"/>
            </w:tcBorders>
          </w:tcPr>
          <w:p w14:paraId="7E362B4E"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F28565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85C730"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79E297F5" w14:textId="77777777">
        <w:trPr>
          <w:jc w:val="center"/>
        </w:trPr>
        <w:tc>
          <w:tcPr>
            <w:tcW w:w="2880" w:type="dxa"/>
            <w:tcBorders>
              <w:top w:val="single" w:sz="4" w:space="0" w:color="000000"/>
              <w:left w:val="single" w:sz="4" w:space="0" w:color="000000"/>
              <w:bottom w:val="single" w:sz="4" w:space="0" w:color="000000"/>
              <w:right w:val="nil"/>
            </w:tcBorders>
          </w:tcPr>
          <w:p w14:paraId="5F88CF66"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1E895D3D"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CAB731" w14:textId="77777777" w:rsidR="00566127" w:rsidRDefault="0030522E">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566127" w14:paraId="537DDE87" w14:textId="77777777">
        <w:trPr>
          <w:jc w:val="center"/>
        </w:trPr>
        <w:tc>
          <w:tcPr>
            <w:tcW w:w="2880" w:type="dxa"/>
            <w:tcBorders>
              <w:top w:val="single" w:sz="4" w:space="0" w:color="000000"/>
              <w:left w:val="single" w:sz="4" w:space="0" w:color="000000"/>
              <w:bottom w:val="single" w:sz="4" w:space="0" w:color="000000"/>
              <w:right w:val="nil"/>
            </w:tcBorders>
          </w:tcPr>
          <w:p w14:paraId="04EC84F3"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00B503F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660295" w14:textId="77777777" w:rsidR="00566127" w:rsidRDefault="0030522E">
            <w:pPr>
              <w:pStyle w:val="TAL"/>
              <w:rPr>
                <w:kern w:val="2"/>
              </w:rPr>
            </w:pPr>
            <w:r>
              <w:rPr>
                <w:kern w:val="2"/>
              </w:rPr>
              <w:t>The QoS requirements / KPIs for the VAL service</w:t>
            </w:r>
          </w:p>
        </w:tc>
      </w:tr>
    </w:tbl>
    <w:p w14:paraId="1ECEC287" w14:textId="77777777" w:rsidR="00566127" w:rsidRDefault="0030522E">
      <w:r>
        <w:t xml:space="preserve"> </w:t>
      </w:r>
    </w:p>
    <w:p w14:paraId="7D097494" w14:textId="77777777" w:rsidR="00566127" w:rsidRDefault="0030522E">
      <w:pPr>
        <w:pStyle w:val="Heading4"/>
        <w:rPr>
          <w:bCs/>
        </w:rPr>
      </w:pPr>
      <w:bookmarkStart w:id="381" w:name="_Toc129875045"/>
      <w:r>
        <w:rPr>
          <w:bCs/>
        </w:rPr>
        <w:t>9.9.3.3</w:t>
      </w:r>
      <w:r>
        <w:rPr>
          <w:bCs/>
        </w:rPr>
        <w:tab/>
        <w:t>Application service continuity requirement response</w:t>
      </w:r>
      <w:bookmarkEnd w:id="381"/>
      <w:r>
        <w:rPr>
          <w:bCs/>
        </w:rPr>
        <w:t xml:space="preserve"> </w:t>
      </w:r>
    </w:p>
    <w:p w14:paraId="6ECA532A" w14:textId="77777777" w:rsidR="00566127" w:rsidRDefault="0030522E">
      <w:r>
        <w:t>Table 9.9.3.3-1 describes information elements for the Application service continuity requirement response from the NSCE server to the VAL server.</w:t>
      </w:r>
    </w:p>
    <w:p w14:paraId="62E566C5" w14:textId="77777777" w:rsidR="00566127" w:rsidRDefault="0030522E">
      <w:pPr>
        <w:pStyle w:val="TH"/>
      </w:pPr>
      <w:r>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41BD4DAC" w14:textId="77777777">
        <w:trPr>
          <w:jc w:val="center"/>
        </w:trPr>
        <w:tc>
          <w:tcPr>
            <w:tcW w:w="2880" w:type="dxa"/>
            <w:tcBorders>
              <w:top w:val="single" w:sz="4" w:space="0" w:color="000000"/>
              <w:left w:val="single" w:sz="4" w:space="0" w:color="000000"/>
              <w:bottom w:val="single" w:sz="4" w:space="0" w:color="000000"/>
              <w:right w:val="nil"/>
            </w:tcBorders>
          </w:tcPr>
          <w:p w14:paraId="15A47EC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2A0E27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1C322A" w14:textId="77777777" w:rsidR="00566127" w:rsidRDefault="0030522E">
            <w:pPr>
              <w:pStyle w:val="TAH"/>
              <w:rPr>
                <w:kern w:val="2"/>
              </w:rPr>
            </w:pPr>
            <w:r>
              <w:rPr>
                <w:kern w:val="2"/>
              </w:rPr>
              <w:t>Description</w:t>
            </w:r>
          </w:p>
        </w:tc>
      </w:tr>
      <w:tr w:rsidR="00566127" w14:paraId="4064F519" w14:textId="77777777">
        <w:trPr>
          <w:jc w:val="center"/>
        </w:trPr>
        <w:tc>
          <w:tcPr>
            <w:tcW w:w="2880" w:type="dxa"/>
            <w:tcBorders>
              <w:top w:val="single" w:sz="4" w:space="0" w:color="000000"/>
              <w:left w:val="single" w:sz="4" w:space="0" w:color="000000"/>
              <w:bottom w:val="single" w:sz="4" w:space="0" w:color="000000"/>
              <w:right w:val="nil"/>
            </w:tcBorders>
          </w:tcPr>
          <w:p w14:paraId="1659A637"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84A409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9C5B3D" w14:textId="77777777" w:rsidR="00566127" w:rsidRDefault="0030522E">
            <w:pPr>
              <w:pStyle w:val="TAL"/>
              <w:rPr>
                <w:kern w:val="2"/>
              </w:rPr>
            </w:pPr>
            <w:r>
              <w:rPr>
                <w:kern w:val="2"/>
              </w:rPr>
              <w:t>The result of the request (positive or negative acknowledgement)</w:t>
            </w:r>
          </w:p>
        </w:tc>
      </w:tr>
    </w:tbl>
    <w:p w14:paraId="7C1B93EC" w14:textId="77777777" w:rsidR="00566127" w:rsidRDefault="0030522E">
      <w:r>
        <w:t xml:space="preserve"> </w:t>
      </w:r>
    </w:p>
    <w:p w14:paraId="4906CEC1" w14:textId="77777777" w:rsidR="00566127" w:rsidRDefault="0030522E">
      <w:pPr>
        <w:pStyle w:val="Heading4"/>
        <w:rPr>
          <w:bCs/>
        </w:rPr>
      </w:pPr>
      <w:bookmarkStart w:id="382" w:name="_Toc129875046"/>
      <w:r>
        <w:rPr>
          <w:bCs/>
        </w:rPr>
        <w:t>9.9.3.4</w:t>
      </w:r>
      <w:r>
        <w:rPr>
          <w:bCs/>
        </w:rPr>
        <w:tab/>
      </w:r>
      <w:r w:rsidR="00D22820">
        <w:rPr>
          <w:rFonts w:eastAsiaTheme="minorEastAsia" w:hint="eastAsia"/>
          <w:bCs/>
          <w:lang w:eastAsia="zh-CN"/>
        </w:rPr>
        <w:t>S</w:t>
      </w:r>
      <w:r w:rsidR="00D22820">
        <w:rPr>
          <w:bCs/>
        </w:rPr>
        <w:t xml:space="preserve">ervice </w:t>
      </w:r>
      <w:r>
        <w:rPr>
          <w:bCs/>
        </w:rPr>
        <w:t>continuity negotiation request</w:t>
      </w:r>
      <w:bookmarkEnd w:id="382"/>
      <w:r>
        <w:rPr>
          <w:bCs/>
        </w:rPr>
        <w:t xml:space="preserve"> </w:t>
      </w:r>
    </w:p>
    <w:p w14:paraId="25368C12" w14:textId="77777777" w:rsidR="00566127" w:rsidRDefault="0030522E">
      <w:r>
        <w:t>Table 9.9.3.4-1 describes information elements for the service continuity negotiation request from the S-NSCE server to the T-NSCE server.</w:t>
      </w:r>
    </w:p>
    <w:p w14:paraId="38A84CBB" w14:textId="77777777" w:rsidR="00566127" w:rsidRDefault="0030522E">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6A9A1DCD" w14:textId="77777777">
        <w:trPr>
          <w:jc w:val="center"/>
        </w:trPr>
        <w:tc>
          <w:tcPr>
            <w:tcW w:w="2880" w:type="dxa"/>
            <w:tcBorders>
              <w:top w:val="single" w:sz="4" w:space="0" w:color="000000"/>
              <w:left w:val="single" w:sz="4" w:space="0" w:color="000000"/>
              <w:bottom w:val="single" w:sz="4" w:space="0" w:color="000000"/>
              <w:right w:val="nil"/>
            </w:tcBorders>
          </w:tcPr>
          <w:p w14:paraId="2B9472A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8FE7C60"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5F672AC" w14:textId="77777777" w:rsidR="00566127" w:rsidRDefault="0030522E">
            <w:pPr>
              <w:pStyle w:val="TAH"/>
              <w:rPr>
                <w:kern w:val="2"/>
              </w:rPr>
            </w:pPr>
            <w:r>
              <w:rPr>
                <w:kern w:val="2"/>
              </w:rPr>
              <w:t>Description</w:t>
            </w:r>
          </w:p>
        </w:tc>
      </w:tr>
      <w:tr w:rsidR="00566127" w14:paraId="1978DD67" w14:textId="77777777">
        <w:trPr>
          <w:jc w:val="center"/>
        </w:trPr>
        <w:tc>
          <w:tcPr>
            <w:tcW w:w="2880" w:type="dxa"/>
            <w:tcBorders>
              <w:top w:val="single" w:sz="4" w:space="0" w:color="000000"/>
              <w:left w:val="single" w:sz="4" w:space="0" w:color="000000"/>
              <w:bottom w:val="single" w:sz="4" w:space="0" w:color="000000"/>
              <w:right w:val="nil"/>
            </w:tcBorders>
          </w:tcPr>
          <w:p w14:paraId="35764233" w14:textId="77777777" w:rsidR="00566127" w:rsidRDefault="0030522E">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14D67A9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2ABBF2" w14:textId="77777777" w:rsidR="00566127" w:rsidRDefault="0030522E">
            <w:pPr>
              <w:pStyle w:val="TAL"/>
              <w:rPr>
                <w:kern w:val="2"/>
              </w:rPr>
            </w:pPr>
            <w:r>
              <w:rPr>
                <w:kern w:val="2"/>
              </w:rPr>
              <w:t>The identifier of the source NSCE server</w:t>
            </w:r>
          </w:p>
        </w:tc>
      </w:tr>
      <w:tr w:rsidR="00566127" w14:paraId="1246AA7F" w14:textId="77777777">
        <w:trPr>
          <w:jc w:val="center"/>
        </w:trPr>
        <w:tc>
          <w:tcPr>
            <w:tcW w:w="2880" w:type="dxa"/>
            <w:tcBorders>
              <w:top w:val="single" w:sz="4" w:space="0" w:color="000000"/>
              <w:left w:val="single" w:sz="4" w:space="0" w:color="000000"/>
              <w:bottom w:val="single" w:sz="4" w:space="0" w:color="000000"/>
              <w:right w:val="nil"/>
            </w:tcBorders>
          </w:tcPr>
          <w:p w14:paraId="4CD26B85"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F73B98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A0BB84" w14:textId="77777777" w:rsidR="00566127" w:rsidRDefault="0030522E">
            <w:pPr>
              <w:pStyle w:val="TAL"/>
              <w:rPr>
                <w:kern w:val="2"/>
              </w:rPr>
            </w:pPr>
            <w:r>
              <w:rPr>
                <w:kern w:val="2"/>
              </w:rPr>
              <w:t xml:space="preserve">The identifier of the VAL service for which the request applies </w:t>
            </w:r>
          </w:p>
        </w:tc>
      </w:tr>
      <w:tr w:rsidR="00566127" w14:paraId="5892C0FE" w14:textId="77777777">
        <w:trPr>
          <w:jc w:val="center"/>
        </w:trPr>
        <w:tc>
          <w:tcPr>
            <w:tcW w:w="2880" w:type="dxa"/>
            <w:tcBorders>
              <w:top w:val="single" w:sz="4" w:space="0" w:color="000000"/>
              <w:left w:val="single" w:sz="4" w:space="0" w:color="000000"/>
              <w:bottom w:val="single" w:sz="4" w:space="0" w:color="000000"/>
              <w:right w:val="nil"/>
            </w:tcBorders>
          </w:tcPr>
          <w:p w14:paraId="3C07810F"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06EEFBC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93D1D1E" w14:textId="77777777" w:rsidR="00566127" w:rsidRDefault="0030522E">
            <w:pPr>
              <w:pStyle w:val="TAL"/>
              <w:rPr>
                <w:kern w:val="2"/>
              </w:rPr>
            </w:pPr>
            <w:r>
              <w:rPr>
                <w:kern w:val="2"/>
              </w:rPr>
              <w:t>The list of VAL UE IDs for which the request applies</w:t>
            </w:r>
          </w:p>
        </w:tc>
      </w:tr>
      <w:tr w:rsidR="00566127" w14:paraId="06A200C0" w14:textId="77777777">
        <w:trPr>
          <w:jc w:val="center"/>
        </w:trPr>
        <w:tc>
          <w:tcPr>
            <w:tcW w:w="2880" w:type="dxa"/>
            <w:tcBorders>
              <w:top w:val="single" w:sz="4" w:space="0" w:color="000000"/>
              <w:left w:val="single" w:sz="4" w:space="0" w:color="000000"/>
              <w:bottom w:val="single" w:sz="4" w:space="0" w:color="000000"/>
              <w:right w:val="nil"/>
            </w:tcBorders>
          </w:tcPr>
          <w:p w14:paraId="1102B9DA"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30A0910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E963AF"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5802EEB6" w14:textId="77777777">
        <w:trPr>
          <w:jc w:val="center"/>
        </w:trPr>
        <w:tc>
          <w:tcPr>
            <w:tcW w:w="2880" w:type="dxa"/>
            <w:tcBorders>
              <w:top w:val="single" w:sz="4" w:space="0" w:color="000000"/>
              <w:left w:val="single" w:sz="4" w:space="0" w:color="000000"/>
              <w:bottom w:val="single" w:sz="4" w:space="0" w:color="000000"/>
              <w:right w:val="nil"/>
            </w:tcBorders>
          </w:tcPr>
          <w:p w14:paraId="100386DE" w14:textId="77777777" w:rsidR="00566127" w:rsidRDefault="0030522E">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7259A034"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363D583" w14:textId="77777777" w:rsidR="00566127" w:rsidRDefault="0030522E">
            <w:pPr>
              <w:pStyle w:val="TAL"/>
              <w:rPr>
                <w:kern w:val="2"/>
              </w:rPr>
            </w:pPr>
            <w:r>
              <w:rPr>
                <w:kern w:val="2"/>
              </w:rPr>
              <w:t>The proposed slice licecycle change for the target VAL UE or VAL application</w:t>
            </w:r>
          </w:p>
        </w:tc>
      </w:tr>
      <w:tr w:rsidR="00566127" w14:paraId="0AB41CBE" w14:textId="77777777">
        <w:trPr>
          <w:jc w:val="center"/>
        </w:trPr>
        <w:tc>
          <w:tcPr>
            <w:tcW w:w="2880" w:type="dxa"/>
            <w:tcBorders>
              <w:top w:val="single" w:sz="4" w:space="0" w:color="000000"/>
              <w:left w:val="single" w:sz="4" w:space="0" w:color="000000"/>
              <w:bottom w:val="single" w:sz="4" w:space="0" w:color="000000"/>
              <w:right w:val="nil"/>
            </w:tcBorders>
          </w:tcPr>
          <w:p w14:paraId="038C9A28"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402A26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1E551E"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29ACE933" w14:textId="77777777">
        <w:trPr>
          <w:jc w:val="center"/>
        </w:trPr>
        <w:tc>
          <w:tcPr>
            <w:tcW w:w="2880" w:type="dxa"/>
            <w:tcBorders>
              <w:top w:val="single" w:sz="4" w:space="0" w:color="000000"/>
              <w:left w:val="single" w:sz="4" w:space="0" w:color="000000"/>
              <w:bottom w:val="single" w:sz="4" w:space="0" w:color="000000"/>
              <w:right w:val="nil"/>
            </w:tcBorders>
          </w:tcPr>
          <w:p w14:paraId="3ABF6B62"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5C875795"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F37C5D2" w14:textId="77777777" w:rsidR="00566127" w:rsidRDefault="0030522E">
            <w:pPr>
              <w:pStyle w:val="TAL"/>
              <w:rPr>
                <w:kern w:val="2"/>
              </w:rPr>
            </w:pPr>
            <w:r>
              <w:rPr>
                <w:kern w:val="2"/>
              </w:rPr>
              <w:t>The QoS requirements / KPIs for the VAL service</w:t>
            </w:r>
          </w:p>
        </w:tc>
      </w:tr>
    </w:tbl>
    <w:p w14:paraId="697B102F" w14:textId="77777777" w:rsidR="00566127" w:rsidRDefault="0030522E">
      <w:r>
        <w:t xml:space="preserve"> </w:t>
      </w:r>
    </w:p>
    <w:p w14:paraId="3128BFEE" w14:textId="77777777" w:rsidR="00566127" w:rsidRDefault="0030522E">
      <w:pPr>
        <w:pStyle w:val="Heading4"/>
        <w:rPr>
          <w:bCs/>
        </w:rPr>
      </w:pPr>
      <w:bookmarkStart w:id="383" w:name="_Toc129875047"/>
      <w:r>
        <w:rPr>
          <w:bCs/>
        </w:rPr>
        <w:lastRenderedPageBreak/>
        <w:t>9.9.3.5</w:t>
      </w:r>
      <w:r>
        <w:rPr>
          <w:bCs/>
        </w:rPr>
        <w:tab/>
      </w:r>
      <w:r>
        <w:rPr>
          <w:rFonts w:eastAsiaTheme="minorEastAsia" w:hint="eastAsia"/>
          <w:bCs/>
          <w:lang w:eastAsia="zh-CN"/>
        </w:rPr>
        <w:t>S</w:t>
      </w:r>
      <w:r>
        <w:rPr>
          <w:bCs/>
        </w:rPr>
        <w:t>ervice continuity negotiation response</w:t>
      </w:r>
      <w:bookmarkEnd w:id="383"/>
    </w:p>
    <w:p w14:paraId="0357D3AC" w14:textId="77777777" w:rsidR="00566127" w:rsidRDefault="0030522E">
      <w:r>
        <w:t>Table 9.9.3.5-1 describes information elements for the service continuity negotiation response from the T-NSCE server to the S-NSCE server.</w:t>
      </w:r>
    </w:p>
    <w:p w14:paraId="5B602887" w14:textId="77777777" w:rsidR="00566127" w:rsidRDefault="0030522E">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E4729E1" w14:textId="77777777">
        <w:trPr>
          <w:jc w:val="center"/>
        </w:trPr>
        <w:tc>
          <w:tcPr>
            <w:tcW w:w="2880" w:type="dxa"/>
            <w:tcBorders>
              <w:top w:val="single" w:sz="4" w:space="0" w:color="000000"/>
              <w:left w:val="single" w:sz="4" w:space="0" w:color="000000"/>
              <w:bottom w:val="single" w:sz="4" w:space="0" w:color="000000"/>
              <w:right w:val="nil"/>
            </w:tcBorders>
          </w:tcPr>
          <w:p w14:paraId="12FFA1F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3F5D2F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8ABB4E3" w14:textId="77777777" w:rsidR="00566127" w:rsidRDefault="0030522E">
            <w:pPr>
              <w:pStyle w:val="TAH"/>
              <w:rPr>
                <w:kern w:val="2"/>
              </w:rPr>
            </w:pPr>
            <w:r>
              <w:rPr>
                <w:kern w:val="2"/>
              </w:rPr>
              <w:t>Description</w:t>
            </w:r>
          </w:p>
        </w:tc>
      </w:tr>
      <w:tr w:rsidR="00566127" w14:paraId="641F6FF4" w14:textId="77777777">
        <w:trPr>
          <w:jc w:val="center"/>
        </w:trPr>
        <w:tc>
          <w:tcPr>
            <w:tcW w:w="2880" w:type="dxa"/>
            <w:tcBorders>
              <w:top w:val="single" w:sz="4" w:space="0" w:color="000000"/>
              <w:left w:val="single" w:sz="4" w:space="0" w:color="000000"/>
              <w:bottom w:val="single" w:sz="4" w:space="0" w:color="000000"/>
              <w:right w:val="nil"/>
            </w:tcBorders>
          </w:tcPr>
          <w:p w14:paraId="7B1E662A"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84259C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47A551A" w14:textId="77777777" w:rsidR="00566127" w:rsidRDefault="0030522E">
            <w:pPr>
              <w:pStyle w:val="TAL"/>
              <w:rPr>
                <w:kern w:val="2"/>
              </w:rPr>
            </w:pPr>
            <w:r>
              <w:rPr>
                <w:kern w:val="2"/>
              </w:rPr>
              <w:t>The result of the request (positive or negative acknowledgement)</w:t>
            </w:r>
          </w:p>
        </w:tc>
      </w:tr>
      <w:tr w:rsidR="00566127" w14:paraId="6A04E85E" w14:textId="77777777">
        <w:trPr>
          <w:jc w:val="center"/>
        </w:trPr>
        <w:tc>
          <w:tcPr>
            <w:tcW w:w="2880" w:type="dxa"/>
            <w:tcBorders>
              <w:top w:val="single" w:sz="4" w:space="0" w:color="000000"/>
              <w:left w:val="single" w:sz="4" w:space="0" w:color="000000"/>
              <w:bottom w:val="single" w:sz="4" w:space="0" w:color="000000"/>
              <w:right w:val="nil"/>
            </w:tcBorders>
          </w:tcPr>
          <w:p w14:paraId="2516D59C" w14:textId="77777777" w:rsidR="00566127" w:rsidRDefault="0030522E">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780D7FB6"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E9523E" w14:textId="77777777" w:rsidR="00566127" w:rsidRDefault="0030522E">
            <w:pPr>
              <w:pStyle w:val="TAL"/>
              <w:rPr>
                <w:kern w:val="2"/>
              </w:rPr>
            </w:pPr>
            <w:r>
              <w:rPr>
                <w:kern w:val="2"/>
              </w:rPr>
              <w:t>The determined trigger action which can be the slice licecycle change for the target VAL UE or VAL application</w:t>
            </w:r>
          </w:p>
        </w:tc>
      </w:tr>
    </w:tbl>
    <w:p w14:paraId="595341CD" w14:textId="77777777" w:rsidR="00566127" w:rsidRDefault="00566127">
      <w:pPr>
        <w:rPr>
          <w:rFonts w:eastAsiaTheme="minorEastAsia"/>
          <w:lang w:eastAsia="zh-CN"/>
        </w:rPr>
      </w:pPr>
    </w:p>
    <w:p w14:paraId="6A1045A3" w14:textId="77777777" w:rsidR="00566127" w:rsidRDefault="0030522E">
      <w:pPr>
        <w:pStyle w:val="Heading4"/>
        <w:rPr>
          <w:bCs/>
        </w:rPr>
      </w:pPr>
      <w:bookmarkStart w:id="384" w:name="_Toc113356729"/>
      <w:bookmarkStart w:id="385" w:name="_Toc129875048"/>
      <w:bookmarkEnd w:id="384"/>
      <w:r>
        <w:rPr>
          <w:bCs/>
        </w:rPr>
        <w:t>9.9.3.6</w:t>
      </w:r>
      <w:r>
        <w:rPr>
          <w:bCs/>
        </w:rPr>
        <w:tab/>
      </w:r>
      <w:r>
        <w:rPr>
          <w:rFonts w:eastAsiaTheme="minorEastAsia" w:hint="eastAsia"/>
          <w:bCs/>
          <w:lang w:eastAsia="zh-CN"/>
        </w:rPr>
        <w:t>S</w:t>
      </w:r>
      <w:r>
        <w:rPr>
          <w:bCs/>
        </w:rPr>
        <w:t>lice modification notify</w:t>
      </w:r>
      <w:bookmarkEnd w:id="385"/>
    </w:p>
    <w:p w14:paraId="0D4C7B33" w14:textId="77777777" w:rsidR="00566127" w:rsidRDefault="0030522E">
      <w:r>
        <w:t>Table 9.9.3.6-1 describes information elements for the slice modification notify message from the NSCE server to the VAL server or the VAL client (via NSCE client).</w:t>
      </w:r>
    </w:p>
    <w:p w14:paraId="4A1F061B" w14:textId="77777777" w:rsidR="00566127" w:rsidRDefault="0030522E">
      <w:pPr>
        <w:pStyle w:val="TH"/>
      </w:pPr>
      <w:r>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566127" w14:paraId="48905516" w14:textId="77777777">
        <w:trPr>
          <w:jc w:val="center"/>
        </w:trPr>
        <w:tc>
          <w:tcPr>
            <w:tcW w:w="2880" w:type="dxa"/>
            <w:tcBorders>
              <w:top w:val="single" w:sz="4" w:space="0" w:color="000000"/>
              <w:left w:val="single" w:sz="4" w:space="0" w:color="000000"/>
              <w:bottom w:val="single" w:sz="4" w:space="0" w:color="000000"/>
              <w:right w:val="nil"/>
            </w:tcBorders>
          </w:tcPr>
          <w:p w14:paraId="233A049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3CED2F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806430" w14:textId="77777777" w:rsidR="00566127" w:rsidRDefault="0030522E">
            <w:pPr>
              <w:pStyle w:val="TAH"/>
              <w:rPr>
                <w:kern w:val="2"/>
              </w:rPr>
            </w:pPr>
            <w:r>
              <w:rPr>
                <w:kern w:val="2"/>
              </w:rPr>
              <w:t>Description</w:t>
            </w:r>
          </w:p>
        </w:tc>
      </w:tr>
      <w:tr w:rsidR="00566127" w14:paraId="23753E7B" w14:textId="77777777">
        <w:trPr>
          <w:jc w:val="center"/>
        </w:trPr>
        <w:tc>
          <w:tcPr>
            <w:tcW w:w="2880" w:type="dxa"/>
            <w:tcBorders>
              <w:top w:val="single" w:sz="4" w:space="0" w:color="000000"/>
              <w:left w:val="single" w:sz="4" w:space="0" w:color="000000"/>
              <w:bottom w:val="single" w:sz="4" w:space="0" w:color="000000"/>
              <w:right w:val="nil"/>
            </w:tcBorders>
          </w:tcPr>
          <w:p w14:paraId="641D0A0D"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917857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68F46A" w14:textId="77777777" w:rsidR="00566127" w:rsidRDefault="0030522E">
            <w:pPr>
              <w:pStyle w:val="TAL"/>
              <w:rPr>
                <w:kern w:val="2"/>
              </w:rPr>
            </w:pPr>
            <w:r>
              <w:rPr>
                <w:kern w:val="2"/>
              </w:rPr>
              <w:t>The identifier of the VAL application which is expected to be impacted by the slice modification</w:t>
            </w:r>
          </w:p>
        </w:tc>
      </w:tr>
      <w:tr w:rsidR="00566127" w14:paraId="288F8393" w14:textId="77777777">
        <w:trPr>
          <w:jc w:val="center"/>
        </w:trPr>
        <w:tc>
          <w:tcPr>
            <w:tcW w:w="2880" w:type="dxa"/>
            <w:tcBorders>
              <w:top w:val="single" w:sz="4" w:space="0" w:color="000000"/>
              <w:left w:val="single" w:sz="4" w:space="0" w:color="000000"/>
              <w:bottom w:val="single" w:sz="4" w:space="0" w:color="000000"/>
              <w:right w:val="nil"/>
            </w:tcBorders>
          </w:tcPr>
          <w:p w14:paraId="63EAC275"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4032F12C"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5B09AF" w14:textId="77777777" w:rsidR="00566127" w:rsidRDefault="0030522E">
            <w:pPr>
              <w:pStyle w:val="TAL"/>
              <w:rPr>
                <w:kern w:val="2"/>
              </w:rPr>
            </w:pPr>
            <w:r>
              <w:rPr>
                <w:kern w:val="2"/>
              </w:rPr>
              <w:t>The identifiers of the VAL UEs which are expected to be impacted by the slice modification</w:t>
            </w:r>
          </w:p>
        </w:tc>
      </w:tr>
      <w:tr w:rsidR="00566127" w14:paraId="095F07FC" w14:textId="77777777">
        <w:trPr>
          <w:jc w:val="center"/>
        </w:trPr>
        <w:tc>
          <w:tcPr>
            <w:tcW w:w="2880" w:type="dxa"/>
            <w:tcBorders>
              <w:top w:val="single" w:sz="4" w:space="0" w:color="000000"/>
              <w:left w:val="single" w:sz="4" w:space="0" w:color="000000"/>
              <w:bottom w:val="single" w:sz="4" w:space="0" w:color="000000"/>
              <w:right w:val="nil"/>
            </w:tcBorders>
          </w:tcPr>
          <w:p w14:paraId="24B761C4"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A2E5AF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65A45B" w14:textId="77777777" w:rsidR="00566127" w:rsidRDefault="0030522E">
            <w:pPr>
              <w:pStyle w:val="TAL"/>
              <w:rPr>
                <w:kern w:val="2"/>
              </w:rPr>
            </w:pPr>
            <w:r>
              <w:rPr>
                <w:kern w:val="2"/>
              </w:rPr>
              <w:t>The slice identifier (S-NSSAI, NSI ID or ENSI) which is expected or predicted to modify</w:t>
            </w:r>
            <w:r>
              <w:t xml:space="preserve"> to extend slice availability to the target service area</w:t>
            </w:r>
          </w:p>
        </w:tc>
      </w:tr>
      <w:tr w:rsidR="00566127" w14:paraId="11B98790" w14:textId="77777777">
        <w:trPr>
          <w:jc w:val="center"/>
        </w:trPr>
        <w:tc>
          <w:tcPr>
            <w:tcW w:w="2880" w:type="dxa"/>
            <w:tcBorders>
              <w:top w:val="single" w:sz="4" w:space="0" w:color="000000"/>
              <w:left w:val="single" w:sz="4" w:space="0" w:color="000000"/>
              <w:bottom w:val="single" w:sz="4" w:space="0" w:color="000000"/>
              <w:right w:val="nil"/>
            </w:tcBorders>
          </w:tcPr>
          <w:p w14:paraId="1DC2089E" w14:textId="77777777" w:rsidR="00566127" w:rsidRDefault="0030522E">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37D1667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54F7F6" w14:textId="77777777" w:rsidR="00566127" w:rsidRDefault="0030522E">
            <w:pPr>
              <w:pStyle w:val="TAL"/>
              <w:rPr>
                <w:kern w:val="2"/>
              </w:rPr>
            </w:pPr>
            <w:r>
              <w:rPr>
                <w:kern w:val="2"/>
              </w:rPr>
              <w:t>The identifier and address of the target NSCE server</w:t>
            </w:r>
          </w:p>
        </w:tc>
      </w:tr>
      <w:tr w:rsidR="00566127" w14:paraId="6FDDA321" w14:textId="77777777">
        <w:trPr>
          <w:jc w:val="center"/>
        </w:trPr>
        <w:tc>
          <w:tcPr>
            <w:tcW w:w="2880" w:type="dxa"/>
            <w:tcBorders>
              <w:top w:val="single" w:sz="4" w:space="0" w:color="000000"/>
              <w:left w:val="single" w:sz="4" w:space="0" w:color="000000"/>
              <w:bottom w:val="single" w:sz="4" w:space="0" w:color="000000"/>
              <w:right w:val="nil"/>
            </w:tcBorders>
          </w:tcPr>
          <w:p w14:paraId="15926812"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2CAF3C5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AA286C" w14:textId="77777777" w:rsidR="00566127" w:rsidRDefault="0030522E">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24C81869" w14:textId="77777777" w:rsidR="00566127" w:rsidRDefault="0030522E">
      <w:r>
        <w:t xml:space="preserve"> </w:t>
      </w:r>
    </w:p>
    <w:p w14:paraId="2B5D2B85" w14:textId="77777777" w:rsidR="00566127" w:rsidRDefault="0030522E">
      <w:pPr>
        <w:pStyle w:val="Heading3"/>
        <w:rPr>
          <w:bCs/>
        </w:rPr>
      </w:pPr>
      <w:bookmarkStart w:id="386" w:name="_Toc129875049"/>
      <w:r>
        <w:rPr>
          <w:bCs/>
        </w:rPr>
        <w:t>9.9.4</w:t>
      </w:r>
      <w:r>
        <w:rPr>
          <w:bCs/>
        </w:rPr>
        <w:tab/>
        <w:t>APIs</w:t>
      </w:r>
      <w:bookmarkEnd w:id="386"/>
      <w:r>
        <w:rPr>
          <w:bCs/>
        </w:rPr>
        <w:t xml:space="preserve"> </w:t>
      </w:r>
    </w:p>
    <w:p w14:paraId="305B49B6" w14:textId="77777777" w:rsidR="00566127" w:rsidRDefault="0030522E">
      <w:pPr>
        <w:pStyle w:val="Heading4"/>
      </w:pPr>
      <w:bookmarkStart w:id="387" w:name="_Toc129875050"/>
      <w:r>
        <w:t>9.9.4.1</w:t>
      </w:r>
      <w:r>
        <w:tab/>
        <w:t>General</w:t>
      </w:r>
      <w:bookmarkEnd w:id="387"/>
    </w:p>
    <w:p w14:paraId="39278E07" w14:textId="77777777" w:rsidR="00566127" w:rsidRDefault="0030522E">
      <w:r>
        <w:t>Table 9.9.4</w:t>
      </w:r>
      <w:r>
        <w:rPr>
          <w:rFonts w:eastAsiaTheme="minorEastAsia" w:hint="eastAsia"/>
          <w:lang w:eastAsia="zh-CN"/>
        </w:rPr>
        <w:t>.1</w:t>
      </w:r>
      <w:r>
        <w:t>-1 illustrates the NSCALE APIs for the predictive slice modification support feature.</w:t>
      </w:r>
    </w:p>
    <w:p w14:paraId="3D808440" w14:textId="77777777" w:rsidR="00566127" w:rsidRDefault="0030522E">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566127" w14:paraId="473764C7" w14:textId="77777777">
        <w:tc>
          <w:tcPr>
            <w:tcW w:w="3369" w:type="dxa"/>
            <w:tcBorders>
              <w:top w:val="single" w:sz="4" w:space="0" w:color="auto"/>
              <w:left w:val="single" w:sz="4" w:space="0" w:color="auto"/>
              <w:bottom w:val="single" w:sz="4" w:space="0" w:color="auto"/>
              <w:right w:val="single" w:sz="4" w:space="0" w:color="auto"/>
            </w:tcBorders>
          </w:tcPr>
          <w:p w14:paraId="065E5FB3" w14:textId="77777777" w:rsidR="00566127" w:rsidRDefault="0030522E">
            <w:pPr>
              <w:pStyle w:val="TAH"/>
            </w:pPr>
            <w:r>
              <w:t>API Name</w:t>
            </w:r>
          </w:p>
        </w:tc>
        <w:tc>
          <w:tcPr>
            <w:tcW w:w="2976" w:type="dxa"/>
            <w:tcBorders>
              <w:top w:val="single" w:sz="4" w:space="0" w:color="auto"/>
              <w:left w:val="nil"/>
              <w:bottom w:val="single" w:sz="4" w:space="0" w:color="auto"/>
              <w:right w:val="single" w:sz="4" w:space="0" w:color="auto"/>
            </w:tcBorders>
          </w:tcPr>
          <w:p w14:paraId="6D89FE56" w14:textId="77777777" w:rsidR="00566127" w:rsidRDefault="0030522E">
            <w:pPr>
              <w:pStyle w:val="TAH"/>
            </w:pPr>
            <w:r>
              <w:t>API Operations</w:t>
            </w:r>
          </w:p>
        </w:tc>
        <w:tc>
          <w:tcPr>
            <w:tcW w:w="1560" w:type="dxa"/>
            <w:tcBorders>
              <w:top w:val="single" w:sz="4" w:space="0" w:color="auto"/>
              <w:left w:val="nil"/>
              <w:bottom w:val="single" w:sz="4" w:space="0" w:color="auto"/>
              <w:right w:val="single" w:sz="4" w:space="0" w:color="auto"/>
            </w:tcBorders>
          </w:tcPr>
          <w:p w14:paraId="61EF1ECE" w14:textId="77777777" w:rsidR="00566127" w:rsidRDefault="0030522E">
            <w:pPr>
              <w:pStyle w:val="TAH"/>
            </w:pPr>
            <w:r>
              <w:t>Known Consumer(s)</w:t>
            </w:r>
          </w:p>
        </w:tc>
        <w:tc>
          <w:tcPr>
            <w:tcW w:w="1950" w:type="dxa"/>
            <w:tcBorders>
              <w:top w:val="single" w:sz="4" w:space="0" w:color="auto"/>
              <w:left w:val="nil"/>
              <w:bottom w:val="single" w:sz="4" w:space="0" w:color="auto"/>
              <w:right w:val="single" w:sz="4" w:space="0" w:color="auto"/>
            </w:tcBorders>
          </w:tcPr>
          <w:p w14:paraId="2D7D9E87" w14:textId="77777777" w:rsidR="00566127" w:rsidRDefault="0030522E">
            <w:pPr>
              <w:pStyle w:val="TAH"/>
            </w:pPr>
            <w:r>
              <w:t>Communication Type</w:t>
            </w:r>
          </w:p>
        </w:tc>
      </w:tr>
      <w:tr w:rsidR="00566127" w14:paraId="03BB96D6"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2207ED" w14:textId="77777777" w:rsidR="00566127" w:rsidRDefault="0030522E">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3B96DC93" w14:textId="77777777" w:rsidR="00566127" w:rsidRDefault="0030522E">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2598C633" w14:textId="77777777" w:rsidR="00566127" w:rsidRDefault="0030522E">
            <w:pPr>
              <w:pStyle w:val="TAL"/>
            </w:pPr>
            <w:r>
              <w:t>VAL server</w:t>
            </w:r>
          </w:p>
        </w:tc>
        <w:tc>
          <w:tcPr>
            <w:tcW w:w="1950" w:type="dxa"/>
            <w:tcBorders>
              <w:top w:val="single" w:sz="4" w:space="0" w:color="auto"/>
              <w:left w:val="nil"/>
              <w:bottom w:val="single" w:sz="4" w:space="0" w:color="auto"/>
              <w:right w:val="single" w:sz="4" w:space="0" w:color="auto"/>
            </w:tcBorders>
          </w:tcPr>
          <w:p w14:paraId="70F86159" w14:textId="77777777" w:rsidR="00566127" w:rsidRDefault="0030522E">
            <w:pPr>
              <w:pStyle w:val="TAL"/>
            </w:pPr>
            <w:r>
              <w:t>Request / Response</w:t>
            </w:r>
          </w:p>
        </w:tc>
      </w:tr>
      <w:tr w:rsidR="00566127" w14:paraId="1AB15E0A"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E963AD3" w14:textId="77777777" w:rsidR="00566127" w:rsidRDefault="0030522E">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745B9B7F" w14:textId="77777777" w:rsidR="00566127" w:rsidRDefault="0030522E">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79695816" w14:textId="77777777" w:rsidR="00566127" w:rsidRDefault="0030522E">
            <w:pPr>
              <w:pStyle w:val="TAL"/>
            </w:pPr>
            <w:r>
              <w:t>NSCE server</w:t>
            </w:r>
          </w:p>
        </w:tc>
        <w:tc>
          <w:tcPr>
            <w:tcW w:w="1950" w:type="dxa"/>
            <w:tcBorders>
              <w:top w:val="single" w:sz="4" w:space="0" w:color="auto"/>
              <w:left w:val="nil"/>
              <w:bottom w:val="single" w:sz="4" w:space="0" w:color="auto"/>
              <w:right w:val="single" w:sz="4" w:space="0" w:color="auto"/>
            </w:tcBorders>
          </w:tcPr>
          <w:p w14:paraId="5965350F" w14:textId="77777777" w:rsidR="00566127" w:rsidRDefault="0030522E">
            <w:pPr>
              <w:pStyle w:val="TAL"/>
            </w:pPr>
            <w:r>
              <w:t>Request / Response</w:t>
            </w:r>
          </w:p>
        </w:tc>
      </w:tr>
      <w:tr w:rsidR="00566127" w14:paraId="1E1FF4E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21715417" w14:textId="77777777" w:rsidR="00566127" w:rsidRDefault="0030522E">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13B3C183" w14:textId="77777777" w:rsidR="00566127" w:rsidRDefault="0030522E">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7213792E" w14:textId="77777777" w:rsidR="00566127" w:rsidRDefault="0030522E">
            <w:pPr>
              <w:pStyle w:val="TAL"/>
            </w:pPr>
            <w:r>
              <w:t>VAL server or VAL client</w:t>
            </w:r>
          </w:p>
        </w:tc>
        <w:tc>
          <w:tcPr>
            <w:tcW w:w="1950" w:type="dxa"/>
            <w:tcBorders>
              <w:top w:val="single" w:sz="4" w:space="0" w:color="auto"/>
              <w:left w:val="nil"/>
              <w:bottom w:val="single" w:sz="4" w:space="0" w:color="auto"/>
              <w:right w:val="single" w:sz="4" w:space="0" w:color="auto"/>
            </w:tcBorders>
          </w:tcPr>
          <w:p w14:paraId="701CDB8F" w14:textId="77777777" w:rsidR="00566127" w:rsidRDefault="0030522E">
            <w:pPr>
              <w:pStyle w:val="TAL"/>
            </w:pPr>
            <w:r>
              <w:t>Notify</w:t>
            </w:r>
          </w:p>
        </w:tc>
      </w:tr>
    </w:tbl>
    <w:p w14:paraId="4B036124" w14:textId="77777777" w:rsidR="00566127" w:rsidRDefault="0030522E">
      <w:r>
        <w:t xml:space="preserve"> </w:t>
      </w:r>
    </w:p>
    <w:p w14:paraId="5BB27B64" w14:textId="77777777" w:rsidR="00566127" w:rsidRDefault="0030522E">
      <w:pPr>
        <w:pStyle w:val="Heading4"/>
        <w:rPr>
          <w:bCs/>
        </w:rPr>
      </w:pPr>
      <w:bookmarkStart w:id="388" w:name="_Toc113356734"/>
      <w:bookmarkStart w:id="389" w:name="_Toc129875051"/>
      <w:r>
        <w:rPr>
          <w:bCs/>
        </w:rPr>
        <w:t>9.</w:t>
      </w:r>
      <w:bookmarkEnd w:id="388"/>
      <w:r>
        <w:rPr>
          <w:bCs/>
        </w:rPr>
        <w:t>9.4.</w:t>
      </w:r>
      <w:r>
        <w:rPr>
          <w:rFonts w:eastAsiaTheme="minorEastAsia" w:hint="eastAsia"/>
          <w:bCs/>
          <w:lang w:eastAsia="zh-CN"/>
        </w:rPr>
        <w:t>2</w:t>
      </w:r>
      <w:r>
        <w:rPr>
          <w:bCs/>
        </w:rPr>
        <w:tab/>
        <w:t>SS_NSCE_Service_Continuity_Requirement</w:t>
      </w:r>
      <w:bookmarkEnd w:id="389"/>
    </w:p>
    <w:p w14:paraId="693498F2" w14:textId="77777777" w:rsidR="00566127" w:rsidRDefault="0030522E">
      <w:pPr>
        <w:pStyle w:val="Heading5"/>
        <w:rPr>
          <w:bCs/>
        </w:rPr>
      </w:pPr>
      <w:bookmarkStart w:id="390" w:name="_Toc113356735"/>
      <w:bookmarkStart w:id="391" w:name="_Toc129875052"/>
      <w:r>
        <w:rPr>
          <w:bCs/>
        </w:rPr>
        <w:t>9.</w:t>
      </w:r>
      <w:bookmarkEnd w:id="390"/>
      <w:r>
        <w:rPr>
          <w:bCs/>
        </w:rPr>
        <w:t>9.4.</w:t>
      </w:r>
      <w:r>
        <w:rPr>
          <w:rFonts w:eastAsiaTheme="minorEastAsia" w:hint="eastAsia"/>
          <w:bCs/>
          <w:lang w:eastAsia="zh-CN"/>
        </w:rPr>
        <w:t>2</w:t>
      </w:r>
      <w:r>
        <w:rPr>
          <w:bCs/>
        </w:rPr>
        <w:t>.1</w:t>
      </w:r>
      <w:r>
        <w:rPr>
          <w:bCs/>
        </w:rPr>
        <w:tab/>
        <w:t>General</w:t>
      </w:r>
      <w:bookmarkEnd w:id="391"/>
    </w:p>
    <w:p w14:paraId="21DC7227" w14:textId="77777777" w:rsidR="00566127" w:rsidRDefault="0030522E">
      <w:r>
        <w:rPr>
          <w:b/>
        </w:rPr>
        <w:t>API description:</w:t>
      </w:r>
      <w:r>
        <w:t xml:space="preserve"> This API enables the VAL server to communicate with the network slice capability enablement server for requesting a service continuity requirement over NSCE-S.</w:t>
      </w:r>
    </w:p>
    <w:p w14:paraId="21140DC6" w14:textId="77777777" w:rsidR="00566127" w:rsidRDefault="0030522E">
      <w:pPr>
        <w:pStyle w:val="Heading5"/>
        <w:rPr>
          <w:bCs/>
        </w:rPr>
      </w:pPr>
      <w:bookmarkStart w:id="392" w:name="_Toc113356736"/>
      <w:bookmarkStart w:id="393" w:name="_Toc129875053"/>
      <w:r>
        <w:rPr>
          <w:bCs/>
        </w:rPr>
        <w:lastRenderedPageBreak/>
        <w:t>9.</w:t>
      </w:r>
      <w:bookmarkEnd w:id="392"/>
      <w:r>
        <w:rPr>
          <w:bCs/>
        </w:rPr>
        <w:t>9.4.</w:t>
      </w:r>
      <w:r>
        <w:rPr>
          <w:rFonts w:eastAsiaTheme="minorEastAsia" w:hint="eastAsia"/>
          <w:bCs/>
          <w:lang w:eastAsia="zh-CN"/>
        </w:rPr>
        <w:t>2</w:t>
      </w:r>
      <w:r>
        <w:rPr>
          <w:bCs/>
        </w:rPr>
        <w:t>.2</w:t>
      </w:r>
      <w:r>
        <w:rPr>
          <w:bCs/>
        </w:rPr>
        <w:tab/>
        <w:t>Service_Continuity_Requirement</w:t>
      </w:r>
      <w:bookmarkEnd w:id="393"/>
    </w:p>
    <w:p w14:paraId="196122F9" w14:textId="77777777" w:rsidR="00566127" w:rsidRDefault="0030522E">
      <w:r>
        <w:rPr>
          <w:b/>
        </w:rPr>
        <w:t xml:space="preserve">API operation name: </w:t>
      </w:r>
      <w:r>
        <w:t>Service_Continuity_Requirement</w:t>
      </w:r>
    </w:p>
    <w:p w14:paraId="3E876D38" w14:textId="77777777" w:rsidR="00566127" w:rsidRDefault="0030522E">
      <w:r>
        <w:rPr>
          <w:b/>
        </w:rPr>
        <w:t>Description:</w:t>
      </w:r>
      <w:r>
        <w:t xml:space="preserve"> Providing for Service_Continuity_Requirement to the NSCE server and receiving a response / result.</w:t>
      </w:r>
    </w:p>
    <w:p w14:paraId="6C75D11C" w14:textId="77777777" w:rsidR="00566127" w:rsidRDefault="0030522E">
      <w:r>
        <w:rPr>
          <w:b/>
        </w:rPr>
        <w:t>Known Consumers:</w:t>
      </w:r>
      <w:r>
        <w:t xml:space="preserve"> VAL server.</w:t>
      </w:r>
    </w:p>
    <w:p w14:paraId="7EE42238" w14:textId="77777777" w:rsidR="00566127" w:rsidRDefault="0030522E">
      <w:r>
        <w:rPr>
          <w:b/>
        </w:rPr>
        <w:t xml:space="preserve">Inputs: </w:t>
      </w:r>
      <w:r>
        <w:t>See subclause 9.9.2</w:t>
      </w:r>
      <w:r>
        <w:rPr>
          <w:rFonts w:eastAsiaTheme="minorEastAsia" w:hint="eastAsia"/>
          <w:lang w:eastAsia="zh-CN"/>
        </w:rPr>
        <w:t>.1</w:t>
      </w:r>
      <w:r>
        <w:t xml:space="preserve"> (step 1)</w:t>
      </w:r>
    </w:p>
    <w:p w14:paraId="1101B2B6"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2)</w:t>
      </w:r>
    </w:p>
    <w:p w14:paraId="0931A70B" w14:textId="77777777" w:rsidR="00566127" w:rsidRDefault="0030522E">
      <w:pPr>
        <w:pStyle w:val="Heading4"/>
        <w:rPr>
          <w:bCs/>
        </w:rPr>
      </w:pPr>
      <w:bookmarkStart w:id="394" w:name="_Toc129875054"/>
      <w:r>
        <w:rPr>
          <w:bCs/>
        </w:rPr>
        <w:t>9.9.4.</w:t>
      </w:r>
      <w:r>
        <w:rPr>
          <w:rFonts w:eastAsiaTheme="minorEastAsia" w:hint="eastAsia"/>
          <w:bCs/>
          <w:lang w:eastAsia="zh-CN"/>
        </w:rPr>
        <w:t>3</w:t>
      </w:r>
      <w:r>
        <w:rPr>
          <w:bCs/>
        </w:rPr>
        <w:tab/>
        <w:t>SS_NSCE_Service_Continuity_Negotiation</w:t>
      </w:r>
      <w:bookmarkEnd w:id="394"/>
    </w:p>
    <w:p w14:paraId="50E209F1" w14:textId="77777777" w:rsidR="00566127" w:rsidRDefault="0030522E">
      <w:pPr>
        <w:pStyle w:val="Heading5"/>
        <w:rPr>
          <w:bCs/>
        </w:rPr>
      </w:pPr>
      <w:bookmarkStart w:id="395" w:name="_Toc129875055"/>
      <w:r>
        <w:rPr>
          <w:bCs/>
        </w:rPr>
        <w:t>9.9.4.</w:t>
      </w:r>
      <w:r>
        <w:rPr>
          <w:rFonts w:eastAsiaTheme="minorEastAsia" w:hint="eastAsia"/>
          <w:bCs/>
          <w:lang w:eastAsia="zh-CN"/>
        </w:rPr>
        <w:t>3</w:t>
      </w:r>
      <w:r>
        <w:rPr>
          <w:bCs/>
        </w:rPr>
        <w:t>.1</w:t>
      </w:r>
      <w:r>
        <w:rPr>
          <w:bCs/>
        </w:rPr>
        <w:tab/>
        <w:t>General</w:t>
      </w:r>
      <w:bookmarkEnd w:id="395"/>
    </w:p>
    <w:p w14:paraId="0AA43E31" w14:textId="77777777" w:rsidR="00566127" w:rsidRDefault="0030522E">
      <w:r>
        <w:rPr>
          <w:b/>
        </w:rPr>
        <w:t>API description:</w:t>
      </w:r>
      <w:r>
        <w:t xml:space="preserve"> This API enables the S-NSCE server to communicate with the T-SNCE server for requesting a service continuity negotiation over NSCE-X.</w:t>
      </w:r>
    </w:p>
    <w:p w14:paraId="59F296E5" w14:textId="77777777" w:rsidR="00566127" w:rsidRDefault="0030522E">
      <w:pPr>
        <w:pStyle w:val="Heading5"/>
        <w:rPr>
          <w:bCs/>
        </w:rPr>
      </w:pPr>
      <w:bookmarkStart w:id="396" w:name="_Toc129875056"/>
      <w:r>
        <w:rPr>
          <w:bCs/>
        </w:rPr>
        <w:t>9.9.4.</w:t>
      </w:r>
      <w:r>
        <w:rPr>
          <w:rFonts w:eastAsiaTheme="minorEastAsia" w:hint="eastAsia"/>
          <w:bCs/>
          <w:lang w:eastAsia="zh-CN"/>
        </w:rPr>
        <w:t>3</w:t>
      </w:r>
      <w:r>
        <w:rPr>
          <w:bCs/>
        </w:rPr>
        <w:t>.2</w:t>
      </w:r>
      <w:r>
        <w:rPr>
          <w:bCs/>
        </w:rPr>
        <w:tab/>
        <w:t>Service_Continuity_Negotiation</w:t>
      </w:r>
      <w:bookmarkEnd w:id="396"/>
    </w:p>
    <w:p w14:paraId="4A93B8C4" w14:textId="77777777" w:rsidR="00566127" w:rsidRDefault="0030522E">
      <w:r>
        <w:rPr>
          <w:b/>
        </w:rPr>
        <w:t xml:space="preserve">API operation name: </w:t>
      </w:r>
      <w:r>
        <w:t>Service_Continuity_ Negotiation</w:t>
      </w:r>
    </w:p>
    <w:p w14:paraId="20240E6C" w14:textId="77777777" w:rsidR="00566127" w:rsidRDefault="0030522E">
      <w:r>
        <w:rPr>
          <w:b/>
        </w:rPr>
        <w:t>Description:</w:t>
      </w:r>
      <w:r>
        <w:t xml:space="preserve"> Providing for Service_Continuity_ Negotiation to the T-NSCE server and receiving a response / result.</w:t>
      </w:r>
    </w:p>
    <w:p w14:paraId="224A0932" w14:textId="77777777" w:rsidR="00566127" w:rsidRDefault="0030522E">
      <w:r>
        <w:rPr>
          <w:b/>
        </w:rPr>
        <w:t>Known Consumers:</w:t>
      </w:r>
      <w:r>
        <w:t xml:space="preserve"> S-NSCE server.</w:t>
      </w:r>
    </w:p>
    <w:p w14:paraId="0D4F9357" w14:textId="77777777" w:rsidR="00566127" w:rsidRDefault="0030522E">
      <w:r>
        <w:rPr>
          <w:b/>
        </w:rPr>
        <w:t xml:space="preserve">Inputs: </w:t>
      </w:r>
      <w:r>
        <w:t>See subclause 9.9.2</w:t>
      </w:r>
      <w:r>
        <w:rPr>
          <w:rFonts w:eastAsiaTheme="minorEastAsia" w:hint="eastAsia"/>
          <w:lang w:eastAsia="zh-CN"/>
        </w:rPr>
        <w:t>.1</w:t>
      </w:r>
      <w:r>
        <w:t xml:space="preserve"> (step 5)</w:t>
      </w:r>
    </w:p>
    <w:p w14:paraId="40D431B8"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7)</w:t>
      </w:r>
    </w:p>
    <w:p w14:paraId="278433C4" w14:textId="77777777" w:rsidR="00566127" w:rsidRDefault="0030522E">
      <w:pPr>
        <w:pStyle w:val="Heading4"/>
        <w:rPr>
          <w:bCs/>
        </w:rPr>
      </w:pPr>
      <w:bookmarkStart w:id="397" w:name="_Toc113356737"/>
      <w:bookmarkStart w:id="398" w:name="_Toc129875057"/>
      <w:bookmarkEnd w:id="397"/>
      <w:r>
        <w:rPr>
          <w:bCs/>
        </w:rPr>
        <w:t>9.9.4.</w:t>
      </w:r>
      <w:r>
        <w:rPr>
          <w:rFonts w:eastAsiaTheme="minorEastAsia" w:hint="eastAsia"/>
          <w:bCs/>
          <w:lang w:eastAsia="zh-CN"/>
        </w:rPr>
        <w:t>4</w:t>
      </w:r>
      <w:r>
        <w:rPr>
          <w:bCs/>
        </w:rPr>
        <w:tab/>
        <w:t>SS_NSCE_Slice_Modification_Notify</w:t>
      </w:r>
      <w:bookmarkEnd w:id="398"/>
    </w:p>
    <w:p w14:paraId="15C2AA77" w14:textId="77777777" w:rsidR="00566127" w:rsidRDefault="0030522E">
      <w:pPr>
        <w:pStyle w:val="Heading5"/>
        <w:rPr>
          <w:bCs/>
        </w:rPr>
      </w:pPr>
      <w:bookmarkStart w:id="399" w:name="_Toc113356738"/>
      <w:bookmarkStart w:id="400" w:name="_Toc129875058"/>
      <w:bookmarkEnd w:id="399"/>
      <w:r>
        <w:rPr>
          <w:bCs/>
        </w:rPr>
        <w:t>9.9.4.</w:t>
      </w:r>
      <w:r>
        <w:rPr>
          <w:rFonts w:eastAsiaTheme="minorEastAsia" w:hint="eastAsia"/>
          <w:bCs/>
          <w:lang w:eastAsia="zh-CN"/>
        </w:rPr>
        <w:t>4</w:t>
      </w:r>
      <w:r>
        <w:rPr>
          <w:bCs/>
        </w:rPr>
        <w:t>.1</w:t>
      </w:r>
      <w:r>
        <w:rPr>
          <w:bCs/>
        </w:rPr>
        <w:tab/>
        <w:t>General</w:t>
      </w:r>
      <w:bookmarkEnd w:id="400"/>
    </w:p>
    <w:p w14:paraId="68125CE9" w14:textId="77777777" w:rsidR="00566127" w:rsidRDefault="0030522E">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23835400" w14:textId="77777777" w:rsidR="00566127" w:rsidRDefault="0030522E">
      <w:pPr>
        <w:pStyle w:val="Heading5"/>
        <w:rPr>
          <w:bCs/>
        </w:rPr>
      </w:pPr>
      <w:bookmarkStart w:id="401" w:name="_Toc113356739"/>
      <w:bookmarkStart w:id="402" w:name="_Toc129875059"/>
      <w:bookmarkEnd w:id="401"/>
      <w:r>
        <w:rPr>
          <w:bCs/>
        </w:rPr>
        <w:t>9.9.4.3.2</w:t>
      </w:r>
      <w:r>
        <w:rPr>
          <w:bCs/>
        </w:rPr>
        <w:tab/>
        <w:t>Slice_Modification_Notify</w:t>
      </w:r>
      <w:bookmarkEnd w:id="402"/>
    </w:p>
    <w:p w14:paraId="003A596C" w14:textId="77777777" w:rsidR="00566127" w:rsidRDefault="0030522E">
      <w:r>
        <w:rPr>
          <w:b/>
        </w:rPr>
        <w:t xml:space="preserve">API operation name: </w:t>
      </w:r>
      <w:r>
        <w:t>Slice_Modification_Notify</w:t>
      </w:r>
    </w:p>
    <w:p w14:paraId="59853A68" w14:textId="77777777" w:rsidR="00566127" w:rsidRDefault="0030522E">
      <w:r>
        <w:rPr>
          <w:b/>
        </w:rPr>
        <w:t>Description:</w:t>
      </w:r>
      <w:r>
        <w:t xml:space="preserve"> Notifying about the slice modification to extend to the target area.</w:t>
      </w:r>
    </w:p>
    <w:p w14:paraId="671E8E22" w14:textId="77777777" w:rsidR="00566127" w:rsidRDefault="0030522E">
      <w:r>
        <w:rPr>
          <w:b/>
        </w:rPr>
        <w:t>Known Consumers:</w:t>
      </w:r>
      <w:r>
        <w:t xml:space="preserve"> VAL server.</w:t>
      </w:r>
    </w:p>
    <w:p w14:paraId="1A3F9B3A" w14:textId="77777777" w:rsidR="00566127" w:rsidRPr="002A120A" w:rsidRDefault="0030522E">
      <w:pPr>
        <w:rPr>
          <w:rFonts w:eastAsiaTheme="minorEastAsia"/>
          <w:lang w:eastAsia="zh-CN"/>
        </w:rPr>
      </w:pPr>
      <w:r>
        <w:rPr>
          <w:b/>
        </w:rPr>
        <w:t xml:space="preserve">Inputs: </w:t>
      </w:r>
      <w:r>
        <w:rPr>
          <w:rFonts w:eastAsiaTheme="minorEastAsia" w:hint="eastAsia"/>
          <w:lang w:eastAsia="zh-CN"/>
        </w:rPr>
        <w:t>None</w:t>
      </w:r>
    </w:p>
    <w:p w14:paraId="1532B0A0"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9.</w:t>
      </w:r>
    </w:p>
    <w:p w14:paraId="54AEB893" w14:textId="77777777" w:rsidR="00566127" w:rsidRDefault="0030522E">
      <w:pPr>
        <w:pStyle w:val="Heading2"/>
        <w:rPr>
          <w:bCs/>
        </w:rPr>
      </w:pPr>
      <w:bookmarkStart w:id="403" w:name="_Toc129875060"/>
      <w:r>
        <w:rPr>
          <w:rFonts w:cs="Arial"/>
          <w:bCs/>
        </w:rPr>
        <w:t>9</w:t>
      </w:r>
      <w:r>
        <w:rPr>
          <w:bCs/>
        </w:rPr>
        <w:t>.</w:t>
      </w:r>
      <w:r>
        <w:rPr>
          <w:rFonts w:cs="Arial"/>
          <w:bCs/>
        </w:rPr>
        <w:t>10</w:t>
      </w:r>
      <w:r>
        <w:rPr>
          <w:bCs/>
        </w:rPr>
        <w:tab/>
        <w:t>Multiple slices coordinated resource optimization</w:t>
      </w:r>
      <w:bookmarkEnd w:id="403"/>
      <w:r>
        <w:rPr>
          <w:bCs/>
        </w:rPr>
        <w:t xml:space="preserve"> </w:t>
      </w:r>
    </w:p>
    <w:p w14:paraId="4DEBC00F" w14:textId="77777777" w:rsidR="00566127" w:rsidRDefault="0030522E" w:rsidP="002A120A">
      <w:pPr>
        <w:pStyle w:val="Heading3"/>
      </w:pPr>
      <w:bookmarkStart w:id="404" w:name="_Toc129875061"/>
      <w:r>
        <w:t>9.10.1</w:t>
      </w:r>
      <w:r>
        <w:tab/>
        <w:t>General</w:t>
      </w:r>
      <w:bookmarkEnd w:id="404"/>
    </w:p>
    <w:p w14:paraId="6833E56D" w14:textId="77777777" w:rsidR="00566127" w:rsidRDefault="0030522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29F5689B" w14:textId="77777777" w:rsidR="00566127" w:rsidRDefault="0030522E">
      <w:pPr>
        <w:pStyle w:val="Heading3"/>
        <w:rPr>
          <w:rFonts w:eastAsiaTheme="minorEastAsia" w:cs="Arial"/>
          <w:bCs/>
          <w:lang w:eastAsia="zh-CN"/>
        </w:rPr>
      </w:pPr>
      <w:bookmarkStart w:id="405" w:name="_Toc129875062"/>
      <w:r>
        <w:rPr>
          <w:rFonts w:cs="Arial"/>
          <w:bCs/>
        </w:rPr>
        <w:lastRenderedPageBreak/>
        <w:t>9</w:t>
      </w:r>
      <w:r>
        <w:rPr>
          <w:bCs/>
        </w:rPr>
        <w:t>.10.</w:t>
      </w:r>
      <w:r>
        <w:rPr>
          <w:rFonts w:cs="Arial"/>
          <w:bCs/>
        </w:rPr>
        <w:t>2</w:t>
      </w:r>
      <w:r>
        <w:rPr>
          <w:bCs/>
        </w:rPr>
        <w:tab/>
      </w:r>
      <w:r>
        <w:rPr>
          <w:rFonts w:cs="Arial"/>
          <w:bCs/>
        </w:rPr>
        <w:t>Procedure</w:t>
      </w:r>
      <w:bookmarkEnd w:id="405"/>
    </w:p>
    <w:p w14:paraId="46BACC43" w14:textId="77777777" w:rsidR="00566127" w:rsidRPr="002A120A" w:rsidRDefault="0030522E" w:rsidP="002A120A">
      <w:pPr>
        <w:pStyle w:val="Heading4"/>
        <w:rPr>
          <w:rFonts w:eastAsiaTheme="minorEastAsia"/>
          <w:bCs/>
          <w:lang w:eastAsia="zh-CN"/>
        </w:rPr>
      </w:pPr>
      <w:bookmarkStart w:id="406" w:name="_Toc129875063"/>
      <w:r>
        <w:t>9.10.2.1</w:t>
      </w:r>
      <w:r>
        <w:tab/>
        <w:t>Procedure on multiple slices coordinated resource optimization</w:t>
      </w:r>
      <w:bookmarkEnd w:id="406"/>
      <w:r>
        <w:rPr>
          <w:rFonts w:eastAsiaTheme="minorEastAsia" w:hint="eastAsia"/>
          <w:lang w:eastAsia="zh-CN"/>
        </w:rPr>
        <w:t xml:space="preserve"> </w:t>
      </w:r>
    </w:p>
    <w:p w14:paraId="073B0AE6" w14:textId="77777777" w:rsidR="00566127" w:rsidRDefault="0030522E">
      <w:pPr>
        <w:pStyle w:val="B1"/>
        <w:ind w:left="0" w:firstLine="0"/>
      </w:pPr>
      <w:r>
        <w:t>Figure 9.10.2.1</w:t>
      </w:r>
      <w:r>
        <w:rPr>
          <w:rFonts w:eastAsiaTheme="minorEastAsia" w:hint="eastAsia"/>
          <w:lang w:eastAsia="zh-CN"/>
        </w:rPr>
        <w:t>-1</w:t>
      </w:r>
      <w:r>
        <w:t xml:space="preserve">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p>
    <w:p w14:paraId="7F1DC3E3" w14:textId="77777777" w:rsidR="00566127" w:rsidRDefault="0030522E">
      <w:r>
        <w:t>Pre-conditions:</w:t>
      </w:r>
    </w:p>
    <w:p w14:paraId="33F0CD5B" w14:textId="77777777" w:rsidR="00566127" w:rsidRDefault="0030522E">
      <w:pPr>
        <w:pStyle w:val="B1"/>
      </w:pPr>
      <w:r>
        <w:t>1.</w:t>
      </w:r>
      <w:r>
        <w:tab/>
        <w:t>The network slice enabler layer is capable to interact with PLMN 5GC or OAM system to handle slices of PLMN and its PNI-NPNs.</w:t>
      </w:r>
    </w:p>
    <w:p w14:paraId="3802F97F" w14:textId="77777777" w:rsidR="00566127" w:rsidRDefault="0030522E">
      <w:pPr>
        <w:pStyle w:val="B1"/>
      </w:pPr>
      <w:r>
        <w:t>2.</w:t>
      </w:r>
      <w:r>
        <w:tab/>
        <w:t xml:space="preserve">PNI-NPNs are deployed as network slices of the PLMN. </w:t>
      </w:r>
    </w:p>
    <w:bookmarkStart w:id="407" w:name="_MON_1739885743"/>
    <w:bookmarkEnd w:id="407"/>
    <w:p w14:paraId="652A4404" w14:textId="77777777" w:rsidR="00566127" w:rsidRDefault="00313D9C" w:rsidP="00175F82">
      <w:pPr>
        <w:pStyle w:val="TH"/>
      </w:pPr>
      <w:r>
        <w:object w:dxaOrig="9030" w:dyaOrig="6934" w14:anchorId="21C0F976">
          <v:shape id="_x0000_i1042" type="#_x0000_t75" style="width:451.6pt;height:346.45pt" o:ole="">
            <v:imagedata r:id="rId49" o:title=""/>
          </v:shape>
          <o:OLEObject Type="Embed" ProgID="Word.Document.12" ShapeID="_x0000_i1042" DrawAspect="Content" ObjectID="_1740488727" r:id="rId50">
            <o:FieldCodes>\s</o:FieldCodes>
          </o:OLEObject>
        </w:object>
      </w:r>
    </w:p>
    <w:p w14:paraId="21804737" w14:textId="77777777" w:rsidR="00566127" w:rsidRDefault="0030522E" w:rsidP="00175F82">
      <w:pPr>
        <w:pStyle w:val="TF"/>
      </w:pPr>
      <w:r>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5138C2D3" w14:textId="77777777" w:rsidR="00566127" w:rsidRDefault="0030522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0996FB30" w14:textId="77777777" w:rsidR="00566127" w:rsidRDefault="0030522E">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002F0E73" w14:textId="77777777" w:rsidR="00566127" w:rsidRDefault="0030522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2849F31F" w14:textId="77777777" w:rsidR="00566127" w:rsidRDefault="0030522E">
      <w:pPr>
        <w:pStyle w:val="B1"/>
      </w:pPr>
      <w:r>
        <w:t>4.</w:t>
      </w:r>
      <w:r>
        <w:tab/>
        <w:t xml:space="preserve">The NSCE server retrieves the network slice related status information for PLMN from 5GC or OAM of PLMN networks for PLMN slices, such as NF(s) load in 5GC and network utilization in access network as defined in </w:t>
      </w:r>
      <w:r>
        <w:lastRenderedPageBreak/>
        <w:t>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3800BF96" w14:textId="77777777" w:rsidR="00566127" w:rsidRDefault="0030522E">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0FC29EC2" w14:textId="77777777" w:rsidR="00566127" w:rsidRDefault="0030522E">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385133F8" w14:textId="77777777" w:rsidR="00566127" w:rsidRDefault="0030522E">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The PLMN operator can choose to deploy NSCE-S acting as single entry of PLMN capability exposure which can be optional.</w:t>
      </w:r>
    </w:p>
    <w:p w14:paraId="1E43937A" w14:textId="77777777" w:rsidR="00566127" w:rsidRDefault="0030522E">
      <w:pPr>
        <w:pStyle w:val="B1"/>
      </w:pPr>
      <w:r>
        <w:t>10.</w:t>
      </w:r>
      <w:r>
        <w:tab/>
        <w:t>The NSCE server sends the multiple slices coordinated resource optimization response towards VAL server.</w:t>
      </w:r>
    </w:p>
    <w:p w14:paraId="217D75C1" w14:textId="77777777" w:rsidR="00566127" w:rsidRDefault="0030522E">
      <w:pPr>
        <w:pStyle w:val="Heading3"/>
        <w:rPr>
          <w:bCs/>
        </w:rPr>
      </w:pPr>
      <w:bookmarkStart w:id="408" w:name="_Toc129875064"/>
      <w:r>
        <w:rPr>
          <w:rFonts w:cs="Arial"/>
          <w:bCs/>
        </w:rPr>
        <w:t>9.</w:t>
      </w:r>
      <w:r>
        <w:rPr>
          <w:bCs/>
        </w:rPr>
        <w:t>10.</w:t>
      </w:r>
      <w:r>
        <w:rPr>
          <w:rFonts w:cs="Arial"/>
          <w:bCs/>
        </w:rPr>
        <w:t>3</w:t>
      </w:r>
      <w:r>
        <w:rPr>
          <w:bCs/>
        </w:rPr>
        <w:tab/>
        <w:t>Information flows</w:t>
      </w:r>
      <w:bookmarkEnd w:id="408"/>
    </w:p>
    <w:p w14:paraId="651B3D0F" w14:textId="77777777" w:rsidR="00566127" w:rsidRDefault="0030522E">
      <w:pPr>
        <w:pStyle w:val="Heading4"/>
        <w:rPr>
          <w:bCs/>
        </w:rPr>
      </w:pPr>
      <w:bookmarkStart w:id="409" w:name="_Toc129875065"/>
      <w:r>
        <w:rPr>
          <w:rFonts w:cs="Arial"/>
          <w:bCs/>
        </w:rPr>
        <w:t>9.10</w:t>
      </w:r>
      <w:r>
        <w:rPr>
          <w:bCs/>
        </w:rPr>
        <w:t>.</w:t>
      </w:r>
      <w:r>
        <w:rPr>
          <w:rFonts w:cs="Arial"/>
          <w:bCs/>
        </w:rPr>
        <w:t>3</w:t>
      </w:r>
      <w:r>
        <w:rPr>
          <w:bCs/>
        </w:rPr>
        <w:t>.1</w:t>
      </w:r>
      <w:r>
        <w:rPr>
          <w:bCs/>
        </w:rPr>
        <w:tab/>
        <w:t>General</w:t>
      </w:r>
      <w:bookmarkEnd w:id="409"/>
    </w:p>
    <w:p w14:paraId="61026162" w14:textId="77777777" w:rsidR="00566127" w:rsidRDefault="0030522E">
      <w:r>
        <w:t>The following information flows are specified:</w:t>
      </w:r>
    </w:p>
    <w:p w14:paraId="335ECCE3" w14:textId="77777777" w:rsidR="00566127" w:rsidRDefault="0030522E">
      <w:pPr>
        <w:pStyle w:val="B1"/>
      </w:pPr>
      <w:r>
        <w:t>-</w:t>
      </w:r>
      <w:r>
        <w:tab/>
        <w:t>Multiple slices coordinated resource optimization request and response.</w:t>
      </w:r>
    </w:p>
    <w:p w14:paraId="56E6E399" w14:textId="77777777" w:rsidR="00566127" w:rsidRDefault="0030522E">
      <w:pPr>
        <w:pStyle w:val="Heading4"/>
        <w:rPr>
          <w:bCs/>
        </w:rPr>
      </w:pPr>
      <w:bookmarkStart w:id="410" w:name="_Toc129875066"/>
      <w:r>
        <w:rPr>
          <w:rFonts w:cs="Arial"/>
          <w:bCs/>
        </w:rPr>
        <w:t>9.10</w:t>
      </w:r>
      <w:r>
        <w:rPr>
          <w:bCs/>
        </w:rPr>
        <w:t>.3.</w:t>
      </w:r>
      <w:r>
        <w:rPr>
          <w:rFonts w:cs="Arial"/>
          <w:bCs/>
        </w:rPr>
        <w:t>2</w:t>
      </w:r>
      <w:r>
        <w:rPr>
          <w:bCs/>
        </w:rPr>
        <w:tab/>
        <w:t>Multiple slices coordinated resource optimization request</w:t>
      </w:r>
      <w:bookmarkEnd w:id="410"/>
    </w:p>
    <w:p w14:paraId="72B65B31" w14:textId="77777777" w:rsidR="00566127" w:rsidRDefault="0030522E">
      <w:r>
        <w:t xml:space="preserve">Table 9.10.3.2-1 describes information elements for the multiple slices coordinated resource optimization request from the VAL server to the NSCE server. </w:t>
      </w:r>
    </w:p>
    <w:p w14:paraId="58D5553E" w14:textId="77777777" w:rsidR="00566127" w:rsidRDefault="0030522E">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5F500B77" w14:textId="77777777">
        <w:trPr>
          <w:jc w:val="center"/>
        </w:trPr>
        <w:tc>
          <w:tcPr>
            <w:tcW w:w="2880" w:type="dxa"/>
            <w:tcBorders>
              <w:top w:val="single" w:sz="4" w:space="0" w:color="000000"/>
              <w:left w:val="single" w:sz="4" w:space="0" w:color="000000"/>
              <w:bottom w:val="single" w:sz="4" w:space="0" w:color="000000"/>
              <w:right w:val="nil"/>
            </w:tcBorders>
          </w:tcPr>
          <w:p w14:paraId="0B3421D7"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A02E15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8A9A59" w14:textId="77777777" w:rsidR="00566127" w:rsidRDefault="0030522E">
            <w:pPr>
              <w:pStyle w:val="TAH"/>
            </w:pPr>
            <w:r>
              <w:t>Description</w:t>
            </w:r>
          </w:p>
        </w:tc>
      </w:tr>
      <w:tr w:rsidR="00566127" w14:paraId="51A0FFD0" w14:textId="77777777">
        <w:trPr>
          <w:jc w:val="center"/>
        </w:trPr>
        <w:tc>
          <w:tcPr>
            <w:tcW w:w="2880" w:type="dxa"/>
            <w:tcBorders>
              <w:top w:val="single" w:sz="4" w:space="0" w:color="000000"/>
              <w:left w:val="single" w:sz="4" w:space="0" w:color="000000"/>
              <w:bottom w:val="single" w:sz="4" w:space="0" w:color="000000"/>
              <w:right w:val="nil"/>
            </w:tcBorders>
          </w:tcPr>
          <w:p w14:paraId="1CD4CAD8"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A76888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615906" w14:textId="77777777" w:rsidR="00566127" w:rsidRDefault="0030522E">
            <w:pPr>
              <w:pStyle w:val="TAL"/>
            </w:pPr>
            <w:r>
              <w:t xml:space="preserve">Unique identifier of the requestor (i.e. </w:t>
            </w:r>
            <w:r>
              <w:rPr>
                <w:rFonts w:cs="Arial"/>
              </w:rPr>
              <w:t>VAL server ID</w:t>
            </w:r>
            <w:r>
              <w:t>).</w:t>
            </w:r>
          </w:p>
        </w:tc>
      </w:tr>
      <w:tr w:rsidR="00566127" w14:paraId="5B9D655A" w14:textId="77777777">
        <w:trPr>
          <w:jc w:val="center"/>
        </w:trPr>
        <w:tc>
          <w:tcPr>
            <w:tcW w:w="2880" w:type="dxa"/>
            <w:tcBorders>
              <w:top w:val="single" w:sz="4" w:space="0" w:color="000000"/>
              <w:left w:val="single" w:sz="4" w:space="0" w:color="000000"/>
              <w:bottom w:val="single" w:sz="4" w:space="0" w:color="000000"/>
              <w:right w:val="nil"/>
            </w:tcBorders>
          </w:tcPr>
          <w:p w14:paraId="2882B717"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9B6AFB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80E351" w14:textId="77777777" w:rsidR="00566127" w:rsidRDefault="0030522E">
            <w:pPr>
              <w:pStyle w:val="TAL"/>
            </w:pPr>
            <w:r>
              <w:rPr>
                <w:rFonts w:cs="Arial"/>
              </w:rPr>
              <w:t>Security credentials resulting from a successful authorization.</w:t>
            </w:r>
          </w:p>
        </w:tc>
      </w:tr>
      <w:tr w:rsidR="00566127" w14:paraId="29202BC9" w14:textId="77777777">
        <w:trPr>
          <w:jc w:val="center"/>
        </w:trPr>
        <w:tc>
          <w:tcPr>
            <w:tcW w:w="2880" w:type="dxa"/>
            <w:tcBorders>
              <w:top w:val="single" w:sz="4" w:space="0" w:color="000000"/>
              <w:left w:val="single" w:sz="4" w:space="0" w:color="000000"/>
              <w:bottom w:val="single" w:sz="4" w:space="0" w:color="000000"/>
              <w:right w:val="nil"/>
            </w:tcBorders>
          </w:tcPr>
          <w:p w14:paraId="4046201C" w14:textId="77777777" w:rsidR="00566127" w:rsidRDefault="0030522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D4ABA0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6CF4895" w14:textId="77777777" w:rsidR="00566127" w:rsidRDefault="0030522E">
            <w:pPr>
              <w:pStyle w:val="TAL"/>
              <w:rPr>
                <w:rFonts w:cs="Arial"/>
              </w:rPr>
            </w:pPr>
            <w:r>
              <w:rPr>
                <w:kern w:val="2"/>
              </w:rPr>
              <w:t>Identifier of the VAL service application to be monitored.</w:t>
            </w:r>
          </w:p>
        </w:tc>
      </w:tr>
      <w:tr w:rsidR="00566127" w14:paraId="1D97A180" w14:textId="77777777">
        <w:trPr>
          <w:jc w:val="center"/>
        </w:trPr>
        <w:tc>
          <w:tcPr>
            <w:tcW w:w="2880" w:type="dxa"/>
            <w:tcBorders>
              <w:top w:val="single" w:sz="4" w:space="0" w:color="000000"/>
              <w:left w:val="single" w:sz="4" w:space="0" w:color="000000"/>
              <w:bottom w:val="single" w:sz="4" w:space="0" w:color="000000"/>
              <w:right w:val="nil"/>
            </w:tcBorders>
          </w:tcPr>
          <w:p w14:paraId="523C8593" w14:textId="77777777" w:rsidR="00566127" w:rsidRDefault="0030522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76DD442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8C474A" w14:textId="77777777" w:rsidR="00566127" w:rsidRDefault="0030522E">
            <w:pPr>
              <w:pStyle w:val="TAL"/>
              <w:rPr>
                <w:kern w:val="2"/>
              </w:rPr>
            </w:pPr>
            <w:r>
              <w:rPr>
                <w:kern w:val="2"/>
              </w:rPr>
              <w:t>The preferred location area of the performance monitoring and optimization.</w:t>
            </w:r>
          </w:p>
        </w:tc>
      </w:tr>
      <w:tr w:rsidR="00566127" w14:paraId="71758CB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D1B6724" w14:textId="77777777" w:rsidR="00566127" w:rsidRDefault="0030522E">
            <w:pPr>
              <w:pStyle w:val="TAL"/>
            </w:pPr>
            <w:r>
              <w:t>Requested S-NSSAI(s)</w:t>
            </w:r>
          </w:p>
        </w:tc>
        <w:tc>
          <w:tcPr>
            <w:tcW w:w="1440" w:type="dxa"/>
            <w:tcBorders>
              <w:top w:val="single" w:sz="4" w:space="0" w:color="000000"/>
              <w:left w:val="single" w:sz="4" w:space="0" w:color="000000"/>
              <w:bottom w:val="single" w:sz="4" w:space="0" w:color="000000"/>
              <w:right w:val="nil"/>
            </w:tcBorders>
          </w:tcPr>
          <w:p w14:paraId="7F50C06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F1C73E" w14:textId="77777777" w:rsidR="00566127" w:rsidRDefault="0030522E">
            <w:pPr>
              <w:pStyle w:val="TAL"/>
            </w:pPr>
            <w:r>
              <w:t>Indication of the S-NSSAI(s) which are requested.</w:t>
            </w:r>
          </w:p>
        </w:tc>
      </w:tr>
    </w:tbl>
    <w:p w14:paraId="45A4E1C3" w14:textId="77777777" w:rsidR="00566127" w:rsidRDefault="0030522E">
      <w:pPr>
        <w:rPr>
          <w:rFonts w:eastAsia="SimSun"/>
        </w:rPr>
      </w:pPr>
      <w:r>
        <w:t xml:space="preserve"> </w:t>
      </w:r>
    </w:p>
    <w:p w14:paraId="6175CB2E" w14:textId="77777777" w:rsidR="00566127" w:rsidRDefault="0030522E">
      <w:pPr>
        <w:pStyle w:val="Heading4"/>
        <w:rPr>
          <w:bCs/>
        </w:rPr>
      </w:pPr>
      <w:bookmarkStart w:id="411" w:name="_Toc129875067"/>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411"/>
      <w:r>
        <w:rPr>
          <w:bCs/>
        </w:rPr>
        <w:t xml:space="preserve"> </w:t>
      </w:r>
    </w:p>
    <w:p w14:paraId="7F009FA4" w14:textId="77777777" w:rsidR="00566127" w:rsidRDefault="0030522E">
      <w:r>
        <w:t>Table 9.10.3.3-1 describes the information elements for the multiple slices coordinated resource optimization response from the NSCE server to the VAL server.</w:t>
      </w:r>
    </w:p>
    <w:p w14:paraId="55F9410D" w14:textId="77777777" w:rsidR="00566127" w:rsidRDefault="0030522E">
      <w:pPr>
        <w:pStyle w:val="TH"/>
      </w:pPr>
      <w:r>
        <w:lastRenderedPageBreak/>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0E6F72D" w14:textId="77777777">
        <w:trPr>
          <w:jc w:val="center"/>
        </w:trPr>
        <w:tc>
          <w:tcPr>
            <w:tcW w:w="2880" w:type="dxa"/>
            <w:tcBorders>
              <w:top w:val="single" w:sz="4" w:space="0" w:color="000000"/>
              <w:left w:val="single" w:sz="4" w:space="0" w:color="000000"/>
              <w:bottom w:val="single" w:sz="4" w:space="0" w:color="000000"/>
              <w:right w:val="nil"/>
            </w:tcBorders>
          </w:tcPr>
          <w:p w14:paraId="56416DE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722437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883BC98" w14:textId="77777777" w:rsidR="00566127" w:rsidRDefault="0030522E">
            <w:pPr>
              <w:pStyle w:val="TAH"/>
            </w:pPr>
            <w:r>
              <w:t>Description</w:t>
            </w:r>
          </w:p>
        </w:tc>
      </w:tr>
      <w:tr w:rsidR="00566127" w14:paraId="766E73D5" w14:textId="77777777">
        <w:trPr>
          <w:jc w:val="center"/>
        </w:trPr>
        <w:tc>
          <w:tcPr>
            <w:tcW w:w="2880" w:type="dxa"/>
            <w:tcBorders>
              <w:top w:val="single" w:sz="4" w:space="0" w:color="000000"/>
              <w:left w:val="single" w:sz="4" w:space="0" w:color="000000"/>
              <w:bottom w:val="single" w:sz="4" w:space="0" w:color="000000"/>
              <w:right w:val="nil"/>
            </w:tcBorders>
          </w:tcPr>
          <w:p w14:paraId="57A538A9" w14:textId="77777777" w:rsidR="00566127" w:rsidRDefault="0030522E">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787B97E3" w14:textId="77777777" w:rsidR="00566127" w:rsidRDefault="0030522E">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7EE044" w14:textId="77777777" w:rsidR="00566127" w:rsidRDefault="0030522E">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566127" w14:paraId="6573743B" w14:textId="77777777">
        <w:trPr>
          <w:jc w:val="center"/>
        </w:trPr>
        <w:tc>
          <w:tcPr>
            <w:tcW w:w="2880" w:type="dxa"/>
            <w:tcBorders>
              <w:top w:val="single" w:sz="4" w:space="0" w:color="000000"/>
              <w:left w:val="single" w:sz="4" w:space="0" w:color="000000"/>
              <w:bottom w:val="single" w:sz="4" w:space="0" w:color="000000"/>
              <w:right w:val="nil"/>
            </w:tcBorders>
          </w:tcPr>
          <w:p w14:paraId="065E9823" w14:textId="77777777" w:rsidR="00566127" w:rsidRDefault="0030522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5FF1D9A" w14:textId="77777777" w:rsidR="00566127" w:rsidRDefault="0030522E">
            <w:pPr>
              <w:pStyle w:val="TAC"/>
              <w:rPr>
                <w:szCs w:val="18"/>
              </w:rPr>
            </w:pPr>
            <w:r>
              <w:t>O</w:t>
            </w:r>
          </w:p>
          <w:p w14:paraId="571F8133" w14:textId="77777777" w:rsidR="00566127" w:rsidRDefault="0030522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6EAC5CDD" w14:textId="77777777" w:rsidR="00566127" w:rsidRDefault="0030522E">
            <w:pPr>
              <w:pStyle w:val="TAL"/>
            </w:pPr>
            <w:r>
              <w:rPr>
                <w:kern w:val="2"/>
              </w:rPr>
              <w:t>Identifier of the VAL service application to be monitored</w:t>
            </w:r>
            <w:r>
              <w:t>.</w:t>
            </w:r>
          </w:p>
        </w:tc>
      </w:tr>
      <w:tr w:rsidR="00566127" w14:paraId="0F9B0641" w14:textId="77777777">
        <w:trPr>
          <w:jc w:val="center"/>
        </w:trPr>
        <w:tc>
          <w:tcPr>
            <w:tcW w:w="2880" w:type="dxa"/>
            <w:tcBorders>
              <w:top w:val="single" w:sz="4" w:space="0" w:color="000000"/>
              <w:left w:val="single" w:sz="4" w:space="0" w:color="000000"/>
              <w:bottom w:val="single" w:sz="4" w:space="0" w:color="000000"/>
              <w:right w:val="nil"/>
            </w:tcBorders>
          </w:tcPr>
          <w:p w14:paraId="193EF5A5"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1F62783C" w14:textId="77777777" w:rsidR="00566127" w:rsidRDefault="0030522E">
            <w:pPr>
              <w:pStyle w:val="TAC"/>
              <w:rPr>
                <w:szCs w:val="18"/>
              </w:rPr>
            </w:pPr>
            <w:r>
              <w:t>O</w:t>
            </w:r>
          </w:p>
          <w:p w14:paraId="1FAB5F9B" w14:textId="77777777" w:rsidR="00566127" w:rsidRDefault="0030522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C7F6D91" w14:textId="77777777" w:rsidR="00566127" w:rsidRDefault="0030522E">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566127" w14:paraId="535C14E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4BB664" w14:textId="77777777" w:rsidR="00566127" w:rsidRDefault="0030522E">
            <w:pPr>
              <w:pStyle w:val="TAN"/>
              <w:rPr>
                <w:szCs w:val="18"/>
              </w:rPr>
            </w:pPr>
            <w:r>
              <w:t>NOTE 1:</w:t>
            </w:r>
            <w:r>
              <w:tab/>
              <w:t>Shall be present if the result is success and shall not be present otherwise.</w:t>
            </w:r>
          </w:p>
          <w:p w14:paraId="78A0FECE" w14:textId="77777777" w:rsidR="00566127" w:rsidRDefault="0030522E">
            <w:pPr>
              <w:pStyle w:val="TAL"/>
            </w:pPr>
            <w:r>
              <w:t>NOTE 2:</w:t>
            </w:r>
            <w:r>
              <w:tab/>
              <w:t>Shall be present if the result is failure and shall not be present otherwise.</w:t>
            </w:r>
          </w:p>
        </w:tc>
      </w:tr>
    </w:tbl>
    <w:p w14:paraId="0E9BBE1D" w14:textId="77777777" w:rsidR="00566127" w:rsidRDefault="0030522E">
      <w:r>
        <w:t xml:space="preserve"> </w:t>
      </w:r>
    </w:p>
    <w:p w14:paraId="07D9153D" w14:textId="77777777" w:rsidR="00566127" w:rsidRDefault="0030522E">
      <w:pPr>
        <w:pStyle w:val="Heading3"/>
        <w:rPr>
          <w:bCs/>
        </w:rPr>
      </w:pPr>
      <w:bookmarkStart w:id="412" w:name="_Toc129875068"/>
      <w:r>
        <w:rPr>
          <w:rFonts w:cs="Arial"/>
          <w:bCs/>
        </w:rPr>
        <w:t>9.10</w:t>
      </w:r>
      <w:r>
        <w:rPr>
          <w:bCs/>
        </w:rPr>
        <w:t>.</w:t>
      </w:r>
      <w:r>
        <w:rPr>
          <w:rFonts w:cs="Arial"/>
          <w:bCs/>
        </w:rPr>
        <w:t>4</w:t>
      </w:r>
      <w:r>
        <w:rPr>
          <w:bCs/>
        </w:rPr>
        <w:tab/>
        <w:t>APIs</w:t>
      </w:r>
      <w:bookmarkEnd w:id="412"/>
      <w:r>
        <w:rPr>
          <w:bCs/>
        </w:rPr>
        <w:t xml:space="preserve"> </w:t>
      </w:r>
    </w:p>
    <w:p w14:paraId="2E106934" w14:textId="77777777" w:rsidR="00566127" w:rsidRDefault="0030522E">
      <w:pPr>
        <w:pStyle w:val="Heading4"/>
        <w:rPr>
          <w:bCs/>
        </w:rPr>
      </w:pPr>
      <w:bookmarkStart w:id="413" w:name="_Toc129875069"/>
      <w:r>
        <w:rPr>
          <w:rFonts w:cs="Arial"/>
          <w:bCs/>
        </w:rPr>
        <w:t>9.10</w:t>
      </w:r>
      <w:r>
        <w:rPr>
          <w:bCs/>
        </w:rPr>
        <w:t>.</w:t>
      </w:r>
      <w:r>
        <w:rPr>
          <w:rFonts w:cs="Arial"/>
          <w:bCs/>
        </w:rPr>
        <w:t>4</w:t>
      </w:r>
      <w:r>
        <w:rPr>
          <w:bCs/>
        </w:rPr>
        <w:t>.1</w:t>
      </w:r>
      <w:r>
        <w:rPr>
          <w:bCs/>
        </w:rPr>
        <w:tab/>
        <w:t>General</w:t>
      </w:r>
      <w:bookmarkEnd w:id="413"/>
    </w:p>
    <w:p w14:paraId="46A0B187" w14:textId="77777777" w:rsidR="00566127" w:rsidRDefault="0030522E">
      <w:r>
        <w:t>Table 9.10.4.1-1 illustrates the API for multiple slices coordinated resource optimization.</w:t>
      </w:r>
    </w:p>
    <w:p w14:paraId="1DC76661" w14:textId="77777777" w:rsidR="00566127" w:rsidRDefault="0030522E">
      <w:pPr>
        <w:pStyle w:val="TH"/>
      </w:pPr>
      <w:r>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3C67399E" w14:textId="77777777">
        <w:tc>
          <w:tcPr>
            <w:tcW w:w="3369" w:type="dxa"/>
            <w:tcBorders>
              <w:top w:val="single" w:sz="4" w:space="0" w:color="auto"/>
              <w:left w:val="single" w:sz="4" w:space="0" w:color="auto"/>
              <w:bottom w:val="single" w:sz="4" w:space="0" w:color="auto"/>
              <w:right w:val="single" w:sz="4" w:space="0" w:color="auto"/>
            </w:tcBorders>
          </w:tcPr>
          <w:p w14:paraId="05AF6505"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34C312C3"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3AB3812E"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136FA059" w14:textId="77777777" w:rsidR="00566127" w:rsidRDefault="0030522E">
            <w:pPr>
              <w:pStyle w:val="TAH"/>
            </w:pPr>
            <w:r>
              <w:t>Communication Type</w:t>
            </w:r>
          </w:p>
        </w:tc>
      </w:tr>
      <w:tr w:rsidR="00566127" w14:paraId="318CD3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F1A4095" w14:textId="77777777" w:rsidR="00566127" w:rsidRDefault="0030522E">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0D2C7A56" w14:textId="77777777" w:rsidR="00566127" w:rsidRDefault="0030522E">
            <w:pPr>
              <w:pStyle w:val="TAL"/>
            </w:pPr>
            <w:r>
              <w:t>MultiSlices_Optimization</w:t>
            </w:r>
          </w:p>
        </w:tc>
        <w:tc>
          <w:tcPr>
            <w:tcW w:w="1984" w:type="dxa"/>
            <w:tcBorders>
              <w:top w:val="single" w:sz="4" w:space="0" w:color="auto"/>
              <w:left w:val="nil"/>
              <w:bottom w:val="single" w:sz="4" w:space="0" w:color="auto"/>
              <w:right w:val="single" w:sz="4" w:space="0" w:color="auto"/>
            </w:tcBorders>
          </w:tcPr>
          <w:p w14:paraId="7E5DDF6C"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72513C8D" w14:textId="77777777" w:rsidR="00566127" w:rsidRDefault="0030522E">
            <w:pPr>
              <w:pStyle w:val="TAL"/>
            </w:pPr>
            <w:r>
              <w:t>Request /Response</w:t>
            </w:r>
          </w:p>
        </w:tc>
      </w:tr>
    </w:tbl>
    <w:p w14:paraId="02896DDF" w14:textId="77777777" w:rsidR="00566127" w:rsidRDefault="0030522E">
      <w:r>
        <w:t xml:space="preserve"> </w:t>
      </w:r>
    </w:p>
    <w:p w14:paraId="6D48B6D0" w14:textId="77777777" w:rsidR="00566127" w:rsidRDefault="0030522E">
      <w:pPr>
        <w:pStyle w:val="Heading4"/>
        <w:rPr>
          <w:bCs/>
        </w:rPr>
      </w:pPr>
      <w:bookmarkStart w:id="414" w:name="_Toc129875070"/>
      <w:r>
        <w:rPr>
          <w:rFonts w:cs="Arial"/>
          <w:bCs/>
        </w:rPr>
        <w:t>9.10</w:t>
      </w:r>
      <w:r>
        <w:rPr>
          <w:bCs/>
        </w:rPr>
        <w:t>.4.2</w:t>
      </w:r>
      <w:r>
        <w:rPr>
          <w:bCs/>
        </w:rPr>
        <w:tab/>
        <w:t>SS_NSCE_MultiSlices_Optimization operation</w:t>
      </w:r>
      <w:bookmarkEnd w:id="414"/>
    </w:p>
    <w:p w14:paraId="199A2940" w14:textId="77777777" w:rsidR="00566127" w:rsidRDefault="0030522E">
      <w:r>
        <w:rPr>
          <w:b/>
        </w:rPr>
        <w:t>API operation name:</w:t>
      </w:r>
      <w:r>
        <w:t xml:space="preserve"> SS_NSCE_MultiSlices_Optimization_Request</w:t>
      </w:r>
    </w:p>
    <w:p w14:paraId="4A2D4501" w14:textId="77777777" w:rsidR="00566127" w:rsidRDefault="0030522E">
      <w:r>
        <w:rPr>
          <w:b/>
        </w:rPr>
        <w:t>Description:</w:t>
      </w:r>
      <w:r>
        <w:t xml:space="preserve"> The consumer subscribes for multiple slices coordinated resource optimization .</w:t>
      </w:r>
    </w:p>
    <w:p w14:paraId="45BD1F83" w14:textId="77777777" w:rsidR="00566127" w:rsidRDefault="0030522E">
      <w:r>
        <w:rPr>
          <w:b/>
        </w:rPr>
        <w:t>Inputs:</w:t>
      </w:r>
      <w:r>
        <w:t xml:space="preserve"> See clause 9.10.3.2.</w:t>
      </w:r>
    </w:p>
    <w:p w14:paraId="036ED0DE" w14:textId="77777777" w:rsidR="00566127" w:rsidRDefault="0030522E">
      <w:r>
        <w:rPr>
          <w:b/>
        </w:rPr>
        <w:t>Outputs:</w:t>
      </w:r>
      <w:r>
        <w:t xml:space="preserve"> See clause 9.10.3.3</w:t>
      </w:r>
      <w:r>
        <w:rPr>
          <w:i/>
        </w:rPr>
        <w:t>.</w:t>
      </w:r>
    </w:p>
    <w:p w14:paraId="4D4F73D1" w14:textId="77777777" w:rsidR="00566127" w:rsidRDefault="0030522E">
      <w:r>
        <w:t>See clause 9.10.2 for details of usage of this operation.</w:t>
      </w:r>
    </w:p>
    <w:p w14:paraId="7C1B0857" w14:textId="77777777" w:rsidR="00566127" w:rsidRDefault="0030522E">
      <w:pPr>
        <w:pStyle w:val="Heading2"/>
      </w:pPr>
      <w:bookmarkStart w:id="415" w:name="_Toc129875071"/>
      <w:r>
        <w:t>9.</w:t>
      </w:r>
      <w:r>
        <w:rPr>
          <w:rFonts w:eastAsiaTheme="minorEastAsia"/>
        </w:rPr>
        <w:t>11</w:t>
      </w:r>
      <w:r>
        <w:tab/>
        <w:t>Network slice adaptation for VAL application</w:t>
      </w:r>
      <w:bookmarkEnd w:id="415"/>
    </w:p>
    <w:p w14:paraId="341BF5A1" w14:textId="77777777" w:rsidR="00566127" w:rsidRDefault="0030522E">
      <w:pPr>
        <w:pStyle w:val="Heading3"/>
      </w:pPr>
      <w:bookmarkStart w:id="416" w:name="_Toc129875072"/>
      <w:r>
        <w:t>9.</w:t>
      </w:r>
      <w:r>
        <w:rPr>
          <w:rFonts w:eastAsiaTheme="minorEastAsia"/>
        </w:rPr>
        <w:t>11</w:t>
      </w:r>
      <w:r>
        <w:t>.1</w:t>
      </w:r>
      <w:r>
        <w:tab/>
        <w:t>General</w:t>
      </w:r>
      <w:bookmarkEnd w:id="416"/>
    </w:p>
    <w:p w14:paraId="2FAAFD6D" w14:textId="77777777" w:rsidR="00566127" w:rsidRDefault="0030522E">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4DC91391" w14:textId="77777777" w:rsidR="00566127" w:rsidRDefault="0030522E">
      <w:pPr>
        <w:pStyle w:val="Heading3"/>
        <w:rPr>
          <w:bCs/>
        </w:rPr>
      </w:pPr>
      <w:bookmarkStart w:id="417" w:name="_Toc129875073"/>
      <w:r>
        <w:rPr>
          <w:bCs/>
        </w:rPr>
        <w:t>9.11.2</w:t>
      </w:r>
      <w:r>
        <w:rPr>
          <w:bCs/>
        </w:rPr>
        <w:tab/>
        <w:t>Procedures</w:t>
      </w:r>
      <w:bookmarkEnd w:id="417"/>
    </w:p>
    <w:p w14:paraId="36007AC4" w14:textId="77777777" w:rsidR="00566127" w:rsidRDefault="0030522E">
      <w:pPr>
        <w:pStyle w:val="Heading4"/>
        <w:rPr>
          <w:bCs/>
        </w:rPr>
      </w:pPr>
      <w:bookmarkStart w:id="418" w:name="_Toc129875074"/>
      <w:r>
        <w:rPr>
          <w:bCs/>
        </w:rPr>
        <w:t>9.11.2.1</w:t>
      </w:r>
      <w:r>
        <w:rPr>
          <w:bCs/>
        </w:rPr>
        <w:tab/>
        <w:t>Procedure for VAL server-triggered and network-based network slice adaptation for VAL application</w:t>
      </w:r>
      <w:bookmarkEnd w:id="418"/>
    </w:p>
    <w:p w14:paraId="4B7289EB" w14:textId="77777777" w:rsidR="00566127" w:rsidRDefault="0030522E">
      <w:r>
        <w:t>Figure 9.11.2.1-1 illustrates the VAL server-triggered and network-based procedure where the NSCE server supports the network slice adaptation with the underlying 3GPP system for the VAL UEs of the VAL application.</w:t>
      </w:r>
    </w:p>
    <w:p w14:paraId="0421D89D" w14:textId="77777777" w:rsidR="00566127" w:rsidRDefault="00566127">
      <w:pPr>
        <w:pStyle w:val="TH"/>
      </w:pPr>
      <w:r>
        <w:object w:dxaOrig="6193" w:dyaOrig="3180" w14:anchorId="032EEC7A">
          <v:shape id="_x0000_i1043" type="#_x0000_t75" style="width:383.15pt;height:194.95pt" o:ole="">
            <v:imagedata r:id="rId51" o:title=""/>
          </v:shape>
          <o:OLEObject Type="Embed" ProgID="Visio.Drawing.15" ShapeID="_x0000_i1043" DrawAspect="Content" ObjectID="_1740488728" r:id="rId52"/>
        </w:object>
      </w:r>
    </w:p>
    <w:p w14:paraId="217FA327" w14:textId="77777777" w:rsidR="00566127" w:rsidRDefault="0030522E">
      <w:pPr>
        <w:pStyle w:val="TF"/>
      </w:pPr>
      <w:r>
        <w:t>Figure 9.11.2.1-1: Network slice adaptation for VAL application</w:t>
      </w:r>
    </w:p>
    <w:p w14:paraId="38A2D7C6" w14:textId="77777777" w:rsidR="00566127" w:rsidRDefault="0030522E">
      <w:pPr>
        <w:pStyle w:val="B1"/>
      </w:pPr>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5A3CA124" w14:textId="77777777" w:rsidR="00566127" w:rsidRDefault="0030522E">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62FED697" w14:textId="77777777" w:rsidR="00566127" w:rsidRDefault="0030522E">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57B4A00" w14:textId="77777777" w:rsidR="00566127" w:rsidRDefault="0030522E">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45D2D876" w14:textId="77777777" w:rsidR="00566127" w:rsidRDefault="0030522E">
      <w:pPr>
        <w:pStyle w:val="NO"/>
      </w:pPr>
      <w:r>
        <w:t>NOTE:</w:t>
      </w:r>
      <w:r>
        <w:tab/>
        <w:t xml:space="preserve">NSCE server provides the updated S-NSSAI/DNN as a suggestion/guidance to PCF; however it is up to PCF to decide whether to perform the slice/DNN re-mapping </w:t>
      </w:r>
    </w:p>
    <w:p w14:paraId="44C70760" w14:textId="77777777" w:rsidR="00566127" w:rsidRDefault="0030522E">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2272C5EB" w14:textId="77777777" w:rsidR="00566127" w:rsidRDefault="0030522E">
      <w:pPr>
        <w:pStyle w:val="Heading4"/>
      </w:pPr>
      <w:bookmarkStart w:id="419" w:name="_Toc122517272"/>
      <w:bookmarkStart w:id="420" w:name="_Toc129875075"/>
      <w:bookmarkEnd w:id="419"/>
      <w:r>
        <w:t>9.11.2.2</w:t>
      </w:r>
      <w:r>
        <w:tab/>
        <w:t>Procedure for VAL UE-triggered and network-based network slice adaptation for VAL application</w:t>
      </w:r>
      <w:bookmarkEnd w:id="420"/>
    </w:p>
    <w:p w14:paraId="281F8C42" w14:textId="77777777" w:rsidR="00566127" w:rsidRDefault="0030522E">
      <w:r>
        <w:t>Figure 9.11.2.2-1 illustrates the VAL UE-triggered and network-based procedure where the NSCE server supports the network slice adaptation with the underlying 3GPP system for the VAL UEs of the VAL application.</w:t>
      </w:r>
    </w:p>
    <w:p w14:paraId="5D54892E" w14:textId="77777777" w:rsidR="00566127" w:rsidRDefault="0030522E">
      <w:r>
        <w:t>Pre-condition:</w:t>
      </w:r>
    </w:p>
    <w:p w14:paraId="0F1F9550" w14:textId="77777777" w:rsidR="00566127" w:rsidRDefault="0030522E">
      <w:pPr>
        <w:pStyle w:val="B1"/>
      </w:pPr>
      <w:r>
        <w:t>-</w:t>
      </w:r>
      <w:r>
        <w:tab/>
        <w:t>The NSCE client has connected to the NSCE server;</w:t>
      </w:r>
    </w:p>
    <w:p w14:paraId="49AFCB3E" w14:textId="77777777" w:rsidR="00566127" w:rsidRDefault="0030522E">
      <w:pPr>
        <w:pStyle w:val="TH"/>
      </w:pPr>
      <w:r>
        <w:rPr>
          <w:noProof/>
          <w:lang w:val="en-US" w:eastAsia="zh-CN"/>
        </w:rPr>
        <w:lastRenderedPageBreak/>
        <w:drawing>
          <wp:inline distT="0" distB="0" distL="0" distR="0" wp14:anchorId="3A32B82C" wp14:editId="46D03E23">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3"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7814F7AA" w14:textId="77777777" w:rsidR="00566127" w:rsidRDefault="0030522E">
      <w:pPr>
        <w:pStyle w:val="TF"/>
      </w:pPr>
      <w:r>
        <w:t>Figure 9.11.2.2-1: Network slice adaptation for VAL application</w:t>
      </w:r>
    </w:p>
    <w:p w14:paraId="576E3569" w14:textId="77777777" w:rsidR="00566127" w:rsidRDefault="0030522E">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3A03D257" w14:textId="77777777" w:rsidR="00566127" w:rsidRDefault="0030522E">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3FA91B3D" w14:textId="77777777" w:rsidR="00566127" w:rsidRDefault="0030522E">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5586BF83" w14:textId="77777777" w:rsidR="00566127" w:rsidRDefault="0030522E">
      <w:pPr>
        <w:pStyle w:val="B1"/>
      </w:pPr>
      <w:r>
        <w:t>3.</w:t>
      </w:r>
      <w:r>
        <w:tab/>
        <w:t>The NSCE server processes the request and triggers the network slice configuration per VAL UE within the VAL Application.</w:t>
      </w:r>
    </w:p>
    <w:p w14:paraId="2D6DE1F4" w14:textId="77777777" w:rsidR="00566127" w:rsidRDefault="0030522E">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6B820D8D" w14:textId="77777777" w:rsidR="00566127" w:rsidRDefault="0030522E">
      <w:pPr>
        <w:pStyle w:val="NO"/>
      </w:pPr>
      <w:r>
        <w:t>NOTE 3:</w:t>
      </w:r>
      <w:r>
        <w:tab/>
        <w:t>How the NSCE server decides to trigger the network slice configuration is implementation dependent.</w:t>
      </w:r>
    </w:p>
    <w:p w14:paraId="774ED819" w14:textId="77777777" w:rsidR="00566127" w:rsidRDefault="0030522E">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26C53D48" w14:textId="77777777" w:rsidR="00566127" w:rsidRDefault="0030522E">
      <w:pPr>
        <w:pStyle w:val="NO"/>
      </w:pPr>
      <w:r>
        <w:t>NOTE 4:</w:t>
      </w:r>
      <w:r>
        <w:tab/>
        <w:t xml:space="preserve">NSCE server provides the updated S-NSSAI/DNN as a suggestion/guidance to PCF; however it is up to PCF to decide whether to perform the slice/DNN re-mapping </w:t>
      </w:r>
    </w:p>
    <w:p w14:paraId="77CCB2EB" w14:textId="77777777" w:rsidR="00566127" w:rsidRDefault="0030522E">
      <w:pPr>
        <w:pStyle w:val="B1"/>
      </w:pPr>
      <w:r>
        <w:t>5.</w:t>
      </w:r>
      <w:r>
        <w:tab/>
        <w:t>The NSCE server sends the response to the NSCE client indicating success or failure.</w:t>
      </w:r>
    </w:p>
    <w:p w14:paraId="02F8D151" w14:textId="77777777" w:rsidR="00566127" w:rsidRDefault="0030522E">
      <w:pPr>
        <w:pStyle w:val="Heading3"/>
        <w:rPr>
          <w:bCs/>
        </w:rPr>
      </w:pPr>
      <w:bookmarkStart w:id="421" w:name="_Toc9812722"/>
      <w:bookmarkStart w:id="422" w:name="_Toc122517266"/>
      <w:bookmarkStart w:id="423" w:name="_Toc27954119"/>
      <w:bookmarkStart w:id="424" w:name="_Toc9812478"/>
      <w:bookmarkStart w:id="425" w:name="_Toc129875076"/>
      <w:bookmarkEnd w:id="421"/>
      <w:bookmarkEnd w:id="422"/>
      <w:bookmarkEnd w:id="423"/>
      <w:r>
        <w:rPr>
          <w:bCs/>
        </w:rPr>
        <w:t>9.11.3</w:t>
      </w:r>
      <w:bookmarkEnd w:id="424"/>
      <w:r>
        <w:rPr>
          <w:bCs/>
        </w:rPr>
        <w:tab/>
        <w:t>Information flows</w:t>
      </w:r>
      <w:bookmarkEnd w:id="425"/>
    </w:p>
    <w:p w14:paraId="1E82D24A" w14:textId="77777777" w:rsidR="00566127" w:rsidRDefault="0030522E">
      <w:pPr>
        <w:pStyle w:val="Heading4"/>
        <w:rPr>
          <w:bCs/>
        </w:rPr>
      </w:pPr>
      <w:bookmarkStart w:id="426" w:name="_Toc9812723"/>
      <w:bookmarkStart w:id="427" w:name="_Toc27954120"/>
      <w:bookmarkStart w:id="428" w:name="_Toc9812479"/>
      <w:bookmarkStart w:id="429" w:name="_Toc122517267"/>
      <w:bookmarkStart w:id="430" w:name="_Toc129875077"/>
      <w:bookmarkEnd w:id="426"/>
      <w:bookmarkEnd w:id="427"/>
      <w:bookmarkEnd w:id="428"/>
      <w:r>
        <w:rPr>
          <w:bCs/>
        </w:rPr>
        <w:t>9.11.3.1</w:t>
      </w:r>
      <w:bookmarkEnd w:id="429"/>
      <w:r>
        <w:rPr>
          <w:bCs/>
        </w:rPr>
        <w:tab/>
        <w:t>Network slice adaptation request</w:t>
      </w:r>
      <w:bookmarkEnd w:id="430"/>
    </w:p>
    <w:p w14:paraId="1BCA2DC4" w14:textId="77777777" w:rsidR="00566127" w:rsidRDefault="0030522E">
      <w:r>
        <w:t>Table 9.11.3.1-1 describes the information flow network slice adaptation request from the VAL server to the NSCE server.</w:t>
      </w:r>
    </w:p>
    <w:p w14:paraId="364A6A42" w14:textId="77777777" w:rsidR="00566127" w:rsidRDefault="0030522E">
      <w:pPr>
        <w:pStyle w:val="TH"/>
      </w:pPr>
      <w:bookmarkStart w:id="431" w:name="_Toc27954123"/>
      <w:bookmarkStart w:id="432" w:name="_Toc9812482"/>
      <w:bookmarkStart w:id="433" w:name="_Toc9812726"/>
      <w:bookmarkEnd w:id="431"/>
      <w:bookmarkEnd w:id="432"/>
      <w:r>
        <w:lastRenderedPageBreak/>
        <w:t xml:space="preserve">Table </w:t>
      </w:r>
      <w:bookmarkEnd w:id="433"/>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03393DD2" w14:textId="77777777">
        <w:trPr>
          <w:jc w:val="center"/>
        </w:trPr>
        <w:tc>
          <w:tcPr>
            <w:tcW w:w="2880" w:type="dxa"/>
            <w:tcBorders>
              <w:top w:val="single" w:sz="4" w:space="0" w:color="000000"/>
              <w:left w:val="single" w:sz="4" w:space="0" w:color="000000"/>
              <w:bottom w:val="single" w:sz="4" w:space="0" w:color="000000"/>
              <w:right w:val="nil"/>
            </w:tcBorders>
          </w:tcPr>
          <w:p w14:paraId="5FDB2657"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55AB29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3815226" w14:textId="77777777" w:rsidR="00566127" w:rsidRDefault="0030522E">
            <w:pPr>
              <w:pStyle w:val="TAH"/>
            </w:pPr>
            <w:r>
              <w:t>Description</w:t>
            </w:r>
          </w:p>
        </w:tc>
      </w:tr>
      <w:tr w:rsidR="00566127" w14:paraId="1A5F8E5D" w14:textId="77777777">
        <w:trPr>
          <w:jc w:val="center"/>
        </w:trPr>
        <w:tc>
          <w:tcPr>
            <w:tcW w:w="2880" w:type="dxa"/>
            <w:tcBorders>
              <w:top w:val="single" w:sz="4" w:space="0" w:color="000000"/>
              <w:left w:val="single" w:sz="4" w:space="0" w:color="000000"/>
              <w:bottom w:val="single" w:sz="4" w:space="0" w:color="000000"/>
              <w:right w:val="nil"/>
            </w:tcBorders>
          </w:tcPr>
          <w:p w14:paraId="460555BD"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55B71332"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B684658" w14:textId="77777777" w:rsidR="00566127" w:rsidRDefault="0030522E">
            <w:pPr>
              <w:pStyle w:val="TAL"/>
            </w:pPr>
            <w:r>
              <w:t>The VAL service ID of the VAL application for which the network slice adaptation may corresponds to.</w:t>
            </w:r>
          </w:p>
        </w:tc>
      </w:tr>
      <w:tr w:rsidR="00566127" w14:paraId="25F6A1C3" w14:textId="77777777">
        <w:trPr>
          <w:jc w:val="center"/>
        </w:trPr>
        <w:tc>
          <w:tcPr>
            <w:tcW w:w="2880" w:type="dxa"/>
            <w:tcBorders>
              <w:top w:val="single" w:sz="4" w:space="0" w:color="000000"/>
              <w:left w:val="single" w:sz="4" w:space="0" w:color="000000"/>
              <w:bottom w:val="single" w:sz="4" w:space="0" w:color="000000"/>
              <w:right w:val="nil"/>
            </w:tcBorders>
          </w:tcPr>
          <w:p w14:paraId="5EE54AF1" w14:textId="77777777" w:rsidR="00566127" w:rsidRDefault="0030522E">
            <w:pPr>
              <w:pStyle w:val="TAL"/>
            </w:pPr>
            <w:r>
              <w:t>List of VAL UE IDs</w:t>
            </w:r>
          </w:p>
        </w:tc>
        <w:tc>
          <w:tcPr>
            <w:tcW w:w="1440" w:type="dxa"/>
            <w:tcBorders>
              <w:top w:val="single" w:sz="4" w:space="0" w:color="000000"/>
              <w:left w:val="single" w:sz="4" w:space="0" w:color="000000"/>
              <w:bottom w:val="single" w:sz="4" w:space="0" w:color="000000"/>
              <w:right w:val="nil"/>
            </w:tcBorders>
          </w:tcPr>
          <w:p w14:paraId="1D78F27E"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3FB97AD" w14:textId="77777777" w:rsidR="00566127" w:rsidRDefault="0030522E">
            <w:pPr>
              <w:pStyle w:val="TAL"/>
            </w:pPr>
            <w:bookmarkStart w:id="434" w:name="_Hlk69382685"/>
            <w:r>
              <w:t>List of the VAL UE IDs within the VAL service for which the slice adaptation request corresponds</w:t>
            </w:r>
            <w:bookmarkEnd w:id="434"/>
          </w:p>
        </w:tc>
      </w:tr>
      <w:tr w:rsidR="00566127" w14:paraId="6E5D0237" w14:textId="77777777">
        <w:trPr>
          <w:jc w:val="center"/>
        </w:trPr>
        <w:tc>
          <w:tcPr>
            <w:tcW w:w="2880" w:type="dxa"/>
            <w:tcBorders>
              <w:top w:val="single" w:sz="4" w:space="0" w:color="000000"/>
              <w:left w:val="single" w:sz="4" w:space="0" w:color="000000"/>
              <w:bottom w:val="single" w:sz="4" w:space="0" w:color="000000"/>
              <w:right w:val="nil"/>
            </w:tcBorders>
          </w:tcPr>
          <w:p w14:paraId="01A88E7C" w14:textId="77777777" w:rsidR="00566127" w:rsidRDefault="0030522E">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A6ED9F4" w14:textId="77777777" w:rsidR="00566127" w:rsidRDefault="0030522E" w:rsidP="00FA7582">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AC343E" w14:textId="77777777" w:rsidR="00566127" w:rsidRDefault="0030522E">
            <w:pPr>
              <w:pStyle w:val="TAL"/>
            </w:pPr>
            <w:r>
              <w:rPr>
                <w:kern w:val="2"/>
              </w:rPr>
              <w:t>Identifier of network slice for which the VAL server requests to use for adaptation</w:t>
            </w:r>
          </w:p>
        </w:tc>
      </w:tr>
      <w:tr w:rsidR="009D7390" w14:paraId="78CD5CFC" w14:textId="77777777">
        <w:trPr>
          <w:jc w:val="center"/>
        </w:trPr>
        <w:tc>
          <w:tcPr>
            <w:tcW w:w="2880" w:type="dxa"/>
            <w:tcBorders>
              <w:top w:val="single" w:sz="4" w:space="0" w:color="000000"/>
              <w:left w:val="single" w:sz="4" w:space="0" w:color="000000"/>
              <w:bottom w:val="single" w:sz="4" w:space="0" w:color="000000"/>
              <w:right w:val="nil"/>
            </w:tcBorders>
          </w:tcPr>
          <w:p w14:paraId="012AF411" w14:textId="77777777" w:rsidR="009D7390" w:rsidRDefault="009D7390">
            <w:pPr>
              <w:pStyle w:val="TAL"/>
              <w:rPr>
                <w:kern w:val="2"/>
              </w:rPr>
            </w:pPr>
            <w:r w:rsidRPr="009D7390">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67E1DBDB" w14:textId="77777777" w:rsidR="009D7390" w:rsidRPr="009D7390" w:rsidRDefault="009D7390" w:rsidP="00FA7582">
            <w:pPr>
              <w:pStyle w:val="TAL"/>
              <w:jc w:val="center"/>
              <w:rPr>
                <w:rFonts w:eastAsiaTheme="minorEastAsia"/>
                <w:kern w:val="2"/>
                <w:lang w:eastAsia="zh-CN"/>
              </w:rPr>
            </w:pPr>
            <w:r w:rsidRPr="009D7390">
              <w:rPr>
                <w:rFonts w:eastAsiaTheme="minorEastAsia"/>
                <w:kern w:val="2"/>
                <w:lang w:eastAsia="zh-CN"/>
              </w:rPr>
              <w:t>O</w:t>
            </w:r>
          </w:p>
          <w:p w14:paraId="5EBC5CCA" w14:textId="77777777" w:rsidR="009D7390" w:rsidRDefault="009D7390" w:rsidP="00FA7582">
            <w:pPr>
              <w:pStyle w:val="TAL"/>
              <w:jc w:val="center"/>
              <w:rPr>
                <w:rFonts w:eastAsiaTheme="minorEastAsia"/>
                <w:kern w:val="2"/>
                <w:lang w:eastAsia="zh-CN"/>
              </w:rPr>
            </w:pPr>
            <w:r w:rsidRPr="009D7390">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B409CD4" w14:textId="77777777" w:rsidR="009D7390" w:rsidRDefault="009D7390">
            <w:pPr>
              <w:pStyle w:val="TAL"/>
              <w:rPr>
                <w:kern w:val="2"/>
              </w:rPr>
            </w:pPr>
            <w:r w:rsidRPr="009D7390">
              <w:rPr>
                <w:kern w:val="2"/>
              </w:rPr>
              <w:t>Identifier of the provisioned network slice(s) which are provisioned for the listed UE(s) and requested to be monitored by NSCE server</w:t>
            </w:r>
          </w:p>
        </w:tc>
      </w:tr>
      <w:tr w:rsidR="00566127" w14:paraId="5F8DB9C0" w14:textId="77777777">
        <w:trPr>
          <w:jc w:val="center"/>
        </w:trPr>
        <w:tc>
          <w:tcPr>
            <w:tcW w:w="2880" w:type="dxa"/>
            <w:tcBorders>
              <w:top w:val="single" w:sz="4" w:space="0" w:color="000000"/>
              <w:left w:val="single" w:sz="4" w:space="0" w:color="000000"/>
              <w:bottom w:val="single" w:sz="4" w:space="0" w:color="000000"/>
              <w:right w:val="nil"/>
            </w:tcBorders>
          </w:tcPr>
          <w:p w14:paraId="79752601"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E3FFB50"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798E4C9" w14:textId="77777777" w:rsidR="00566127" w:rsidRDefault="0030522E">
            <w:pPr>
              <w:pStyle w:val="TAL"/>
            </w:pPr>
            <w:r>
              <w:t>Indication of the new DNN which is requested.</w:t>
            </w:r>
          </w:p>
        </w:tc>
      </w:tr>
      <w:tr w:rsidR="00566127" w14:paraId="71BF8788" w14:textId="77777777">
        <w:trPr>
          <w:jc w:val="center"/>
        </w:trPr>
        <w:tc>
          <w:tcPr>
            <w:tcW w:w="2880" w:type="dxa"/>
            <w:tcBorders>
              <w:top w:val="single" w:sz="4" w:space="0" w:color="000000"/>
              <w:left w:val="single" w:sz="4" w:space="0" w:color="000000"/>
              <w:bottom w:val="single" w:sz="4" w:space="0" w:color="000000"/>
              <w:right w:val="nil"/>
            </w:tcBorders>
          </w:tcPr>
          <w:p w14:paraId="5B1BE692" w14:textId="77777777" w:rsidR="00566127" w:rsidRDefault="0030522E">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5869577D" w14:textId="77777777" w:rsidR="00566127" w:rsidRDefault="0030522E" w:rsidP="00FA7582">
            <w:pPr>
              <w:pStyle w:val="TAL"/>
              <w:jc w:val="center"/>
              <w:rPr>
                <w:szCs w:val="18"/>
              </w:rPr>
            </w:pPr>
            <w:r>
              <w:t>O</w:t>
            </w:r>
          </w:p>
          <w:p w14:paraId="5C4E3831" w14:textId="77777777" w:rsidR="00566127" w:rsidRDefault="0030522E" w:rsidP="00FA7582">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FCE8B37" w14:textId="77777777" w:rsidR="00566127" w:rsidRDefault="0030522E">
            <w:pPr>
              <w:pStyle w:val="TAL"/>
            </w:pPr>
            <w:r>
              <w:rPr>
                <w:rFonts w:cs="Arial"/>
              </w:rPr>
              <w:t>T</w:t>
            </w:r>
            <w:r>
              <w:t xml:space="preserve">he </w:t>
            </w:r>
            <w:r>
              <w:rPr>
                <w:rFonts w:cs="Arial"/>
              </w:rPr>
              <w:t>threshold</w:t>
            </w:r>
            <w:r>
              <w:t xml:space="preserve"> of network slice adaptation</w:t>
            </w:r>
          </w:p>
        </w:tc>
      </w:tr>
      <w:tr w:rsidR="00566127" w14:paraId="1B0E22A7" w14:textId="77777777">
        <w:trPr>
          <w:jc w:val="center"/>
        </w:trPr>
        <w:tc>
          <w:tcPr>
            <w:tcW w:w="2880" w:type="dxa"/>
            <w:tcBorders>
              <w:top w:val="single" w:sz="4" w:space="0" w:color="000000"/>
              <w:left w:val="single" w:sz="4" w:space="0" w:color="000000"/>
              <w:bottom w:val="single" w:sz="4" w:space="0" w:color="000000"/>
              <w:right w:val="nil"/>
            </w:tcBorders>
          </w:tcPr>
          <w:p w14:paraId="5BBF6258" w14:textId="77777777" w:rsidR="00566127" w:rsidRDefault="0030522E">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82CA036"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430B1414" w14:textId="77777777" w:rsidR="00566127" w:rsidRDefault="0030522E">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566127" w14:paraId="1981142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541CEA" w14:textId="77777777" w:rsidR="00566127" w:rsidRDefault="0030522E">
            <w:pPr>
              <w:pStyle w:val="TAN"/>
              <w:rPr>
                <w:rFonts w:eastAsia="DengXian"/>
              </w:rPr>
            </w:pPr>
            <w:r>
              <w:rPr>
                <w:rFonts w:eastAsia="DengXian"/>
              </w:rPr>
              <w:t>NOTE</w:t>
            </w:r>
            <w:r w:rsidR="009D7390">
              <w:rPr>
                <w:rFonts w:eastAsia="DengXian"/>
              </w:rPr>
              <w:t> </w:t>
            </w:r>
            <w:r>
              <w:rPr>
                <w:rFonts w:eastAsia="DengXian"/>
              </w:rPr>
              <w:t>1:</w:t>
            </w:r>
            <w:r w:rsidR="009D7390">
              <w:rPr>
                <w:rFonts w:eastAsia="DengXian"/>
              </w:rPr>
              <w:tab/>
            </w:r>
            <w:r>
              <w:rPr>
                <w:rFonts w:eastAsia="DengXian"/>
              </w:rPr>
              <w:t>If this IE is not present then the NSCE server monitors all the slices provisioned for the listed UE(s) mentioned in this request. If this IE is present, the NSCE server monitors the network slice(s) only indicated by the identifier(s).</w:t>
            </w:r>
          </w:p>
          <w:p w14:paraId="1DE5F1FC" w14:textId="77777777" w:rsidR="00566127" w:rsidRDefault="0030522E">
            <w:pPr>
              <w:pStyle w:val="TAN"/>
            </w:pPr>
            <w:r>
              <w:t>NOTE</w:t>
            </w:r>
            <w:r w:rsidR="009D7390">
              <w:t>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07EE300D" w14:textId="77777777" w:rsidR="00566127" w:rsidRDefault="0030522E">
      <w:r>
        <w:t xml:space="preserve"> </w:t>
      </w:r>
    </w:p>
    <w:p w14:paraId="57B61214" w14:textId="77777777" w:rsidR="00566127" w:rsidRDefault="0030522E">
      <w:pPr>
        <w:pStyle w:val="Heading4"/>
        <w:rPr>
          <w:bCs/>
        </w:rPr>
      </w:pPr>
      <w:bookmarkStart w:id="435" w:name="_Toc9812480"/>
      <w:bookmarkStart w:id="436" w:name="_Toc9812724"/>
      <w:bookmarkStart w:id="437" w:name="_Toc122517268"/>
      <w:bookmarkStart w:id="438" w:name="_Toc51856395"/>
      <w:bookmarkStart w:id="439" w:name="_Toc129875078"/>
      <w:bookmarkEnd w:id="435"/>
      <w:bookmarkEnd w:id="436"/>
      <w:bookmarkEnd w:id="437"/>
      <w:r>
        <w:rPr>
          <w:bCs/>
        </w:rPr>
        <w:t>9.11.3.2</w:t>
      </w:r>
      <w:bookmarkEnd w:id="438"/>
      <w:r>
        <w:rPr>
          <w:bCs/>
        </w:rPr>
        <w:tab/>
        <w:t>Network slice adaptation response</w:t>
      </w:r>
      <w:bookmarkEnd w:id="439"/>
    </w:p>
    <w:p w14:paraId="7EE05B4F" w14:textId="77777777" w:rsidR="00566127" w:rsidRDefault="0030522E">
      <w:r>
        <w:t>Table 9.11.3.2-1 describes the information flow network slice adaptation response from the NSCE server to the VAL server.</w:t>
      </w:r>
    </w:p>
    <w:p w14:paraId="001BE1EF" w14:textId="77777777" w:rsidR="00566127" w:rsidRDefault="0030522E">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726EE24E" w14:textId="77777777">
        <w:trPr>
          <w:jc w:val="center"/>
        </w:trPr>
        <w:tc>
          <w:tcPr>
            <w:tcW w:w="2880" w:type="dxa"/>
            <w:tcBorders>
              <w:top w:val="single" w:sz="4" w:space="0" w:color="000000"/>
              <w:left w:val="single" w:sz="4" w:space="0" w:color="000000"/>
              <w:bottom w:val="single" w:sz="4" w:space="0" w:color="000000"/>
              <w:right w:val="nil"/>
            </w:tcBorders>
          </w:tcPr>
          <w:p w14:paraId="48B7479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A426DC9"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17A7889" w14:textId="77777777" w:rsidR="00566127" w:rsidRDefault="0030522E">
            <w:pPr>
              <w:pStyle w:val="TAH"/>
            </w:pPr>
            <w:r>
              <w:t>Description</w:t>
            </w:r>
          </w:p>
        </w:tc>
      </w:tr>
      <w:tr w:rsidR="00566127" w14:paraId="35BCA157" w14:textId="77777777">
        <w:trPr>
          <w:jc w:val="center"/>
        </w:trPr>
        <w:tc>
          <w:tcPr>
            <w:tcW w:w="2880" w:type="dxa"/>
            <w:tcBorders>
              <w:top w:val="single" w:sz="4" w:space="0" w:color="000000"/>
              <w:left w:val="single" w:sz="4" w:space="0" w:color="000000"/>
              <w:bottom w:val="single" w:sz="4" w:space="0" w:color="000000"/>
              <w:right w:val="nil"/>
            </w:tcBorders>
          </w:tcPr>
          <w:p w14:paraId="22ECAF91"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6D18106F"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F3B6C75" w14:textId="77777777" w:rsidR="00566127" w:rsidRDefault="0030522E">
            <w:pPr>
              <w:pStyle w:val="TAL"/>
            </w:pPr>
            <w:r>
              <w:t xml:space="preserve">Result includes success or failure of the network slice adaptation with the underlying network. </w:t>
            </w:r>
          </w:p>
        </w:tc>
      </w:tr>
      <w:tr w:rsidR="00566127" w14:paraId="2328A34E" w14:textId="77777777">
        <w:trPr>
          <w:jc w:val="center"/>
        </w:trPr>
        <w:tc>
          <w:tcPr>
            <w:tcW w:w="2880" w:type="dxa"/>
            <w:tcBorders>
              <w:top w:val="single" w:sz="4" w:space="0" w:color="000000"/>
              <w:left w:val="single" w:sz="4" w:space="0" w:color="000000"/>
              <w:bottom w:val="single" w:sz="4" w:space="0" w:color="000000"/>
              <w:right w:val="nil"/>
            </w:tcBorders>
          </w:tcPr>
          <w:p w14:paraId="20866278"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5E7C6398"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5059B6D" w14:textId="77777777" w:rsidR="00566127" w:rsidRDefault="0030522E">
            <w:pPr>
              <w:pStyle w:val="TAL"/>
            </w:pPr>
            <w:r>
              <w:rPr>
                <w:kern w:val="2"/>
              </w:rPr>
              <w:t>Indicates the cause of failure</w:t>
            </w:r>
          </w:p>
        </w:tc>
      </w:tr>
    </w:tbl>
    <w:p w14:paraId="690DA0BB" w14:textId="77777777" w:rsidR="00566127" w:rsidRDefault="0030522E">
      <w:r>
        <w:t xml:space="preserve"> </w:t>
      </w:r>
    </w:p>
    <w:p w14:paraId="4ADC0504" w14:textId="77777777" w:rsidR="00566127" w:rsidRDefault="0030522E">
      <w:pPr>
        <w:pStyle w:val="Heading4"/>
        <w:rPr>
          <w:bCs/>
        </w:rPr>
      </w:pPr>
      <w:bookmarkStart w:id="440" w:name="_Toc122517269"/>
      <w:bookmarkStart w:id="441" w:name="_Toc129875079"/>
      <w:bookmarkEnd w:id="440"/>
      <w:r>
        <w:rPr>
          <w:bCs/>
        </w:rPr>
        <w:t>9.11.3.3</w:t>
      </w:r>
      <w:r>
        <w:rPr>
          <w:bCs/>
        </w:rPr>
        <w:tab/>
        <w:t>Network slice adaptation trigger</w:t>
      </w:r>
      <w:bookmarkEnd w:id="441"/>
    </w:p>
    <w:p w14:paraId="75B9578C" w14:textId="77777777" w:rsidR="00566127" w:rsidRDefault="0030522E">
      <w:r>
        <w:t>Table 9.11.3.3-1 describes the information flow Network slice adaptation trigger from the NSCE client to the NSCE server.</w:t>
      </w:r>
    </w:p>
    <w:p w14:paraId="626081AE" w14:textId="77777777" w:rsidR="00566127" w:rsidRDefault="0030522E">
      <w:pPr>
        <w:pStyle w:val="TH"/>
      </w:pPr>
      <w:r>
        <w:lastRenderedPageBreak/>
        <w:t xml:space="preserve">Table </w:t>
      </w:r>
      <w:bookmarkStart w:id="442" w:name="_Hlk69382850"/>
      <w:bookmarkEnd w:id="442"/>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566127" w14:paraId="0FF6BDAD" w14:textId="77777777">
        <w:trPr>
          <w:jc w:val="center"/>
        </w:trPr>
        <w:tc>
          <w:tcPr>
            <w:tcW w:w="2880" w:type="dxa"/>
            <w:tcBorders>
              <w:top w:val="single" w:sz="4" w:space="0" w:color="000000"/>
              <w:left w:val="single" w:sz="4" w:space="0" w:color="000000"/>
              <w:bottom w:val="single" w:sz="4" w:space="0" w:color="000000"/>
              <w:right w:val="nil"/>
            </w:tcBorders>
          </w:tcPr>
          <w:p w14:paraId="2B5BD8B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D968D0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ADDCA7" w14:textId="77777777" w:rsidR="00566127" w:rsidRDefault="0030522E">
            <w:pPr>
              <w:pStyle w:val="TAH"/>
            </w:pPr>
            <w:r>
              <w:t>Description</w:t>
            </w:r>
          </w:p>
        </w:tc>
      </w:tr>
      <w:tr w:rsidR="00566127" w14:paraId="55F2FFC5" w14:textId="77777777">
        <w:trPr>
          <w:jc w:val="center"/>
        </w:trPr>
        <w:tc>
          <w:tcPr>
            <w:tcW w:w="2880" w:type="dxa"/>
            <w:tcBorders>
              <w:top w:val="single" w:sz="4" w:space="0" w:color="000000"/>
              <w:left w:val="single" w:sz="4" w:space="0" w:color="000000"/>
              <w:bottom w:val="single" w:sz="4" w:space="0" w:color="000000"/>
              <w:right w:val="nil"/>
            </w:tcBorders>
          </w:tcPr>
          <w:p w14:paraId="07D74282" w14:textId="77777777" w:rsidR="00566127" w:rsidRDefault="0030522E">
            <w:pPr>
              <w:pStyle w:val="TAL"/>
            </w:pPr>
            <w:bookmarkStart w:id="443" w:name="_Hlk69382878"/>
            <w:r>
              <w:t>VAL UE ID(s)</w:t>
            </w:r>
            <w:bookmarkEnd w:id="443"/>
          </w:p>
        </w:tc>
        <w:tc>
          <w:tcPr>
            <w:tcW w:w="1440" w:type="dxa"/>
            <w:tcBorders>
              <w:top w:val="single" w:sz="4" w:space="0" w:color="000000"/>
              <w:left w:val="single" w:sz="4" w:space="0" w:color="000000"/>
              <w:bottom w:val="single" w:sz="4" w:space="0" w:color="000000"/>
              <w:right w:val="nil"/>
            </w:tcBorders>
          </w:tcPr>
          <w:p w14:paraId="681F3297"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FE4C1FF" w14:textId="77777777" w:rsidR="00566127" w:rsidRDefault="0030522E">
            <w:pPr>
              <w:pStyle w:val="TAL"/>
            </w:pPr>
            <w:r>
              <w:t>The VAL UE ID(s) within the VAL service, for which the network slice adaptation trigger applies</w:t>
            </w:r>
          </w:p>
        </w:tc>
      </w:tr>
      <w:tr w:rsidR="00566127" w14:paraId="34275637" w14:textId="77777777">
        <w:trPr>
          <w:jc w:val="center"/>
        </w:trPr>
        <w:tc>
          <w:tcPr>
            <w:tcW w:w="2880" w:type="dxa"/>
            <w:tcBorders>
              <w:top w:val="single" w:sz="4" w:space="0" w:color="000000"/>
              <w:left w:val="single" w:sz="4" w:space="0" w:color="000000"/>
              <w:bottom w:val="single" w:sz="4" w:space="0" w:color="000000"/>
              <w:right w:val="nil"/>
            </w:tcBorders>
          </w:tcPr>
          <w:p w14:paraId="664B01E1"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6694025B"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72B534B" w14:textId="77777777" w:rsidR="00566127" w:rsidRDefault="0030522E">
            <w:pPr>
              <w:pStyle w:val="TAL"/>
            </w:pPr>
            <w:r>
              <w:t>The VAL service ID of the VAL application for which the network slice configuration may corresponds to.</w:t>
            </w:r>
          </w:p>
        </w:tc>
      </w:tr>
      <w:tr w:rsidR="00566127" w14:paraId="3267BD7A" w14:textId="77777777">
        <w:trPr>
          <w:jc w:val="center"/>
        </w:trPr>
        <w:tc>
          <w:tcPr>
            <w:tcW w:w="2880" w:type="dxa"/>
            <w:tcBorders>
              <w:top w:val="single" w:sz="4" w:space="0" w:color="000000"/>
              <w:left w:val="single" w:sz="4" w:space="0" w:color="000000"/>
              <w:bottom w:val="single" w:sz="4" w:space="0" w:color="000000"/>
              <w:right w:val="nil"/>
            </w:tcBorders>
          </w:tcPr>
          <w:p w14:paraId="64233A05" w14:textId="77777777" w:rsidR="00566127" w:rsidRDefault="0030522E">
            <w:pPr>
              <w:pStyle w:val="TAL"/>
            </w:pPr>
            <w:r>
              <w:t>Requested S-NSSAI</w:t>
            </w:r>
          </w:p>
        </w:tc>
        <w:tc>
          <w:tcPr>
            <w:tcW w:w="1440" w:type="dxa"/>
            <w:tcBorders>
              <w:top w:val="single" w:sz="4" w:space="0" w:color="000000"/>
              <w:left w:val="single" w:sz="4" w:space="0" w:color="000000"/>
              <w:bottom w:val="single" w:sz="4" w:space="0" w:color="000000"/>
              <w:right w:val="nil"/>
            </w:tcBorders>
          </w:tcPr>
          <w:p w14:paraId="3675BAF1"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D918352" w14:textId="77777777" w:rsidR="00566127" w:rsidRDefault="0030522E">
            <w:pPr>
              <w:pStyle w:val="TAL"/>
            </w:pPr>
            <w:r>
              <w:t>Indication of the new S-NSSAI which is requested.</w:t>
            </w:r>
          </w:p>
        </w:tc>
      </w:tr>
      <w:tr w:rsidR="00566127" w14:paraId="3B9A6B29" w14:textId="77777777">
        <w:trPr>
          <w:jc w:val="center"/>
        </w:trPr>
        <w:tc>
          <w:tcPr>
            <w:tcW w:w="2880" w:type="dxa"/>
            <w:tcBorders>
              <w:top w:val="single" w:sz="4" w:space="0" w:color="000000"/>
              <w:left w:val="single" w:sz="4" w:space="0" w:color="000000"/>
              <w:bottom w:val="single" w:sz="4" w:space="0" w:color="000000"/>
              <w:right w:val="nil"/>
            </w:tcBorders>
          </w:tcPr>
          <w:p w14:paraId="50DCBF3F"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3FA1AA21"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8089073" w14:textId="77777777" w:rsidR="00566127" w:rsidRDefault="0030522E">
            <w:pPr>
              <w:pStyle w:val="TAL"/>
            </w:pPr>
            <w:r>
              <w:t>Indication of the new DNN which is requested.</w:t>
            </w:r>
          </w:p>
        </w:tc>
      </w:tr>
      <w:tr w:rsidR="00566127" w14:paraId="258217FF" w14:textId="77777777">
        <w:trPr>
          <w:jc w:val="center"/>
        </w:trPr>
        <w:tc>
          <w:tcPr>
            <w:tcW w:w="2880" w:type="dxa"/>
            <w:tcBorders>
              <w:top w:val="single" w:sz="4" w:space="0" w:color="000000"/>
              <w:left w:val="single" w:sz="4" w:space="0" w:color="000000"/>
              <w:bottom w:val="single" w:sz="4" w:space="0" w:color="000000"/>
              <w:right w:val="nil"/>
            </w:tcBorders>
          </w:tcPr>
          <w:p w14:paraId="2E0DE680" w14:textId="77777777" w:rsidR="00566127" w:rsidRDefault="0030522E">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665097D6"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CDDD6B1" w14:textId="77777777" w:rsidR="00566127" w:rsidRDefault="0030522E">
            <w:pPr>
              <w:pStyle w:val="TAL"/>
            </w:pPr>
            <w:r>
              <w:t>The application-related request parameters</w:t>
            </w:r>
          </w:p>
        </w:tc>
      </w:tr>
      <w:tr w:rsidR="00566127" w14:paraId="30AA69D5" w14:textId="77777777">
        <w:trPr>
          <w:jc w:val="center"/>
        </w:trPr>
        <w:tc>
          <w:tcPr>
            <w:tcW w:w="2880" w:type="dxa"/>
            <w:tcBorders>
              <w:top w:val="single" w:sz="4" w:space="0" w:color="000000"/>
              <w:left w:val="single" w:sz="4" w:space="0" w:color="000000"/>
              <w:bottom w:val="single" w:sz="4" w:space="0" w:color="000000"/>
              <w:right w:val="nil"/>
            </w:tcBorders>
          </w:tcPr>
          <w:p w14:paraId="0ADF675C" w14:textId="77777777" w:rsidR="00566127" w:rsidRDefault="0030522E">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378CE01B"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27E41AD" w14:textId="77777777" w:rsidR="00566127" w:rsidRDefault="0030522E">
            <w:pPr>
              <w:pStyle w:val="TAL"/>
            </w:pPr>
            <w:r>
              <w:t>Indication of the new scheduled time window that is requested</w:t>
            </w:r>
          </w:p>
        </w:tc>
      </w:tr>
      <w:tr w:rsidR="00566127" w14:paraId="57107DCB" w14:textId="77777777">
        <w:trPr>
          <w:jc w:val="center"/>
        </w:trPr>
        <w:tc>
          <w:tcPr>
            <w:tcW w:w="2880" w:type="dxa"/>
            <w:tcBorders>
              <w:top w:val="single" w:sz="4" w:space="0" w:color="000000"/>
              <w:left w:val="single" w:sz="4" w:space="0" w:color="000000"/>
              <w:bottom w:val="single" w:sz="4" w:space="0" w:color="000000"/>
              <w:right w:val="nil"/>
            </w:tcBorders>
          </w:tcPr>
          <w:p w14:paraId="14AADE02" w14:textId="77777777" w:rsidR="00566127" w:rsidRDefault="0030522E">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7A13AD18"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45EAA" w14:textId="77777777" w:rsidR="00566127" w:rsidRDefault="0030522E">
            <w:pPr>
              <w:pStyle w:val="TAL"/>
            </w:pPr>
            <w:r>
              <w:t>Indication of the new location criteria that is requested</w:t>
            </w:r>
          </w:p>
        </w:tc>
      </w:tr>
      <w:tr w:rsidR="00566127" w14:paraId="20834046" w14:textId="77777777">
        <w:trPr>
          <w:jc w:val="center"/>
        </w:trPr>
        <w:tc>
          <w:tcPr>
            <w:tcW w:w="2880" w:type="dxa"/>
            <w:tcBorders>
              <w:top w:val="single" w:sz="4" w:space="0" w:color="000000"/>
              <w:left w:val="single" w:sz="4" w:space="0" w:color="000000"/>
              <w:bottom w:val="single" w:sz="4" w:space="0" w:color="000000"/>
              <w:right w:val="nil"/>
            </w:tcBorders>
          </w:tcPr>
          <w:p w14:paraId="2EB6AD03" w14:textId="77777777" w:rsidR="00566127" w:rsidRDefault="0030522E">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311824E2"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64BAEF2" w14:textId="77777777" w:rsidR="00566127" w:rsidRDefault="0030522E">
            <w:pPr>
              <w:pStyle w:val="TAL"/>
            </w:pPr>
            <w:r>
              <w:t>Indication of the new access type (3GPP, non-3GPP or multi-access) preference that is requested.</w:t>
            </w:r>
          </w:p>
        </w:tc>
      </w:tr>
      <w:tr w:rsidR="00566127" w14:paraId="37839A54" w14:textId="77777777">
        <w:trPr>
          <w:jc w:val="center"/>
        </w:trPr>
        <w:tc>
          <w:tcPr>
            <w:tcW w:w="2880" w:type="dxa"/>
            <w:tcBorders>
              <w:top w:val="single" w:sz="4" w:space="0" w:color="000000"/>
              <w:left w:val="single" w:sz="4" w:space="0" w:color="000000"/>
              <w:bottom w:val="single" w:sz="4" w:space="0" w:color="000000"/>
              <w:right w:val="nil"/>
            </w:tcBorders>
          </w:tcPr>
          <w:p w14:paraId="66458668" w14:textId="77777777" w:rsidR="00566127" w:rsidRDefault="0030522E">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144240D7"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BE31A6" w14:textId="77777777" w:rsidR="00566127" w:rsidRDefault="0030522E">
            <w:pPr>
              <w:pStyle w:val="TAL"/>
            </w:pPr>
            <w:r>
              <w:t>Indication that UE IP address preservation is requested</w:t>
            </w:r>
          </w:p>
        </w:tc>
      </w:tr>
    </w:tbl>
    <w:p w14:paraId="4EC44701" w14:textId="77777777" w:rsidR="00566127" w:rsidRDefault="0030522E">
      <w:r>
        <w:t xml:space="preserve"> </w:t>
      </w:r>
    </w:p>
    <w:p w14:paraId="5AE4DDEF" w14:textId="77777777" w:rsidR="00566127" w:rsidRDefault="0030522E">
      <w:pPr>
        <w:pStyle w:val="Heading4"/>
        <w:rPr>
          <w:bCs/>
        </w:rPr>
      </w:pPr>
      <w:bookmarkStart w:id="444" w:name="_Toc122517270"/>
      <w:bookmarkStart w:id="445" w:name="_Toc129875080"/>
      <w:bookmarkEnd w:id="444"/>
      <w:r>
        <w:rPr>
          <w:bCs/>
        </w:rPr>
        <w:t>9.11.3.4</w:t>
      </w:r>
      <w:r>
        <w:rPr>
          <w:bCs/>
        </w:rPr>
        <w:tab/>
        <w:t>Network slice adaptation trigger response</w:t>
      </w:r>
      <w:bookmarkEnd w:id="445"/>
    </w:p>
    <w:p w14:paraId="1922FB3C" w14:textId="77777777" w:rsidR="00566127" w:rsidRDefault="0030522E">
      <w:r>
        <w:t>Table 9.11.3.4-1 describes the information flow network slice adaptation trigger response from the NSCE server to the NSCE client and optionally to the VAL client.</w:t>
      </w:r>
    </w:p>
    <w:p w14:paraId="6E0CE55E" w14:textId="77777777" w:rsidR="00566127" w:rsidRDefault="0030522E">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566127" w14:paraId="021C7A98" w14:textId="77777777">
        <w:trPr>
          <w:jc w:val="center"/>
        </w:trPr>
        <w:tc>
          <w:tcPr>
            <w:tcW w:w="2880" w:type="dxa"/>
            <w:tcBorders>
              <w:top w:val="single" w:sz="4" w:space="0" w:color="000000"/>
              <w:left w:val="single" w:sz="4" w:space="0" w:color="000000"/>
              <w:bottom w:val="single" w:sz="4" w:space="0" w:color="000000"/>
              <w:right w:val="nil"/>
            </w:tcBorders>
          </w:tcPr>
          <w:p w14:paraId="7FC8264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C72728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DA15A93" w14:textId="77777777" w:rsidR="00566127" w:rsidRDefault="0030522E">
            <w:pPr>
              <w:pStyle w:val="TAH"/>
            </w:pPr>
            <w:r>
              <w:t>Description</w:t>
            </w:r>
          </w:p>
        </w:tc>
      </w:tr>
      <w:tr w:rsidR="00566127" w14:paraId="2E64265D" w14:textId="77777777">
        <w:trPr>
          <w:jc w:val="center"/>
        </w:trPr>
        <w:tc>
          <w:tcPr>
            <w:tcW w:w="2880" w:type="dxa"/>
            <w:tcBorders>
              <w:top w:val="single" w:sz="4" w:space="0" w:color="000000"/>
              <w:left w:val="single" w:sz="4" w:space="0" w:color="000000"/>
              <w:bottom w:val="single" w:sz="4" w:space="0" w:color="000000"/>
              <w:right w:val="nil"/>
            </w:tcBorders>
          </w:tcPr>
          <w:p w14:paraId="1997CDBF"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6FBCD886" w14:textId="77777777" w:rsidR="00566127" w:rsidRDefault="0030522E" w:rsidP="00FA7582">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ACB901B" w14:textId="77777777" w:rsidR="00566127" w:rsidRDefault="0030522E">
            <w:pPr>
              <w:pStyle w:val="TAL"/>
            </w:pPr>
            <w:r>
              <w:t>Result includes success or failure of the network slice adaptation.</w:t>
            </w:r>
          </w:p>
        </w:tc>
      </w:tr>
      <w:tr w:rsidR="00566127" w14:paraId="214E45F3" w14:textId="77777777">
        <w:trPr>
          <w:jc w:val="center"/>
        </w:trPr>
        <w:tc>
          <w:tcPr>
            <w:tcW w:w="2880" w:type="dxa"/>
            <w:tcBorders>
              <w:top w:val="single" w:sz="4" w:space="0" w:color="000000"/>
              <w:left w:val="single" w:sz="4" w:space="0" w:color="000000"/>
              <w:bottom w:val="single" w:sz="4" w:space="0" w:color="000000"/>
              <w:right w:val="nil"/>
            </w:tcBorders>
          </w:tcPr>
          <w:p w14:paraId="53208D5C"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22DBD884"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70E0E7A" w14:textId="77777777" w:rsidR="00566127" w:rsidRDefault="0030522E">
            <w:pPr>
              <w:pStyle w:val="TAL"/>
            </w:pPr>
            <w:r>
              <w:rPr>
                <w:kern w:val="2"/>
              </w:rPr>
              <w:t>Indicates the cause of failure</w:t>
            </w:r>
          </w:p>
        </w:tc>
      </w:tr>
    </w:tbl>
    <w:p w14:paraId="52DE36C5" w14:textId="77777777" w:rsidR="00566127" w:rsidRDefault="0030522E">
      <w:r>
        <w:t xml:space="preserve"> </w:t>
      </w:r>
    </w:p>
    <w:p w14:paraId="31E805F3" w14:textId="77777777" w:rsidR="00566127" w:rsidRDefault="0030522E">
      <w:pPr>
        <w:pStyle w:val="Heading3"/>
        <w:rPr>
          <w:bCs/>
        </w:rPr>
      </w:pPr>
      <w:bookmarkStart w:id="446" w:name="_Toc122517273"/>
      <w:bookmarkStart w:id="447" w:name="_Toc129875081"/>
      <w:bookmarkEnd w:id="446"/>
      <w:r>
        <w:rPr>
          <w:bCs/>
        </w:rPr>
        <w:t>9.11.4</w:t>
      </w:r>
      <w:r>
        <w:rPr>
          <w:bCs/>
        </w:rPr>
        <w:tab/>
        <w:t>APIs</w:t>
      </w:r>
      <w:bookmarkEnd w:id="447"/>
    </w:p>
    <w:p w14:paraId="2D3901B6" w14:textId="77777777" w:rsidR="00566127" w:rsidRDefault="0030522E">
      <w:pPr>
        <w:pStyle w:val="Heading4"/>
        <w:rPr>
          <w:bCs/>
        </w:rPr>
      </w:pPr>
      <w:bookmarkStart w:id="448" w:name="_Toc59224948"/>
      <w:bookmarkStart w:id="449" w:name="_Toc122517274"/>
      <w:bookmarkStart w:id="450" w:name="_Toc129875082"/>
      <w:bookmarkEnd w:id="448"/>
      <w:r>
        <w:rPr>
          <w:bCs/>
        </w:rPr>
        <w:t>9.11.4.1</w:t>
      </w:r>
      <w:bookmarkEnd w:id="449"/>
      <w:r>
        <w:rPr>
          <w:bCs/>
        </w:rPr>
        <w:tab/>
        <w:t>General</w:t>
      </w:r>
      <w:bookmarkEnd w:id="450"/>
    </w:p>
    <w:p w14:paraId="7F037310" w14:textId="77777777" w:rsidR="00566127" w:rsidRDefault="0030522E">
      <w:pPr>
        <w:pStyle w:val="EditorsNote"/>
      </w:pPr>
      <w:r>
        <w:t>Editor's note: The definition of APIs for NSCE-UU is FFS</w:t>
      </w:r>
    </w:p>
    <w:p w14:paraId="426225BF" w14:textId="77777777" w:rsidR="00566127" w:rsidRDefault="0030522E">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4A4EF0D2" w14:textId="77777777" w:rsidR="00566127" w:rsidRDefault="0030522E">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6D006477" w14:textId="77777777">
        <w:tc>
          <w:tcPr>
            <w:tcW w:w="3369" w:type="dxa"/>
            <w:tcBorders>
              <w:top w:val="single" w:sz="4" w:space="0" w:color="auto"/>
              <w:left w:val="single" w:sz="4" w:space="0" w:color="auto"/>
              <w:bottom w:val="single" w:sz="4" w:space="0" w:color="auto"/>
              <w:right w:val="single" w:sz="4" w:space="0" w:color="auto"/>
            </w:tcBorders>
          </w:tcPr>
          <w:p w14:paraId="5179795C"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3C31ACCB"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8BEB093"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2688E686" w14:textId="77777777" w:rsidR="00566127" w:rsidRDefault="0030522E">
            <w:pPr>
              <w:pStyle w:val="TAH"/>
            </w:pPr>
            <w:r>
              <w:t>Communication Type</w:t>
            </w:r>
          </w:p>
        </w:tc>
      </w:tr>
      <w:tr w:rsidR="00566127" w14:paraId="44B95EDF"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31B1581" w14:textId="77777777" w:rsidR="00566127" w:rsidRDefault="0030522E">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0114BB7A" w14:textId="77777777" w:rsidR="00566127" w:rsidRDefault="0030522E">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1368E0FC"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98BD6BA" w14:textId="77777777" w:rsidR="00566127" w:rsidRDefault="0030522E">
            <w:pPr>
              <w:pStyle w:val="TAL"/>
            </w:pPr>
            <w:r>
              <w:t>Request /Response</w:t>
            </w:r>
          </w:p>
        </w:tc>
      </w:tr>
    </w:tbl>
    <w:p w14:paraId="16796323" w14:textId="77777777" w:rsidR="00566127" w:rsidRDefault="0030522E">
      <w:r>
        <w:t xml:space="preserve"> Table 9.11.4.1-2 illustrates the APIs for VAL UE-triggered and network-based network slice adaptation</w:t>
      </w:r>
    </w:p>
    <w:p w14:paraId="49DCEC30" w14:textId="77777777" w:rsidR="00566127" w:rsidRDefault="0030522E">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566127" w14:paraId="3A6847A0" w14:textId="77777777">
        <w:tc>
          <w:tcPr>
            <w:tcW w:w="3397" w:type="dxa"/>
            <w:tcBorders>
              <w:top w:val="single" w:sz="4" w:space="0" w:color="auto"/>
              <w:left w:val="single" w:sz="4" w:space="0" w:color="auto"/>
              <w:bottom w:val="single" w:sz="4" w:space="0" w:color="auto"/>
              <w:right w:val="single" w:sz="4" w:space="0" w:color="auto"/>
            </w:tcBorders>
          </w:tcPr>
          <w:p w14:paraId="3B5DC94D" w14:textId="77777777" w:rsidR="00566127" w:rsidRDefault="0030522E">
            <w:pPr>
              <w:pStyle w:val="TAH"/>
            </w:pPr>
            <w:r>
              <w:t>API Name</w:t>
            </w:r>
          </w:p>
        </w:tc>
        <w:tc>
          <w:tcPr>
            <w:tcW w:w="2807" w:type="dxa"/>
            <w:tcBorders>
              <w:top w:val="single" w:sz="4" w:space="0" w:color="auto"/>
              <w:left w:val="nil"/>
              <w:bottom w:val="single" w:sz="4" w:space="0" w:color="auto"/>
              <w:right w:val="single" w:sz="4" w:space="0" w:color="auto"/>
            </w:tcBorders>
          </w:tcPr>
          <w:p w14:paraId="18005CFA"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60FB99AB"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2F430D77" w14:textId="77777777" w:rsidR="00566127" w:rsidRDefault="0030522E">
            <w:pPr>
              <w:pStyle w:val="TAH"/>
            </w:pPr>
            <w:r>
              <w:t>Communication Type</w:t>
            </w:r>
          </w:p>
        </w:tc>
      </w:tr>
      <w:tr w:rsidR="00566127" w14:paraId="75B65B2D"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4D90A435" w14:textId="77777777" w:rsidR="00566127" w:rsidRDefault="0030522E">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40F8725A" w14:textId="77777777" w:rsidR="00566127" w:rsidRDefault="0030522E">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1647AC28"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56A43C9E" w14:textId="77777777" w:rsidR="00566127" w:rsidRDefault="0030522E">
            <w:pPr>
              <w:pStyle w:val="TAL"/>
            </w:pPr>
            <w:r>
              <w:t>Request /Response</w:t>
            </w:r>
          </w:p>
        </w:tc>
      </w:tr>
    </w:tbl>
    <w:p w14:paraId="6FD4CF1F" w14:textId="77777777" w:rsidR="00566127" w:rsidRDefault="00566127">
      <w:pPr>
        <w:rPr>
          <w:rFonts w:eastAsia="SimSun"/>
        </w:rPr>
      </w:pPr>
    </w:p>
    <w:p w14:paraId="521AC92E" w14:textId="77777777" w:rsidR="00566127" w:rsidRDefault="0030522E">
      <w:pPr>
        <w:pStyle w:val="Heading4"/>
        <w:rPr>
          <w:bCs/>
        </w:rPr>
      </w:pPr>
      <w:bookmarkStart w:id="451" w:name="_Toc122517275"/>
      <w:bookmarkStart w:id="452" w:name="_Toc129875083"/>
      <w:bookmarkEnd w:id="451"/>
      <w:r>
        <w:rPr>
          <w:bCs/>
        </w:rPr>
        <w:lastRenderedPageBreak/>
        <w:t>9.11.4.2</w:t>
      </w:r>
      <w:r>
        <w:rPr>
          <w:bCs/>
        </w:rPr>
        <w:tab/>
        <w:t>SS_</w:t>
      </w:r>
      <w:r>
        <w:rPr>
          <w:rFonts w:eastAsiaTheme="minorEastAsia"/>
          <w:bCs/>
          <w:lang w:eastAsia="zh-CN"/>
        </w:rPr>
        <w:t>NSCE_</w:t>
      </w:r>
      <w:r>
        <w:rPr>
          <w:bCs/>
        </w:rPr>
        <w:t>NetworkSliceAdaptation API</w:t>
      </w:r>
      <w:bookmarkEnd w:id="452"/>
    </w:p>
    <w:p w14:paraId="68A4B95C" w14:textId="77777777" w:rsidR="00566127" w:rsidRDefault="0030522E">
      <w:pPr>
        <w:pStyle w:val="Heading5"/>
      </w:pPr>
      <w:bookmarkStart w:id="453" w:name="_Toc122517276"/>
      <w:bookmarkStart w:id="454" w:name="_Toc129875084"/>
      <w:bookmarkEnd w:id="453"/>
      <w:r>
        <w:t>9.11.4.2.1</w:t>
      </w:r>
      <w:r>
        <w:tab/>
        <w:t>General</w:t>
      </w:r>
      <w:bookmarkEnd w:id="454"/>
    </w:p>
    <w:p w14:paraId="1267DB7C" w14:textId="77777777" w:rsidR="00566127" w:rsidRDefault="0030522E">
      <w:r>
        <w:rPr>
          <w:b/>
        </w:rPr>
        <w:t>API description:</w:t>
      </w:r>
      <w:r>
        <w:t xml:space="preserve"> This API enables the VAL server to communicate with the network slice capability enablement server for network slice adaptation over NSCE-S.</w:t>
      </w:r>
    </w:p>
    <w:p w14:paraId="355BEE74" w14:textId="77777777" w:rsidR="00566127" w:rsidRDefault="0030522E">
      <w:pPr>
        <w:pStyle w:val="Heading5"/>
      </w:pPr>
      <w:bookmarkStart w:id="455" w:name="_Toc122517277"/>
      <w:bookmarkStart w:id="456" w:name="_Toc129875085"/>
      <w:bookmarkEnd w:id="455"/>
      <w:r>
        <w:t>9.11.4.2.2</w:t>
      </w:r>
      <w:r>
        <w:tab/>
        <w:t>Network_Slice_Adaptation</w:t>
      </w:r>
      <w:bookmarkEnd w:id="456"/>
    </w:p>
    <w:p w14:paraId="22D799C8" w14:textId="77777777" w:rsidR="00566127" w:rsidRDefault="0030522E">
      <w:r>
        <w:rPr>
          <w:b/>
        </w:rPr>
        <w:t xml:space="preserve">API operation name: </w:t>
      </w:r>
      <w:r>
        <w:t>Network_Slice_Adaptation</w:t>
      </w:r>
    </w:p>
    <w:p w14:paraId="443345A1" w14:textId="77777777" w:rsidR="00566127" w:rsidRDefault="0030522E">
      <w:r>
        <w:rPr>
          <w:b/>
        </w:rPr>
        <w:t>Description:</w:t>
      </w:r>
      <w:r>
        <w:t xml:space="preserve"> Requesting for network slice adaptation.</w:t>
      </w:r>
    </w:p>
    <w:p w14:paraId="7E02FF43" w14:textId="77777777" w:rsidR="00566127" w:rsidRDefault="0030522E">
      <w:r>
        <w:rPr>
          <w:b/>
        </w:rPr>
        <w:t>Known Consumers:</w:t>
      </w:r>
      <w:r>
        <w:t xml:space="preserve"> VAL server.</w:t>
      </w:r>
    </w:p>
    <w:p w14:paraId="54079C02" w14:textId="77777777" w:rsidR="00566127" w:rsidRDefault="0030522E">
      <w:r>
        <w:rPr>
          <w:b/>
        </w:rPr>
        <w:t xml:space="preserve">Inputs: </w:t>
      </w:r>
      <w:r>
        <w:t>See subclause 9.11.3.1</w:t>
      </w:r>
    </w:p>
    <w:p w14:paraId="42F8DD81" w14:textId="77777777" w:rsidR="00566127" w:rsidRDefault="0030522E">
      <w:r>
        <w:rPr>
          <w:b/>
        </w:rPr>
        <w:t>Outputs:</w:t>
      </w:r>
      <w:r>
        <w:t xml:space="preserve"> See subclause 9.11.3.2</w:t>
      </w:r>
    </w:p>
    <w:p w14:paraId="60568377" w14:textId="77777777" w:rsidR="00566127" w:rsidRDefault="0030522E">
      <w:r>
        <w:t>See subclause 9.11.2.1 for the details of usage of this API operation.</w:t>
      </w:r>
    </w:p>
    <w:p w14:paraId="71FE51C1" w14:textId="77777777" w:rsidR="00566127" w:rsidRPr="002A120A" w:rsidRDefault="00566127">
      <w:pPr>
        <w:pStyle w:val="Heading2"/>
        <w:rPr>
          <w:bCs/>
        </w:rPr>
      </w:pPr>
      <w:bookmarkStart w:id="457" w:name="_Toc129875086"/>
      <w:r w:rsidRPr="002A120A">
        <w:rPr>
          <w:rFonts w:eastAsia="SimSun"/>
          <w:bCs/>
        </w:rPr>
        <w:t>9</w:t>
      </w:r>
      <w:r w:rsidRPr="002A120A">
        <w:rPr>
          <w:bCs/>
        </w:rPr>
        <w:t>.</w:t>
      </w:r>
      <w:r w:rsidRPr="002A120A">
        <w:rPr>
          <w:rFonts w:eastAsiaTheme="minorEastAsia"/>
          <w:bCs/>
          <w:lang w:eastAsia="zh-CN"/>
        </w:rPr>
        <w:t>12</w:t>
      </w:r>
      <w:r w:rsidRPr="002A120A">
        <w:rPr>
          <w:bCs/>
        </w:rPr>
        <w:tab/>
        <w:t>Slice related communication service lifecycle management exposure</w:t>
      </w:r>
      <w:bookmarkEnd w:id="457"/>
    </w:p>
    <w:p w14:paraId="44935E09" w14:textId="77777777" w:rsidR="00566127" w:rsidRPr="002A120A" w:rsidRDefault="00566127">
      <w:pPr>
        <w:pStyle w:val="Heading3"/>
        <w:rPr>
          <w:bCs/>
        </w:rPr>
      </w:pPr>
      <w:bookmarkStart w:id="458" w:name="_Toc129875087"/>
      <w:r w:rsidRPr="002A120A">
        <w:rPr>
          <w:rFonts w:eastAsia="SimSun"/>
          <w:bCs/>
        </w:rPr>
        <w:t>9</w:t>
      </w:r>
      <w:r w:rsidRPr="002A120A">
        <w:rPr>
          <w:bCs/>
        </w:rPr>
        <w:t>.</w:t>
      </w:r>
      <w:r w:rsidRPr="002A120A">
        <w:rPr>
          <w:rFonts w:eastAsiaTheme="minorEastAsia"/>
          <w:bCs/>
          <w:lang w:eastAsia="zh-CN"/>
        </w:rPr>
        <w:t>12</w:t>
      </w:r>
      <w:r w:rsidRPr="002A120A">
        <w:rPr>
          <w:bCs/>
        </w:rPr>
        <w:t>.1</w:t>
      </w:r>
      <w:r w:rsidRPr="002A120A">
        <w:rPr>
          <w:bCs/>
        </w:rPr>
        <w:tab/>
        <w:t>General</w:t>
      </w:r>
      <w:bookmarkEnd w:id="458"/>
    </w:p>
    <w:p w14:paraId="648B6219" w14:textId="77777777" w:rsidR="00566127" w:rsidRDefault="0030522E">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523F4953" w14:textId="77777777" w:rsidR="00566127" w:rsidRPr="002A120A" w:rsidRDefault="00566127">
      <w:pPr>
        <w:pStyle w:val="Heading3"/>
        <w:rPr>
          <w:bCs/>
        </w:rPr>
      </w:pPr>
      <w:bookmarkStart w:id="459" w:name="_Toc129875088"/>
      <w:r w:rsidRPr="002A120A">
        <w:rPr>
          <w:rFonts w:eastAsia="SimSun"/>
          <w:bCs/>
        </w:rPr>
        <w:t>9</w:t>
      </w:r>
      <w:r w:rsidRPr="002A120A">
        <w:rPr>
          <w:bCs/>
        </w:rPr>
        <w:t>.</w:t>
      </w:r>
      <w:r w:rsidRPr="002A120A">
        <w:rPr>
          <w:rFonts w:eastAsiaTheme="minorEastAsia"/>
          <w:bCs/>
          <w:lang w:eastAsia="zh-CN"/>
        </w:rPr>
        <w:t>12</w:t>
      </w:r>
      <w:r w:rsidRPr="002A120A">
        <w:rPr>
          <w:bCs/>
        </w:rPr>
        <w:t>.</w:t>
      </w:r>
      <w:r w:rsidRPr="002A120A">
        <w:rPr>
          <w:rFonts w:eastAsia="SimSun" w:cs="Arial"/>
          <w:bCs/>
        </w:rPr>
        <w:t>2</w:t>
      </w:r>
      <w:r w:rsidRPr="002A120A">
        <w:rPr>
          <w:bCs/>
        </w:rPr>
        <w:tab/>
        <w:t>Procedure</w:t>
      </w:r>
      <w:bookmarkEnd w:id="459"/>
    </w:p>
    <w:p w14:paraId="60ECD2BC" w14:textId="77777777" w:rsidR="00566127" w:rsidRPr="002A120A" w:rsidRDefault="00566127">
      <w:pPr>
        <w:pStyle w:val="Heading4"/>
        <w:rPr>
          <w:bCs/>
        </w:rPr>
      </w:pPr>
      <w:bookmarkStart w:id="460" w:name="_Toc129875089"/>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bCs/>
        </w:rPr>
        <w:tab/>
        <w:t>Procedures on slice related communication service lifecycle management exposure</w:t>
      </w:r>
      <w:bookmarkEnd w:id="460"/>
    </w:p>
    <w:p w14:paraId="785D717A" w14:textId="77777777" w:rsidR="00566127" w:rsidRPr="002A120A" w:rsidRDefault="00566127">
      <w:pPr>
        <w:pStyle w:val="Heading5"/>
        <w:rPr>
          <w:bCs/>
        </w:rPr>
      </w:pPr>
      <w:bookmarkStart w:id="461" w:name="_Toc129875090"/>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1</w:t>
      </w:r>
      <w:r w:rsidRPr="002A120A">
        <w:rPr>
          <w:bCs/>
        </w:rPr>
        <w:tab/>
        <w:t>Slice related Communication Service Creation</w:t>
      </w:r>
      <w:bookmarkEnd w:id="461"/>
    </w:p>
    <w:p w14:paraId="33D746D6" w14:textId="77777777" w:rsidR="00566127" w:rsidRDefault="0030522E">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64C560C6" w14:textId="77777777" w:rsidR="00566127" w:rsidRDefault="0030522E">
      <w:r>
        <w:t>Pre-conditions:</w:t>
      </w:r>
    </w:p>
    <w:p w14:paraId="031E6E64" w14:textId="77777777" w:rsidR="00566127" w:rsidRDefault="0030522E">
      <w:pPr>
        <w:pStyle w:val="B1"/>
      </w:pPr>
      <w:r>
        <w:rPr>
          <w:rFonts w:eastAsia="DengXian"/>
        </w:rPr>
        <w:t>1.</w:t>
      </w:r>
      <w:r>
        <w:tab/>
        <w:t xml:space="preserve">The VAL server has registered to receive NSCE services. </w:t>
      </w:r>
    </w:p>
    <w:p w14:paraId="417D995E" w14:textId="77777777" w:rsidR="00566127" w:rsidRDefault="0030522E">
      <w:r>
        <w:t xml:space="preserve"> </w:t>
      </w:r>
    </w:p>
    <w:bookmarkStart w:id="462" w:name="_MON_1739885860"/>
    <w:bookmarkEnd w:id="462"/>
    <w:p w14:paraId="0A7176FB" w14:textId="77777777" w:rsidR="00566127" w:rsidRDefault="00C24817" w:rsidP="00175F82">
      <w:pPr>
        <w:pStyle w:val="TH"/>
      </w:pPr>
      <w:r>
        <w:object w:dxaOrig="9026" w:dyaOrig="5550" w14:anchorId="3DECA081">
          <v:shape id="_x0000_i1044" type="#_x0000_t75" style="width:451.25pt;height:277.65pt" o:ole="">
            <v:imagedata r:id="rId54" o:title=""/>
          </v:shape>
          <o:OLEObject Type="Embed" ProgID="Word.Document.12" ShapeID="_x0000_i1044" DrawAspect="Content" ObjectID="_1740488729" r:id="rId55">
            <o:FieldCodes>\s</o:FieldCodes>
          </o:OLEObject>
        </w:object>
      </w:r>
    </w:p>
    <w:p w14:paraId="3DEE3EC5" w14:textId="77777777"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77EADF42" w14:textId="77777777" w:rsidR="00566127" w:rsidRDefault="0030522E">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0883E310" w14:textId="77777777" w:rsidR="00566127" w:rsidRDefault="0030522E">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46AA887F" w14:textId="77777777" w:rsidR="00566127" w:rsidRDefault="0030522E">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17434602" w14:textId="77777777" w:rsidR="00566127" w:rsidRDefault="0030522E">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AE1745A" w14:textId="77777777" w:rsidR="00566127" w:rsidRPr="002A120A" w:rsidRDefault="00566127">
      <w:pPr>
        <w:pStyle w:val="Heading5"/>
        <w:rPr>
          <w:bCs/>
        </w:rPr>
      </w:pPr>
      <w:bookmarkStart w:id="463" w:name="_Toc129875091"/>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2</w:t>
      </w:r>
      <w:r w:rsidRPr="002A120A">
        <w:rPr>
          <w:bCs/>
        </w:rPr>
        <w:tab/>
        <w:t>Slice related Communication Service Reconfiguration</w:t>
      </w:r>
      <w:bookmarkEnd w:id="463"/>
    </w:p>
    <w:p w14:paraId="063947F6" w14:textId="77777777" w:rsidR="00566127" w:rsidRDefault="0030522E">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5E8A62BC" w14:textId="77777777" w:rsidR="00566127" w:rsidRDefault="0030522E">
      <w:r>
        <w:t>Pre-conditions:</w:t>
      </w:r>
    </w:p>
    <w:p w14:paraId="7DFAB33D" w14:textId="77777777" w:rsidR="00566127" w:rsidRDefault="007E2677" w:rsidP="007E2677">
      <w:pPr>
        <w:pStyle w:val="B1"/>
      </w:pPr>
      <w:r>
        <w:t>1.</w:t>
      </w:r>
      <w:r>
        <w:tab/>
      </w:r>
      <w:r w:rsidR="0030522E">
        <w:t xml:space="preserve">The VAL server has registered to receive NSCE services. </w:t>
      </w:r>
    </w:p>
    <w:p w14:paraId="15BB2F69" w14:textId="77777777"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4916998C" w14:textId="77777777" w:rsidR="00566127" w:rsidRDefault="0030522E">
      <w:r>
        <w:t xml:space="preserve"> </w:t>
      </w:r>
    </w:p>
    <w:bookmarkStart w:id="464" w:name="_MON_1739885926"/>
    <w:bookmarkEnd w:id="464"/>
    <w:p w14:paraId="030D77DD" w14:textId="77777777" w:rsidR="00566127" w:rsidRDefault="00C24817" w:rsidP="00175F82">
      <w:pPr>
        <w:pStyle w:val="TH"/>
      </w:pPr>
      <w:r>
        <w:object w:dxaOrig="9026" w:dyaOrig="5367" w14:anchorId="39D63BE5">
          <v:shape id="_x0000_i1045" type="#_x0000_t75" style="width:451.25pt;height:268.75pt" o:ole="">
            <v:imagedata r:id="rId56" o:title=""/>
          </v:shape>
          <o:OLEObject Type="Embed" ProgID="Word.Document.12" ShapeID="_x0000_i1045" DrawAspect="Content" ObjectID="_1740488730" r:id="rId57">
            <o:FieldCodes>\s</o:FieldCodes>
          </o:OLEObject>
        </w:object>
      </w:r>
    </w:p>
    <w:p w14:paraId="36BC1142" w14:textId="77777777"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67EEDEC1" w14:textId="77777777" w:rsidR="00566127" w:rsidRDefault="0030522E">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51E4716C" w14:textId="77777777" w:rsidR="00566127" w:rsidRDefault="0030522E">
      <w:pPr>
        <w:pStyle w:val="B1"/>
        <w:rPr>
          <w:rFonts w:eastAsia="DengXian"/>
        </w:rPr>
      </w:pPr>
      <w:r>
        <w:t>2.</w:t>
      </w:r>
      <w:r>
        <w:tab/>
        <w:t>NSCE server translates the application requirements according to the reconfigured application properties then updates the requested network slice.</w:t>
      </w:r>
    </w:p>
    <w:p w14:paraId="43E017DF" w14:textId="77777777" w:rsidR="00566127" w:rsidRDefault="0030522E">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0700A579" w14:textId="77777777" w:rsidR="00566127" w:rsidRDefault="0030522E">
      <w:pPr>
        <w:pStyle w:val="B1"/>
        <w:rPr>
          <w:rFonts w:eastAsia="DengXian"/>
        </w:rPr>
      </w:pPr>
      <w:r>
        <w:t>4.</w:t>
      </w:r>
      <w:r>
        <w:tab/>
        <w:t>NCSE server send</w:t>
      </w:r>
      <w:r>
        <w:rPr>
          <w:rFonts w:hint="eastAsia"/>
        </w:rPr>
        <w:t>s</w:t>
      </w:r>
      <w:r>
        <w:t xml:space="preserve"> the slice related communication service modification response to VAL server.</w:t>
      </w:r>
    </w:p>
    <w:p w14:paraId="3ED8D62B" w14:textId="77777777" w:rsidR="00566127" w:rsidRDefault="0030522E">
      <w:pPr>
        <w:jc w:val="center"/>
        <w:rPr>
          <w:rFonts w:eastAsia="SimSun"/>
        </w:rPr>
      </w:pPr>
      <w:r>
        <w:t xml:space="preserve"> </w:t>
      </w:r>
    </w:p>
    <w:p w14:paraId="1F9D06D7" w14:textId="77777777" w:rsidR="00566127" w:rsidRPr="002A120A" w:rsidRDefault="00566127">
      <w:pPr>
        <w:pStyle w:val="Heading5"/>
        <w:rPr>
          <w:bCs/>
        </w:rPr>
      </w:pPr>
      <w:bookmarkStart w:id="465" w:name="_Toc129875092"/>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3</w:t>
      </w:r>
      <w:r w:rsidRPr="002A120A">
        <w:rPr>
          <w:bCs/>
        </w:rPr>
        <w:tab/>
        <w:t>Slice related Communication Service disengagement</w:t>
      </w:r>
      <w:bookmarkEnd w:id="465"/>
    </w:p>
    <w:p w14:paraId="661C2A10" w14:textId="77777777" w:rsidR="00566127" w:rsidRDefault="0030522E">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61869E59" w14:textId="77777777" w:rsidR="00566127" w:rsidRDefault="0030522E">
      <w:r>
        <w:t>Pre-conditions:</w:t>
      </w:r>
    </w:p>
    <w:p w14:paraId="0475A3D0" w14:textId="77777777" w:rsidR="00566127" w:rsidRDefault="007E2677" w:rsidP="007E2677">
      <w:pPr>
        <w:pStyle w:val="B1"/>
      </w:pPr>
      <w:r>
        <w:t>1.</w:t>
      </w:r>
      <w:r>
        <w:tab/>
      </w:r>
      <w:r w:rsidR="0030522E">
        <w:t xml:space="preserve">The VAL server has registered to receive NSCE services. </w:t>
      </w:r>
    </w:p>
    <w:p w14:paraId="301A101F" w14:textId="77777777"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72E93985" w14:textId="77777777" w:rsidR="00566127" w:rsidRDefault="0030522E">
      <w:pPr>
        <w:pStyle w:val="B1"/>
      </w:pPr>
      <w:r>
        <w:t xml:space="preserve"> </w:t>
      </w:r>
    </w:p>
    <w:bookmarkStart w:id="466" w:name="_MON_1739886056"/>
    <w:bookmarkEnd w:id="466"/>
    <w:p w14:paraId="78508F5C" w14:textId="77777777" w:rsidR="00566127" w:rsidRDefault="000019A7" w:rsidP="00175F82">
      <w:pPr>
        <w:pStyle w:val="TH"/>
      </w:pPr>
      <w:r>
        <w:object w:dxaOrig="9026" w:dyaOrig="5516" w14:anchorId="6AC4A185">
          <v:shape id="_x0000_i1046" type="#_x0000_t75" style="width:451.25pt;height:276.25pt" o:ole="">
            <v:imagedata r:id="rId58" o:title=""/>
          </v:shape>
          <o:OLEObject Type="Embed" ProgID="Word.Document.12" ShapeID="_x0000_i1046" DrawAspect="Content" ObjectID="_1740488731" r:id="rId59">
            <o:FieldCodes>\s</o:FieldCodes>
          </o:OLEObject>
        </w:object>
      </w:r>
      <w:r w:rsidR="0030522E">
        <w:t xml:space="preserve"> </w:t>
      </w:r>
    </w:p>
    <w:p w14:paraId="4598B9ED" w14:textId="77777777" w:rsidR="000E7B40" w:rsidRDefault="000E7B40" w:rsidP="00175F82">
      <w:pPr>
        <w:pStyle w:val="TH"/>
      </w:pPr>
    </w:p>
    <w:p w14:paraId="0F219C88" w14:textId="77777777" w:rsidR="00566127" w:rsidRDefault="0030522E" w:rsidP="005E318E">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177EC24F" w14:textId="77777777" w:rsidR="00566127" w:rsidRDefault="0030522E">
      <w:pPr>
        <w:pStyle w:val="B1"/>
      </w:pPr>
      <w:r>
        <w:t>1.</w:t>
      </w:r>
      <w:r>
        <w:tab/>
        <w:t>The VAL server sends a request to NSCE server to disengage the slice related communication service when the application service is to be terminated.</w:t>
      </w:r>
    </w:p>
    <w:p w14:paraId="74F10D50" w14:textId="77777777" w:rsidR="00566127" w:rsidRDefault="0030522E">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5E98B43D" w14:textId="77777777" w:rsidR="00566127" w:rsidRDefault="0030522E">
      <w:pPr>
        <w:pStyle w:val="B1"/>
        <w:rPr>
          <w:rFonts w:eastAsia="DengXian"/>
        </w:rPr>
      </w:pPr>
      <w:r>
        <w:t>3.</w:t>
      </w:r>
      <w:r>
        <w:tab/>
        <w:t>NCSE server send</w:t>
      </w:r>
      <w:r>
        <w:rPr>
          <w:rFonts w:hint="eastAsia"/>
        </w:rPr>
        <w:t>s</w:t>
      </w:r>
      <w:r>
        <w:t xml:space="preserve"> the slice related communication service disengagement response to VAL server.</w:t>
      </w:r>
    </w:p>
    <w:p w14:paraId="234783DE" w14:textId="77777777" w:rsidR="00566127" w:rsidRDefault="0030522E">
      <w:pPr>
        <w:rPr>
          <w:rFonts w:eastAsia="SimSun"/>
        </w:rPr>
      </w:pPr>
      <w:r>
        <w:t xml:space="preserve"> </w:t>
      </w:r>
    </w:p>
    <w:p w14:paraId="099AB138" w14:textId="77777777" w:rsidR="00566127" w:rsidRPr="002A120A" w:rsidRDefault="00566127">
      <w:pPr>
        <w:pStyle w:val="Heading3"/>
        <w:rPr>
          <w:bCs/>
        </w:rPr>
      </w:pPr>
      <w:bookmarkStart w:id="467" w:name="_Toc129875093"/>
      <w:r w:rsidRPr="002A120A">
        <w:rPr>
          <w:rFonts w:eastAsia="SimSun"/>
          <w:bCs/>
        </w:rPr>
        <w:t>9</w:t>
      </w:r>
      <w:r w:rsidRPr="002A120A">
        <w:rPr>
          <w:bCs/>
        </w:rPr>
        <w:t>.</w:t>
      </w:r>
      <w:r w:rsidRPr="002A120A">
        <w:rPr>
          <w:rFonts w:eastAsiaTheme="minorEastAsia"/>
          <w:bCs/>
          <w:lang w:eastAsia="zh-CN"/>
        </w:rPr>
        <w:t>12</w:t>
      </w:r>
      <w:r w:rsidRPr="002A120A">
        <w:rPr>
          <w:bCs/>
        </w:rPr>
        <w:t>.</w:t>
      </w:r>
      <w:r w:rsidRPr="002A120A">
        <w:rPr>
          <w:rFonts w:eastAsia="SimSun" w:cs="Arial"/>
          <w:bCs/>
        </w:rPr>
        <w:t>3</w:t>
      </w:r>
      <w:r w:rsidRPr="002A120A">
        <w:rPr>
          <w:bCs/>
        </w:rPr>
        <w:tab/>
        <w:t>Information flows</w:t>
      </w:r>
      <w:bookmarkEnd w:id="467"/>
    </w:p>
    <w:p w14:paraId="0E8D7575" w14:textId="77777777" w:rsidR="00566127" w:rsidRPr="002A120A" w:rsidRDefault="00566127">
      <w:pPr>
        <w:pStyle w:val="Heading4"/>
        <w:rPr>
          <w:bCs/>
        </w:rPr>
      </w:pPr>
      <w:bookmarkStart w:id="468" w:name="_Toc129875094"/>
      <w:r w:rsidRPr="002A120A">
        <w:rPr>
          <w:bCs/>
        </w:rPr>
        <w:t>9.</w:t>
      </w:r>
      <w:r w:rsidRPr="002A120A">
        <w:rPr>
          <w:rFonts w:eastAsia="DengXian"/>
          <w:bCs/>
          <w:lang w:eastAsia="zh-CN"/>
        </w:rPr>
        <w:t>12</w:t>
      </w:r>
      <w:r w:rsidRPr="002A120A">
        <w:rPr>
          <w:bCs/>
        </w:rPr>
        <w:t>.3.1</w:t>
      </w:r>
      <w:r w:rsidRPr="002A120A">
        <w:rPr>
          <w:bCs/>
        </w:rPr>
        <w:tab/>
        <w:t>General</w:t>
      </w:r>
      <w:bookmarkEnd w:id="468"/>
    </w:p>
    <w:p w14:paraId="63DFC140" w14:textId="77777777" w:rsidR="00566127" w:rsidRDefault="0030522E">
      <w:r>
        <w:t>The following information flows are specified for slice related communication service lifecycle management:</w:t>
      </w:r>
    </w:p>
    <w:p w14:paraId="1A05937D" w14:textId="77777777" w:rsidR="00566127" w:rsidRDefault="0030522E">
      <w:pPr>
        <w:pStyle w:val="B1"/>
      </w:pPr>
      <w:r>
        <w:t>-</w:t>
      </w:r>
      <w:r>
        <w:tab/>
        <w:t>slice related communication service creation</w:t>
      </w:r>
    </w:p>
    <w:p w14:paraId="62F7D0B7" w14:textId="77777777" w:rsidR="00566127" w:rsidRDefault="0030522E">
      <w:pPr>
        <w:pStyle w:val="B1"/>
      </w:pPr>
      <w:r>
        <w:t>-</w:t>
      </w:r>
      <w:r>
        <w:tab/>
        <w:t>slice related communication service reconfiguration</w:t>
      </w:r>
    </w:p>
    <w:p w14:paraId="580EE00F" w14:textId="77777777" w:rsidR="00566127" w:rsidRDefault="0030522E" w:rsidP="002A120A">
      <w:pPr>
        <w:pStyle w:val="B1"/>
      </w:pPr>
      <w:r>
        <w:t>-</w:t>
      </w:r>
      <w:r>
        <w:tab/>
        <w:t xml:space="preserve">slice related communication service disengagement </w:t>
      </w:r>
    </w:p>
    <w:p w14:paraId="4DB688A6" w14:textId="77777777" w:rsidR="00566127" w:rsidRPr="002A120A" w:rsidRDefault="00566127">
      <w:pPr>
        <w:pStyle w:val="Heading4"/>
        <w:rPr>
          <w:bCs/>
        </w:rPr>
      </w:pPr>
      <w:bookmarkStart w:id="469" w:name="_Toc129875095"/>
      <w:r w:rsidRPr="002A120A">
        <w:rPr>
          <w:bCs/>
        </w:rPr>
        <w:t>9.</w:t>
      </w:r>
      <w:r w:rsidRPr="002A120A">
        <w:rPr>
          <w:rFonts w:eastAsia="DengXian"/>
          <w:bCs/>
          <w:lang w:eastAsia="zh-CN"/>
        </w:rPr>
        <w:t>12</w:t>
      </w:r>
      <w:r w:rsidRPr="002A120A">
        <w:rPr>
          <w:bCs/>
        </w:rPr>
        <w:t>.3.2</w:t>
      </w:r>
      <w:r w:rsidRPr="002A120A">
        <w:rPr>
          <w:bCs/>
        </w:rPr>
        <w:tab/>
        <w:t>Slice related communication service creation</w:t>
      </w:r>
      <w:bookmarkEnd w:id="469"/>
      <w:r w:rsidRPr="002A120A">
        <w:rPr>
          <w:bCs/>
        </w:rPr>
        <w:t xml:space="preserve"> </w:t>
      </w:r>
    </w:p>
    <w:p w14:paraId="6EA5230A" w14:textId="77777777" w:rsidR="00566127" w:rsidRDefault="0030522E">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503E3590" w14:textId="77777777" w:rsidR="00566127" w:rsidRDefault="0030522E">
      <w:pPr>
        <w:pStyle w:val="TH"/>
      </w:pPr>
      <w:r>
        <w:lastRenderedPageBreak/>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16DF4049" w14:textId="77777777">
        <w:trPr>
          <w:jc w:val="center"/>
        </w:trPr>
        <w:tc>
          <w:tcPr>
            <w:tcW w:w="2880" w:type="dxa"/>
            <w:tcBorders>
              <w:top w:val="single" w:sz="4" w:space="0" w:color="000000"/>
              <w:left w:val="single" w:sz="4" w:space="0" w:color="000000"/>
              <w:bottom w:val="single" w:sz="4" w:space="0" w:color="000000"/>
              <w:right w:val="nil"/>
            </w:tcBorders>
          </w:tcPr>
          <w:p w14:paraId="7D99A3C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A2C5080"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118FE43" w14:textId="77777777" w:rsidR="00566127" w:rsidRDefault="0030522E">
            <w:pPr>
              <w:pStyle w:val="TAH"/>
              <w:rPr>
                <w:kern w:val="2"/>
              </w:rPr>
            </w:pPr>
            <w:r>
              <w:rPr>
                <w:kern w:val="2"/>
              </w:rPr>
              <w:t>Description</w:t>
            </w:r>
          </w:p>
        </w:tc>
      </w:tr>
      <w:tr w:rsidR="00566127" w14:paraId="66966E2E" w14:textId="77777777">
        <w:trPr>
          <w:jc w:val="center"/>
        </w:trPr>
        <w:tc>
          <w:tcPr>
            <w:tcW w:w="2880" w:type="dxa"/>
            <w:tcBorders>
              <w:top w:val="single" w:sz="4" w:space="0" w:color="000000"/>
              <w:left w:val="single" w:sz="4" w:space="0" w:color="000000"/>
              <w:bottom w:val="single" w:sz="4" w:space="0" w:color="000000"/>
              <w:right w:val="nil"/>
            </w:tcBorders>
          </w:tcPr>
          <w:p w14:paraId="0DB1F23C"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EA6A6B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576A50" w14:textId="77777777" w:rsidR="00566127" w:rsidRDefault="0030522E">
            <w:pPr>
              <w:pStyle w:val="TAL"/>
              <w:rPr>
                <w:kern w:val="2"/>
              </w:rPr>
            </w:pPr>
            <w:r>
              <w:rPr>
                <w:kern w:val="2"/>
              </w:rPr>
              <w:t>The identifier of the VAL server</w:t>
            </w:r>
          </w:p>
        </w:tc>
      </w:tr>
      <w:tr w:rsidR="00566127" w14:paraId="46ED5CE4" w14:textId="77777777">
        <w:trPr>
          <w:jc w:val="center"/>
        </w:trPr>
        <w:tc>
          <w:tcPr>
            <w:tcW w:w="2880" w:type="dxa"/>
            <w:tcBorders>
              <w:top w:val="single" w:sz="4" w:space="0" w:color="000000"/>
              <w:left w:val="single" w:sz="4" w:space="0" w:color="000000"/>
              <w:bottom w:val="single" w:sz="4" w:space="0" w:color="000000"/>
              <w:right w:val="nil"/>
            </w:tcBorders>
          </w:tcPr>
          <w:p w14:paraId="340DC2DD"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0EF95E3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F9F69B3" w14:textId="77777777" w:rsidR="00566127" w:rsidRDefault="0030522E">
            <w:pPr>
              <w:pStyle w:val="TAL"/>
              <w:rPr>
                <w:kern w:val="2"/>
                <w:szCs w:val="18"/>
              </w:rPr>
            </w:pPr>
            <w:r>
              <w:rPr>
                <w:kern w:val="2"/>
              </w:rPr>
              <w:t>The name of the application service to be supported by the created slice related communication service, the value can be as followings:</w:t>
            </w:r>
          </w:p>
          <w:p w14:paraId="71A6C114"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254A204B"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27C592D2" w14:textId="77777777" w:rsidR="00566127" w:rsidRDefault="0030522E">
            <w:pPr>
              <w:pStyle w:val="TAL"/>
              <w:rPr>
                <w:rFonts w:eastAsia="DengXian"/>
                <w:kern w:val="2"/>
              </w:rPr>
            </w:pPr>
            <w:r>
              <w:rPr>
                <w:rFonts w:eastAsia="DengXian"/>
                <w:kern w:val="2"/>
              </w:rPr>
              <w:t>Remote control service;</w:t>
            </w:r>
          </w:p>
          <w:p w14:paraId="619E5742" w14:textId="77777777" w:rsidR="00566127" w:rsidRDefault="0030522E">
            <w:pPr>
              <w:pStyle w:val="TAL"/>
              <w:rPr>
                <w:rFonts w:eastAsia="DengXian"/>
                <w:kern w:val="2"/>
              </w:rPr>
            </w:pPr>
            <w:r>
              <w:rPr>
                <w:rFonts w:eastAsia="DengXian" w:cs="Arial"/>
                <w:kern w:val="2"/>
              </w:rPr>
              <w:t>…</w:t>
            </w:r>
          </w:p>
          <w:p w14:paraId="12865812" w14:textId="77777777" w:rsidR="00566127" w:rsidRDefault="00566127">
            <w:pPr>
              <w:pStyle w:val="TAL"/>
              <w:rPr>
                <w:kern w:val="2"/>
              </w:rPr>
            </w:pPr>
          </w:p>
        </w:tc>
      </w:tr>
      <w:tr w:rsidR="00566127" w14:paraId="48050D6E" w14:textId="77777777">
        <w:trPr>
          <w:jc w:val="center"/>
        </w:trPr>
        <w:tc>
          <w:tcPr>
            <w:tcW w:w="2880" w:type="dxa"/>
            <w:tcBorders>
              <w:top w:val="single" w:sz="4" w:space="0" w:color="000000"/>
              <w:left w:val="single" w:sz="4" w:space="0" w:color="000000"/>
              <w:bottom w:val="single" w:sz="4" w:space="0" w:color="000000"/>
              <w:right w:val="nil"/>
            </w:tcBorders>
          </w:tcPr>
          <w:p w14:paraId="1B11731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7781DA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167EA4" w14:textId="77777777" w:rsidR="00566127" w:rsidRDefault="0030522E">
            <w:pPr>
              <w:pStyle w:val="TAL"/>
              <w:rPr>
                <w:kern w:val="2"/>
              </w:rPr>
            </w:pPr>
            <w:r>
              <w:rPr>
                <w:kern w:val="2"/>
              </w:rPr>
              <w:t xml:space="preserve">Identifier of the application service </w:t>
            </w:r>
          </w:p>
        </w:tc>
      </w:tr>
      <w:tr w:rsidR="00566127" w14:paraId="0E98CDFA" w14:textId="77777777">
        <w:trPr>
          <w:jc w:val="center"/>
        </w:trPr>
        <w:tc>
          <w:tcPr>
            <w:tcW w:w="2880" w:type="dxa"/>
            <w:tcBorders>
              <w:top w:val="single" w:sz="4" w:space="0" w:color="000000"/>
              <w:left w:val="single" w:sz="4" w:space="0" w:color="000000"/>
              <w:bottom w:val="single" w:sz="4" w:space="0" w:color="000000"/>
              <w:right w:val="nil"/>
            </w:tcBorders>
          </w:tcPr>
          <w:p w14:paraId="04E1031D"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47413452"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B80FDE4" w14:textId="77777777" w:rsidR="00566127" w:rsidRDefault="0030522E">
            <w:pPr>
              <w:pStyle w:val="TAL"/>
              <w:rPr>
                <w:kern w:val="2"/>
              </w:rPr>
            </w:pPr>
            <w:r>
              <w:rPr>
                <w:kern w:val="2"/>
              </w:rPr>
              <w:t>The geographical or service area for which the application service profile applies.</w:t>
            </w:r>
          </w:p>
        </w:tc>
      </w:tr>
      <w:tr w:rsidR="00566127" w14:paraId="31EA4738" w14:textId="77777777">
        <w:trPr>
          <w:jc w:val="center"/>
        </w:trPr>
        <w:tc>
          <w:tcPr>
            <w:tcW w:w="2880" w:type="dxa"/>
            <w:tcBorders>
              <w:top w:val="single" w:sz="4" w:space="0" w:color="000000"/>
              <w:left w:val="single" w:sz="4" w:space="0" w:color="000000"/>
              <w:bottom w:val="single" w:sz="4" w:space="0" w:color="000000"/>
              <w:right w:val="nil"/>
            </w:tcBorders>
          </w:tcPr>
          <w:p w14:paraId="1722A180"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269A6F6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DAFF22C" w14:textId="77777777" w:rsidR="00566127" w:rsidRDefault="0030522E">
            <w:pPr>
              <w:pStyle w:val="TAL"/>
              <w:rPr>
                <w:kern w:val="2"/>
              </w:rPr>
            </w:pPr>
            <w:r>
              <w:rPr>
                <w:kern w:val="2"/>
              </w:rPr>
              <w:t>The list of the requirements of the corresponding application service</w:t>
            </w:r>
          </w:p>
        </w:tc>
      </w:tr>
      <w:tr w:rsidR="00566127" w14:paraId="38B3D07D" w14:textId="77777777">
        <w:trPr>
          <w:jc w:val="center"/>
        </w:trPr>
        <w:tc>
          <w:tcPr>
            <w:tcW w:w="2880" w:type="dxa"/>
            <w:tcBorders>
              <w:top w:val="single" w:sz="4" w:space="0" w:color="000000"/>
              <w:left w:val="single" w:sz="4" w:space="0" w:color="000000"/>
              <w:bottom w:val="single" w:sz="4" w:space="0" w:color="000000"/>
              <w:right w:val="nil"/>
            </w:tcBorders>
          </w:tcPr>
          <w:p w14:paraId="03BB02E5"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386AAC9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CB6F5"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5E9EC53C" w14:textId="77777777">
        <w:trPr>
          <w:jc w:val="center"/>
        </w:trPr>
        <w:tc>
          <w:tcPr>
            <w:tcW w:w="2880" w:type="dxa"/>
            <w:tcBorders>
              <w:top w:val="single" w:sz="4" w:space="0" w:color="000000"/>
              <w:left w:val="single" w:sz="4" w:space="0" w:color="000000"/>
              <w:bottom w:val="single" w:sz="4" w:space="0" w:color="000000"/>
              <w:right w:val="nil"/>
            </w:tcBorders>
          </w:tcPr>
          <w:p w14:paraId="65520C12"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7A60561"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2910DC" w14:textId="77777777" w:rsidR="00566127" w:rsidRDefault="0030522E">
            <w:pPr>
              <w:pStyle w:val="TAL"/>
              <w:rPr>
                <w:kern w:val="2"/>
                <w:szCs w:val="18"/>
              </w:rPr>
            </w:pPr>
            <w:r>
              <w:rPr>
                <w:kern w:val="2"/>
              </w:rPr>
              <w:t>The name of the application service requirement, the value of this IE can be as followings:</w:t>
            </w:r>
          </w:p>
          <w:p w14:paraId="5D78B1B8" w14:textId="77777777" w:rsidR="00566127" w:rsidRDefault="0030522E">
            <w:pPr>
              <w:pStyle w:val="TAL"/>
              <w:rPr>
                <w:kern w:val="2"/>
              </w:rPr>
            </w:pPr>
            <w:r>
              <w:rPr>
                <w:kern w:val="2"/>
              </w:rPr>
              <w:t>the resolution of a video service,</w:t>
            </w:r>
          </w:p>
          <w:p w14:paraId="7A46CBF6"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090BA0B2"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1E2077C0" w14:textId="77777777" w:rsidR="00566127" w:rsidRDefault="0030522E">
            <w:pPr>
              <w:pStyle w:val="TAL"/>
              <w:rPr>
                <w:rFonts w:eastAsia="DengXian"/>
                <w:kern w:val="2"/>
              </w:rPr>
            </w:pPr>
            <w:r>
              <w:rPr>
                <w:rFonts w:eastAsia="DengXian" w:cs="Arial"/>
                <w:kern w:val="2"/>
              </w:rPr>
              <w:t>…</w:t>
            </w:r>
          </w:p>
        </w:tc>
      </w:tr>
      <w:tr w:rsidR="00566127" w14:paraId="2F47C0D0" w14:textId="77777777">
        <w:trPr>
          <w:jc w:val="center"/>
        </w:trPr>
        <w:tc>
          <w:tcPr>
            <w:tcW w:w="2880" w:type="dxa"/>
            <w:tcBorders>
              <w:top w:val="single" w:sz="4" w:space="0" w:color="000000"/>
              <w:left w:val="single" w:sz="4" w:space="0" w:color="000000"/>
              <w:bottom w:val="single" w:sz="4" w:space="0" w:color="000000"/>
              <w:right w:val="nil"/>
            </w:tcBorders>
          </w:tcPr>
          <w:p w14:paraId="0C016964"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2D34C598"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8D2EC2"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6EBCBA76" w14:textId="77777777" w:rsidR="00566127" w:rsidRDefault="00566127"/>
    <w:p w14:paraId="594A24F8" w14:textId="77777777" w:rsidR="00566127" w:rsidRDefault="0030522E">
      <w:pPr>
        <w:pStyle w:val="TH"/>
      </w:pPr>
      <w:r>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0BC63106" w14:textId="77777777">
        <w:trPr>
          <w:jc w:val="center"/>
        </w:trPr>
        <w:tc>
          <w:tcPr>
            <w:tcW w:w="2880" w:type="dxa"/>
            <w:tcBorders>
              <w:top w:val="single" w:sz="4" w:space="0" w:color="000000"/>
              <w:left w:val="single" w:sz="4" w:space="0" w:color="000000"/>
              <w:bottom w:val="single" w:sz="4" w:space="0" w:color="000000"/>
              <w:right w:val="nil"/>
            </w:tcBorders>
          </w:tcPr>
          <w:p w14:paraId="0C7931B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074D10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C8314EA" w14:textId="77777777" w:rsidR="00566127" w:rsidRDefault="0030522E">
            <w:pPr>
              <w:pStyle w:val="TAH"/>
              <w:rPr>
                <w:kern w:val="2"/>
              </w:rPr>
            </w:pPr>
            <w:r>
              <w:rPr>
                <w:kern w:val="2"/>
              </w:rPr>
              <w:t>Description</w:t>
            </w:r>
          </w:p>
        </w:tc>
      </w:tr>
      <w:tr w:rsidR="00566127" w14:paraId="59D2428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4D5368C1"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3E68916"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5C3B9" w14:textId="77777777" w:rsidR="00566127" w:rsidRDefault="0030522E">
            <w:pPr>
              <w:pStyle w:val="TAL"/>
              <w:rPr>
                <w:kern w:val="2"/>
              </w:rPr>
            </w:pPr>
            <w:r>
              <w:rPr>
                <w:kern w:val="2"/>
              </w:rPr>
              <w:t>The identifier of the VAL server</w:t>
            </w:r>
          </w:p>
        </w:tc>
      </w:tr>
      <w:tr w:rsidR="00566127" w14:paraId="60321AC6"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250442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C54AFE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ED9321" w14:textId="77777777" w:rsidR="00566127" w:rsidRDefault="0030522E">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566127" w14:paraId="30950C54"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D3A0A33" w14:textId="77777777" w:rsidR="00566127" w:rsidRDefault="0030522E">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6A6326D"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E948A8"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566127" w14:paraId="004FA1BD" w14:textId="77777777">
        <w:trPr>
          <w:jc w:val="center"/>
        </w:trPr>
        <w:tc>
          <w:tcPr>
            <w:tcW w:w="2880" w:type="dxa"/>
            <w:tcBorders>
              <w:top w:val="single" w:sz="4" w:space="0" w:color="000000"/>
              <w:left w:val="single" w:sz="4" w:space="0" w:color="000000"/>
              <w:bottom w:val="single" w:sz="4" w:space="0" w:color="000000"/>
              <w:right w:val="nil"/>
            </w:tcBorders>
          </w:tcPr>
          <w:p w14:paraId="6106CE4D"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5D254D5E" w14:textId="77777777" w:rsidR="00FA7582" w:rsidRDefault="0030522E">
            <w:pPr>
              <w:pStyle w:val="TAC"/>
              <w:rPr>
                <w:kern w:val="2"/>
              </w:rPr>
            </w:pPr>
            <w:r>
              <w:rPr>
                <w:kern w:val="2"/>
              </w:rPr>
              <w:t>O</w:t>
            </w:r>
          </w:p>
          <w:p w14:paraId="7B15F07A" w14:textId="77777777" w:rsidR="00566127" w:rsidRDefault="0030522E">
            <w:pPr>
              <w:pStyle w:val="TAC"/>
              <w:rPr>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3B776A7" w14:textId="77777777" w:rsidR="00566127" w:rsidRDefault="0030522E">
            <w:pPr>
              <w:pStyle w:val="TAL"/>
              <w:rPr>
                <w:kern w:val="2"/>
              </w:rPr>
            </w:pPr>
            <w:r>
              <w:rPr>
                <w:kern w:val="2"/>
              </w:rPr>
              <w:t>The list of the network slice info determined by NSCE</w:t>
            </w:r>
          </w:p>
        </w:tc>
      </w:tr>
      <w:tr w:rsidR="00566127" w14:paraId="4313F91A" w14:textId="77777777">
        <w:trPr>
          <w:jc w:val="center"/>
        </w:trPr>
        <w:tc>
          <w:tcPr>
            <w:tcW w:w="2880" w:type="dxa"/>
            <w:tcBorders>
              <w:top w:val="single" w:sz="4" w:space="0" w:color="000000"/>
              <w:left w:val="single" w:sz="4" w:space="0" w:color="000000"/>
              <w:bottom w:val="single" w:sz="4" w:space="0" w:color="000000"/>
              <w:right w:val="nil"/>
            </w:tcBorders>
          </w:tcPr>
          <w:p w14:paraId="09FC8490" w14:textId="77777777" w:rsidR="00566127" w:rsidRDefault="0030522E">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377644EF" w14:textId="77777777" w:rsidR="00FA7582" w:rsidRDefault="0030522E">
            <w:pPr>
              <w:pStyle w:val="TAC"/>
              <w:rPr>
                <w:kern w:val="2"/>
              </w:rPr>
            </w:pPr>
            <w:r>
              <w:rPr>
                <w:kern w:val="2"/>
              </w:rPr>
              <w:t>O</w:t>
            </w:r>
          </w:p>
          <w:p w14:paraId="4F3F44A7"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939A24B"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5190455C" w14:textId="77777777">
        <w:trPr>
          <w:jc w:val="center"/>
        </w:trPr>
        <w:tc>
          <w:tcPr>
            <w:tcW w:w="2880" w:type="dxa"/>
            <w:tcBorders>
              <w:top w:val="single" w:sz="4" w:space="0" w:color="000000"/>
              <w:left w:val="single" w:sz="4" w:space="0" w:color="000000"/>
              <w:bottom w:val="single" w:sz="4" w:space="0" w:color="000000"/>
              <w:right w:val="nil"/>
            </w:tcBorders>
          </w:tcPr>
          <w:p w14:paraId="70483CD3"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1E525773" w14:textId="77777777" w:rsidR="00FA7582" w:rsidRDefault="0030522E">
            <w:pPr>
              <w:pStyle w:val="TAC"/>
              <w:rPr>
                <w:kern w:val="2"/>
              </w:rPr>
            </w:pPr>
            <w:r>
              <w:rPr>
                <w:kern w:val="2"/>
              </w:rPr>
              <w:t>O</w:t>
            </w:r>
          </w:p>
          <w:p w14:paraId="57F1A6BA"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C960024" w14:textId="77777777" w:rsidR="00566127" w:rsidRDefault="0030522E">
            <w:pPr>
              <w:pStyle w:val="TAL"/>
              <w:rPr>
                <w:rFonts w:eastAsia="DengXian"/>
                <w:kern w:val="2"/>
              </w:rPr>
            </w:pPr>
            <w:r>
              <w:rPr>
                <w:rFonts w:eastAsia="DengXian"/>
                <w:kern w:val="2"/>
              </w:rPr>
              <w:t>The identifier of network slice</w:t>
            </w:r>
          </w:p>
        </w:tc>
      </w:tr>
      <w:tr w:rsidR="00566127" w14:paraId="15D2F9C2" w14:textId="77777777">
        <w:trPr>
          <w:jc w:val="center"/>
        </w:trPr>
        <w:tc>
          <w:tcPr>
            <w:tcW w:w="2880" w:type="dxa"/>
            <w:tcBorders>
              <w:top w:val="single" w:sz="4" w:space="0" w:color="000000"/>
              <w:left w:val="single" w:sz="4" w:space="0" w:color="000000"/>
              <w:bottom w:val="single" w:sz="4" w:space="0" w:color="000000"/>
              <w:right w:val="nil"/>
            </w:tcBorders>
          </w:tcPr>
          <w:p w14:paraId="26C1C3FF"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7288E4DA" w14:textId="77777777" w:rsidR="00FA7582" w:rsidRDefault="0030522E">
            <w:pPr>
              <w:pStyle w:val="TAC"/>
              <w:rPr>
                <w:rFonts w:eastAsia="DengXian"/>
                <w:kern w:val="2"/>
              </w:rPr>
            </w:pPr>
            <w:r>
              <w:rPr>
                <w:rFonts w:eastAsia="DengXian"/>
                <w:kern w:val="2"/>
              </w:rPr>
              <w:t>O</w:t>
            </w:r>
          </w:p>
          <w:p w14:paraId="08C06986"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89CE390" w14:textId="77777777" w:rsidR="00566127" w:rsidRDefault="0030522E">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5F3E9D61" w14:textId="77777777">
        <w:trPr>
          <w:jc w:val="center"/>
        </w:trPr>
        <w:tc>
          <w:tcPr>
            <w:tcW w:w="2880" w:type="dxa"/>
            <w:tcBorders>
              <w:top w:val="single" w:sz="4" w:space="0" w:color="000000"/>
              <w:left w:val="single" w:sz="4" w:space="0" w:color="000000"/>
              <w:bottom w:val="single" w:sz="4" w:space="0" w:color="000000"/>
              <w:right w:val="nil"/>
            </w:tcBorders>
          </w:tcPr>
          <w:p w14:paraId="59C45746" w14:textId="77777777" w:rsidR="00566127" w:rsidRDefault="0030522E">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5C55036D" w14:textId="77777777" w:rsidR="00FA7582" w:rsidRDefault="0030522E">
            <w:pPr>
              <w:pStyle w:val="TAC"/>
              <w:rPr>
                <w:rFonts w:eastAsia="DengXian"/>
                <w:kern w:val="2"/>
              </w:rPr>
            </w:pPr>
            <w:r>
              <w:rPr>
                <w:rFonts w:eastAsia="DengXian"/>
                <w:kern w:val="2"/>
              </w:rPr>
              <w:t>O</w:t>
            </w:r>
          </w:p>
          <w:p w14:paraId="4471551F"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ADB6F03" w14:textId="77777777" w:rsidR="00566127" w:rsidRDefault="0030522E">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566127" w14:paraId="0E1FD0B2" w14:textId="77777777">
        <w:trPr>
          <w:jc w:val="center"/>
        </w:trPr>
        <w:tc>
          <w:tcPr>
            <w:tcW w:w="2880" w:type="dxa"/>
            <w:tcBorders>
              <w:top w:val="single" w:sz="4" w:space="0" w:color="000000"/>
              <w:left w:val="single" w:sz="4" w:space="0" w:color="000000"/>
              <w:bottom w:val="single" w:sz="4" w:space="0" w:color="000000"/>
              <w:right w:val="nil"/>
            </w:tcBorders>
          </w:tcPr>
          <w:p w14:paraId="00288389"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2D4AC476" w14:textId="77777777" w:rsidR="00FA7582" w:rsidRDefault="0030522E">
            <w:pPr>
              <w:pStyle w:val="TAC"/>
              <w:rPr>
                <w:rFonts w:cs="Arial"/>
                <w:kern w:val="2"/>
              </w:rPr>
            </w:pPr>
            <w:r>
              <w:rPr>
                <w:rFonts w:cs="Arial"/>
                <w:kern w:val="2"/>
              </w:rPr>
              <w:t>O</w:t>
            </w:r>
          </w:p>
          <w:p w14:paraId="285FA45C"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3115D7" w14:textId="77777777" w:rsidR="00566127" w:rsidRDefault="0030522E">
            <w:pPr>
              <w:pStyle w:val="TAL"/>
              <w:rPr>
                <w:rFonts w:eastAsia="DengXian"/>
                <w:kern w:val="2"/>
              </w:rPr>
            </w:pPr>
            <w:r>
              <w:rPr>
                <w:kern w:val="2"/>
              </w:rPr>
              <w:t>Indicates the cause of creation failure</w:t>
            </w:r>
          </w:p>
        </w:tc>
      </w:tr>
      <w:tr w:rsidR="00566127" w14:paraId="53672AF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95EC3E" w14:textId="77777777" w:rsidR="00566127" w:rsidRDefault="0030522E">
            <w:pPr>
              <w:pStyle w:val="TAL"/>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1394ED7A" w14:textId="77777777" w:rsidR="00566127" w:rsidRDefault="0030522E">
            <w:pPr>
              <w:pStyle w:val="TAL"/>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37E88180" w14:textId="77777777" w:rsidR="00411221" w:rsidRDefault="00411221" w:rsidP="00411221"/>
    <w:p w14:paraId="6DBCECAE" w14:textId="77777777" w:rsidR="00566127" w:rsidRPr="002A120A" w:rsidRDefault="00566127">
      <w:pPr>
        <w:pStyle w:val="Heading4"/>
        <w:rPr>
          <w:bCs/>
        </w:rPr>
      </w:pPr>
      <w:bookmarkStart w:id="470" w:name="_Toc129875096"/>
      <w:r w:rsidRPr="002A120A">
        <w:rPr>
          <w:bCs/>
        </w:rPr>
        <w:t>9.</w:t>
      </w:r>
      <w:r w:rsidRPr="002A120A">
        <w:rPr>
          <w:rFonts w:eastAsia="DengXian"/>
          <w:bCs/>
          <w:lang w:eastAsia="zh-CN"/>
        </w:rPr>
        <w:t>12</w:t>
      </w:r>
      <w:r w:rsidRPr="002A120A">
        <w:rPr>
          <w:bCs/>
        </w:rPr>
        <w:t>.3.3</w:t>
      </w:r>
      <w:r w:rsidRPr="002A120A">
        <w:rPr>
          <w:bCs/>
        </w:rPr>
        <w:tab/>
        <w:t>Slice related communication service reconfiguration</w:t>
      </w:r>
      <w:bookmarkEnd w:id="470"/>
    </w:p>
    <w:p w14:paraId="03D0BF9B" w14:textId="77777777" w:rsidR="00566127" w:rsidRDefault="0030522E">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7A536277" w14:textId="77777777" w:rsidR="00566127" w:rsidRDefault="0030522E">
      <w:pPr>
        <w:pStyle w:val="TH"/>
      </w:pPr>
      <w:r>
        <w:lastRenderedPageBreak/>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52506088" w14:textId="77777777">
        <w:trPr>
          <w:jc w:val="center"/>
        </w:trPr>
        <w:tc>
          <w:tcPr>
            <w:tcW w:w="2880" w:type="dxa"/>
            <w:tcBorders>
              <w:top w:val="single" w:sz="4" w:space="0" w:color="000000"/>
              <w:left w:val="single" w:sz="4" w:space="0" w:color="000000"/>
              <w:bottom w:val="single" w:sz="4" w:space="0" w:color="000000"/>
              <w:right w:val="nil"/>
            </w:tcBorders>
          </w:tcPr>
          <w:p w14:paraId="6BF5622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FC3FE0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CF58732" w14:textId="77777777" w:rsidR="00566127" w:rsidRDefault="0030522E">
            <w:pPr>
              <w:pStyle w:val="TAH"/>
              <w:rPr>
                <w:kern w:val="2"/>
              </w:rPr>
            </w:pPr>
            <w:r>
              <w:rPr>
                <w:kern w:val="2"/>
              </w:rPr>
              <w:t>Description</w:t>
            </w:r>
          </w:p>
        </w:tc>
      </w:tr>
      <w:tr w:rsidR="00566127" w14:paraId="49AEC669"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7094134D"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BB55F4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149BED" w14:textId="77777777" w:rsidR="00566127" w:rsidRDefault="0030522E">
            <w:pPr>
              <w:pStyle w:val="TAL"/>
              <w:rPr>
                <w:kern w:val="2"/>
              </w:rPr>
            </w:pPr>
            <w:r>
              <w:rPr>
                <w:kern w:val="2"/>
              </w:rPr>
              <w:t>The identifier of the VAL server</w:t>
            </w:r>
          </w:p>
        </w:tc>
      </w:tr>
      <w:tr w:rsidR="00566127" w14:paraId="2CFC0D81" w14:textId="77777777">
        <w:trPr>
          <w:jc w:val="center"/>
        </w:trPr>
        <w:tc>
          <w:tcPr>
            <w:tcW w:w="2880" w:type="dxa"/>
            <w:tcBorders>
              <w:top w:val="single" w:sz="4" w:space="0" w:color="000000"/>
              <w:left w:val="single" w:sz="4" w:space="0" w:color="000000"/>
              <w:bottom w:val="single" w:sz="4" w:space="0" w:color="000000"/>
              <w:right w:val="nil"/>
            </w:tcBorders>
          </w:tcPr>
          <w:p w14:paraId="50FE98F6" w14:textId="77777777" w:rsidR="00566127" w:rsidRDefault="0030522E">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523F080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230B1E" w14:textId="77777777" w:rsidR="00566127" w:rsidRDefault="0030522E">
            <w:pPr>
              <w:pStyle w:val="TAL"/>
              <w:rPr>
                <w:kern w:val="2"/>
                <w:szCs w:val="18"/>
              </w:rPr>
            </w:pPr>
            <w:r>
              <w:rPr>
                <w:kern w:val="2"/>
              </w:rPr>
              <w:t>The name of the application service to be upgrade/downgrade which requires the reconfiguration of the slice related communication service, the value can be as followings:</w:t>
            </w:r>
          </w:p>
          <w:p w14:paraId="766E684B"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04A402C1"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230A632F" w14:textId="77777777" w:rsidR="00566127" w:rsidRDefault="0030522E">
            <w:pPr>
              <w:pStyle w:val="TAL"/>
              <w:rPr>
                <w:rFonts w:eastAsia="DengXian"/>
                <w:kern w:val="2"/>
              </w:rPr>
            </w:pPr>
            <w:r>
              <w:rPr>
                <w:rFonts w:eastAsia="DengXian"/>
                <w:kern w:val="2"/>
              </w:rPr>
              <w:t>Remote control service;</w:t>
            </w:r>
          </w:p>
          <w:p w14:paraId="608BB6F9" w14:textId="77777777" w:rsidR="00566127" w:rsidRDefault="0030522E">
            <w:pPr>
              <w:pStyle w:val="TAL"/>
              <w:rPr>
                <w:rFonts w:eastAsia="DengXian"/>
                <w:kern w:val="2"/>
              </w:rPr>
            </w:pPr>
            <w:r>
              <w:rPr>
                <w:rFonts w:eastAsia="DengXian" w:cs="Arial"/>
                <w:kern w:val="2"/>
              </w:rPr>
              <w:t>…</w:t>
            </w:r>
          </w:p>
          <w:p w14:paraId="6AF7516F" w14:textId="77777777" w:rsidR="00566127" w:rsidRDefault="00566127">
            <w:pPr>
              <w:pStyle w:val="TAL"/>
              <w:rPr>
                <w:kern w:val="2"/>
              </w:rPr>
            </w:pPr>
          </w:p>
        </w:tc>
      </w:tr>
      <w:tr w:rsidR="00566127" w14:paraId="6DC595F3" w14:textId="77777777">
        <w:trPr>
          <w:jc w:val="center"/>
        </w:trPr>
        <w:tc>
          <w:tcPr>
            <w:tcW w:w="2880" w:type="dxa"/>
            <w:tcBorders>
              <w:top w:val="single" w:sz="4" w:space="0" w:color="000000"/>
              <w:left w:val="single" w:sz="4" w:space="0" w:color="000000"/>
              <w:bottom w:val="single" w:sz="4" w:space="0" w:color="000000"/>
              <w:right w:val="nil"/>
            </w:tcBorders>
          </w:tcPr>
          <w:p w14:paraId="5C9EE335"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67F3DD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A738BC3" w14:textId="77777777" w:rsidR="00566127" w:rsidRDefault="0030522E">
            <w:pPr>
              <w:pStyle w:val="TAL"/>
              <w:rPr>
                <w:kern w:val="2"/>
              </w:rPr>
            </w:pPr>
            <w:r>
              <w:rPr>
                <w:kern w:val="2"/>
              </w:rPr>
              <w:t>Identifier of the application service</w:t>
            </w:r>
          </w:p>
        </w:tc>
      </w:tr>
      <w:tr w:rsidR="00566127" w14:paraId="01139DAE" w14:textId="77777777">
        <w:trPr>
          <w:jc w:val="center"/>
        </w:trPr>
        <w:tc>
          <w:tcPr>
            <w:tcW w:w="2880" w:type="dxa"/>
            <w:tcBorders>
              <w:top w:val="single" w:sz="4" w:space="0" w:color="000000"/>
              <w:left w:val="single" w:sz="4" w:space="0" w:color="000000"/>
              <w:bottom w:val="single" w:sz="4" w:space="0" w:color="000000"/>
              <w:right w:val="nil"/>
            </w:tcBorders>
          </w:tcPr>
          <w:p w14:paraId="50166A83"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0700F856"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B43BF6D" w14:textId="77777777" w:rsidR="00566127" w:rsidRDefault="0030522E">
            <w:pPr>
              <w:pStyle w:val="TAL"/>
              <w:rPr>
                <w:kern w:val="2"/>
              </w:rPr>
            </w:pPr>
            <w:r>
              <w:rPr>
                <w:kern w:val="2"/>
              </w:rPr>
              <w:t>The geographical or service area for which the application profile applies.</w:t>
            </w:r>
          </w:p>
        </w:tc>
      </w:tr>
      <w:tr w:rsidR="00566127" w14:paraId="4B2FE9B3" w14:textId="77777777">
        <w:trPr>
          <w:jc w:val="center"/>
        </w:trPr>
        <w:tc>
          <w:tcPr>
            <w:tcW w:w="2880" w:type="dxa"/>
            <w:tcBorders>
              <w:top w:val="single" w:sz="4" w:space="0" w:color="000000"/>
              <w:left w:val="single" w:sz="4" w:space="0" w:color="000000"/>
              <w:bottom w:val="single" w:sz="4" w:space="0" w:color="000000"/>
              <w:right w:val="nil"/>
            </w:tcBorders>
          </w:tcPr>
          <w:p w14:paraId="6894D0F5"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021426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FDA1AC" w14:textId="77777777" w:rsidR="00566127" w:rsidRDefault="0030522E">
            <w:pPr>
              <w:pStyle w:val="TAL"/>
              <w:rPr>
                <w:kern w:val="2"/>
              </w:rPr>
            </w:pPr>
            <w:r>
              <w:rPr>
                <w:kern w:val="2"/>
              </w:rPr>
              <w:t>The list of the requirements of the corresponding application service to be changed</w:t>
            </w:r>
          </w:p>
        </w:tc>
      </w:tr>
      <w:tr w:rsidR="00566127" w14:paraId="2364FF39" w14:textId="77777777">
        <w:trPr>
          <w:jc w:val="center"/>
        </w:trPr>
        <w:tc>
          <w:tcPr>
            <w:tcW w:w="2880" w:type="dxa"/>
            <w:tcBorders>
              <w:top w:val="single" w:sz="4" w:space="0" w:color="000000"/>
              <w:left w:val="single" w:sz="4" w:space="0" w:color="000000"/>
              <w:bottom w:val="single" w:sz="4" w:space="0" w:color="000000"/>
              <w:right w:val="nil"/>
            </w:tcBorders>
          </w:tcPr>
          <w:p w14:paraId="082543EF"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18ABDB6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0BCA85"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727C1750" w14:textId="77777777">
        <w:trPr>
          <w:jc w:val="center"/>
        </w:trPr>
        <w:tc>
          <w:tcPr>
            <w:tcW w:w="2880" w:type="dxa"/>
            <w:tcBorders>
              <w:top w:val="single" w:sz="4" w:space="0" w:color="000000"/>
              <w:left w:val="single" w:sz="4" w:space="0" w:color="000000"/>
              <w:bottom w:val="single" w:sz="4" w:space="0" w:color="000000"/>
              <w:right w:val="nil"/>
            </w:tcBorders>
          </w:tcPr>
          <w:p w14:paraId="749FFC4E"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9F2AEE"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3ECA32" w14:textId="77777777" w:rsidR="00566127" w:rsidRDefault="0030522E">
            <w:pPr>
              <w:pStyle w:val="TAL"/>
              <w:rPr>
                <w:kern w:val="2"/>
                <w:szCs w:val="18"/>
              </w:rPr>
            </w:pPr>
            <w:r>
              <w:rPr>
                <w:kern w:val="2"/>
              </w:rPr>
              <w:t>The name of the application service requirement, the value of this IE can be as followings:</w:t>
            </w:r>
          </w:p>
          <w:p w14:paraId="7CDFC2EB" w14:textId="77777777" w:rsidR="00566127" w:rsidRDefault="0030522E">
            <w:pPr>
              <w:pStyle w:val="TAL"/>
              <w:rPr>
                <w:kern w:val="2"/>
              </w:rPr>
            </w:pPr>
            <w:r>
              <w:rPr>
                <w:kern w:val="2"/>
              </w:rPr>
              <w:t>the resolution of a video service,</w:t>
            </w:r>
          </w:p>
          <w:p w14:paraId="2F459AA6"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1C4A8DBA"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732BCD9E" w14:textId="77777777" w:rsidR="00566127" w:rsidRDefault="0030522E">
            <w:pPr>
              <w:pStyle w:val="TAL"/>
              <w:rPr>
                <w:kern w:val="2"/>
              </w:rPr>
            </w:pPr>
            <w:r>
              <w:rPr>
                <w:rFonts w:eastAsia="DengXian" w:cs="Arial"/>
                <w:kern w:val="2"/>
              </w:rPr>
              <w:t>…</w:t>
            </w:r>
          </w:p>
        </w:tc>
      </w:tr>
      <w:tr w:rsidR="00566127" w14:paraId="44DEE33E" w14:textId="77777777">
        <w:trPr>
          <w:jc w:val="center"/>
        </w:trPr>
        <w:tc>
          <w:tcPr>
            <w:tcW w:w="2880" w:type="dxa"/>
            <w:tcBorders>
              <w:top w:val="single" w:sz="4" w:space="0" w:color="000000"/>
              <w:left w:val="single" w:sz="4" w:space="0" w:color="000000"/>
              <w:bottom w:val="single" w:sz="4" w:space="0" w:color="000000"/>
              <w:right w:val="nil"/>
            </w:tcBorders>
          </w:tcPr>
          <w:p w14:paraId="1D974E14"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509B0C0A"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29AD01"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35C0A03C" w14:textId="77777777" w:rsidR="00566127" w:rsidRDefault="00566127"/>
    <w:p w14:paraId="39CFE80D" w14:textId="77777777" w:rsidR="00566127" w:rsidRDefault="0030522E">
      <w:pPr>
        <w:pStyle w:val="TH"/>
      </w:pPr>
      <w:r>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AF3F2E5" w14:textId="77777777">
        <w:trPr>
          <w:jc w:val="center"/>
        </w:trPr>
        <w:tc>
          <w:tcPr>
            <w:tcW w:w="2880" w:type="dxa"/>
            <w:tcBorders>
              <w:top w:val="single" w:sz="4" w:space="0" w:color="000000"/>
              <w:left w:val="single" w:sz="4" w:space="0" w:color="000000"/>
              <w:bottom w:val="single" w:sz="4" w:space="0" w:color="000000"/>
              <w:right w:val="nil"/>
            </w:tcBorders>
          </w:tcPr>
          <w:p w14:paraId="780614C9"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C58499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20C3FB0" w14:textId="77777777" w:rsidR="00566127" w:rsidRDefault="0030522E">
            <w:pPr>
              <w:pStyle w:val="TAH"/>
              <w:rPr>
                <w:kern w:val="2"/>
              </w:rPr>
            </w:pPr>
            <w:r>
              <w:rPr>
                <w:kern w:val="2"/>
              </w:rPr>
              <w:t>Description</w:t>
            </w:r>
          </w:p>
        </w:tc>
      </w:tr>
      <w:tr w:rsidR="00566127" w14:paraId="52D17333" w14:textId="77777777">
        <w:trPr>
          <w:jc w:val="center"/>
        </w:trPr>
        <w:tc>
          <w:tcPr>
            <w:tcW w:w="2880" w:type="dxa"/>
            <w:tcBorders>
              <w:top w:val="single" w:sz="4" w:space="0" w:color="000000"/>
              <w:left w:val="single" w:sz="4" w:space="0" w:color="000000"/>
              <w:bottom w:val="single" w:sz="4" w:space="0" w:color="000000"/>
              <w:right w:val="nil"/>
            </w:tcBorders>
          </w:tcPr>
          <w:p w14:paraId="6BB9F842"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875EE3E"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419A83" w14:textId="77777777" w:rsidR="00566127" w:rsidRDefault="0030522E">
            <w:pPr>
              <w:pStyle w:val="TAL"/>
              <w:rPr>
                <w:kern w:val="2"/>
              </w:rPr>
            </w:pPr>
            <w:r>
              <w:rPr>
                <w:kern w:val="2"/>
              </w:rPr>
              <w:t>The identifier of the VAL server</w:t>
            </w:r>
          </w:p>
        </w:tc>
      </w:tr>
      <w:tr w:rsidR="00566127" w14:paraId="3376AEFE" w14:textId="77777777">
        <w:trPr>
          <w:jc w:val="center"/>
        </w:trPr>
        <w:tc>
          <w:tcPr>
            <w:tcW w:w="2880" w:type="dxa"/>
            <w:tcBorders>
              <w:top w:val="single" w:sz="4" w:space="0" w:color="000000"/>
              <w:left w:val="single" w:sz="4" w:space="0" w:color="000000"/>
              <w:bottom w:val="single" w:sz="4" w:space="0" w:color="000000"/>
              <w:right w:val="nil"/>
            </w:tcBorders>
          </w:tcPr>
          <w:p w14:paraId="483D3CAD"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04D87D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606E5C" w14:textId="77777777" w:rsidR="00566127" w:rsidRDefault="0030522E">
            <w:pPr>
              <w:pStyle w:val="TAL"/>
              <w:rPr>
                <w:kern w:val="2"/>
              </w:rPr>
            </w:pPr>
            <w:r>
              <w:rPr>
                <w:kern w:val="2"/>
              </w:rPr>
              <w:t>Identifier of the application service</w:t>
            </w:r>
          </w:p>
        </w:tc>
      </w:tr>
      <w:tr w:rsidR="00566127" w14:paraId="6FE83C46" w14:textId="77777777">
        <w:trPr>
          <w:jc w:val="center"/>
        </w:trPr>
        <w:tc>
          <w:tcPr>
            <w:tcW w:w="2880" w:type="dxa"/>
            <w:tcBorders>
              <w:top w:val="single" w:sz="4" w:space="0" w:color="000000"/>
              <w:left w:val="single" w:sz="4" w:space="0" w:color="000000"/>
              <w:bottom w:val="single" w:sz="4" w:space="0" w:color="000000"/>
              <w:right w:val="nil"/>
            </w:tcBorders>
          </w:tcPr>
          <w:p w14:paraId="6B240B81" w14:textId="77777777" w:rsidR="00566127" w:rsidRDefault="0030522E">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60DA4DC5" w14:textId="77777777" w:rsidR="00566127" w:rsidRDefault="0030522E">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1E66CC9"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566127" w14:paraId="1225ADBB" w14:textId="77777777">
        <w:trPr>
          <w:jc w:val="center"/>
        </w:trPr>
        <w:tc>
          <w:tcPr>
            <w:tcW w:w="2880" w:type="dxa"/>
            <w:tcBorders>
              <w:top w:val="single" w:sz="4" w:space="0" w:color="000000"/>
              <w:left w:val="single" w:sz="4" w:space="0" w:color="000000"/>
              <w:bottom w:val="single" w:sz="4" w:space="0" w:color="000000"/>
              <w:right w:val="nil"/>
            </w:tcBorders>
          </w:tcPr>
          <w:p w14:paraId="3B5D40CB"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038B6CDD" w14:textId="77777777"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6DC07D8" w14:textId="77777777" w:rsidR="00566127" w:rsidRDefault="0030522E">
            <w:pPr>
              <w:pStyle w:val="TAL"/>
              <w:rPr>
                <w:kern w:val="2"/>
              </w:rPr>
            </w:pPr>
            <w:r>
              <w:rPr>
                <w:kern w:val="2"/>
              </w:rPr>
              <w:t>The list of the network slice info updated by NSCE</w:t>
            </w:r>
          </w:p>
        </w:tc>
      </w:tr>
      <w:tr w:rsidR="00566127" w14:paraId="272B40ED" w14:textId="77777777">
        <w:trPr>
          <w:jc w:val="center"/>
        </w:trPr>
        <w:tc>
          <w:tcPr>
            <w:tcW w:w="2880" w:type="dxa"/>
            <w:tcBorders>
              <w:top w:val="single" w:sz="4" w:space="0" w:color="000000"/>
              <w:left w:val="single" w:sz="4" w:space="0" w:color="000000"/>
              <w:bottom w:val="single" w:sz="4" w:space="0" w:color="000000"/>
              <w:right w:val="nil"/>
            </w:tcBorders>
          </w:tcPr>
          <w:p w14:paraId="4A86A49E" w14:textId="77777777" w:rsidR="00566127" w:rsidRDefault="0030522E">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2A661864" w14:textId="77777777"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C289C0"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4389BB55" w14:textId="77777777">
        <w:trPr>
          <w:jc w:val="center"/>
        </w:trPr>
        <w:tc>
          <w:tcPr>
            <w:tcW w:w="2880" w:type="dxa"/>
            <w:tcBorders>
              <w:top w:val="single" w:sz="4" w:space="0" w:color="000000"/>
              <w:left w:val="single" w:sz="4" w:space="0" w:color="000000"/>
              <w:bottom w:val="single" w:sz="4" w:space="0" w:color="000000"/>
              <w:right w:val="nil"/>
            </w:tcBorders>
          </w:tcPr>
          <w:p w14:paraId="41668416"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14E61E7B" w14:textId="77777777" w:rsidR="00566127" w:rsidRDefault="0030522E">
            <w:pPr>
              <w:pStyle w:val="TAC"/>
              <w:rPr>
                <w:rFonts w:eastAsia="DengXian"/>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B2C0A08" w14:textId="77777777" w:rsidR="00566127" w:rsidRDefault="0030522E">
            <w:pPr>
              <w:pStyle w:val="TAL"/>
              <w:rPr>
                <w:kern w:val="2"/>
              </w:rPr>
            </w:pPr>
            <w:r>
              <w:rPr>
                <w:rFonts w:eastAsia="DengXian"/>
                <w:kern w:val="2"/>
              </w:rPr>
              <w:t>The identifier of network slice</w:t>
            </w:r>
          </w:p>
        </w:tc>
      </w:tr>
      <w:tr w:rsidR="00566127" w14:paraId="21F827A0" w14:textId="77777777">
        <w:trPr>
          <w:jc w:val="center"/>
        </w:trPr>
        <w:tc>
          <w:tcPr>
            <w:tcW w:w="2880" w:type="dxa"/>
            <w:tcBorders>
              <w:top w:val="single" w:sz="4" w:space="0" w:color="000000"/>
              <w:left w:val="single" w:sz="4" w:space="0" w:color="000000"/>
              <w:bottom w:val="single" w:sz="4" w:space="0" w:color="000000"/>
              <w:right w:val="nil"/>
            </w:tcBorders>
          </w:tcPr>
          <w:p w14:paraId="15E49156"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7CA84177" w14:textId="77777777" w:rsidR="00566127" w:rsidRDefault="0030522E">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DE47F65" w14:textId="77777777" w:rsidR="00566127" w:rsidRDefault="0030522E">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7170A094" w14:textId="77777777">
        <w:trPr>
          <w:jc w:val="center"/>
        </w:trPr>
        <w:tc>
          <w:tcPr>
            <w:tcW w:w="2880" w:type="dxa"/>
            <w:tcBorders>
              <w:top w:val="single" w:sz="4" w:space="0" w:color="000000"/>
              <w:left w:val="single" w:sz="4" w:space="0" w:color="000000"/>
              <w:bottom w:val="single" w:sz="4" w:space="0" w:color="000000"/>
              <w:right w:val="nil"/>
            </w:tcBorders>
          </w:tcPr>
          <w:p w14:paraId="4814E81C" w14:textId="77777777" w:rsidR="00566127" w:rsidRDefault="0030522E">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651962D8" w14:textId="77777777" w:rsidR="00566127" w:rsidRDefault="0030522E">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9F1EF28" w14:textId="77777777" w:rsidR="00566127" w:rsidRDefault="0030522E">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566127" w14:paraId="07295DE9" w14:textId="77777777">
        <w:trPr>
          <w:jc w:val="center"/>
        </w:trPr>
        <w:tc>
          <w:tcPr>
            <w:tcW w:w="2880" w:type="dxa"/>
            <w:tcBorders>
              <w:top w:val="single" w:sz="4" w:space="0" w:color="000000"/>
              <w:left w:val="single" w:sz="4" w:space="0" w:color="000000"/>
              <w:bottom w:val="single" w:sz="4" w:space="0" w:color="000000"/>
              <w:right w:val="nil"/>
            </w:tcBorders>
          </w:tcPr>
          <w:p w14:paraId="08CD3FCF"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4515AD5C" w14:textId="77777777" w:rsidR="002A120A" w:rsidRDefault="0030522E">
            <w:pPr>
              <w:pStyle w:val="TAC"/>
              <w:rPr>
                <w:rFonts w:cs="Arial"/>
                <w:kern w:val="2"/>
              </w:rPr>
            </w:pPr>
            <w:r>
              <w:rPr>
                <w:rFonts w:cs="Arial"/>
                <w:kern w:val="2"/>
              </w:rPr>
              <w:t>O</w:t>
            </w:r>
          </w:p>
          <w:p w14:paraId="6BA86EFF"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7B71EE7" w14:textId="77777777" w:rsidR="00566127" w:rsidRDefault="0030522E">
            <w:pPr>
              <w:pStyle w:val="TAL"/>
              <w:rPr>
                <w:rFonts w:eastAsia="DengXian"/>
                <w:kern w:val="2"/>
              </w:rPr>
            </w:pPr>
            <w:r>
              <w:rPr>
                <w:kern w:val="2"/>
              </w:rPr>
              <w:t>Indicates the cause of reconfiguration failure</w:t>
            </w:r>
          </w:p>
        </w:tc>
      </w:tr>
      <w:tr w:rsidR="00566127" w14:paraId="30BA40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046CE3" w14:textId="77777777" w:rsidR="00566127" w:rsidRDefault="0030522E" w:rsidP="002A120A">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19D237FA" w14:textId="77777777" w:rsidR="00566127" w:rsidRDefault="0030522E" w:rsidP="002A120A">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745496D1" w14:textId="77777777" w:rsidR="00566127" w:rsidRDefault="0030522E">
      <w:r>
        <w:t xml:space="preserve"> </w:t>
      </w:r>
    </w:p>
    <w:p w14:paraId="6C2ABF6B" w14:textId="77777777" w:rsidR="00566127" w:rsidRPr="002A120A" w:rsidRDefault="00566127">
      <w:pPr>
        <w:pStyle w:val="Heading4"/>
        <w:rPr>
          <w:bCs/>
        </w:rPr>
      </w:pPr>
      <w:bookmarkStart w:id="471" w:name="_Toc129875097"/>
      <w:r w:rsidRPr="002A120A">
        <w:rPr>
          <w:bCs/>
        </w:rPr>
        <w:lastRenderedPageBreak/>
        <w:t>9.</w:t>
      </w:r>
      <w:r w:rsidRPr="002A120A">
        <w:rPr>
          <w:rFonts w:eastAsia="DengXian"/>
          <w:bCs/>
          <w:lang w:eastAsia="zh-CN"/>
        </w:rPr>
        <w:t>12</w:t>
      </w:r>
      <w:r w:rsidRPr="002A120A">
        <w:rPr>
          <w:bCs/>
        </w:rPr>
        <w:t>.3.4</w:t>
      </w:r>
      <w:r w:rsidRPr="002A120A">
        <w:rPr>
          <w:bCs/>
        </w:rPr>
        <w:tab/>
        <w:t xml:space="preserve">Slice related communication service </w:t>
      </w:r>
      <w:r w:rsidRPr="002A120A">
        <w:rPr>
          <w:rFonts w:cs="Arial"/>
          <w:bCs/>
        </w:rPr>
        <w:t>disengagement</w:t>
      </w:r>
      <w:bookmarkEnd w:id="471"/>
    </w:p>
    <w:p w14:paraId="3EFE5080" w14:textId="77777777" w:rsidR="00566127" w:rsidRDefault="0030522E">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3B7CE79F" w14:textId="77777777">
        <w:trPr>
          <w:jc w:val="center"/>
        </w:trPr>
        <w:tc>
          <w:tcPr>
            <w:tcW w:w="2880" w:type="dxa"/>
            <w:tcBorders>
              <w:top w:val="single" w:sz="4" w:space="0" w:color="000000"/>
              <w:left w:val="single" w:sz="4" w:space="0" w:color="000000"/>
              <w:bottom w:val="single" w:sz="4" w:space="0" w:color="000000"/>
              <w:right w:val="nil"/>
            </w:tcBorders>
          </w:tcPr>
          <w:p w14:paraId="3D63163E"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D5916E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D04F3E" w14:textId="77777777" w:rsidR="00566127" w:rsidRDefault="0030522E">
            <w:pPr>
              <w:pStyle w:val="TAH"/>
              <w:rPr>
                <w:kern w:val="2"/>
              </w:rPr>
            </w:pPr>
            <w:r>
              <w:rPr>
                <w:kern w:val="2"/>
              </w:rPr>
              <w:t>Description</w:t>
            </w:r>
          </w:p>
        </w:tc>
      </w:tr>
      <w:tr w:rsidR="00566127" w14:paraId="5C5D1BB2" w14:textId="77777777">
        <w:trPr>
          <w:jc w:val="center"/>
        </w:trPr>
        <w:tc>
          <w:tcPr>
            <w:tcW w:w="2880" w:type="dxa"/>
            <w:tcBorders>
              <w:top w:val="single" w:sz="4" w:space="0" w:color="000000"/>
              <w:left w:val="single" w:sz="4" w:space="0" w:color="000000"/>
              <w:bottom w:val="single" w:sz="4" w:space="0" w:color="000000"/>
              <w:right w:val="nil"/>
            </w:tcBorders>
          </w:tcPr>
          <w:p w14:paraId="41CEA065"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EEC102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135146B" w14:textId="77777777" w:rsidR="00566127" w:rsidRDefault="0030522E">
            <w:pPr>
              <w:pStyle w:val="TAL"/>
              <w:rPr>
                <w:kern w:val="2"/>
              </w:rPr>
            </w:pPr>
            <w:r>
              <w:rPr>
                <w:kern w:val="2"/>
              </w:rPr>
              <w:t>The identifier of the VAL server</w:t>
            </w:r>
          </w:p>
        </w:tc>
      </w:tr>
      <w:tr w:rsidR="00566127" w14:paraId="24E348B7" w14:textId="77777777">
        <w:trPr>
          <w:jc w:val="center"/>
        </w:trPr>
        <w:tc>
          <w:tcPr>
            <w:tcW w:w="2880" w:type="dxa"/>
            <w:tcBorders>
              <w:top w:val="single" w:sz="4" w:space="0" w:color="000000"/>
              <w:left w:val="single" w:sz="4" w:space="0" w:color="000000"/>
              <w:bottom w:val="single" w:sz="4" w:space="0" w:color="000000"/>
              <w:right w:val="nil"/>
            </w:tcBorders>
          </w:tcPr>
          <w:p w14:paraId="7AFC58CC"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3DE781D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6D1F7F" w14:textId="77777777" w:rsidR="00566127" w:rsidRDefault="0030522E">
            <w:pPr>
              <w:pStyle w:val="TAL"/>
              <w:rPr>
                <w:kern w:val="2"/>
                <w:szCs w:val="18"/>
              </w:rPr>
            </w:pPr>
            <w:r>
              <w:rPr>
                <w:kern w:val="2"/>
              </w:rPr>
              <w:t>The name of the application service to be terminated which requires the disengagement of the slice related communication service, the value can be as followings:</w:t>
            </w:r>
          </w:p>
          <w:p w14:paraId="765E37C8"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178EDC2F"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5EA1B989" w14:textId="77777777" w:rsidR="00566127" w:rsidRDefault="0030522E">
            <w:pPr>
              <w:pStyle w:val="TAL"/>
              <w:rPr>
                <w:rFonts w:eastAsia="DengXian"/>
                <w:kern w:val="2"/>
              </w:rPr>
            </w:pPr>
            <w:r>
              <w:rPr>
                <w:rFonts w:eastAsia="DengXian"/>
                <w:kern w:val="2"/>
              </w:rPr>
              <w:t>Remote control service;</w:t>
            </w:r>
          </w:p>
          <w:p w14:paraId="7D579B07" w14:textId="77777777" w:rsidR="00566127" w:rsidRDefault="0030522E">
            <w:pPr>
              <w:pStyle w:val="TAL"/>
              <w:rPr>
                <w:rFonts w:eastAsia="DengXian"/>
                <w:kern w:val="2"/>
              </w:rPr>
            </w:pPr>
            <w:r>
              <w:rPr>
                <w:rFonts w:eastAsia="DengXian" w:cs="Arial"/>
                <w:kern w:val="2"/>
              </w:rPr>
              <w:t>…</w:t>
            </w:r>
          </w:p>
        </w:tc>
      </w:tr>
      <w:tr w:rsidR="00566127" w14:paraId="66F2AF2F" w14:textId="77777777">
        <w:trPr>
          <w:jc w:val="center"/>
        </w:trPr>
        <w:tc>
          <w:tcPr>
            <w:tcW w:w="2880" w:type="dxa"/>
            <w:tcBorders>
              <w:top w:val="single" w:sz="4" w:space="0" w:color="000000"/>
              <w:left w:val="single" w:sz="4" w:space="0" w:color="000000"/>
              <w:bottom w:val="single" w:sz="4" w:space="0" w:color="000000"/>
              <w:right w:val="nil"/>
            </w:tcBorders>
          </w:tcPr>
          <w:p w14:paraId="3E6960FC"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BBA687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4714B7" w14:textId="77777777" w:rsidR="00566127" w:rsidRDefault="0030522E">
            <w:pPr>
              <w:pStyle w:val="TAL"/>
              <w:rPr>
                <w:kern w:val="2"/>
              </w:rPr>
            </w:pPr>
            <w:r>
              <w:rPr>
                <w:kern w:val="2"/>
              </w:rPr>
              <w:t>Identifier of the application service</w:t>
            </w:r>
          </w:p>
        </w:tc>
      </w:tr>
    </w:tbl>
    <w:p w14:paraId="07377DD6" w14:textId="77777777" w:rsidR="00566127" w:rsidRDefault="00566127"/>
    <w:p w14:paraId="76E33376" w14:textId="77777777" w:rsidR="00566127" w:rsidRDefault="0030522E">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566127" w14:paraId="0A607640" w14:textId="77777777">
        <w:trPr>
          <w:jc w:val="center"/>
        </w:trPr>
        <w:tc>
          <w:tcPr>
            <w:tcW w:w="2880" w:type="dxa"/>
            <w:tcBorders>
              <w:top w:val="single" w:sz="4" w:space="0" w:color="000000"/>
              <w:left w:val="single" w:sz="4" w:space="0" w:color="000000"/>
              <w:bottom w:val="single" w:sz="4" w:space="0" w:color="000000"/>
              <w:right w:val="nil"/>
            </w:tcBorders>
          </w:tcPr>
          <w:p w14:paraId="053A22F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25C233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BED0E3" w14:textId="77777777" w:rsidR="00566127" w:rsidRDefault="0030522E">
            <w:pPr>
              <w:pStyle w:val="TAH"/>
              <w:rPr>
                <w:kern w:val="2"/>
              </w:rPr>
            </w:pPr>
            <w:r>
              <w:rPr>
                <w:kern w:val="2"/>
              </w:rPr>
              <w:t>Description</w:t>
            </w:r>
          </w:p>
        </w:tc>
      </w:tr>
      <w:tr w:rsidR="00566127" w14:paraId="64C8EB7D" w14:textId="77777777">
        <w:trPr>
          <w:jc w:val="center"/>
        </w:trPr>
        <w:tc>
          <w:tcPr>
            <w:tcW w:w="2880" w:type="dxa"/>
            <w:tcBorders>
              <w:top w:val="single" w:sz="4" w:space="0" w:color="000000"/>
              <w:left w:val="single" w:sz="4" w:space="0" w:color="000000"/>
              <w:bottom w:val="single" w:sz="4" w:space="0" w:color="000000"/>
              <w:right w:val="nil"/>
            </w:tcBorders>
          </w:tcPr>
          <w:p w14:paraId="31A52A4D" w14:textId="77777777" w:rsidR="00566127" w:rsidRDefault="0030522E">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28549687"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1F889E"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566127" w14:paraId="33571A33" w14:textId="77777777">
        <w:trPr>
          <w:jc w:val="center"/>
        </w:trPr>
        <w:tc>
          <w:tcPr>
            <w:tcW w:w="2880" w:type="dxa"/>
            <w:tcBorders>
              <w:top w:val="single" w:sz="4" w:space="0" w:color="000000"/>
              <w:left w:val="single" w:sz="4" w:space="0" w:color="000000"/>
              <w:bottom w:val="single" w:sz="4" w:space="0" w:color="000000"/>
              <w:right w:val="nil"/>
            </w:tcBorders>
          </w:tcPr>
          <w:p w14:paraId="0AFF0F4D"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5FABE3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60E5A8" w14:textId="77777777" w:rsidR="00566127" w:rsidRDefault="0030522E">
            <w:pPr>
              <w:pStyle w:val="TAL"/>
              <w:rPr>
                <w:kern w:val="2"/>
              </w:rPr>
            </w:pPr>
            <w:r>
              <w:rPr>
                <w:kern w:val="2"/>
              </w:rPr>
              <w:t>The identifier of the VAL server</w:t>
            </w:r>
          </w:p>
        </w:tc>
      </w:tr>
      <w:tr w:rsidR="00566127" w14:paraId="34967EA3" w14:textId="77777777">
        <w:trPr>
          <w:jc w:val="center"/>
        </w:trPr>
        <w:tc>
          <w:tcPr>
            <w:tcW w:w="2880" w:type="dxa"/>
            <w:tcBorders>
              <w:top w:val="single" w:sz="4" w:space="0" w:color="000000"/>
              <w:left w:val="single" w:sz="4" w:space="0" w:color="000000"/>
              <w:bottom w:val="single" w:sz="4" w:space="0" w:color="000000"/>
              <w:right w:val="nil"/>
            </w:tcBorders>
          </w:tcPr>
          <w:p w14:paraId="2F94EAE6"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F04414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487AA9" w14:textId="77777777" w:rsidR="00566127" w:rsidRDefault="0030522E">
            <w:pPr>
              <w:pStyle w:val="TAL"/>
              <w:rPr>
                <w:kern w:val="2"/>
              </w:rPr>
            </w:pPr>
            <w:r>
              <w:rPr>
                <w:kern w:val="2"/>
              </w:rPr>
              <w:t>Identifier of the application service</w:t>
            </w:r>
          </w:p>
        </w:tc>
      </w:tr>
      <w:tr w:rsidR="00566127" w14:paraId="0CDC97BC" w14:textId="77777777">
        <w:trPr>
          <w:jc w:val="center"/>
        </w:trPr>
        <w:tc>
          <w:tcPr>
            <w:tcW w:w="2880" w:type="dxa"/>
            <w:tcBorders>
              <w:top w:val="single" w:sz="4" w:space="0" w:color="000000"/>
              <w:left w:val="single" w:sz="4" w:space="0" w:color="000000"/>
              <w:bottom w:val="single" w:sz="4" w:space="0" w:color="000000"/>
              <w:right w:val="nil"/>
            </w:tcBorders>
          </w:tcPr>
          <w:p w14:paraId="0C84F382" w14:textId="77777777" w:rsidR="00566127" w:rsidRDefault="0030522E">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637E6FDB" w14:textId="77777777" w:rsidR="00566127" w:rsidRDefault="0030522E">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04961627" w14:textId="77777777" w:rsidR="00566127" w:rsidRDefault="0030522E">
            <w:pPr>
              <w:pStyle w:val="TAL"/>
              <w:rPr>
                <w:kern w:val="2"/>
              </w:rPr>
            </w:pPr>
            <w:r>
              <w:rPr>
                <w:kern w:val="2"/>
              </w:rPr>
              <w:t>Indicates the cause of disengagement failure</w:t>
            </w:r>
          </w:p>
        </w:tc>
      </w:tr>
      <w:tr w:rsidR="00566127" w14:paraId="276C33D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B5B84E" w14:textId="77777777" w:rsidR="00566127" w:rsidRDefault="0030522E">
            <w:pPr>
              <w:pStyle w:val="TAL"/>
              <w:rPr>
                <w:kern w:val="2"/>
              </w:rPr>
            </w:pPr>
            <w:r>
              <w:rPr>
                <w:rFonts w:eastAsia="DengXian" w:cs="Arial" w:hint="eastAsia"/>
                <w:kern w:val="2"/>
              </w:rPr>
              <w:t>NOTE</w:t>
            </w:r>
            <w:r>
              <w:rPr>
                <w:rFonts w:eastAsia="DengXian"/>
                <w:kern w:val="2"/>
              </w:rPr>
              <w:t>:</w:t>
            </w:r>
            <w:r>
              <w:t xml:space="preserve"> </w:t>
            </w:r>
            <w:r>
              <w:tab/>
              <w:t>Shall be present if the result is failure and shall not be present otherwise</w:t>
            </w:r>
          </w:p>
        </w:tc>
      </w:tr>
    </w:tbl>
    <w:p w14:paraId="7D0EB9F1" w14:textId="77777777" w:rsidR="00566127" w:rsidRDefault="00566127"/>
    <w:p w14:paraId="39003AC7" w14:textId="77777777" w:rsidR="00566127" w:rsidRPr="002A120A" w:rsidRDefault="00566127">
      <w:pPr>
        <w:pStyle w:val="Heading3"/>
        <w:rPr>
          <w:rFonts w:eastAsia="SimSun"/>
          <w:bCs/>
        </w:rPr>
      </w:pPr>
      <w:bookmarkStart w:id="472" w:name="_Toc129875098"/>
      <w:r w:rsidRPr="002A120A">
        <w:rPr>
          <w:rFonts w:eastAsia="SimSun"/>
          <w:bCs/>
        </w:rPr>
        <w:t>9.</w:t>
      </w:r>
      <w:r w:rsidRPr="002A120A">
        <w:rPr>
          <w:rFonts w:eastAsia="SimSun"/>
          <w:bCs/>
          <w:lang w:eastAsia="zh-CN"/>
        </w:rPr>
        <w:t>12</w:t>
      </w:r>
      <w:r w:rsidRPr="002A120A">
        <w:rPr>
          <w:rFonts w:eastAsia="SimSun"/>
          <w:bCs/>
        </w:rPr>
        <w:t>.4</w:t>
      </w:r>
      <w:r w:rsidRPr="002A120A">
        <w:rPr>
          <w:rFonts w:eastAsia="SimSun"/>
          <w:bCs/>
        </w:rPr>
        <w:tab/>
        <w:t>APIs</w:t>
      </w:r>
      <w:bookmarkEnd w:id="472"/>
    </w:p>
    <w:p w14:paraId="58DBB13E" w14:textId="77777777" w:rsidR="00566127" w:rsidRPr="002A120A" w:rsidRDefault="00566127">
      <w:pPr>
        <w:pStyle w:val="Heading4"/>
        <w:rPr>
          <w:bCs/>
        </w:rPr>
      </w:pPr>
      <w:bookmarkStart w:id="473" w:name="_Toc129875099"/>
      <w:r w:rsidRPr="002A120A">
        <w:rPr>
          <w:bCs/>
        </w:rPr>
        <w:t>9.</w:t>
      </w:r>
      <w:r w:rsidRPr="002A120A">
        <w:rPr>
          <w:rFonts w:eastAsia="DengXian"/>
          <w:bCs/>
          <w:lang w:eastAsia="zh-CN"/>
        </w:rPr>
        <w:t>12</w:t>
      </w:r>
      <w:r w:rsidRPr="002A120A">
        <w:rPr>
          <w:bCs/>
        </w:rPr>
        <w:t>.4.1</w:t>
      </w:r>
      <w:r w:rsidRPr="002A120A">
        <w:rPr>
          <w:bCs/>
        </w:rPr>
        <w:tab/>
        <w:t>General</w:t>
      </w:r>
      <w:bookmarkEnd w:id="473"/>
    </w:p>
    <w:p w14:paraId="7F2B8644" w14:textId="77777777" w:rsidR="00566127" w:rsidRDefault="0030522E">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43CACA60" w14:textId="77777777" w:rsidR="00566127" w:rsidRDefault="0030522E">
      <w:pPr>
        <w:pStyle w:val="TH"/>
      </w:pPr>
      <w:r>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566127" w14:paraId="5A77E57C"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55C29F76" w14:textId="77777777" w:rsidR="00566127" w:rsidRDefault="0030522E">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266C62DC" w14:textId="77777777" w:rsidR="00566127" w:rsidRDefault="0030522E">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7196877" w14:textId="77777777" w:rsidR="00566127" w:rsidRDefault="0030522E">
            <w:pPr>
              <w:pStyle w:val="TAH"/>
              <w:rPr>
                <w:kern w:val="2"/>
                <w:szCs w:val="18"/>
              </w:rPr>
            </w:pPr>
            <w:r>
              <w:rPr>
                <w:kern w:val="2"/>
              </w:rPr>
              <w:t>Operation</w:t>
            </w:r>
          </w:p>
          <w:p w14:paraId="14C96F34" w14:textId="77777777" w:rsidR="00566127" w:rsidRDefault="0030522E">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0EBBECCB" w14:textId="77777777" w:rsidR="00566127" w:rsidRDefault="0030522E">
            <w:pPr>
              <w:pStyle w:val="TAH"/>
              <w:rPr>
                <w:kern w:val="2"/>
              </w:rPr>
            </w:pPr>
            <w:r>
              <w:rPr>
                <w:kern w:val="2"/>
              </w:rPr>
              <w:t>Consumer(s)</w:t>
            </w:r>
          </w:p>
        </w:tc>
      </w:tr>
      <w:tr w:rsidR="00566127" w14:paraId="5BC792F5" w14:textId="77777777">
        <w:trPr>
          <w:trHeight w:val="424"/>
          <w:jc w:val="center"/>
        </w:trPr>
        <w:tc>
          <w:tcPr>
            <w:tcW w:w="2830" w:type="dxa"/>
            <w:tcBorders>
              <w:top w:val="nil"/>
              <w:left w:val="single" w:sz="4" w:space="0" w:color="auto"/>
              <w:bottom w:val="single" w:sz="4" w:space="0" w:color="auto"/>
              <w:right w:val="single" w:sz="4" w:space="0" w:color="auto"/>
            </w:tcBorders>
          </w:tcPr>
          <w:p w14:paraId="44ABB9A9" w14:textId="77777777" w:rsidR="00566127" w:rsidRDefault="0030522E">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0AFE6CA7" w14:textId="77777777" w:rsidR="00566127" w:rsidRDefault="0030522E">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5D9AF77E" w14:textId="77777777" w:rsidR="00566127" w:rsidRDefault="0030522E">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1D1578CA" w14:textId="77777777" w:rsidR="00566127" w:rsidRDefault="0030522E">
            <w:pPr>
              <w:pStyle w:val="TAL"/>
              <w:rPr>
                <w:kern w:val="2"/>
              </w:rPr>
            </w:pPr>
            <w:r>
              <w:rPr>
                <w:kern w:val="2"/>
              </w:rPr>
              <w:t>VAL server</w:t>
            </w:r>
          </w:p>
        </w:tc>
      </w:tr>
    </w:tbl>
    <w:p w14:paraId="125D95FA" w14:textId="77777777" w:rsidR="00566127" w:rsidRDefault="00566127"/>
    <w:p w14:paraId="2B4F4A8C" w14:textId="77777777" w:rsidR="00566127" w:rsidRDefault="0030522E">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566127" w14:paraId="336BA120"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BEBB594"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3CA1A4A4" w14:textId="77777777" w:rsidR="00566127" w:rsidRDefault="0030522E">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2035F20F" w14:textId="77777777" w:rsidR="00566127" w:rsidRDefault="0030522E">
            <w:pPr>
              <w:pStyle w:val="TAH"/>
              <w:rPr>
                <w:kern w:val="2"/>
                <w:szCs w:val="18"/>
              </w:rPr>
            </w:pPr>
            <w:r>
              <w:rPr>
                <w:kern w:val="2"/>
              </w:rPr>
              <w:t>Operation</w:t>
            </w:r>
          </w:p>
          <w:p w14:paraId="5093F20E" w14:textId="77777777" w:rsidR="00566127" w:rsidRDefault="0030522E">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56B9DD4C" w14:textId="77777777" w:rsidR="00566127" w:rsidRDefault="0030522E">
            <w:pPr>
              <w:pStyle w:val="TAH"/>
              <w:rPr>
                <w:kern w:val="2"/>
              </w:rPr>
            </w:pPr>
            <w:r>
              <w:rPr>
                <w:kern w:val="2"/>
              </w:rPr>
              <w:t>Consumer(s)</w:t>
            </w:r>
          </w:p>
        </w:tc>
      </w:tr>
      <w:tr w:rsidR="00566127" w14:paraId="3202FA8D" w14:textId="77777777">
        <w:trPr>
          <w:trHeight w:val="424"/>
          <w:jc w:val="center"/>
        </w:trPr>
        <w:tc>
          <w:tcPr>
            <w:tcW w:w="2972" w:type="dxa"/>
            <w:tcBorders>
              <w:top w:val="nil"/>
              <w:left w:val="single" w:sz="4" w:space="0" w:color="auto"/>
              <w:bottom w:val="single" w:sz="4" w:space="0" w:color="auto"/>
              <w:right w:val="single" w:sz="4" w:space="0" w:color="auto"/>
            </w:tcBorders>
          </w:tcPr>
          <w:p w14:paraId="43110D69" w14:textId="77777777" w:rsidR="00566127" w:rsidRDefault="0030522E">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003C453F" w14:textId="77777777" w:rsidR="00566127" w:rsidRDefault="0030522E">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23393C08" w14:textId="77777777" w:rsidR="00566127" w:rsidRDefault="0030522E">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65C0D6F2" w14:textId="77777777" w:rsidR="00566127" w:rsidRDefault="0030522E">
            <w:pPr>
              <w:pStyle w:val="TAL"/>
              <w:rPr>
                <w:kern w:val="2"/>
              </w:rPr>
            </w:pPr>
            <w:r>
              <w:rPr>
                <w:kern w:val="2"/>
              </w:rPr>
              <w:t>VAL Server</w:t>
            </w:r>
          </w:p>
        </w:tc>
      </w:tr>
    </w:tbl>
    <w:p w14:paraId="3752B7A2" w14:textId="77777777" w:rsidR="00566127" w:rsidRDefault="00566127"/>
    <w:p w14:paraId="7B5B9578" w14:textId="77777777" w:rsidR="00566127" w:rsidRDefault="0030522E">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566127" w14:paraId="3420971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038211B6"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2FEE22FF" w14:textId="77777777" w:rsidR="00566127" w:rsidRDefault="0030522E">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5DC16D19" w14:textId="77777777" w:rsidR="00566127" w:rsidRDefault="0030522E">
            <w:pPr>
              <w:pStyle w:val="TAH"/>
              <w:rPr>
                <w:kern w:val="2"/>
                <w:szCs w:val="18"/>
              </w:rPr>
            </w:pPr>
            <w:r>
              <w:rPr>
                <w:kern w:val="2"/>
              </w:rPr>
              <w:t>Operation</w:t>
            </w:r>
          </w:p>
          <w:p w14:paraId="60833777" w14:textId="77777777" w:rsidR="00566127" w:rsidRDefault="0030522E">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24F3B2D7" w14:textId="77777777" w:rsidR="00566127" w:rsidRDefault="0030522E">
            <w:pPr>
              <w:pStyle w:val="TAH"/>
              <w:rPr>
                <w:kern w:val="2"/>
              </w:rPr>
            </w:pPr>
            <w:r>
              <w:rPr>
                <w:kern w:val="2"/>
              </w:rPr>
              <w:t>Consumer(s)</w:t>
            </w:r>
          </w:p>
        </w:tc>
      </w:tr>
      <w:tr w:rsidR="00566127" w14:paraId="35A31613" w14:textId="77777777">
        <w:trPr>
          <w:trHeight w:val="424"/>
          <w:jc w:val="center"/>
        </w:trPr>
        <w:tc>
          <w:tcPr>
            <w:tcW w:w="2972" w:type="dxa"/>
            <w:tcBorders>
              <w:top w:val="nil"/>
              <w:left w:val="single" w:sz="4" w:space="0" w:color="auto"/>
              <w:bottom w:val="single" w:sz="4" w:space="0" w:color="auto"/>
              <w:right w:val="single" w:sz="4" w:space="0" w:color="auto"/>
            </w:tcBorders>
          </w:tcPr>
          <w:p w14:paraId="6150C436" w14:textId="77777777" w:rsidR="00566127" w:rsidRDefault="0030522E">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728445AC" w14:textId="77777777" w:rsidR="00566127" w:rsidRDefault="0030522E">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5771D391" w14:textId="77777777" w:rsidR="00566127" w:rsidRDefault="0030522E">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44CE33B9" w14:textId="77777777" w:rsidR="00566127" w:rsidRDefault="0030522E">
            <w:pPr>
              <w:pStyle w:val="TAL"/>
              <w:rPr>
                <w:kern w:val="2"/>
              </w:rPr>
            </w:pPr>
            <w:r>
              <w:rPr>
                <w:kern w:val="2"/>
              </w:rPr>
              <w:t>VAL Server</w:t>
            </w:r>
          </w:p>
        </w:tc>
      </w:tr>
    </w:tbl>
    <w:p w14:paraId="4C92B6E3" w14:textId="77777777" w:rsidR="00566127" w:rsidRDefault="00566127">
      <w:pPr>
        <w:rPr>
          <w:rFonts w:ascii="Arial" w:hAnsi="Arial" w:cs="Arial"/>
        </w:rPr>
      </w:pPr>
    </w:p>
    <w:p w14:paraId="337EF017" w14:textId="77777777" w:rsidR="00566127" w:rsidRPr="002A120A" w:rsidRDefault="00566127">
      <w:pPr>
        <w:pStyle w:val="Heading4"/>
        <w:rPr>
          <w:rFonts w:cs="Arial"/>
          <w:bCs/>
        </w:rPr>
      </w:pPr>
      <w:bookmarkStart w:id="474" w:name="_Toc129875100"/>
      <w:r w:rsidRPr="002A120A">
        <w:rPr>
          <w:bCs/>
        </w:rPr>
        <w:t>9.</w:t>
      </w:r>
      <w:r w:rsidRPr="002A120A">
        <w:rPr>
          <w:rFonts w:eastAsia="DengXian"/>
          <w:bCs/>
          <w:lang w:eastAsia="zh-CN"/>
        </w:rPr>
        <w:t>12</w:t>
      </w:r>
      <w:r w:rsidRPr="002A120A">
        <w:rPr>
          <w:bCs/>
        </w:rPr>
        <w:t>.4.2</w:t>
      </w:r>
      <w:r w:rsidRPr="002A120A">
        <w:rPr>
          <w:bCs/>
        </w:rPr>
        <w:tab/>
        <w:t>SS_NSCE_SliceCommService_Creation API</w:t>
      </w:r>
      <w:bookmarkEnd w:id="474"/>
    </w:p>
    <w:p w14:paraId="27CD8317" w14:textId="77777777" w:rsidR="00566127" w:rsidRDefault="0030522E">
      <w:pPr>
        <w:rPr>
          <w:b/>
        </w:rPr>
      </w:pPr>
      <w:r>
        <w:rPr>
          <w:b/>
        </w:rPr>
        <w:t xml:space="preserve">API operation name: </w:t>
      </w:r>
      <w:r>
        <w:t>SliceCommService</w:t>
      </w:r>
      <w:r>
        <w:rPr>
          <w:rFonts w:ascii="DengXian" w:eastAsia="DengXian" w:hAnsi="DengXian" w:hint="eastAsia"/>
        </w:rPr>
        <w:t>_</w:t>
      </w:r>
      <w:r>
        <w:t>Creation</w:t>
      </w:r>
      <w:r>
        <w:rPr>
          <w:b/>
        </w:rPr>
        <w:t xml:space="preserve"> </w:t>
      </w:r>
    </w:p>
    <w:p w14:paraId="122ACFF1" w14:textId="77777777" w:rsidR="00566127" w:rsidRDefault="0030522E">
      <w:r>
        <w:rPr>
          <w:b/>
        </w:rPr>
        <w:lastRenderedPageBreak/>
        <w:t>Description:</w:t>
      </w:r>
      <w:r>
        <w:t xml:space="preserve"> The consumer requests to create the slice related communication service</w:t>
      </w:r>
    </w:p>
    <w:p w14:paraId="0F780813" w14:textId="77777777" w:rsidR="00566127" w:rsidRDefault="0030522E">
      <w:r>
        <w:rPr>
          <w:b/>
        </w:rPr>
        <w:t>Known Consumers:</w:t>
      </w:r>
      <w:r>
        <w:t xml:space="preserve"> VAL server.</w:t>
      </w:r>
    </w:p>
    <w:p w14:paraId="0ADA8B3C" w14:textId="77777777" w:rsidR="00566127" w:rsidRDefault="0030522E">
      <w:r>
        <w:rPr>
          <w:b/>
        </w:rPr>
        <w:t>Inputs:</w:t>
      </w:r>
      <w:r>
        <w:t xml:space="preserve"> See table 9.</w:t>
      </w:r>
      <w:r>
        <w:rPr>
          <w:rFonts w:eastAsia="DengXian" w:hint="eastAsia"/>
          <w:lang w:eastAsia="zh-CN"/>
        </w:rPr>
        <w:t>12</w:t>
      </w:r>
      <w:r>
        <w:t>.3.2-1.</w:t>
      </w:r>
    </w:p>
    <w:p w14:paraId="7D1C3776" w14:textId="77777777" w:rsidR="00566127" w:rsidRDefault="0030522E">
      <w:r>
        <w:rPr>
          <w:b/>
        </w:rPr>
        <w:t>Outputs:</w:t>
      </w:r>
      <w:r>
        <w:t xml:space="preserve"> See table 9.</w:t>
      </w:r>
      <w:r>
        <w:rPr>
          <w:rFonts w:eastAsia="DengXian" w:hint="eastAsia"/>
          <w:lang w:eastAsia="zh-CN"/>
        </w:rPr>
        <w:t>12</w:t>
      </w:r>
      <w:r>
        <w:t>.3.2-2</w:t>
      </w:r>
      <w:r>
        <w:rPr>
          <w:i/>
        </w:rPr>
        <w:t>.</w:t>
      </w:r>
    </w:p>
    <w:p w14:paraId="3E88B2B0" w14:textId="77777777" w:rsidR="00566127" w:rsidRDefault="0030522E">
      <w:r>
        <w:t>See clause 9.</w:t>
      </w:r>
      <w:r>
        <w:rPr>
          <w:rFonts w:eastAsia="DengXian" w:hint="eastAsia"/>
          <w:lang w:eastAsia="zh-CN"/>
        </w:rPr>
        <w:t>12</w:t>
      </w:r>
      <w:r>
        <w:t>.2.1.1 for details of usage of this operation.</w:t>
      </w:r>
    </w:p>
    <w:p w14:paraId="1D3BD77E" w14:textId="77777777" w:rsidR="00566127" w:rsidRPr="002A120A" w:rsidRDefault="00566127">
      <w:pPr>
        <w:pStyle w:val="Heading4"/>
        <w:rPr>
          <w:bCs/>
        </w:rPr>
      </w:pPr>
      <w:bookmarkStart w:id="475" w:name="_Toc129875101"/>
      <w:r w:rsidRPr="002A120A">
        <w:rPr>
          <w:bCs/>
        </w:rPr>
        <w:t>9.</w:t>
      </w:r>
      <w:r w:rsidRPr="002A120A">
        <w:rPr>
          <w:rFonts w:eastAsia="DengXian"/>
          <w:bCs/>
          <w:lang w:eastAsia="zh-CN"/>
        </w:rPr>
        <w:t>12</w:t>
      </w:r>
      <w:r w:rsidRPr="002A120A">
        <w:rPr>
          <w:bCs/>
        </w:rPr>
        <w:t>.4.3</w:t>
      </w:r>
      <w:r w:rsidRPr="002A120A">
        <w:rPr>
          <w:bCs/>
        </w:rPr>
        <w:tab/>
        <w:t>SS_NSCE_SliceCommService_Reconfiguration API</w:t>
      </w:r>
      <w:bookmarkEnd w:id="475"/>
    </w:p>
    <w:p w14:paraId="1BC6B02D" w14:textId="77777777" w:rsidR="00566127" w:rsidRDefault="0030522E">
      <w:r>
        <w:rPr>
          <w:b/>
        </w:rPr>
        <w:t>API operation name:</w:t>
      </w:r>
      <w:r>
        <w:t xml:space="preserve"> SliceCommService_Reconfiguration</w:t>
      </w:r>
    </w:p>
    <w:p w14:paraId="3061790D" w14:textId="77777777" w:rsidR="00566127" w:rsidRDefault="0030522E">
      <w:r>
        <w:rPr>
          <w:b/>
        </w:rPr>
        <w:t>Description:</w:t>
      </w:r>
      <w:r>
        <w:t xml:space="preserve"> The consumer requests to report reconfigure the slice related communication service.</w:t>
      </w:r>
    </w:p>
    <w:p w14:paraId="266DC53C" w14:textId="77777777" w:rsidR="00566127" w:rsidRDefault="0030522E">
      <w:r>
        <w:rPr>
          <w:b/>
        </w:rPr>
        <w:t>Known Consumers:</w:t>
      </w:r>
      <w:r>
        <w:t xml:space="preserve"> VAL server.</w:t>
      </w:r>
    </w:p>
    <w:p w14:paraId="5C345CA5" w14:textId="77777777" w:rsidR="00566127" w:rsidRDefault="0030522E">
      <w:r>
        <w:rPr>
          <w:b/>
        </w:rPr>
        <w:t>Inputs:</w:t>
      </w:r>
      <w:r>
        <w:t xml:space="preserve"> See table 9.</w:t>
      </w:r>
      <w:r>
        <w:rPr>
          <w:rFonts w:eastAsia="DengXian" w:hint="eastAsia"/>
          <w:lang w:eastAsia="zh-CN"/>
        </w:rPr>
        <w:t>12</w:t>
      </w:r>
      <w:r>
        <w:t>.3.3-1.</w:t>
      </w:r>
    </w:p>
    <w:p w14:paraId="5FD31B94" w14:textId="77777777" w:rsidR="00566127" w:rsidRDefault="0030522E">
      <w:r>
        <w:rPr>
          <w:b/>
        </w:rPr>
        <w:t>Outputs:</w:t>
      </w:r>
      <w:r>
        <w:t xml:space="preserve"> See table 9.</w:t>
      </w:r>
      <w:r>
        <w:rPr>
          <w:rFonts w:eastAsia="DengXian" w:hint="eastAsia"/>
          <w:lang w:eastAsia="zh-CN"/>
        </w:rPr>
        <w:t>12</w:t>
      </w:r>
      <w:r>
        <w:t>.3.3-2</w:t>
      </w:r>
      <w:r>
        <w:rPr>
          <w:i/>
        </w:rPr>
        <w:t>.</w:t>
      </w:r>
    </w:p>
    <w:p w14:paraId="40D5DD59" w14:textId="77777777" w:rsidR="00566127" w:rsidRDefault="0030522E">
      <w:r>
        <w:t>See clause 9.</w:t>
      </w:r>
      <w:r>
        <w:rPr>
          <w:rFonts w:eastAsia="DengXian" w:hint="eastAsia"/>
          <w:lang w:eastAsia="zh-CN"/>
        </w:rPr>
        <w:t>12</w:t>
      </w:r>
      <w:r>
        <w:t>.2.1.2 for details of usage of this operation.</w:t>
      </w:r>
    </w:p>
    <w:p w14:paraId="67997E57" w14:textId="77777777" w:rsidR="00566127" w:rsidRPr="002A120A" w:rsidRDefault="00566127">
      <w:pPr>
        <w:pStyle w:val="Heading4"/>
        <w:rPr>
          <w:bCs/>
        </w:rPr>
      </w:pPr>
      <w:bookmarkStart w:id="476" w:name="_Toc129875102"/>
      <w:r w:rsidRPr="002A120A">
        <w:rPr>
          <w:bCs/>
        </w:rPr>
        <w:t>9.</w:t>
      </w:r>
      <w:r w:rsidRPr="002A120A">
        <w:rPr>
          <w:rFonts w:eastAsia="DengXian"/>
          <w:bCs/>
          <w:lang w:eastAsia="zh-CN"/>
        </w:rPr>
        <w:t>12</w:t>
      </w:r>
      <w:r w:rsidRPr="002A120A">
        <w:rPr>
          <w:bCs/>
        </w:rPr>
        <w:t>.4.4</w:t>
      </w:r>
      <w:r w:rsidRPr="002A120A">
        <w:rPr>
          <w:bCs/>
        </w:rPr>
        <w:tab/>
        <w:t>SS_NSCE_SliceCommService_Disengagement API</w:t>
      </w:r>
      <w:bookmarkEnd w:id="476"/>
    </w:p>
    <w:p w14:paraId="0690B5BD" w14:textId="77777777" w:rsidR="00566127" w:rsidRDefault="0030522E">
      <w:pPr>
        <w:rPr>
          <w:b/>
        </w:rPr>
      </w:pPr>
      <w:r>
        <w:rPr>
          <w:b/>
        </w:rPr>
        <w:t xml:space="preserve">API operation name: </w:t>
      </w:r>
      <w:r>
        <w:t>SliceCommService_Disengagement</w:t>
      </w:r>
    </w:p>
    <w:p w14:paraId="7898B6E0" w14:textId="77777777" w:rsidR="00566127" w:rsidRDefault="0030522E">
      <w:r>
        <w:rPr>
          <w:b/>
        </w:rPr>
        <w:t>Description:</w:t>
      </w:r>
      <w:r>
        <w:t xml:space="preserve"> The consumer requests to disengagement the slice related communication service.</w:t>
      </w:r>
    </w:p>
    <w:p w14:paraId="15AC9774" w14:textId="77777777" w:rsidR="00566127" w:rsidRDefault="0030522E">
      <w:r>
        <w:rPr>
          <w:b/>
        </w:rPr>
        <w:t>Known Consumers:</w:t>
      </w:r>
      <w:r>
        <w:t xml:space="preserve"> VAL server.</w:t>
      </w:r>
    </w:p>
    <w:p w14:paraId="193AFC28" w14:textId="77777777" w:rsidR="00566127" w:rsidRDefault="0030522E">
      <w:r>
        <w:rPr>
          <w:b/>
        </w:rPr>
        <w:t>Inputs:</w:t>
      </w:r>
      <w:r>
        <w:t xml:space="preserve"> See table 9.</w:t>
      </w:r>
      <w:r>
        <w:rPr>
          <w:rFonts w:eastAsia="DengXian" w:hint="eastAsia"/>
          <w:lang w:eastAsia="zh-CN"/>
        </w:rPr>
        <w:t>12</w:t>
      </w:r>
      <w:r>
        <w:t>.3.4-1.</w:t>
      </w:r>
    </w:p>
    <w:p w14:paraId="06E85B28" w14:textId="77777777" w:rsidR="00566127" w:rsidRDefault="0030522E">
      <w:r>
        <w:rPr>
          <w:b/>
        </w:rPr>
        <w:t>Outputs:</w:t>
      </w:r>
      <w:r>
        <w:t xml:space="preserve"> See table 9.</w:t>
      </w:r>
      <w:r>
        <w:rPr>
          <w:rFonts w:eastAsia="DengXian" w:hint="eastAsia"/>
          <w:lang w:eastAsia="zh-CN"/>
        </w:rPr>
        <w:t>12</w:t>
      </w:r>
      <w:r>
        <w:t>.3.4-2</w:t>
      </w:r>
      <w:r>
        <w:rPr>
          <w:i/>
        </w:rPr>
        <w:t>.</w:t>
      </w:r>
    </w:p>
    <w:p w14:paraId="1AFDD218" w14:textId="77777777" w:rsidR="00566127" w:rsidRDefault="0030522E">
      <w:r>
        <w:t>See clause 9.</w:t>
      </w:r>
      <w:r>
        <w:rPr>
          <w:rFonts w:eastAsia="DengXian" w:hint="eastAsia"/>
          <w:lang w:eastAsia="zh-CN"/>
        </w:rPr>
        <w:t>12</w:t>
      </w:r>
      <w:r>
        <w:t>.2.1.3 for details of usage of this operation.</w:t>
      </w:r>
    </w:p>
    <w:p w14:paraId="16719DEA" w14:textId="77777777" w:rsidR="00566127" w:rsidRPr="002A120A" w:rsidRDefault="00566127">
      <w:pPr>
        <w:pStyle w:val="Heading2"/>
        <w:rPr>
          <w:bCs/>
        </w:rPr>
      </w:pPr>
      <w:bookmarkStart w:id="477" w:name="_Toc129875103"/>
      <w:r w:rsidRPr="002A120A">
        <w:rPr>
          <w:bCs/>
        </w:rPr>
        <w:t>9.</w:t>
      </w:r>
      <w:r w:rsidRPr="002A120A">
        <w:rPr>
          <w:rFonts w:eastAsiaTheme="minorEastAsia"/>
          <w:bCs/>
          <w:lang w:eastAsia="zh-CN"/>
        </w:rPr>
        <w:t>13</w:t>
      </w:r>
      <w:r w:rsidRPr="002A120A">
        <w:rPr>
          <w:bCs/>
        </w:rPr>
        <w:tab/>
        <w:t>Procedure on predictive slice modification in Inter-PLMN based slice service continuity</w:t>
      </w:r>
      <w:bookmarkEnd w:id="477"/>
    </w:p>
    <w:p w14:paraId="1FC3E085" w14:textId="77777777" w:rsidR="00566127" w:rsidRPr="002A120A" w:rsidRDefault="00566127">
      <w:pPr>
        <w:pStyle w:val="Heading3"/>
        <w:rPr>
          <w:bCs/>
        </w:rPr>
      </w:pPr>
      <w:bookmarkStart w:id="478" w:name="_Toc129875104"/>
      <w:r w:rsidRPr="002A120A">
        <w:rPr>
          <w:bCs/>
        </w:rPr>
        <w:t>9.</w:t>
      </w:r>
      <w:r w:rsidRPr="002A120A">
        <w:rPr>
          <w:rFonts w:eastAsiaTheme="minorEastAsia"/>
          <w:bCs/>
          <w:lang w:eastAsia="zh-CN"/>
        </w:rPr>
        <w:t>13</w:t>
      </w:r>
      <w:r w:rsidRPr="002A120A">
        <w:rPr>
          <w:bCs/>
        </w:rPr>
        <w:t>.1</w:t>
      </w:r>
      <w:r w:rsidRPr="002A120A">
        <w:rPr>
          <w:bCs/>
        </w:rPr>
        <w:tab/>
        <w:t>General</w:t>
      </w:r>
      <w:bookmarkEnd w:id="478"/>
    </w:p>
    <w:p w14:paraId="3888FEDF" w14:textId="77777777" w:rsidR="00566127" w:rsidRDefault="0030522E">
      <w:pPr>
        <w:jc w:val="both"/>
      </w:pPr>
      <w:r>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an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7AA67F75" w14:textId="77777777" w:rsidR="00566127" w:rsidRPr="002A120A" w:rsidRDefault="00566127">
      <w:pPr>
        <w:pStyle w:val="Heading3"/>
        <w:rPr>
          <w:bCs/>
        </w:rPr>
      </w:pPr>
      <w:bookmarkStart w:id="479" w:name="_Toc129875105"/>
      <w:r w:rsidRPr="002A120A">
        <w:rPr>
          <w:bCs/>
        </w:rPr>
        <w:t>9.</w:t>
      </w:r>
      <w:r w:rsidRPr="002A120A">
        <w:rPr>
          <w:rFonts w:eastAsiaTheme="minorEastAsia"/>
          <w:bCs/>
          <w:lang w:eastAsia="zh-CN"/>
        </w:rPr>
        <w:t>13</w:t>
      </w:r>
      <w:r w:rsidRPr="002A120A">
        <w:rPr>
          <w:bCs/>
        </w:rPr>
        <w:t>.2</w:t>
      </w:r>
      <w:r w:rsidRPr="002A120A">
        <w:rPr>
          <w:bCs/>
        </w:rPr>
        <w:tab/>
        <w:t>Procedure</w:t>
      </w:r>
      <w:bookmarkEnd w:id="479"/>
    </w:p>
    <w:p w14:paraId="6074B286" w14:textId="77777777" w:rsidR="00566127" w:rsidRDefault="0030522E">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77F1A4CE" w14:textId="77777777" w:rsidR="00566127" w:rsidRDefault="0030522E">
      <w:r>
        <w:t>Pre-conditions:</w:t>
      </w:r>
    </w:p>
    <w:p w14:paraId="0C4C62C8" w14:textId="77777777" w:rsidR="00566127" w:rsidRDefault="0030522E">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69765484" w14:textId="77777777" w:rsidR="00566127" w:rsidRDefault="0030522E">
      <w:pPr>
        <w:pStyle w:val="B1"/>
        <w:ind w:left="480" w:hanging="480"/>
        <w:rPr>
          <w:rFonts w:eastAsia="SimSun"/>
        </w:rPr>
      </w:pPr>
      <w:r>
        <w:rPr>
          <w:rFonts w:eastAsia="DengXian"/>
        </w:rPr>
        <w:lastRenderedPageBreak/>
        <w:t xml:space="preserve">2. </w:t>
      </w:r>
      <w:r>
        <w:rPr>
          <w:rFonts w:eastAsia="DengXian"/>
        </w:rPr>
        <w:tab/>
      </w:r>
      <w:r>
        <w:t>The VAL server has subscribed to the network slice capability enablement server managing slice services from PLMN1 and PLMN2.</w:t>
      </w:r>
    </w:p>
    <w:p w14:paraId="7B953F31" w14:textId="77777777" w:rsidR="00566127" w:rsidRDefault="0030522E">
      <w:pPr>
        <w:pStyle w:val="B1"/>
        <w:ind w:left="480" w:hanging="480"/>
      </w:pPr>
      <w:r>
        <w:t>3.</w:t>
      </w:r>
      <w:r>
        <w:tab/>
        <w:t>The VAL client of VAL UE is mapped to Slice#1, and NSCE client of VAL UE has established a connection to PLMN1.</w:t>
      </w:r>
    </w:p>
    <w:p w14:paraId="27A62294" w14:textId="77777777" w:rsidR="00566127" w:rsidRDefault="0030522E">
      <w:pPr>
        <w:pStyle w:val="B1"/>
        <w:ind w:left="480" w:hanging="480"/>
      </w:pPr>
      <w:r>
        <w:t>4.</w:t>
      </w:r>
      <w:r>
        <w:tab/>
        <w:t>The NSCE server is connected to OAMs of PLMN1 and PLMN2.</w:t>
      </w:r>
    </w:p>
    <w:p w14:paraId="2B895146" w14:textId="77777777" w:rsidR="00566127" w:rsidRDefault="0030522E">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bookmarkStart w:id="480" w:name="_MON_1739886230"/>
    <w:bookmarkEnd w:id="480"/>
    <w:p w14:paraId="4DFFA52C" w14:textId="77777777" w:rsidR="00F30622" w:rsidRDefault="000F3FEE" w:rsidP="00175F82">
      <w:pPr>
        <w:pStyle w:val="TH"/>
      </w:pPr>
      <w:r>
        <w:object w:dxaOrig="11671" w:dyaOrig="7879" w14:anchorId="147569A6">
          <v:shape id="_x0000_i1047" type="#_x0000_t75" style="width:583.5pt;height:393.85pt" o:ole="">
            <v:imagedata r:id="rId60" o:title=""/>
          </v:shape>
          <o:OLEObject Type="Embed" ProgID="Word.Document.12" ShapeID="_x0000_i1047" DrawAspect="Content" ObjectID="_1740488732" r:id="rId61">
            <o:FieldCodes>\s</o:FieldCodes>
          </o:OLEObject>
        </w:object>
      </w:r>
    </w:p>
    <w:p w14:paraId="63707268" w14:textId="77777777" w:rsidR="00566127" w:rsidRPr="00F30622" w:rsidRDefault="0030522E" w:rsidP="00175F82">
      <w:pPr>
        <w:pStyle w:val="TF"/>
      </w:pPr>
      <w:r w:rsidRPr="00F30622">
        <w:t>Figure 9.</w:t>
      </w:r>
      <w:r w:rsidRPr="00F30622">
        <w:rPr>
          <w:rFonts w:hint="eastAsia"/>
        </w:rPr>
        <w:t>13</w:t>
      </w:r>
      <w:r w:rsidRPr="00F30622">
        <w:t>.2-1: Predictive Inter-PLMN slice service continuity</w:t>
      </w:r>
    </w:p>
    <w:p w14:paraId="6BE1EF6C" w14:textId="77777777" w:rsidR="00566127" w:rsidRDefault="006D0D93" w:rsidP="006D0D93">
      <w:pPr>
        <w:pStyle w:val="B1"/>
        <w:rPr>
          <w:rFonts w:eastAsia="SimSun"/>
        </w:rPr>
      </w:pPr>
      <w:r>
        <w:t>1.</w:t>
      </w:r>
      <w:r>
        <w:tab/>
      </w:r>
      <w:r w:rsidR="0030522E">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55AAF4CC" w14:textId="77777777" w:rsidR="00566127" w:rsidRDefault="0030522E">
      <w:pPr>
        <w:pStyle w:val="NO"/>
      </w:pPr>
      <w:r>
        <w:t>NOTE:</w:t>
      </w:r>
      <w:r>
        <w:tab/>
        <w:t>Such UE predicted mobility at the VAL server can be available before the event based on UE mobility analytics received by NWDAF or can be predicted by the VAL layer (VAL server or VAL UE).</w:t>
      </w:r>
    </w:p>
    <w:p w14:paraId="1A7E2BF9" w14:textId="77777777" w:rsidR="00566127" w:rsidRDefault="0030522E">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7569BE94" w14:textId="77777777" w:rsidR="00566127" w:rsidRDefault="0030522E">
      <w:pPr>
        <w:pStyle w:val="B1"/>
      </w:pPr>
      <w:r>
        <w:t>3.</w:t>
      </w:r>
      <w:r>
        <w:tab/>
      </w:r>
      <w:bookmarkStart w:id="481" w:name="_Hlk126078399"/>
      <w:r>
        <w:t>NSCE server determines to query the underlying 5G system on the slice availability and conditions at the target service area/slice2/PLMN2 (based on step 1 requirement). Such query may be in form of a request/response and include:</w:t>
      </w:r>
    </w:p>
    <w:p w14:paraId="74C12CC6" w14:textId="77777777" w:rsidR="00566127" w:rsidRDefault="0030522E">
      <w:pPr>
        <w:pStyle w:val="B2"/>
      </w:pPr>
      <w:r>
        <w:lastRenderedPageBreak/>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31DF8F42" w14:textId="77777777" w:rsidR="00566127" w:rsidRDefault="0030522E">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481"/>
    <w:p w14:paraId="68FC6B0D" w14:textId="77777777" w:rsidR="003F2ADE" w:rsidRDefault="0030522E" w:rsidP="003F2ADE">
      <w:pPr>
        <w:pStyle w:val="B1"/>
      </w:pPr>
      <w:r>
        <w:t>4.</w:t>
      </w:r>
      <w:r>
        <w:tab/>
        <w:t>NSCE server determines the need for a slice lifecycle change at the slice target area and translates this to a trigger action. This trigger action can be based on the outcome of step 3 and can be a requested slice</w:t>
      </w:r>
      <w:r w:rsidR="003F2ADE">
        <w:rPr>
          <w:rFonts w:eastAsiaTheme="minorEastAsia" w:hint="eastAsia"/>
          <w:lang w:eastAsia="zh-CN"/>
        </w:rPr>
        <w:t xml:space="preserve"> </w:t>
      </w:r>
      <w:r w:rsidR="003F2ADE">
        <w:t xml:space="preserve">modification (slice2/PLMN2) or creation/instantiation of new slice at the target area (this may happen if a group of UEs are moving to the target area and the requested slice2 is missing in the target area). </w:t>
      </w:r>
    </w:p>
    <w:p w14:paraId="36A3CD6E" w14:textId="0420A3EA" w:rsidR="003F2ADE" w:rsidRDefault="003F2ADE" w:rsidP="003F2ADE">
      <w:pPr>
        <w:pStyle w:val="B1"/>
      </w:pPr>
      <w:r>
        <w:t>5.</w:t>
      </w:r>
      <w:r>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450CCA87" w14:textId="77777777" w:rsidR="003F2ADE" w:rsidRDefault="003F2ADE" w:rsidP="003F2ADE">
      <w:pPr>
        <w:pStyle w:val="B1"/>
      </w:pPr>
      <w:r>
        <w:t>6.</w:t>
      </w:r>
      <w:r>
        <w:tab/>
        <w:t>After the slice lifecycle change execution (based on the indication in step 5), the NSCE server sends a notification to the VAL server and optionally to the VAL client containing the positive or negative result from step5.</w:t>
      </w:r>
    </w:p>
    <w:p w14:paraId="5401A6E9" w14:textId="32520222" w:rsidR="00566127" w:rsidRPr="002F1014" w:rsidRDefault="003F2ADE" w:rsidP="002F1014">
      <w:pPr>
        <w:pStyle w:val="B1"/>
      </w:pPr>
      <w:r>
        <w:t xml:space="preserve">7. </w:t>
      </w:r>
      <w:r>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5E6D2331" w14:textId="77777777" w:rsidR="00566127" w:rsidRDefault="0030522E">
      <w:pPr>
        <w:pStyle w:val="Heading2"/>
        <w:rPr>
          <w:bCs/>
        </w:rPr>
      </w:pPr>
      <w:bookmarkStart w:id="482" w:name="_Toc129875106"/>
      <w:r>
        <w:rPr>
          <w:bCs/>
        </w:rPr>
        <w:t>9.</w:t>
      </w:r>
      <w:r>
        <w:rPr>
          <w:rFonts w:eastAsiaTheme="minorEastAsia" w:hint="eastAsia"/>
          <w:bCs/>
          <w:lang w:eastAsia="zh-CN"/>
        </w:rPr>
        <w:t>14</w:t>
      </w:r>
      <w:r>
        <w:rPr>
          <w:bCs/>
        </w:rPr>
        <w:tab/>
      </w:r>
      <w:r>
        <w:rPr>
          <w:rFonts w:eastAsiaTheme="minorEastAsia" w:hint="eastAsia"/>
          <w:bCs/>
          <w:lang w:eastAsia="zh-CN"/>
        </w:rPr>
        <w:t>A</w:t>
      </w:r>
      <w:r>
        <w:rPr>
          <w:bCs/>
        </w:rPr>
        <w:t>uthorization and authentication</w:t>
      </w:r>
      <w:bookmarkEnd w:id="482"/>
    </w:p>
    <w:p w14:paraId="1BEBF3E2" w14:textId="77777777" w:rsidR="00566127" w:rsidRDefault="0030522E" w:rsidP="006D0D93">
      <w:r>
        <w:t>VAL server authorization and authentication are specified in 3GPP TS 33.434 [</w:t>
      </w:r>
      <w:r>
        <w:rPr>
          <w:rFonts w:eastAsiaTheme="minorEastAsia" w:hint="eastAsia"/>
          <w:lang w:eastAsia="zh-CN"/>
        </w:rPr>
        <w:t>22</w:t>
      </w:r>
      <w:r>
        <w:t>], clause 5.1.1.8.</w:t>
      </w:r>
    </w:p>
    <w:p w14:paraId="45F7D9DA" w14:textId="77777777" w:rsidR="00566127" w:rsidRDefault="0030522E">
      <w:pPr>
        <w:pStyle w:val="Heading2"/>
        <w:rPr>
          <w:lang w:val="en-IN"/>
        </w:rPr>
      </w:pPr>
      <w:bookmarkStart w:id="483" w:name="_Toc129875107"/>
      <w:r>
        <w:rPr>
          <w:rFonts w:eastAsia="SimSun"/>
          <w:lang w:val="en-US" w:eastAsia="zh-CN"/>
        </w:rPr>
        <w:t>9</w:t>
      </w:r>
      <w:r>
        <w:rPr>
          <w:lang w:val="en-IN"/>
        </w:rPr>
        <w:t>.x</w:t>
      </w:r>
      <w:r>
        <w:rPr>
          <w:lang w:val="en-IN"/>
        </w:rPr>
        <w:tab/>
        <w:t>&lt;procedure name&gt;</w:t>
      </w:r>
      <w:bookmarkEnd w:id="188"/>
      <w:bookmarkEnd w:id="189"/>
      <w:bookmarkEnd w:id="190"/>
      <w:bookmarkEnd w:id="191"/>
      <w:bookmarkEnd w:id="483"/>
    </w:p>
    <w:p w14:paraId="506D553D" w14:textId="77777777" w:rsidR="00566127" w:rsidRDefault="0030522E">
      <w:pPr>
        <w:pStyle w:val="Guidance"/>
        <w:keepNext/>
      </w:pPr>
      <w:r>
        <w:t>Add a copy of this clause for each procedure, adding a title, a general description, information flows and the procedure. Include an APIs clause if APIs are needed for the procedure.</w:t>
      </w:r>
    </w:p>
    <w:p w14:paraId="0D6BE539" w14:textId="77777777" w:rsidR="00566127" w:rsidRDefault="0030522E">
      <w:pPr>
        <w:pStyle w:val="Heading3"/>
        <w:rPr>
          <w:lang w:val="en-IN"/>
        </w:rPr>
      </w:pPr>
      <w:bookmarkStart w:id="484" w:name="_Toc13594"/>
      <w:bookmarkStart w:id="485" w:name="_Toc29234033"/>
      <w:bookmarkStart w:id="486" w:name="_Toc106116333"/>
      <w:bookmarkStart w:id="487" w:name="_Toc27161523"/>
      <w:bookmarkStart w:id="488" w:name="_Toc129875108"/>
      <w:r>
        <w:rPr>
          <w:rFonts w:eastAsia="SimSun"/>
          <w:lang w:val="en-US" w:eastAsia="zh-CN"/>
        </w:rPr>
        <w:t>9</w:t>
      </w:r>
      <w:r>
        <w:rPr>
          <w:lang w:val="en-IN"/>
        </w:rPr>
        <w:t>.x.1</w:t>
      </w:r>
      <w:r>
        <w:rPr>
          <w:lang w:val="en-IN"/>
        </w:rPr>
        <w:tab/>
        <w:t>General</w:t>
      </w:r>
      <w:bookmarkEnd w:id="484"/>
      <w:bookmarkEnd w:id="485"/>
      <w:bookmarkEnd w:id="486"/>
      <w:bookmarkEnd w:id="487"/>
      <w:bookmarkEnd w:id="488"/>
    </w:p>
    <w:p w14:paraId="7F4569EF" w14:textId="77777777" w:rsidR="00566127" w:rsidRDefault="0030522E">
      <w:pPr>
        <w:pStyle w:val="Heading3"/>
        <w:rPr>
          <w:lang w:val="en-IN"/>
        </w:rPr>
      </w:pPr>
      <w:bookmarkStart w:id="489" w:name="_Toc21456"/>
      <w:bookmarkStart w:id="490" w:name="_Toc129875109"/>
      <w:bookmarkStart w:id="491" w:name="_Toc27161524"/>
      <w:bookmarkStart w:id="492" w:name="_Toc106116334"/>
      <w:bookmarkStart w:id="493" w:name="_Toc29234034"/>
      <w:r>
        <w:rPr>
          <w:rFonts w:eastAsia="SimSun"/>
          <w:lang w:val="en-US" w:eastAsia="zh-CN"/>
        </w:rPr>
        <w:t>9</w:t>
      </w:r>
      <w:r>
        <w:rPr>
          <w:lang w:val="en-IN"/>
        </w:rPr>
        <w:t>.x.</w:t>
      </w:r>
      <w:r>
        <w:rPr>
          <w:rFonts w:eastAsia="SimSun" w:hint="eastAsia"/>
          <w:lang w:val="en-US" w:eastAsia="zh-CN"/>
        </w:rPr>
        <w:t>2</w:t>
      </w:r>
      <w:r>
        <w:rPr>
          <w:lang w:val="en-IN"/>
        </w:rPr>
        <w:tab/>
        <w:t>Procedure</w:t>
      </w:r>
      <w:bookmarkEnd w:id="489"/>
      <w:bookmarkEnd w:id="490"/>
    </w:p>
    <w:p w14:paraId="24FDF8CD" w14:textId="77777777" w:rsidR="00566127" w:rsidRDefault="0030522E">
      <w:pPr>
        <w:pStyle w:val="Heading3"/>
        <w:rPr>
          <w:lang w:val="en-IN"/>
        </w:rPr>
      </w:pPr>
      <w:bookmarkStart w:id="494" w:name="_Toc22234"/>
      <w:bookmarkStart w:id="495" w:name="_Toc129875110"/>
      <w:r>
        <w:rPr>
          <w:rFonts w:eastAsia="SimSun"/>
          <w:lang w:val="en-US" w:eastAsia="zh-CN"/>
        </w:rPr>
        <w:t>9</w:t>
      </w:r>
      <w:r>
        <w:rPr>
          <w:lang w:val="en-IN"/>
        </w:rPr>
        <w:t>.x.</w:t>
      </w:r>
      <w:r>
        <w:rPr>
          <w:rFonts w:eastAsia="SimSun" w:hint="eastAsia"/>
          <w:lang w:val="en-US" w:eastAsia="zh-CN"/>
        </w:rPr>
        <w:t>3</w:t>
      </w:r>
      <w:r>
        <w:rPr>
          <w:lang w:val="en-IN"/>
        </w:rPr>
        <w:tab/>
        <w:t>Information flows</w:t>
      </w:r>
      <w:bookmarkEnd w:id="491"/>
      <w:bookmarkEnd w:id="492"/>
      <w:bookmarkEnd w:id="493"/>
      <w:bookmarkEnd w:id="494"/>
      <w:bookmarkEnd w:id="495"/>
    </w:p>
    <w:p w14:paraId="3E3E976E" w14:textId="77777777" w:rsidR="00566127" w:rsidRDefault="0030522E">
      <w:pPr>
        <w:pStyle w:val="Heading3"/>
        <w:rPr>
          <w:lang w:val="en-IN"/>
        </w:rPr>
      </w:pPr>
      <w:bookmarkStart w:id="496" w:name="_Toc29234036"/>
      <w:bookmarkStart w:id="497" w:name="_Toc27161526"/>
      <w:bookmarkStart w:id="498" w:name="_Toc26606"/>
      <w:bookmarkStart w:id="499" w:name="_Toc106116336"/>
      <w:bookmarkStart w:id="500" w:name="_Toc129875111"/>
      <w:r>
        <w:rPr>
          <w:rFonts w:eastAsia="SimSun"/>
          <w:lang w:val="en-US" w:eastAsia="zh-CN"/>
        </w:rPr>
        <w:t>9</w:t>
      </w:r>
      <w:r>
        <w:rPr>
          <w:lang w:val="en-IN"/>
        </w:rPr>
        <w:t>.x.4</w:t>
      </w:r>
      <w:r>
        <w:rPr>
          <w:lang w:val="en-IN"/>
        </w:rPr>
        <w:tab/>
        <w:t>APIs (if applicable)</w:t>
      </w:r>
      <w:bookmarkEnd w:id="496"/>
      <w:bookmarkEnd w:id="497"/>
      <w:bookmarkEnd w:id="498"/>
      <w:bookmarkEnd w:id="499"/>
      <w:bookmarkEnd w:id="500"/>
    </w:p>
    <w:p w14:paraId="02443154" w14:textId="77777777" w:rsidR="00566127" w:rsidRDefault="0030522E">
      <w:pPr>
        <w:pStyle w:val="Guidance"/>
        <w:keepNext/>
      </w:pPr>
      <w:r>
        <w:t>This clause may be skipped if the procedure under 10.x does not require specification of APIs.</w:t>
      </w:r>
    </w:p>
    <w:p w14:paraId="0D25193E" w14:textId="77777777" w:rsidR="00566127" w:rsidRDefault="00566127">
      <w:pPr>
        <w:rPr>
          <w:lang w:eastAsia="ko-KR"/>
        </w:rPr>
      </w:pPr>
    </w:p>
    <w:p w14:paraId="63461C11" w14:textId="77777777" w:rsidR="00566127" w:rsidRDefault="0030522E">
      <w:pPr>
        <w:pStyle w:val="Heading8"/>
      </w:pPr>
      <w:bookmarkStart w:id="501" w:name="_Toc32523"/>
      <w:bookmarkStart w:id="502" w:name="_Toc106116337"/>
      <w:bookmarkStart w:id="503" w:name="_Toc129875112"/>
      <w:r>
        <w:t>Annex A (informative):</w:t>
      </w:r>
      <w:r>
        <w:rPr>
          <w:rFonts w:eastAsia="SimSun"/>
          <w:lang w:val="en-US" w:eastAsia="zh-CN"/>
        </w:rPr>
        <w:br/>
      </w:r>
      <w:r>
        <w:t>Deployment models</w:t>
      </w:r>
      <w:bookmarkEnd w:id="501"/>
      <w:bookmarkEnd w:id="502"/>
      <w:bookmarkEnd w:id="503"/>
    </w:p>
    <w:p w14:paraId="13AFA005" w14:textId="77777777" w:rsidR="00566127" w:rsidRDefault="0030522E">
      <w:pPr>
        <w:pStyle w:val="Guidance"/>
      </w:pPr>
      <w:r>
        <w:t>Informative annexes may appear in both Technical Specifications and Technical Reports. Use style "Heading 8" for use in TSs.</w:t>
      </w:r>
    </w:p>
    <w:p w14:paraId="539AA0EE" w14:textId="77777777" w:rsidR="00566127" w:rsidRDefault="0030522E">
      <w:pPr>
        <w:pStyle w:val="Guidance"/>
        <w:rPr>
          <w:rFonts w:eastAsiaTheme="minorEastAsia"/>
          <w:lang w:eastAsia="zh-CN"/>
        </w:rPr>
      </w:pPr>
      <w:r>
        <w:t>Informative annexes shall not contain requirements for the implementation of the Technical Specification.</w:t>
      </w:r>
    </w:p>
    <w:p w14:paraId="6E1C9E61" w14:textId="77777777" w:rsidR="00566127" w:rsidRDefault="0030522E" w:rsidP="00411221">
      <w:pPr>
        <w:pStyle w:val="Heading1"/>
      </w:pPr>
      <w:bookmarkStart w:id="504" w:name="_Toc129875113"/>
      <w:r>
        <w:lastRenderedPageBreak/>
        <w:t>A.1</w:t>
      </w:r>
      <w:r>
        <w:tab/>
        <w:t>Deployment scenarios</w:t>
      </w:r>
      <w:bookmarkEnd w:id="504"/>
      <w:r>
        <w:t xml:space="preserve"> </w:t>
      </w:r>
    </w:p>
    <w:p w14:paraId="5AF4D9DC" w14:textId="77777777" w:rsidR="00566127" w:rsidRDefault="0030522E" w:rsidP="00175F82">
      <w:pPr>
        <w:pStyle w:val="Heading2"/>
      </w:pPr>
      <w:bookmarkStart w:id="505" w:name="_Toc129875114"/>
      <w:r>
        <w:rPr>
          <w:rFonts w:cs="Arial"/>
        </w:rPr>
        <w:t>A.1.1</w:t>
      </w:r>
      <w:r>
        <w:tab/>
        <w:t>General</w:t>
      </w:r>
      <w:bookmarkEnd w:id="505"/>
      <w:r>
        <w:t xml:space="preserve"> </w:t>
      </w:r>
    </w:p>
    <w:p w14:paraId="7E56B90A" w14:textId="77777777" w:rsidR="00566127" w:rsidRDefault="0030522E">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6005B8F4" w14:textId="77777777" w:rsidR="00566127" w:rsidRDefault="0030522E">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56956073" w14:textId="77777777" w:rsidR="00566127" w:rsidRDefault="0030522E">
      <w:r>
        <w:t>This clause describes examples of deployment models with respect to different deployment scenarios as follows.</w:t>
      </w:r>
    </w:p>
    <w:p w14:paraId="3BA206A0" w14:textId="77777777" w:rsidR="00566127" w:rsidRDefault="0030522E" w:rsidP="00411221">
      <w:pPr>
        <w:pStyle w:val="Heading2"/>
      </w:pPr>
      <w:bookmarkStart w:id="506" w:name="_Toc129875115"/>
      <w:r>
        <w:t>A.1.2</w:t>
      </w:r>
      <w:r>
        <w:tab/>
        <w:t>Centralized NSCE deployment</w:t>
      </w:r>
      <w:bookmarkEnd w:id="506"/>
      <w:r>
        <w:t xml:space="preserve"> </w:t>
      </w:r>
    </w:p>
    <w:p w14:paraId="51E502B6" w14:textId="77777777" w:rsidR="00566127" w:rsidRDefault="0030522E">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59A5F11C" w14:textId="77777777" w:rsidR="00566127" w:rsidRDefault="0030522E">
      <w:r>
        <w:rPr>
          <w:rFonts w:hint="eastAsia"/>
        </w:rPr>
        <w:t xml:space="preserve">The network slice capability </w:t>
      </w:r>
      <w:r>
        <w:t>enablement</w:t>
      </w:r>
      <w:r>
        <w:rPr>
          <w:rFonts w:hint="eastAsia"/>
        </w:rPr>
        <w:t xml:space="preserve"> service is provided with the view of whole PLMN in this scenario.</w:t>
      </w:r>
    </w:p>
    <w:bookmarkStart w:id="507" w:name="_MON_1736272058"/>
    <w:bookmarkEnd w:id="507"/>
    <w:p w14:paraId="4E1F95B7" w14:textId="77777777" w:rsidR="00566127" w:rsidRDefault="00566127">
      <w:pPr>
        <w:pStyle w:val="TH"/>
      </w:pPr>
      <w:r>
        <w:object w:dxaOrig="6040" w:dyaOrig="2580" w14:anchorId="7762C238">
          <v:shape id="_x0000_i1048" type="#_x0000_t75" style="width:291.55pt;height:167.15pt" o:ole="">
            <v:imagedata r:id="rId62" o:title="" cropbottom="-19254f"/>
          </v:shape>
          <o:OLEObject Type="Embed" ProgID="Word.Document.8" ShapeID="_x0000_i1048" DrawAspect="Content" ObjectID="_1740488733" r:id="rId63"/>
        </w:object>
      </w:r>
    </w:p>
    <w:p w14:paraId="2CBF5F74" w14:textId="77777777" w:rsidR="00566127" w:rsidRDefault="0030522E">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44BDB40A" w14:textId="77777777" w:rsidR="00566127" w:rsidRDefault="0030522E" w:rsidP="00411221">
      <w:pPr>
        <w:pStyle w:val="Heading2"/>
      </w:pPr>
      <w:bookmarkStart w:id="508" w:name="_Toc129875116"/>
      <w:r>
        <w:t>A.1.3</w:t>
      </w:r>
      <w:r>
        <w:tab/>
        <w:t>Distributed NSCE deployment</w:t>
      </w:r>
      <w:bookmarkEnd w:id="508"/>
    </w:p>
    <w:p w14:paraId="3CB0C7BD" w14:textId="77777777" w:rsidR="00566127" w:rsidRDefault="0030522E">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509" w:name="_1735500627"/>
    <w:bookmarkEnd w:id="509"/>
    <w:p w14:paraId="64EB6AE9" w14:textId="77777777" w:rsidR="00566127" w:rsidRDefault="00566127">
      <w:pPr>
        <w:pStyle w:val="TH"/>
      </w:pPr>
      <w:r>
        <w:object w:dxaOrig="7742" w:dyaOrig="2992" w14:anchorId="22C1D209">
          <v:shape id="_x0000_i1049" type="#_x0000_t75" style="width:376.05pt;height:172.5pt" o:ole="">
            <v:imagedata r:id="rId64" o:title="" cropbottom="-19254f"/>
          </v:shape>
          <o:OLEObject Type="Embed" ProgID="Word.Document.8" ShapeID="_x0000_i1049" DrawAspect="Content" ObjectID="_1740488734" r:id="rId65"/>
        </w:object>
      </w:r>
    </w:p>
    <w:p w14:paraId="367150E6" w14:textId="77777777" w:rsidR="00566127" w:rsidRDefault="0030522E">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343962BE" w14:textId="77777777" w:rsidR="00566127" w:rsidRDefault="0030522E">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188DEF0A" w14:textId="77777777" w:rsidR="00566127" w:rsidRDefault="0030522E">
      <w:r>
        <w:rPr>
          <w:rFonts w:hint="eastAsia"/>
        </w:rPr>
        <w:t>T</w:t>
      </w:r>
      <w:r>
        <w:t>here can be two use cases</w:t>
      </w:r>
      <w:r>
        <w:rPr>
          <w:rFonts w:hint="eastAsia"/>
        </w:rPr>
        <w:t xml:space="preserve"> to provide the NSCE service in the distributed deployment:</w:t>
      </w:r>
    </w:p>
    <w:p w14:paraId="18180836" w14:textId="77777777" w:rsidR="00566127" w:rsidRDefault="0030522E">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6CFFAE38" w14:textId="77777777" w:rsidR="00566127" w:rsidRDefault="0030522E">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27CB99CC" w14:textId="77777777" w:rsidR="00566127" w:rsidRDefault="0030522E" w:rsidP="00411221">
      <w:pPr>
        <w:pStyle w:val="Heading2"/>
      </w:pPr>
      <w:bookmarkStart w:id="510" w:name="_Toc129875117"/>
      <w:r>
        <w:t>A.1.4</w:t>
      </w:r>
      <w:r>
        <w:tab/>
        <w:t>NPN NSCE deployment</w:t>
      </w:r>
      <w:bookmarkEnd w:id="510"/>
      <w:r>
        <w:t xml:space="preserve"> </w:t>
      </w:r>
    </w:p>
    <w:p w14:paraId="48D7FFE6" w14:textId="77777777" w:rsidR="00566127" w:rsidRDefault="0030522E">
      <w:r>
        <w:rPr>
          <w:rFonts w:hint="eastAsia"/>
        </w:rPr>
        <w:t xml:space="preserve">The NSCE architecture supports the </w:t>
      </w:r>
      <w:r>
        <w:t>deployment</w:t>
      </w:r>
      <w:r>
        <w:rPr>
          <w:rFonts w:hint="eastAsia"/>
        </w:rPr>
        <w:t xml:space="preserve"> that NSCE server is deployed in NPN.</w:t>
      </w:r>
    </w:p>
    <w:p w14:paraId="2180FDC3" w14:textId="77777777" w:rsidR="00566127" w:rsidRDefault="0030522E">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6C93E832" w14:textId="77777777" w:rsidR="00566127" w:rsidRDefault="00566127">
      <w:pPr>
        <w:pStyle w:val="TH"/>
      </w:pPr>
      <w:r>
        <w:object w:dxaOrig="5860" w:dyaOrig="2580" w14:anchorId="00A36822">
          <v:shape id="_x0000_i1050" type="#_x0000_t75" style="width:290.85pt;height:167.15pt" o:ole="">
            <v:imagedata r:id="rId66" o:title="" cropbottom="-19254f"/>
          </v:shape>
          <o:OLEObject Type="Embed" ProgID="Word.Document.8" ShapeID="_x0000_i1050" DrawAspect="Content" ObjectID="_1740488735" r:id="rId67"/>
        </w:object>
      </w:r>
    </w:p>
    <w:p w14:paraId="013FB583" w14:textId="77777777" w:rsidR="00566127" w:rsidRDefault="0030522E">
      <w:pPr>
        <w:pStyle w:val="TF"/>
      </w:pPr>
      <w:r>
        <w:t xml:space="preserve">Figure </w:t>
      </w:r>
      <w:r>
        <w:rPr>
          <w:rFonts w:cs="Arial" w:hint="eastAsia"/>
        </w:rPr>
        <w:t>A.1.4</w:t>
      </w:r>
      <w:r>
        <w:t xml:space="preserve">: </w:t>
      </w:r>
      <w:r>
        <w:rPr>
          <w:rFonts w:cs="Arial" w:hint="eastAsia"/>
        </w:rPr>
        <w:t>Illustration of NPN NSCE deployment</w:t>
      </w:r>
    </w:p>
    <w:p w14:paraId="04231313" w14:textId="77777777" w:rsidR="00566127" w:rsidRDefault="0030522E" w:rsidP="00411221">
      <w:pPr>
        <w:pStyle w:val="Heading2"/>
      </w:pPr>
      <w:bookmarkStart w:id="511" w:name="_Toc129875118"/>
      <w:r>
        <w:lastRenderedPageBreak/>
        <w:t>A.1.5</w:t>
      </w:r>
      <w:r>
        <w:tab/>
        <w:t>Edge NSCE deployment</w:t>
      </w:r>
      <w:bookmarkEnd w:id="511"/>
      <w:r>
        <w:t xml:space="preserve"> </w:t>
      </w:r>
    </w:p>
    <w:p w14:paraId="509F6105" w14:textId="77777777" w:rsidR="00566127" w:rsidRDefault="0030522E">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0D59ED18" w14:textId="77777777" w:rsidR="00566127" w:rsidRDefault="0030522E">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512" w:name="_MON_1736272129"/>
    <w:bookmarkEnd w:id="512"/>
    <w:p w14:paraId="4DE97800" w14:textId="77777777" w:rsidR="00566127" w:rsidRDefault="00566127">
      <w:pPr>
        <w:pStyle w:val="TH"/>
      </w:pPr>
      <w:r>
        <w:object w:dxaOrig="5860" w:dyaOrig="2950" w14:anchorId="17DE910F">
          <v:shape id="_x0000_i1051" type="#_x0000_t75" style="width:292.3pt;height:191.4pt" o:ole="">
            <v:imagedata r:id="rId68" o:title="" cropbottom="-19254f"/>
          </v:shape>
          <o:OLEObject Type="Embed" ProgID="Word.Document.8" ShapeID="_x0000_i1051" DrawAspect="Content" ObjectID="_1740488736" r:id="rId69"/>
        </w:object>
      </w:r>
    </w:p>
    <w:p w14:paraId="10AD8061" w14:textId="77777777" w:rsidR="00566127" w:rsidRPr="00411221" w:rsidRDefault="0030522E">
      <w:pPr>
        <w:pStyle w:val="TF"/>
      </w:pPr>
      <w:r>
        <w:t xml:space="preserve">Figure </w:t>
      </w:r>
      <w:r>
        <w:rPr>
          <w:rFonts w:cs="Arial" w:hint="eastAsia"/>
        </w:rPr>
        <w:t>A.1.5</w:t>
      </w:r>
      <w:r>
        <w:t xml:space="preserve">: </w:t>
      </w:r>
      <w:r>
        <w:rPr>
          <w:rFonts w:cs="Arial" w:hint="eastAsia"/>
        </w:rPr>
        <w:t>Illustration of edge NSCE deployment</w:t>
      </w:r>
    </w:p>
    <w:p w14:paraId="6B22BDB0" w14:textId="77777777" w:rsidR="00566127" w:rsidRDefault="0030522E" w:rsidP="00411221">
      <w:pPr>
        <w:pStyle w:val="Heading1"/>
      </w:pPr>
      <w:bookmarkStart w:id="513" w:name="_Toc129875119"/>
      <w:r>
        <w:t>A.2</w:t>
      </w:r>
      <w:r>
        <w:tab/>
        <w:t>Deployment of NSCE server(s) in relation to VAL server and 3GPP system</w:t>
      </w:r>
      <w:bookmarkEnd w:id="513"/>
    </w:p>
    <w:p w14:paraId="2ED3E879" w14:textId="77777777" w:rsidR="00566127" w:rsidRDefault="0030522E" w:rsidP="002A120A">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128A3437" w14:textId="77777777" w:rsidR="00566127" w:rsidRPr="002A120A" w:rsidRDefault="00566127" w:rsidP="00411221">
      <w:pPr>
        <w:pStyle w:val="Heading2"/>
      </w:pPr>
      <w:bookmarkStart w:id="514" w:name="_Toc129875120"/>
      <w:r w:rsidRPr="002A120A">
        <w:t>A.2.1</w:t>
      </w:r>
      <w:r w:rsidR="0030522E">
        <w:rPr>
          <w:rFonts w:eastAsiaTheme="minorEastAsia" w:hint="eastAsia"/>
          <w:lang w:eastAsia="zh-CN"/>
        </w:rPr>
        <w:tab/>
        <w:t>C</w:t>
      </w:r>
      <w:r w:rsidRPr="002A120A">
        <w:t>entralized NSCE deployment</w:t>
      </w:r>
      <w:bookmarkEnd w:id="514"/>
    </w:p>
    <w:p w14:paraId="5B01D5AE" w14:textId="77777777" w:rsidR="00566127" w:rsidRDefault="0030522E">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706F5AC9" w14:textId="77777777" w:rsidR="00566127" w:rsidRDefault="0030522E">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7AFAC468" w14:textId="77777777" w:rsidR="00566127" w:rsidRPr="002A120A" w:rsidRDefault="00566127" w:rsidP="00411221">
      <w:pPr>
        <w:pStyle w:val="Heading2"/>
      </w:pPr>
      <w:bookmarkStart w:id="515" w:name="_Toc129875121"/>
      <w:r w:rsidRPr="002A120A">
        <w:t>A.2.2</w:t>
      </w:r>
      <w:r w:rsidR="0030522E">
        <w:rPr>
          <w:rFonts w:eastAsiaTheme="minorEastAsia" w:hint="eastAsia"/>
          <w:lang w:eastAsia="zh-CN"/>
        </w:rPr>
        <w:tab/>
      </w:r>
      <w:r w:rsidRPr="002A120A">
        <w:t>Distributed NSCE deployment</w:t>
      </w:r>
      <w:bookmarkEnd w:id="515"/>
    </w:p>
    <w:p w14:paraId="014DBF7F" w14:textId="77777777" w:rsidR="00566127" w:rsidRPr="002A120A" w:rsidRDefault="0030522E" w:rsidP="002A120A">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xml:space="preserve">. The VAL server </w:t>
      </w:r>
      <w:r>
        <w:rPr>
          <w:rFonts w:hint="eastAsia"/>
        </w:rPr>
        <w:lastRenderedPageBreak/>
        <w:t>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1EB82C67" w14:textId="77777777" w:rsidR="00566127" w:rsidRDefault="0030522E" w:rsidP="00411221">
      <w:pPr>
        <w:pStyle w:val="Heading1"/>
      </w:pPr>
      <w:bookmarkStart w:id="516" w:name="_Toc129875122"/>
      <w:r>
        <w:t>A.3</w:t>
      </w:r>
      <w:r>
        <w:tab/>
        <w:t>Deployment of NSCE server(s) in relation to SEAL</w:t>
      </w:r>
      <w:bookmarkEnd w:id="516"/>
    </w:p>
    <w:p w14:paraId="1A8C26EA" w14:textId="77777777" w:rsidR="00566127" w:rsidRDefault="0030522E">
      <w:r>
        <w:rPr>
          <w:rFonts w:hint="eastAsia"/>
        </w:rPr>
        <w:t xml:space="preserve">The NSCE server(s) supports standalong deployment independent with other SEAL services, it can interact with other SEAL service(s) via SEAL-X interface as specified in Clause </w:t>
      </w:r>
      <w:r>
        <w:t>6.2</w:t>
      </w:r>
      <w:r>
        <w:rPr>
          <w:rFonts w:hint="eastAsia"/>
        </w:rPr>
        <w:t xml:space="preserve"> TS 23.434, . </w:t>
      </w:r>
    </w:p>
    <w:p w14:paraId="0DBDA688" w14:textId="77777777" w:rsidR="00566127" w:rsidRDefault="0030522E" w:rsidP="00411221">
      <w:pPr>
        <w:spacing w:after="0"/>
      </w:pPr>
      <w:r>
        <w:rPr>
          <w:rFonts w:hint="eastAsia"/>
        </w:rPr>
        <w:t xml:space="preserve">The NSCE service(s) supports combined deployment with other SEAL services, it can interact with other SEAL service via service API as specified in clause 15 TS 23.434. </w:t>
      </w:r>
    </w:p>
    <w:p w14:paraId="3FAA5E20" w14:textId="77777777" w:rsidR="00566127" w:rsidRDefault="0030522E">
      <w:pPr>
        <w:pStyle w:val="Heading8"/>
      </w:pPr>
      <w:r>
        <w:br w:type="page"/>
      </w:r>
      <w:bookmarkStart w:id="517" w:name="_Toc106116338"/>
      <w:bookmarkStart w:id="518" w:name="_Toc20434"/>
      <w:bookmarkStart w:id="519" w:name="_Toc129875123"/>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517"/>
      <w:bookmarkEnd w:id="518"/>
      <w:bookmarkEnd w:id="519"/>
    </w:p>
    <w:p w14:paraId="05E9C1FD" w14:textId="77777777" w:rsidR="00566127" w:rsidRDefault="00566127">
      <w:pPr>
        <w:pStyle w:val="TH"/>
      </w:pPr>
      <w:bookmarkStart w:id="520" w:name="historyclause"/>
      <w:bookmarkEnd w:id="5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566127" w14:paraId="389B4513" w14:textId="77777777">
        <w:trPr>
          <w:cantSplit/>
        </w:trPr>
        <w:tc>
          <w:tcPr>
            <w:tcW w:w="9639" w:type="dxa"/>
            <w:gridSpan w:val="8"/>
            <w:tcBorders>
              <w:bottom w:val="nil"/>
            </w:tcBorders>
            <w:shd w:val="solid" w:color="FFFFFF" w:fill="auto"/>
          </w:tcPr>
          <w:p w14:paraId="73C3C64C" w14:textId="77777777" w:rsidR="00566127" w:rsidRDefault="0030522E">
            <w:pPr>
              <w:pStyle w:val="TAL"/>
              <w:jc w:val="center"/>
              <w:rPr>
                <w:b/>
                <w:sz w:val="16"/>
              </w:rPr>
            </w:pPr>
            <w:r>
              <w:rPr>
                <w:b/>
              </w:rPr>
              <w:t>Change history</w:t>
            </w:r>
          </w:p>
        </w:tc>
      </w:tr>
      <w:tr w:rsidR="00566127" w14:paraId="02DFE438" w14:textId="77777777">
        <w:tc>
          <w:tcPr>
            <w:tcW w:w="800" w:type="dxa"/>
            <w:shd w:val="pct10" w:color="auto" w:fill="FFFFFF"/>
          </w:tcPr>
          <w:p w14:paraId="37B5C04C" w14:textId="77777777" w:rsidR="00566127" w:rsidRDefault="0030522E">
            <w:pPr>
              <w:pStyle w:val="TAL"/>
              <w:rPr>
                <w:b/>
                <w:sz w:val="16"/>
              </w:rPr>
            </w:pPr>
            <w:r>
              <w:rPr>
                <w:b/>
                <w:sz w:val="16"/>
              </w:rPr>
              <w:t>Date</w:t>
            </w:r>
          </w:p>
        </w:tc>
        <w:tc>
          <w:tcPr>
            <w:tcW w:w="760" w:type="dxa"/>
            <w:shd w:val="pct10" w:color="auto" w:fill="FFFFFF"/>
          </w:tcPr>
          <w:p w14:paraId="529EE7A5" w14:textId="77777777" w:rsidR="00566127" w:rsidRDefault="0030522E">
            <w:pPr>
              <w:pStyle w:val="TAL"/>
              <w:rPr>
                <w:b/>
                <w:sz w:val="16"/>
              </w:rPr>
            </w:pPr>
            <w:r>
              <w:rPr>
                <w:b/>
                <w:sz w:val="16"/>
              </w:rPr>
              <w:t>Meeting</w:t>
            </w:r>
          </w:p>
        </w:tc>
        <w:tc>
          <w:tcPr>
            <w:tcW w:w="1134" w:type="dxa"/>
            <w:shd w:val="pct10" w:color="auto" w:fill="FFFFFF"/>
          </w:tcPr>
          <w:p w14:paraId="35297C16" w14:textId="77777777" w:rsidR="00566127" w:rsidRDefault="0030522E">
            <w:pPr>
              <w:pStyle w:val="TAL"/>
              <w:rPr>
                <w:b/>
                <w:sz w:val="16"/>
              </w:rPr>
            </w:pPr>
            <w:r>
              <w:rPr>
                <w:b/>
                <w:sz w:val="16"/>
              </w:rPr>
              <w:t>TDoc</w:t>
            </w:r>
          </w:p>
        </w:tc>
        <w:tc>
          <w:tcPr>
            <w:tcW w:w="425" w:type="dxa"/>
            <w:shd w:val="pct10" w:color="auto" w:fill="FFFFFF"/>
          </w:tcPr>
          <w:p w14:paraId="138A14FD" w14:textId="77777777" w:rsidR="00566127" w:rsidRDefault="0030522E">
            <w:pPr>
              <w:pStyle w:val="TAL"/>
              <w:rPr>
                <w:b/>
                <w:sz w:val="16"/>
              </w:rPr>
            </w:pPr>
            <w:r>
              <w:rPr>
                <w:b/>
                <w:sz w:val="16"/>
              </w:rPr>
              <w:t>CR</w:t>
            </w:r>
          </w:p>
        </w:tc>
        <w:tc>
          <w:tcPr>
            <w:tcW w:w="425" w:type="dxa"/>
            <w:shd w:val="pct10" w:color="auto" w:fill="FFFFFF"/>
          </w:tcPr>
          <w:p w14:paraId="3353DBD8" w14:textId="77777777" w:rsidR="00566127" w:rsidRDefault="0030522E">
            <w:pPr>
              <w:pStyle w:val="TAL"/>
              <w:rPr>
                <w:b/>
                <w:sz w:val="16"/>
              </w:rPr>
            </w:pPr>
            <w:r>
              <w:rPr>
                <w:b/>
                <w:sz w:val="16"/>
              </w:rPr>
              <w:t>Rev</w:t>
            </w:r>
          </w:p>
        </w:tc>
        <w:tc>
          <w:tcPr>
            <w:tcW w:w="425" w:type="dxa"/>
            <w:shd w:val="pct10" w:color="auto" w:fill="FFFFFF"/>
          </w:tcPr>
          <w:p w14:paraId="3325AE35" w14:textId="77777777" w:rsidR="00566127" w:rsidRDefault="0030522E">
            <w:pPr>
              <w:pStyle w:val="TAL"/>
              <w:rPr>
                <w:b/>
                <w:sz w:val="16"/>
              </w:rPr>
            </w:pPr>
            <w:r>
              <w:rPr>
                <w:b/>
                <w:sz w:val="16"/>
              </w:rPr>
              <w:t>Cat</w:t>
            </w:r>
          </w:p>
        </w:tc>
        <w:tc>
          <w:tcPr>
            <w:tcW w:w="4962" w:type="dxa"/>
            <w:shd w:val="pct10" w:color="auto" w:fill="FFFFFF"/>
          </w:tcPr>
          <w:p w14:paraId="4798FEB2" w14:textId="77777777" w:rsidR="00566127" w:rsidRDefault="0030522E">
            <w:pPr>
              <w:pStyle w:val="TAL"/>
              <w:rPr>
                <w:b/>
                <w:sz w:val="16"/>
              </w:rPr>
            </w:pPr>
            <w:r>
              <w:rPr>
                <w:b/>
                <w:sz w:val="16"/>
              </w:rPr>
              <w:t>Subject/Comment</w:t>
            </w:r>
          </w:p>
        </w:tc>
        <w:tc>
          <w:tcPr>
            <w:tcW w:w="708" w:type="dxa"/>
            <w:shd w:val="pct10" w:color="auto" w:fill="FFFFFF"/>
          </w:tcPr>
          <w:p w14:paraId="536FCB87" w14:textId="77777777" w:rsidR="00566127" w:rsidRDefault="0030522E">
            <w:pPr>
              <w:pStyle w:val="TAL"/>
              <w:rPr>
                <w:b/>
                <w:sz w:val="16"/>
              </w:rPr>
            </w:pPr>
            <w:r>
              <w:rPr>
                <w:b/>
                <w:sz w:val="16"/>
              </w:rPr>
              <w:t>New version</w:t>
            </w:r>
          </w:p>
        </w:tc>
      </w:tr>
      <w:tr w:rsidR="00566127" w14:paraId="747B8915" w14:textId="77777777">
        <w:tc>
          <w:tcPr>
            <w:tcW w:w="800" w:type="dxa"/>
            <w:shd w:val="solid" w:color="FFFFFF" w:fill="auto"/>
          </w:tcPr>
          <w:p w14:paraId="6242FA94"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3E93EF7D"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4C575238" w14:textId="77777777" w:rsidR="00566127" w:rsidRDefault="00566127">
            <w:pPr>
              <w:pStyle w:val="TAC"/>
              <w:rPr>
                <w:sz w:val="16"/>
                <w:szCs w:val="16"/>
              </w:rPr>
            </w:pPr>
          </w:p>
        </w:tc>
        <w:tc>
          <w:tcPr>
            <w:tcW w:w="425" w:type="dxa"/>
            <w:shd w:val="solid" w:color="FFFFFF" w:fill="auto"/>
          </w:tcPr>
          <w:p w14:paraId="4CFA16F1" w14:textId="77777777" w:rsidR="00566127" w:rsidRDefault="00566127">
            <w:pPr>
              <w:pStyle w:val="TAL"/>
              <w:rPr>
                <w:sz w:val="16"/>
                <w:szCs w:val="16"/>
              </w:rPr>
            </w:pPr>
          </w:p>
        </w:tc>
        <w:tc>
          <w:tcPr>
            <w:tcW w:w="425" w:type="dxa"/>
            <w:shd w:val="solid" w:color="FFFFFF" w:fill="auto"/>
          </w:tcPr>
          <w:p w14:paraId="314F0B45" w14:textId="77777777" w:rsidR="00566127" w:rsidRDefault="00566127">
            <w:pPr>
              <w:pStyle w:val="TAR"/>
              <w:rPr>
                <w:sz w:val="16"/>
                <w:szCs w:val="16"/>
              </w:rPr>
            </w:pPr>
          </w:p>
        </w:tc>
        <w:tc>
          <w:tcPr>
            <w:tcW w:w="425" w:type="dxa"/>
            <w:shd w:val="solid" w:color="FFFFFF" w:fill="auto"/>
          </w:tcPr>
          <w:p w14:paraId="4070293D" w14:textId="77777777" w:rsidR="00566127" w:rsidRDefault="00566127">
            <w:pPr>
              <w:pStyle w:val="TAC"/>
              <w:rPr>
                <w:sz w:val="16"/>
                <w:szCs w:val="16"/>
              </w:rPr>
            </w:pPr>
          </w:p>
        </w:tc>
        <w:tc>
          <w:tcPr>
            <w:tcW w:w="4962" w:type="dxa"/>
            <w:shd w:val="solid" w:color="FFFFFF" w:fill="auto"/>
          </w:tcPr>
          <w:p w14:paraId="29EAD477" w14:textId="77777777" w:rsidR="00566127" w:rsidRDefault="0030522E">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30E5A1C3" w14:textId="77777777" w:rsidR="00566127" w:rsidRDefault="0030522E">
            <w:pPr>
              <w:pStyle w:val="TAC"/>
              <w:rPr>
                <w:rFonts w:eastAsia="SimSun"/>
                <w:sz w:val="16"/>
                <w:szCs w:val="16"/>
                <w:lang w:val="en-US" w:eastAsia="zh-CN"/>
              </w:rPr>
            </w:pPr>
            <w:r>
              <w:rPr>
                <w:rFonts w:eastAsia="SimSun" w:hint="eastAsia"/>
                <w:sz w:val="16"/>
                <w:szCs w:val="16"/>
                <w:lang w:val="en-US" w:eastAsia="zh-CN"/>
              </w:rPr>
              <w:t>0.0.0</w:t>
            </w:r>
          </w:p>
        </w:tc>
      </w:tr>
      <w:tr w:rsidR="00566127" w14:paraId="6BEE8A62" w14:textId="77777777">
        <w:tc>
          <w:tcPr>
            <w:tcW w:w="800" w:type="dxa"/>
            <w:shd w:val="solid" w:color="FFFFFF" w:fill="auto"/>
          </w:tcPr>
          <w:p w14:paraId="4246E343"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34896C43"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170B27E6" w14:textId="77777777" w:rsidR="00566127" w:rsidRDefault="00566127">
            <w:pPr>
              <w:pStyle w:val="TAC"/>
              <w:rPr>
                <w:sz w:val="16"/>
                <w:szCs w:val="16"/>
              </w:rPr>
            </w:pPr>
          </w:p>
        </w:tc>
        <w:tc>
          <w:tcPr>
            <w:tcW w:w="425" w:type="dxa"/>
            <w:shd w:val="solid" w:color="FFFFFF" w:fill="auto"/>
          </w:tcPr>
          <w:p w14:paraId="22066910" w14:textId="77777777" w:rsidR="00566127" w:rsidRDefault="00566127">
            <w:pPr>
              <w:pStyle w:val="TAL"/>
              <w:rPr>
                <w:sz w:val="16"/>
                <w:szCs w:val="16"/>
              </w:rPr>
            </w:pPr>
          </w:p>
        </w:tc>
        <w:tc>
          <w:tcPr>
            <w:tcW w:w="425" w:type="dxa"/>
            <w:shd w:val="solid" w:color="FFFFFF" w:fill="auto"/>
          </w:tcPr>
          <w:p w14:paraId="6AF961BA" w14:textId="77777777" w:rsidR="00566127" w:rsidRDefault="00566127">
            <w:pPr>
              <w:pStyle w:val="TAR"/>
              <w:rPr>
                <w:sz w:val="16"/>
                <w:szCs w:val="16"/>
              </w:rPr>
            </w:pPr>
          </w:p>
        </w:tc>
        <w:tc>
          <w:tcPr>
            <w:tcW w:w="425" w:type="dxa"/>
            <w:shd w:val="solid" w:color="FFFFFF" w:fill="auto"/>
          </w:tcPr>
          <w:p w14:paraId="7C271161" w14:textId="77777777" w:rsidR="00566127" w:rsidRDefault="00566127">
            <w:pPr>
              <w:pStyle w:val="TAC"/>
              <w:rPr>
                <w:sz w:val="16"/>
                <w:szCs w:val="16"/>
              </w:rPr>
            </w:pPr>
          </w:p>
        </w:tc>
        <w:tc>
          <w:tcPr>
            <w:tcW w:w="4962" w:type="dxa"/>
            <w:shd w:val="solid" w:color="FFFFFF" w:fill="auto"/>
          </w:tcPr>
          <w:p w14:paraId="01D2BD57" w14:textId="77777777" w:rsidR="00566127" w:rsidRDefault="0030522E">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0CB652E7" w14:textId="77777777" w:rsidR="00566127" w:rsidRDefault="0030522E">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49972669" w14:textId="77777777" w:rsidR="00566127" w:rsidRDefault="00566127">
            <w:pPr>
              <w:pStyle w:val="TAL"/>
              <w:rPr>
                <w:rFonts w:eastAsia="SimSun"/>
                <w:sz w:val="16"/>
                <w:szCs w:val="16"/>
                <w:lang w:val="en-US" w:eastAsia="zh-CN"/>
              </w:rPr>
            </w:pPr>
          </w:p>
        </w:tc>
        <w:tc>
          <w:tcPr>
            <w:tcW w:w="708" w:type="dxa"/>
            <w:shd w:val="solid" w:color="FFFFFF" w:fill="auto"/>
          </w:tcPr>
          <w:p w14:paraId="46A96759" w14:textId="77777777" w:rsidR="00566127" w:rsidRDefault="0030522E">
            <w:pPr>
              <w:pStyle w:val="TAC"/>
              <w:rPr>
                <w:rFonts w:eastAsia="SimSun"/>
                <w:sz w:val="16"/>
                <w:szCs w:val="16"/>
                <w:lang w:val="en-US" w:eastAsia="zh-CN"/>
              </w:rPr>
            </w:pPr>
            <w:r>
              <w:rPr>
                <w:rFonts w:eastAsia="SimSun" w:hint="eastAsia"/>
                <w:sz w:val="16"/>
                <w:szCs w:val="16"/>
                <w:lang w:val="en-US" w:eastAsia="zh-CN"/>
              </w:rPr>
              <w:t>0.1.0</w:t>
            </w:r>
          </w:p>
        </w:tc>
      </w:tr>
      <w:tr w:rsidR="00566127" w14:paraId="524DF6BF" w14:textId="77777777">
        <w:tc>
          <w:tcPr>
            <w:tcW w:w="800" w:type="dxa"/>
            <w:shd w:val="solid" w:color="FFFFFF" w:fill="auto"/>
          </w:tcPr>
          <w:p w14:paraId="393FD5A0"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60F3370F"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6D9435C7" w14:textId="77777777" w:rsidR="00566127" w:rsidRDefault="00566127">
            <w:pPr>
              <w:pStyle w:val="TAC"/>
              <w:rPr>
                <w:sz w:val="16"/>
                <w:szCs w:val="16"/>
              </w:rPr>
            </w:pPr>
          </w:p>
        </w:tc>
        <w:tc>
          <w:tcPr>
            <w:tcW w:w="425" w:type="dxa"/>
            <w:shd w:val="solid" w:color="FFFFFF" w:fill="auto"/>
          </w:tcPr>
          <w:p w14:paraId="69E012BE" w14:textId="77777777" w:rsidR="00566127" w:rsidRDefault="00566127">
            <w:pPr>
              <w:pStyle w:val="TAL"/>
              <w:rPr>
                <w:sz w:val="16"/>
                <w:szCs w:val="16"/>
              </w:rPr>
            </w:pPr>
          </w:p>
        </w:tc>
        <w:tc>
          <w:tcPr>
            <w:tcW w:w="425" w:type="dxa"/>
            <w:shd w:val="solid" w:color="FFFFFF" w:fill="auto"/>
          </w:tcPr>
          <w:p w14:paraId="543C022D" w14:textId="77777777" w:rsidR="00566127" w:rsidRDefault="00566127">
            <w:pPr>
              <w:pStyle w:val="TAR"/>
              <w:rPr>
                <w:sz w:val="16"/>
                <w:szCs w:val="16"/>
              </w:rPr>
            </w:pPr>
          </w:p>
        </w:tc>
        <w:tc>
          <w:tcPr>
            <w:tcW w:w="425" w:type="dxa"/>
            <w:shd w:val="solid" w:color="FFFFFF" w:fill="auto"/>
          </w:tcPr>
          <w:p w14:paraId="1D2C5B8E" w14:textId="77777777" w:rsidR="00566127" w:rsidRDefault="00566127">
            <w:pPr>
              <w:pStyle w:val="TAC"/>
              <w:rPr>
                <w:sz w:val="16"/>
                <w:szCs w:val="16"/>
              </w:rPr>
            </w:pPr>
          </w:p>
        </w:tc>
        <w:tc>
          <w:tcPr>
            <w:tcW w:w="4962" w:type="dxa"/>
            <w:shd w:val="solid" w:color="FFFFFF" w:fill="auto"/>
          </w:tcPr>
          <w:p w14:paraId="49C11CF1" w14:textId="77777777" w:rsidR="00566127" w:rsidRDefault="0030522E">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108038E6" w14:textId="77777777" w:rsidR="00566127" w:rsidRDefault="0030522E">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22137FE3" w14:textId="77777777" w:rsidR="00566127" w:rsidRDefault="0030522E">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611DE102"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0.2.0</w:t>
            </w:r>
          </w:p>
        </w:tc>
      </w:tr>
      <w:tr w:rsidR="00566127" w14:paraId="27E25B8E" w14:textId="77777777">
        <w:tc>
          <w:tcPr>
            <w:tcW w:w="800" w:type="dxa"/>
            <w:shd w:val="solid" w:color="FFFFFF" w:fill="auto"/>
          </w:tcPr>
          <w:p w14:paraId="13FFE23E"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5A972ABB"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744F2956" w14:textId="77777777" w:rsidR="00566127" w:rsidRDefault="00566127">
            <w:pPr>
              <w:pStyle w:val="TAC"/>
              <w:rPr>
                <w:sz w:val="16"/>
                <w:szCs w:val="16"/>
              </w:rPr>
            </w:pPr>
          </w:p>
        </w:tc>
        <w:tc>
          <w:tcPr>
            <w:tcW w:w="425" w:type="dxa"/>
            <w:shd w:val="solid" w:color="FFFFFF" w:fill="auto"/>
          </w:tcPr>
          <w:p w14:paraId="1BF1CD8B" w14:textId="77777777" w:rsidR="00566127" w:rsidRDefault="00566127">
            <w:pPr>
              <w:pStyle w:val="TAL"/>
              <w:rPr>
                <w:sz w:val="16"/>
                <w:szCs w:val="16"/>
              </w:rPr>
            </w:pPr>
          </w:p>
        </w:tc>
        <w:tc>
          <w:tcPr>
            <w:tcW w:w="425" w:type="dxa"/>
            <w:shd w:val="solid" w:color="FFFFFF" w:fill="auto"/>
          </w:tcPr>
          <w:p w14:paraId="2667065E" w14:textId="77777777" w:rsidR="00566127" w:rsidRDefault="00566127">
            <w:pPr>
              <w:pStyle w:val="TAR"/>
              <w:rPr>
                <w:sz w:val="16"/>
                <w:szCs w:val="16"/>
              </w:rPr>
            </w:pPr>
          </w:p>
        </w:tc>
        <w:tc>
          <w:tcPr>
            <w:tcW w:w="425" w:type="dxa"/>
            <w:shd w:val="solid" w:color="FFFFFF" w:fill="auto"/>
          </w:tcPr>
          <w:p w14:paraId="596C18D1" w14:textId="77777777" w:rsidR="00566127" w:rsidRDefault="00566127">
            <w:pPr>
              <w:pStyle w:val="TAC"/>
              <w:rPr>
                <w:sz w:val="16"/>
                <w:szCs w:val="16"/>
              </w:rPr>
            </w:pPr>
          </w:p>
        </w:tc>
        <w:tc>
          <w:tcPr>
            <w:tcW w:w="4962" w:type="dxa"/>
            <w:shd w:val="solid" w:color="FFFFFF" w:fill="auto"/>
          </w:tcPr>
          <w:p w14:paraId="2300ED82"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5A4570F" w14:textId="77777777" w:rsidR="00566127" w:rsidRDefault="0030522E">
            <w:pPr>
              <w:pStyle w:val="TAC"/>
              <w:jc w:val="left"/>
              <w:rPr>
                <w:rFonts w:eastAsia="SimSun"/>
                <w:sz w:val="16"/>
                <w:szCs w:val="16"/>
                <w:lang w:val="en-US" w:eastAsia="zh-CN"/>
              </w:rPr>
            </w:pPr>
            <w:r>
              <w:rPr>
                <w:rFonts w:eastAsia="SimSun"/>
                <w:sz w:val="16"/>
                <w:szCs w:val="16"/>
                <w:lang w:val="en-US" w:eastAsia="zh-CN"/>
              </w:rPr>
              <w:t xml:space="preserve">S6-223036, S6-223035, </w:t>
            </w:r>
            <w:hyperlink r:id="rId70" w:history="1">
              <w:r>
                <w:rPr>
                  <w:rFonts w:eastAsia="SimSun"/>
                  <w:sz w:val="16"/>
                  <w:szCs w:val="16"/>
                  <w:lang w:val="en-US" w:eastAsia="zh-CN"/>
                </w:rPr>
                <w:t>S6-222901</w:t>
              </w:r>
            </w:hyperlink>
            <w:r>
              <w:rPr>
                <w:rFonts w:eastAsia="SimSun"/>
                <w:sz w:val="16"/>
                <w:szCs w:val="16"/>
                <w:lang w:val="en-US" w:eastAsia="zh-CN"/>
              </w:rPr>
              <w:t>, S6-222764.</w:t>
            </w:r>
          </w:p>
          <w:p w14:paraId="3CACDB8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4E6F88DD"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0.3.0</w:t>
            </w:r>
          </w:p>
        </w:tc>
      </w:tr>
      <w:tr w:rsidR="00566127" w14:paraId="5FC78316" w14:textId="77777777">
        <w:tc>
          <w:tcPr>
            <w:tcW w:w="800" w:type="dxa"/>
            <w:shd w:val="solid" w:color="FFFFFF" w:fill="auto"/>
          </w:tcPr>
          <w:p w14:paraId="31DF2530" w14:textId="77777777" w:rsidR="00566127" w:rsidRDefault="0030522E">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58A26AAB"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69E2FFDB" w14:textId="77777777" w:rsidR="00566127" w:rsidRDefault="00566127">
            <w:pPr>
              <w:pStyle w:val="TAC"/>
              <w:rPr>
                <w:sz w:val="16"/>
                <w:szCs w:val="16"/>
              </w:rPr>
            </w:pPr>
          </w:p>
        </w:tc>
        <w:tc>
          <w:tcPr>
            <w:tcW w:w="425" w:type="dxa"/>
            <w:shd w:val="solid" w:color="FFFFFF" w:fill="auto"/>
          </w:tcPr>
          <w:p w14:paraId="447E5750" w14:textId="77777777" w:rsidR="00566127" w:rsidRDefault="00566127">
            <w:pPr>
              <w:pStyle w:val="TAL"/>
              <w:rPr>
                <w:sz w:val="16"/>
                <w:szCs w:val="16"/>
              </w:rPr>
            </w:pPr>
          </w:p>
        </w:tc>
        <w:tc>
          <w:tcPr>
            <w:tcW w:w="425" w:type="dxa"/>
            <w:shd w:val="solid" w:color="FFFFFF" w:fill="auto"/>
          </w:tcPr>
          <w:p w14:paraId="3DE88156" w14:textId="77777777" w:rsidR="00566127" w:rsidRDefault="00566127">
            <w:pPr>
              <w:pStyle w:val="TAR"/>
              <w:rPr>
                <w:sz w:val="16"/>
                <w:szCs w:val="16"/>
              </w:rPr>
            </w:pPr>
          </w:p>
        </w:tc>
        <w:tc>
          <w:tcPr>
            <w:tcW w:w="425" w:type="dxa"/>
            <w:shd w:val="solid" w:color="FFFFFF" w:fill="auto"/>
          </w:tcPr>
          <w:p w14:paraId="1BB6A1F4" w14:textId="77777777" w:rsidR="00566127" w:rsidRDefault="00566127">
            <w:pPr>
              <w:pStyle w:val="TAC"/>
              <w:rPr>
                <w:sz w:val="16"/>
                <w:szCs w:val="16"/>
              </w:rPr>
            </w:pPr>
          </w:p>
        </w:tc>
        <w:tc>
          <w:tcPr>
            <w:tcW w:w="4962" w:type="dxa"/>
            <w:shd w:val="solid" w:color="FFFFFF" w:fill="auto"/>
          </w:tcPr>
          <w:p w14:paraId="486FBBB9"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018176E3" w14:textId="77777777" w:rsidR="00566127" w:rsidRDefault="0030522E">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5EBA8B4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357EE297"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0.4.0</w:t>
            </w:r>
          </w:p>
        </w:tc>
      </w:tr>
      <w:tr w:rsidR="00566127" w14:paraId="2471B3FA" w14:textId="77777777">
        <w:tc>
          <w:tcPr>
            <w:tcW w:w="800" w:type="dxa"/>
            <w:shd w:val="solid" w:color="FFFFFF" w:fill="auto"/>
          </w:tcPr>
          <w:p w14:paraId="03FCC0BB"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127A8254"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00E6936E" w14:textId="77777777" w:rsidR="00566127" w:rsidRDefault="00566127">
            <w:pPr>
              <w:pStyle w:val="TAC"/>
              <w:rPr>
                <w:sz w:val="16"/>
                <w:szCs w:val="16"/>
              </w:rPr>
            </w:pPr>
          </w:p>
        </w:tc>
        <w:tc>
          <w:tcPr>
            <w:tcW w:w="425" w:type="dxa"/>
            <w:shd w:val="solid" w:color="FFFFFF" w:fill="auto"/>
          </w:tcPr>
          <w:p w14:paraId="28B29E4E" w14:textId="77777777" w:rsidR="00566127" w:rsidRDefault="00566127">
            <w:pPr>
              <w:pStyle w:val="TAL"/>
              <w:rPr>
                <w:sz w:val="16"/>
                <w:szCs w:val="16"/>
              </w:rPr>
            </w:pPr>
          </w:p>
        </w:tc>
        <w:tc>
          <w:tcPr>
            <w:tcW w:w="425" w:type="dxa"/>
            <w:shd w:val="solid" w:color="FFFFFF" w:fill="auto"/>
          </w:tcPr>
          <w:p w14:paraId="676FEAC7" w14:textId="77777777" w:rsidR="00566127" w:rsidRDefault="00566127">
            <w:pPr>
              <w:pStyle w:val="TAR"/>
              <w:rPr>
                <w:sz w:val="16"/>
                <w:szCs w:val="16"/>
              </w:rPr>
            </w:pPr>
          </w:p>
        </w:tc>
        <w:tc>
          <w:tcPr>
            <w:tcW w:w="425" w:type="dxa"/>
            <w:shd w:val="solid" w:color="FFFFFF" w:fill="auto"/>
          </w:tcPr>
          <w:p w14:paraId="4B8ED4D5" w14:textId="77777777" w:rsidR="00566127" w:rsidRDefault="00566127">
            <w:pPr>
              <w:pStyle w:val="TAC"/>
              <w:rPr>
                <w:sz w:val="16"/>
                <w:szCs w:val="16"/>
              </w:rPr>
            </w:pPr>
          </w:p>
        </w:tc>
        <w:tc>
          <w:tcPr>
            <w:tcW w:w="4962" w:type="dxa"/>
            <w:shd w:val="solid" w:color="FFFFFF" w:fill="auto"/>
          </w:tcPr>
          <w:p w14:paraId="4187CD30"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11D7942A" w14:textId="77777777" w:rsidR="00566127" w:rsidRDefault="0030522E">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165BCE0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5AFC8470"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0.5.0</w:t>
            </w:r>
          </w:p>
        </w:tc>
      </w:tr>
      <w:tr w:rsidR="00566127" w14:paraId="36B8BEFF" w14:textId="77777777">
        <w:tc>
          <w:tcPr>
            <w:tcW w:w="800" w:type="dxa"/>
            <w:shd w:val="solid" w:color="FFFFFF" w:fill="auto"/>
          </w:tcPr>
          <w:p w14:paraId="391237E4"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0AF6F6E7"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3F6AC3ED" w14:textId="77777777" w:rsidR="00566127" w:rsidRDefault="00566127">
            <w:pPr>
              <w:pStyle w:val="TAC"/>
              <w:rPr>
                <w:sz w:val="16"/>
                <w:szCs w:val="16"/>
              </w:rPr>
            </w:pPr>
          </w:p>
        </w:tc>
        <w:tc>
          <w:tcPr>
            <w:tcW w:w="425" w:type="dxa"/>
            <w:shd w:val="solid" w:color="FFFFFF" w:fill="auto"/>
          </w:tcPr>
          <w:p w14:paraId="7DEB23ED" w14:textId="77777777" w:rsidR="00566127" w:rsidRDefault="00566127">
            <w:pPr>
              <w:pStyle w:val="TAL"/>
              <w:rPr>
                <w:sz w:val="16"/>
                <w:szCs w:val="16"/>
              </w:rPr>
            </w:pPr>
          </w:p>
        </w:tc>
        <w:tc>
          <w:tcPr>
            <w:tcW w:w="425" w:type="dxa"/>
            <w:shd w:val="solid" w:color="FFFFFF" w:fill="auto"/>
          </w:tcPr>
          <w:p w14:paraId="40CE2A37" w14:textId="77777777" w:rsidR="00566127" w:rsidRDefault="00566127">
            <w:pPr>
              <w:pStyle w:val="TAR"/>
              <w:rPr>
                <w:sz w:val="16"/>
                <w:szCs w:val="16"/>
              </w:rPr>
            </w:pPr>
          </w:p>
        </w:tc>
        <w:tc>
          <w:tcPr>
            <w:tcW w:w="425" w:type="dxa"/>
            <w:shd w:val="solid" w:color="FFFFFF" w:fill="auto"/>
          </w:tcPr>
          <w:p w14:paraId="40366835" w14:textId="77777777" w:rsidR="00566127" w:rsidRDefault="00566127">
            <w:pPr>
              <w:pStyle w:val="TAC"/>
              <w:rPr>
                <w:sz w:val="16"/>
                <w:szCs w:val="16"/>
              </w:rPr>
            </w:pPr>
          </w:p>
        </w:tc>
        <w:tc>
          <w:tcPr>
            <w:tcW w:w="4962" w:type="dxa"/>
            <w:shd w:val="solid" w:color="FFFFFF" w:fill="auto"/>
          </w:tcPr>
          <w:p w14:paraId="02488622"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334E87C4" w14:textId="77777777" w:rsidR="00566127" w:rsidRPr="002A120A" w:rsidRDefault="00566127">
            <w:pPr>
              <w:pStyle w:val="TAC"/>
              <w:jc w:val="left"/>
              <w:rPr>
                <w:rFonts w:eastAsiaTheme="minorEastAsia"/>
                <w:sz w:val="16"/>
                <w:szCs w:val="16"/>
                <w:lang w:eastAsia="zh-CN"/>
              </w:rPr>
            </w:pPr>
            <w:r w:rsidRPr="002A120A">
              <w:rPr>
                <w:rFonts w:eastAsiaTheme="minorEastAsia"/>
                <w:sz w:val="16"/>
                <w:szCs w:val="16"/>
                <w:lang w:eastAsia="zh-CN"/>
              </w:rPr>
              <w:t>S6-230960</w:t>
            </w:r>
            <w:r w:rsidR="0030522E">
              <w:rPr>
                <w:rFonts w:eastAsiaTheme="minorEastAsia" w:hint="eastAsia"/>
                <w:sz w:val="16"/>
                <w:szCs w:val="16"/>
                <w:lang w:eastAsia="zh-CN"/>
              </w:rPr>
              <w:t xml:space="preserve">, </w:t>
            </w:r>
            <w:r w:rsidR="0030522E">
              <w:rPr>
                <w:rFonts w:eastAsiaTheme="minorEastAsia"/>
                <w:sz w:val="16"/>
                <w:szCs w:val="16"/>
                <w:lang w:eastAsia="zh-CN"/>
              </w:rPr>
              <w:t>S6-230961</w:t>
            </w:r>
            <w:r w:rsidR="0030522E">
              <w:rPr>
                <w:rFonts w:eastAsiaTheme="minorEastAsia" w:hint="eastAsia"/>
                <w:sz w:val="16"/>
                <w:szCs w:val="16"/>
                <w:lang w:eastAsia="zh-CN"/>
              </w:rPr>
              <w:t xml:space="preserve">, </w:t>
            </w:r>
            <w:r w:rsidR="0030522E">
              <w:rPr>
                <w:rFonts w:eastAsiaTheme="minorEastAsia"/>
                <w:sz w:val="16"/>
                <w:szCs w:val="16"/>
                <w:lang w:eastAsia="zh-CN"/>
              </w:rPr>
              <w:t>S6-230616</w:t>
            </w:r>
            <w:r w:rsidR="0030522E">
              <w:rPr>
                <w:rFonts w:eastAsiaTheme="minorEastAsia" w:hint="eastAsia"/>
                <w:sz w:val="16"/>
                <w:szCs w:val="16"/>
                <w:lang w:eastAsia="zh-CN"/>
              </w:rPr>
              <w:t xml:space="preserve">, </w:t>
            </w:r>
            <w:r w:rsidR="0030522E">
              <w:rPr>
                <w:rFonts w:eastAsiaTheme="minorEastAsia"/>
                <w:sz w:val="16"/>
                <w:szCs w:val="16"/>
                <w:lang w:val="en-US" w:eastAsia="zh-CN"/>
              </w:rPr>
              <w:t>S6-231027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S6-231028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S6-230997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S6-231069</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S6-230967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w:t>
            </w:r>
            <w:r w:rsidR="0030522E">
              <w:rPr>
                <w:rFonts w:eastAsiaTheme="minorEastAsia" w:hint="eastAsia"/>
                <w:sz w:val="16"/>
                <w:szCs w:val="16"/>
                <w:lang w:val="en-US" w:eastAsia="zh-CN"/>
              </w:rPr>
              <w:t xml:space="preserve">1009, </w:t>
            </w:r>
            <w:r w:rsidR="0030522E">
              <w:rPr>
                <w:rFonts w:eastAsiaTheme="minorEastAsia"/>
                <w:sz w:val="16"/>
                <w:szCs w:val="16"/>
                <w:lang w:val="en-US" w:eastAsia="zh-CN"/>
              </w:rPr>
              <w:t>S6-230968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S6-230598</w:t>
            </w:r>
            <w:r w:rsidR="0030522E">
              <w:rPr>
                <w:rFonts w:eastAsiaTheme="minorEastAsia"/>
                <w:sz w:val="16"/>
                <w:szCs w:val="16"/>
                <w:lang w:eastAsia="zh-CN"/>
              </w:rPr>
              <w:t>Editorial changes by the rapporteur</w:t>
            </w:r>
            <w:r w:rsidR="0030522E">
              <w:rPr>
                <w:rFonts w:eastAsiaTheme="minorEastAsia" w:hint="eastAsia"/>
                <w:sz w:val="16"/>
                <w:szCs w:val="16"/>
                <w:lang w:eastAsia="zh-CN"/>
              </w:rPr>
              <w:t>.</w:t>
            </w:r>
          </w:p>
        </w:tc>
        <w:tc>
          <w:tcPr>
            <w:tcW w:w="708" w:type="dxa"/>
            <w:shd w:val="solid" w:color="FFFFFF" w:fill="auto"/>
          </w:tcPr>
          <w:p w14:paraId="66BB33A2"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0.6.0</w:t>
            </w:r>
          </w:p>
        </w:tc>
      </w:tr>
      <w:tr w:rsidR="001D033C" w14:paraId="7DF1822A" w14:textId="77777777">
        <w:tc>
          <w:tcPr>
            <w:tcW w:w="800" w:type="dxa"/>
            <w:shd w:val="solid" w:color="FFFFFF" w:fill="auto"/>
          </w:tcPr>
          <w:p w14:paraId="6883FAC0" w14:textId="77777777" w:rsidR="001D033C" w:rsidRDefault="001D033C" w:rsidP="001D033C">
            <w:pPr>
              <w:pStyle w:val="TAC"/>
              <w:rPr>
                <w:rFonts w:eastAsiaTheme="minorEastAsia"/>
                <w:sz w:val="16"/>
                <w:szCs w:val="16"/>
                <w:lang w:val="en-US" w:eastAsia="zh-CN"/>
              </w:rPr>
            </w:pPr>
            <w:r>
              <w:rPr>
                <w:rFonts w:eastAsia="SimSun"/>
                <w:sz w:val="16"/>
                <w:szCs w:val="16"/>
                <w:lang w:val="en-US" w:eastAsia="zh-CN"/>
              </w:rPr>
              <w:t>2023-03</w:t>
            </w:r>
          </w:p>
        </w:tc>
        <w:tc>
          <w:tcPr>
            <w:tcW w:w="760" w:type="dxa"/>
            <w:shd w:val="solid" w:color="FFFFFF" w:fill="auto"/>
          </w:tcPr>
          <w:p w14:paraId="2A3787D8" w14:textId="77777777" w:rsidR="001D033C" w:rsidRDefault="001D033C" w:rsidP="001D033C">
            <w:pPr>
              <w:pStyle w:val="TAC"/>
              <w:rPr>
                <w:rFonts w:eastAsiaTheme="minorEastAsia"/>
                <w:sz w:val="16"/>
                <w:szCs w:val="16"/>
                <w:lang w:val="en-US" w:eastAsia="zh-CN"/>
              </w:rPr>
            </w:pPr>
            <w:r>
              <w:rPr>
                <w:rFonts w:eastAsia="SimSun"/>
                <w:sz w:val="16"/>
                <w:szCs w:val="16"/>
                <w:lang w:val="en-US" w:eastAsia="zh-CN"/>
              </w:rPr>
              <w:t>SA#99</w:t>
            </w:r>
          </w:p>
        </w:tc>
        <w:tc>
          <w:tcPr>
            <w:tcW w:w="1134" w:type="dxa"/>
            <w:shd w:val="solid" w:color="FFFFFF" w:fill="auto"/>
          </w:tcPr>
          <w:p w14:paraId="2F63391E" w14:textId="77777777" w:rsidR="001D033C" w:rsidRDefault="002F5E0D" w:rsidP="001D033C">
            <w:pPr>
              <w:pStyle w:val="TAC"/>
              <w:rPr>
                <w:sz w:val="16"/>
                <w:szCs w:val="16"/>
              </w:rPr>
            </w:pPr>
            <w:r w:rsidRPr="002F5E0D">
              <w:rPr>
                <w:sz w:val="16"/>
                <w:szCs w:val="16"/>
              </w:rPr>
              <w:t>SP-23027</w:t>
            </w:r>
            <w:r>
              <w:rPr>
                <w:sz w:val="16"/>
                <w:szCs w:val="16"/>
              </w:rPr>
              <w:t>2</w:t>
            </w:r>
          </w:p>
        </w:tc>
        <w:tc>
          <w:tcPr>
            <w:tcW w:w="425" w:type="dxa"/>
            <w:shd w:val="solid" w:color="FFFFFF" w:fill="auto"/>
          </w:tcPr>
          <w:p w14:paraId="0C9310F6" w14:textId="77777777" w:rsidR="001D033C" w:rsidRDefault="001D033C" w:rsidP="001D033C">
            <w:pPr>
              <w:pStyle w:val="TAL"/>
              <w:rPr>
                <w:sz w:val="16"/>
                <w:szCs w:val="16"/>
              </w:rPr>
            </w:pPr>
          </w:p>
        </w:tc>
        <w:tc>
          <w:tcPr>
            <w:tcW w:w="425" w:type="dxa"/>
            <w:shd w:val="solid" w:color="FFFFFF" w:fill="auto"/>
          </w:tcPr>
          <w:p w14:paraId="00FE77C6" w14:textId="77777777" w:rsidR="001D033C" w:rsidRDefault="001D033C" w:rsidP="001D033C">
            <w:pPr>
              <w:pStyle w:val="TAR"/>
              <w:rPr>
                <w:sz w:val="16"/>
                <w:szCs w:val="16"/>
              </w:rPr>
            </w:pPr>
          </w:p>
        </w:tc>
        <w:tc>
          <w:tcPr>
            <w:tcW w:w="425" w:type="dxa"/>
            <w:shd w:val="solid" w:color="FFFFFF" w:fill="auto"/>
          </w:tcPr>
          <w:p w14:paraId="3D45A891" w14:textId="77777777" w:rsidR="001D033C" w:rsidRDefault="001D033C" w:rsidP="001D033C">
            <w:pPr>
              <w:pStyle w:val="TAC"/>
              <w:rPr>
                <w:sz w:val="16"/>
                <w:szCs w:val="16"/>
              </w:rPr>
            </w:pPr>
          </w:p>
        </w:tc>
        <w:tc>
          <w:tcPr>
            <w:tcW w:w="4962" w:type="dxa"/>
            <w:shd w:val="solid" w:color="FFFFFF" w:fill="auto"/>
          </w:tcPr>
          <w:p w14:paraId="3460A103" w14:textId="77777777" w:rsidR="001D033C" w:rsidRDefault="001D033C" w:rsidP="001D033C">
            <w:pPr>
              <w:pStyle w:val="TAC"/>
              <w:jc w:val="left"/>
              <w:rPr>
                <w:sz w:val="16"/>
                <w:szCs w:val="16"/>
              </w:rPr>
            </w:pPr>
            <w:r>
              <w:rPr>
                <w:sz w:val="16"/>
                <w:szCs w:val="16"/>
                <w:lang w:val="de-DE"/>
              </w:rPr>
              <w:t>Presentation for information at SA#99</w:t>
            </w:r>
          </w:p>
        </w:tc>
        <w:tc>
          <w:tcPr>
            <w:tcW w:w="708" w:type="dxa"/>
            <w:shd w:val="solid" w:color="FFFFFF" w:fill="auto"/>
          </w:tcPr>
          <w:p w14:paraId="7A0DC954" w14:textId="77777777" w:rsidR="001D033C" w:rsidRDefault="001D033C" w:rsidP="001D033C">
            <w:pPr>
              <w:pStyle w:val="TAC"/>
              <w:rPr>
                <w:rFonts w:eastAsiaTheme="minorEastAsia"/>
                <w:sz w:val="16"/>
                <w:szCs w:val="16"/>
                <w:lang w:val="en-US" w:eastAsia="zh-CN"/>
              </w:rPr>
            </w:pPr>
            <w:r>
              <w:rPr>
                <w:rFonts w:eastAsia="SimSun"/>
                <w:sz w:val="16"/>
                <w:szCs w:val="16"/>
                <w:lang w:val="en-US" w:eastAsia="zh-CN"/>
              </w:rPr>
              <w:t>1.0.0</w:t>
            </w:r>
          </w:p>
        </w:tc>
      </w:tr>
      <w:tr w:rsidR="003F2ADE" w14:paraId="165C86ED" w14:textId="77777777">
        <w:tc>
          <w:tcPr>
            <w:tcW w:w="800" w:type="dxa"/>
            <w:shd w:val="solid" w:color="FFFFFF" w:fill="auto"/>
          </w:tcPr>
          <w:p w14:paraId="05A796C5" w14:textId="7EBE598C" w:rsidR="003F2ADE" w:rsidRDefault="003F2ADE" w:rsidP="003F2ADE">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094FB95E" w14:textId="677E5860" w:rsidR="003F2ADE" w:rsidRDefault="003F2ADE" w:rsidP="003F2ADE">
            <w:pPr>
              <w:pStyle w:val="TAC"/>
              <w:rPr>
                <w:rFonts w:eastAsia="SimSun"/>
                <w:sz w:val="16"/>
                <w:szCs w:val="16"/>
                <w:lang w:val="en-US" w:eastAsia="zh-CN"/>
              </w:rPr>
            </w:pPr>
            <w:r>
              <w:rPr>
                <w:rFonts w:eastAsia="SimSun"/>
                <w:sz w:val="16"/>
                <w:szCs w:val="16"/>
                <w:lang w:val="en-US" w:eastAsia="zh-CN"/>
              </w:rPr>
              <w:t>SA#99</w:t>
            </w:r>
          </w:p>
        </w:tc>
        <w:tc>
          <w:tcPr>
            <w:tcW w:w="1134" w:type="dxa"/>
            <w:shd w:val="solid" w:color="FFFFFF" w:fill="auto"/>
          </w:tcPr>
          <w:p w14:paraId="52870EA8" w14:textId="6109AA5D" w:rsidR="003F2ADE" w:rsidRPr="002F5E0D" w:rsidRDefault="00A04251" w:rsidP="003F2ADE">
            <w:pPr>
              <w:pStyle w:val="TAC"/>
              <w:rPr>
                <w:sz w:val="16"/>
                <w:szCs w:val="16"/>
              </w:rPr>
            </w:pPr>
            <w:r w:rsidRPr="00A04251">
              <w:rPr>
                <w:sz w:val="16"/>
                <w:szCs w:val="16"/>
              </w:rPr>
              <w:t>SP-230346</w:t>
            </w:r>
          </w:p>
        </w:tc>
        <w:tc>
          <w:tcPr>
            <w:tcW w:w="425" w:type="dxa"/>
            <w:shd w:val="solid" w:color="FFFFFF" w:fill="auto"/>
          </w:tcPr>
          <w:p w14:paraId="224A3620" w14:textId="77777777" w:rsidR="003F2ADE" w:rsidRDefault="003F2ADE" w:rsidP="003F2ADE">
            <w:pPr>
              <w:pStyle w:val="TAL"/>
              <w:rPr>
                <w:sz w:val="16"/>
                <w:szCs w:val="16"/>
              </w:rPr>
            </w:pPr>
          </w:p>
        </w:tc>
        <w:tc>
          <w:tcPr>
            <w:tcW w:w="425" w:type="dxa"/>
            <w:shd w:val="solid" w:color="FFFFFF" w:fill="auto"/>
          </w:tcPr>
          <w:p w14:paraId="140B1D1B" w14:textId="77777777" w:rsidR="003F2ADE" w:rsidRDefault="003F2ADE" w:rsidP="003F2ADE">
            <w:pPr>
              <w:pStyle w:val="TAR"/>
              <w:rPr>
                <w:sz w:val="16"/>
                <w:szCs w:val="16"/>
              </w:rPr>
            </w:pPr>
          </w:p>
        </w:tc>
        <w:tc>
          <w:tcPr>
            <w:tcW w:w="425" w:type="dxa"/>
            <w:shd w:val="solid" w:color="FFFFFF" w:fill="auto"/>
          </w:tcPr>
          <w:p w14:paraId="0968401F" w14:textId="77777777" w:rsidR="003F2ADE" w:rsidRDefault="003F2ADE" w:rsidP="003F2ADE">
            <w:pPr>
              <w:pStyle w:val="TAC"/>
              <w:rPr>
                <w:sz w:val="16"/>
                <w:szCs w:val="16"/>
              </w:rPr>
            </w:pPr>
          </w:p>
        </w:tc>
        <w:tc>
          <w:tcPr>
            <w:tcW w:w="4962" w:type="dxa"/>
            <w:shd w:val="solid" w:color="FFFFFF" w:fill="auto"/>
          </w:tcPr>
          <w:p w14:paraId="7F709849" w14:textId="59873B58" w:rsidR="003F2ADE" w:rsidRDefault="00B1757C" w:rsidP="003F2ADE">
            <w:pPr>
              <w:pStyle w:val="TAC"/>
              <w:jc w:val="left"/>
              <w:rPr>
                <w:sz w:val="16"/>
                <w:szCs w:val="16"/>
                <w:lang w:val="de-DE"/>
              </w:rPr>
            </w:pPr>
            <w:r w:rsidRPr="00B1757C">
              <w:rPr>
                <w:sz w:val="16"/>
                <w:szCs w:val="16"/>
                <w:lang w:val="de-DE"/>
              </w:rPr>
              <w:t xml:space="preserve">Correction of implementation of </w:t>
            </w:r>
            <w:r w:rsidR="00A04251">
              <w:rPr>
                <w:sz w:val="16"/>
                <w:szCs w:val="16"/>
                <w:lang w:val="de-DE"/>
              </w:rPr>
              <w:t xml:space="preserve">pCR </w:t>
            </w:r>
            <w:r w:rsidR="00A04251" w:rsidRPr="00A04251">
              <w:rPr>
                <w:sz w:val="16"/>
                <w:szCs w:val="16"/>
                <w:lang w:val="de-DE"/>
              </w:rPr>
              <w:t>S6-231009</w:t>
            </w:r>
            <w:r w:rsidR="00A04251">
              <w:rPr>
                <w:sz w:val="16"/>
                <w:szCs w:val="16"/>
                <w:lang w:val="de-DE"/>
              </w:rPr>
              <w:t xml:space="preserve"> and p</w:t>
            </w:r>
            <w:r w:rsidR="003F2ADE">
              <w:rPr>
                <w:sz w:val="16"/>
                <w:szCs w:val="16"/>
                <w:lang w:val="de-DE"/>
              </w:rPr>
              <w:t>resentation for information at SA#99</w:t>
            </w:r>
          </w:p>
        </w:tc>
        <w:tc>
          <w:tcPr>
            <w:tcW w:w="708" w:type="dxa"/>
            <w:shd w:val="solid" w:color="FFFFFF" w:fill="auto"/>
          </w:tcPr>
          <w:p w14:paraId="1D8F1D1C" w14:textId="2985DBB2" w:rsidR="003F2ADE" w:rsidRDefault="003F2ADE" w:rsidP="003F2ADE">
            <w:pPr>
              <w:pStyle w:val="TAC"/>
              <w:rPr>
                <w:rFonts w:eastAsia="SimSun"/>
                <w:sz w:val="16"/>
                <w:szCs w:val="16"/>
                <w:lang w:val="en-US" w:eastAsia="zh-CN"/>
              </w:rPr>
            </w:pPr>
            <w:r>
              <w:rPr>
                <w:rFonts w:eastAsia="SimSun"/>
                <w:sz w:val="16"/>
                <w:szCs w:val="16"/>
                <w:lang w:val="en-US" w:eastAsia="zh-CN"/>
              </w:rPr>
              <w:t>1.</w:t>
            </w:r>
            <w:r w:rsidR="00A04251">
              <w:rPr>
                <w:rFonts w:eastAsia="SimSun"/>
                <w:sz w:val="16"/>
                <w:szCs w:val="16"/>
                <w:lang w:val="en-US" w:eastAsia="zh-CN"/>
              </w:rPr>
              <w:t>1</w:t>
            </w:r>
            <w:r>
              <w:rPr>
                <w:rFonts w:eastAsia="SimSun"/>
                <w:sz w:val="16"/>
                <w:szCs w:val="16"/>
                <w:lang w:val="en-US" w:eastAsia="zh-CN"/>
              </w:rPr>
              <w:t>.0</w:t>
            </w:r>
          </w:p>
        </w:tc>
      </w:tr>
    </w:tbl>
    <w:p w14:paraId="351B7FC4" w14:textId="77777777" w:rsidR="00566127" w:rsidRDefault="00566127"/>
    <w:sectPr w:rsidR="00566127" w:rsidSect="00566127">
      <w:headerReference w:type="default" r:id="rId71"/>
      <w:footerReference w:type="default" r:id="rId7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18AF4F" w14:textId="77777777" w:rsidR="00390096" w:rsidRDefault="00390096" w:rsidP="00566127">
      <w:pPr>
        <w:spacing w:after="0"/>
      </w:pPr>
      <w:r>
        <w:separator/>
      </w:r>
    </w:p>
  </w:endnote>
  <w:endnote w:type="continuationSeparator" w:id="0">
    <w:p w14:paraId="292AAC38" w14:textId="77777777" w:rsidR="00390096" w:rsidRDefault="00390096" w:rsidP="005661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83C0A" w14:textId="77777777" w:rsidR="009D2BA4" w:rsidRDefault="009D2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7760E0" w14:textId="77777777" w:rsidR="00390096" w:rsidRDefault="00390096">
      <w:pPr>
        <w:spacing w:after="0"/>
      </w:pPr>
      <w:r>
        <w:separator/>
      </w:r>
    </w:p>
  </w:footnote>
  <w:footnote w:type="continuationSeparator" w:id="0">
    <w:p w14:paraId="40E4094E" w14:textId="77777777" w:rsidR="00390096" w:rsidRDefault="0039009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A185C" w14:textId="14F912D8" w:rsidR="009D2BA4" w:rsidRDefault="007079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9D2BA4">
      <w:rPr>
        <w:rFonts w:ascii="Arial" w:hAnsi="Arial" w:cs="Arial"/>
        <w:b/>
        <w:sz w:val="18"/>
        <w:szCs w:val="18"/>
      </w:rPr>
      <w:instrText xml:space="preserve"> STYLEREF ZA </w:instrText>
    </w:r>
    <w:r>
      <w:rPr>
        <w:rFonts w:ascii="Arial" w:hAnsi="Arial" w:cs="Arial"/>
        <w:b/>
        <w:sz w:val="18"/>
        <w:szCs w:val="18"/>
      </w:rPr>
      <w:fldChar w:fldCharType="separate"/>
    </w:r>
    <w:r w:rsidR="00B1757C">
      <w:rPr>
        <w:rFonts w:ascii="Arial" w:hAnsi="Arial" w:cs="Arial"/>
        <w:b/>
        <w:noProof/>
        <w:sz w:val="18"/>
        <w:szCs w:val="18"/>
      </w:rPr>
      <w:t>3GPP TS 23.435 V1.1.0 (2023-03)</w:t>
    </w:r>
    <w:r>
      <w:rPr>
        <w:rFonts w:ascii="Arial" w:hAnsi="Arial" w:cs="Arial"/>
        <w:b/>
        <w:sz w:val="18"/>
        <w:szCs w:val="18"/>
      </w:rPr>
      <w:fldChar w:fldCharType="end"/>
    </w:r>
  </w:p>
  <w:p w14:paraId="05A56AA0" w14:textId="77777777" w:rsidR="009D2BA4" w:rsidRDefault="007079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9D2BA4">
      <w:rPr>
        <w:rFonts w:ascii="Arial" w:hAnsi="Arial" w:cs="Arial"/>
        <w:b/>
        <w:sz w:val="18"/>
        <w:szCs w:val="18"/>
      </w:rPr>
      <w:instrText xml:space="preserve"> PAGE </w:instrText>
    </w:r>
    <w:r>
      <w:rPr>
        <w:rFonts w:ascii="Arial" w:hAnsi="Arial" w:cs="Arial"/>
        <w:b/>
        <w:sz w:val="18"/>
        <w:szCs w:val="18"/>
      </w:rPr>
      <w:fldChar w:fldCharType="separate"/>
    </w:r>
    <w:r w:rsidR="007B5AA3">
      <w:rPr>
        <w:rFonts w:ascii="Arial" w:hAnsi="Arial" w:cs="Arial"/>
        <w:b/>
        <w:noProof/>
        <w:sz w:val="18"/>
        <w:szCs w:val="18"/>
      </w:rPr>
      <w:t>80</w:t>
    </w:r>
    <w:r>
      <w:rPr>
        <w:rFonts w:ascii="Arial" w:hAnsi="Arial" w:cs="Arial"/>
        <w:b/>
        <w:sz w:val="18"/>
        <w:szCs w:val="18"/>
      </w:rPr>
      <w:fldChar w:fldCharType="end"/>
    </w:r>
  </w:p>
  <w:p w14:paraId="35F83080" w14:textId="76002147" w:rsidR="009D2BA4" w:rsidRDefault="0070797B">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9D2BA4">
      <w:rPr>
        <w:rFonts w:ascii="Arial" w:hAnsi="Arial" w:cs="Arial"/>
        <w:b/>
        <w:sz w:val="18"/>
        <w:szCs w:val="18"/>
      </w:rPr>
      <w:instrText xml:space="preserve"> STYLEREF ZGSM </w:instrText>
    </w:r>
    <w:r>
      <w:rPr>
        <w:rFonts w:ascii="Arial" w:hAnsi="Arial" w:cs="Arial"/>
        <w:b/>
        <w:sz w:val="18"/>
        <w:szCs w:val="18"/>
      </w:rPr>
      <w:fldChar w:fldCharType="separate"/>
    </w:r>
    <w:r w:rsidR="00B1757C">
      <w:rPr>
        <w:rFonts w:ascii="Arial" w:hAnsi="Arial" w:cs="Arial"/>
        <w:b/>
        <w:noProof/>
        <w:sz w:val="18"/>
        <w:szCs w:val="18"/>
      </w:rPr>
      <w:t>Release 18</w:t>
    </w:r>
    <w:r>
      <w:rPr>
        <w:rFonts w:ascii="Arial" w:hAnsi="Arial" w:cs="Arial"/>
        <w:b/>
        <w:sz w:val="18"/>
        <w:szCs w:val="18"/>
      </w:rPr>
      <w:fldChar w:fldCharType="end"/>
    </w:r>
  </w:p>
  <w:p w14:paraId="0D697712" w14:textId="77777777" w:rsidR="009D2BA4" w:rsidRDefault="009D2B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3167050"/>
    <w:multiLevelType w:val="multilevel"/>
    <w:tmpl w:val="13167050"/>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1" w15:restartNumberingAfterBreak="0">
    <w:nsid w:val="1BBA7730"/>
    <w:multiLevelType w:val="multilevel"/>
    <w:tmpl w:val="1BBA773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 w15:restartNumberingAfterBreak="0">
    <w:nsid w:val="21DB7B6E"/>
    <w:multiLevelType w:val="multilevel"/>
    <w:tmpl w:val="21DB7B6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3" w15:restartNumberingAfterBreak="0">
    <w:nsid w:val="27622183"/>
    <w:multiLevelType w:val="multilevel"/>
    <w:tmpl w:val="27622183"/>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9F7263C"/>
    <w:multiLevelType w:val="multilevel"/>
    <w:tmpl w:val="29F7263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338076FE"/>
    <w:multiLevelType w:val="multilevel"/>
    <w:tmpl w:val="338076F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6" w15:restartNumberingAfterBreak="0">
    <w:nsid w:val="3A336F58"/>
    <w:multiLevelType w:val="multilevel"/>
    <w:tmpl w:val="3A336F58"/>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9" w15:restartNumberingAfterBreak="0">
    <w:nsid w:val="5BB463F9"/>
    <w:multiLevelType w:val="multilevel"/>
    <w:tmpl w:val="5BB463F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0" w15:restartNumberingAfterBreak="0">
    <w:nsid w:val="649D39A3"/>
    <w:multiLevelType w:val="multilevel"/>
    <w:tmpl w:val="649D39A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1"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721557752">
    <w:abstractNumId w:val="3"/>
  </w:num>
  <w:num w:numId="2" w16cid:durableId="1094518402">
    <w:abstractNumId w:val="5"/>
  </w:num>
  <w:num w:numId="3" w16cid:durableId="1837304400">
    <w:abstractNumId w:val="8"/>
  </w:num>
  <w:num w:numId="4" w16cid:durableId="1454012432">
    <w:abstractNumId w:val="9"/>
  </w:num>
  <w:num w:numId="5" w16cid:durableId="707489321">
    <w:abstractNumId w:val="6"/>
  </w:num>
  <w:num w:numId="6" w16cid:durableId="62684793">
    <w:abstractNumId w:val="2"/>
  </w:num>
  <w:num w:numId="7" w16cid:durableId="1757899671">
    <w:abstractNumId w:val="7"/>
  </w:num>
  <w:num w:numId="8" w16cid:durableId="1102185969">
    <w:abstractNumId w:val="4"/>
  </w:num>
  <w:num w:numId="9" w16cid:durableId="1310671757">
    <w:abstractNumId w:val="1"/>
  </w:num>
  <w:num w:numId="10" w16cid:durableId="1901360757">
    <w:abstractNumId w:val="0"/>
  </w:num>
  <w:num w:numId="11" w16cid:durableId="454524369">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95997956">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541533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1274868">
    <w:abstractNumId w:val="17"/>
  </w:num>
  <w:num w:numId="15" w16cid:durableId="6093169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9178880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8828247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551360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048678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736086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340466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9414340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4AFC"/>
    <w:rsid w:val="0007799B"/>
    <w:rsid w:val="00080512"/>
    <w:rsid w:val="000849BE"/>
    <w:rsid w:val="00084D8D"/>
    <w:rsid w:val="000C47C3"/>
    <w:rsid w:val="000D17E3"/>
    <w:rsid w:val="000D58AB"/>
    <w:rsid w:val="000D7A47"/>
    <w:rsid w:val="000E4E0C"/>
    <w:rsid w:val="000E7B40"/>
    <w:rsid w:val="000F3FEE"/>
    <w:rsid w:val="00102F8F"/>
    <w:rsid w:val="001045EB"/>
    <w:rsid w:val="001118F3"/>
    <w:rsid w:val="00111DB4"/>
    <w:rsid w:val="00113971"/>
    <w:rsid w:val="001155F6"/>
    <w:rsid w:val="00116388"/>
    <w:rsid w:val="001246A8"/>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807FC"/>
    <w:rsid w:val="002837C6"/>
    <w:rsid w:val="00294B04"/>
    <w:rsid w:val="002A067F"/>
    <w:rsid w:val="002A11A4"/>
    <w:rsid w:val="002A120A"/>
    <w:rsid w:val="002A2B13"/>
    <w:rsid w:val="002A377F"/>
    <w:rsid w:val="002A5303"/>
    <w:rsid w:val="002B4B92"/>
    <w:rsid w:val="002B6339"/>
    <w:rsid w:val="002C4EF7"/>
    <w:rsid w:val="002E00EE"/>
    <w:rsid w:val="002E5F81"/>
    <w:rsid w:val="002F1014"/>
    <w:rsid w:val="002F5E0D"/>
    <w:rsid w:val="0030522E"/>
    <w:rsid w:val="00307E9E"/>
    <w:rsid w:val="00313D9C"/>
    <w:rsid w:val="00315368"/>
    <w:rsid w:val="003172DC"/>
    <w:rsid w:val="00325939"/>
    <w:rsid w:val="00344A3C"/>
    <w:rsid w:val="003472F6"/>
    <w:rsid w:val="0035462D"/>
    <w:rsid w:val="00356555"/>
    <w:rsid w:val="00357EB2"/>
    <w:rsid w:val="0036204D"/>
    <w:rsid w:val="00362804"/>
    <w:rsid w:val="003705BC"/>
    <w:rsid w:val="00372D0D"/>
    <w:rsid w:val="003737EA"/>
    <w:rsid w:val="003765B8"/>
    <w:rsid w:val="00390096"/>
    <w:rsid w:val="0039319F"/>
    <w:rsid w:val="003936A3"/>
    <w:rsid w:val="003944D2"/>
    <w:rsid w:val="003A46A2"/>
    <w:rsid w:val="003A5F84"/>
    <w:rsid w:val="003C3971"/>
    <w:rsid w:val="003D6A05"/>
    <w:rsid w:val="003E334F"/>
    <w:rsid w:val="003E6B40"/>
    <w:rsid w:val="003F2ADE"/>
    <w:rsid w:val="00411221"/>
    <w:rsid w:val="004139C0"/>
    <w:rsid w:val="004158C6"/>
    <w:rsid w:val="00423334"/>
    <w:rsid w:val="00432B5D"/>
    <w:rsid w:val="004345EC"/>
    <w:rsid w:val="004362E9"/>
    <w:rsid w:val="00446E02"/>
    <w:rsid w:val="00465515"/>
    <w:rsid w:val="00465ED7"/>
    <w:rsid w:val="00471F03"/>
    <w:rsid w:val="00480012"/>
    <w:rsid w:val="004800B6"/>
    <w:rsid w:val="004867A8"/>
    <w:rsid w:val="0049751D"/>
    <w:rsid w:val="004A4634"/>
    <w:rsid w:val="004C0FD5"/>
    <w:rsid w:val="004C30AC"/>
    <w:rsid w:val="004D3578"/>
    <w:rsid w:val="004E213A"/>
    <w:rsid w:val="004F0988"/>
    <w:rsid w:val="004F3340"/>
    <w:rsid w:val="00512EC6"/>
    <w:rsid w:val="0053388B"/>
    <w:rsid w:val="00535773"/>
    <w:rsid w:val="00543E6C"/>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7526"/>
    <w:rsid w:val="005E318E"/>
    <w:rsid w:val="005E4BB2"/>
    <w:rsid w:val="005F788A"/>
    <w:rsid w:val="00602AEA"/>
    <w:rsid w:val="00603D18"/>
    <w:rsid w:val="00614FDF"/>
    <w:rsid w:val="00617662"/>
    <w:rsid w:val="006177C5"/>
    <w:rsid w:val="00627AD9"/>
    <w:rsid w:val="006325A5"/>
    <w:rsid w:val="006348EE"/>
    <w:rsid w:val="0063543D"/>
    <w:rsid w:val="00637BF1"/>
    <w:rsid w:val="00647114"/>
    <w:rsid w:val="0065072C"/>
    <w:rsid w:val="00650F9B"/>
    <w:rsid w:val="00651763"/>
    <w:rsid w:val="00655112"/>
    <w:rsid w:val="0066193D"/>
    <w:rsid w:val="00675508"/>
    <w:rsid w:val="00675A7B"/>
    <w:rsid w:val="006912E9"/>
    <w:rsid w:val="00693591"/>
    <w:rsid w:val="0069371C"/>
    <w:rsid w:val="006A323F"/>
    <w:rsid w:val="006A708B"/>
    <w:rsid w:val="006B30D0"/>
    <w:rsid w:val="006C3D95"/>
    <w:rsid w:val="006D0D93"/>
    <w:rsid w:val="006D4AB8"/>
    <w:rsid w:val="006D6E58"/>
    <w:rsid w:val="006E0981"/>
    <w:rsid w:val="006E11BE"/>
    <w:rsid w:val="006E5C86"/>
    <w:rsid w:val="006F6282"/>
    <w:rsid w:val="00701116"/>
    <w:rsid w:val="00701196"/>
    <w:rsid w:val="00707526"/>
    <w:rsid w:val="0070797B"/>
    <w:rsid w:val="0071174C"/>
    <w:rsid w:val="00713C44"/>
    <w:rsid w:val="0072089A"/>
    <w:rsid w:val="0072427B"/>
    <w:rsid w:val="0072671B"/>
    <w:rsid w:val="007274C3"/>
    <w:rsid w:val="00734A5B"/>
    <w:rsid w:val="0074026F"/>
    <w:rsid w:val="00741528"/>
    <w:rsid w:val="007429F6"/>
    <w:rsid w:val="00744E76"/>
    <w:rsid w:val="007469D4"/>
    <w:rsid w:val="00765EA3"/>
    <w:rsid w:val="00772B32"/>
    <w:rsid w:val="00774DA4"/>
    <w:rsid w:val="00777010"/>
    <w:rsid w:val="00781F0F"/>
    <w:rsid w:val="007823E8"/>
    <w:rsid w:val="007839ED"/>
    <w:rsid w:val="00787708"/>
    <w:rsid w:val="00792BC5"/>
    <w:rsid w:val="00793490"/>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526F1"/>
    <w:rsid w:val="00874F20"/>
    <w:rsid w:val="008768CA"/>
    <w:rsid w:val="00892568"/>
    <w:rsid w:val="008A6442"/>
    <w:rsid w:val="008B47F2"/>
    <w:rsid w:val="008C384C"/>
    <w:rsid w:val="008C5DD4"/>
    <w:rsid w:val="008C6FB8"/>
    <w:rsid w:val="008D079D"/>
    <w:rsid w:val="008D0FCF"/>
    <w:rsid w:val="008D18C1"/>
    <w:rsid w:val="008E2D68"/>
    <w:rsid w:val="008E675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7221F"/>
    <w:rsid w:val="00982C27"/>
    <w:rsid w:val="0098795E"/>
    <w:rsid w:val="009B2A48"/>
    <w:rsid w:val="009C06DE"/>
    <w:rsid w:val="009C0E32"/>
    <w:rsid w:val="009C6C51"/>
    <w:rsid w:val="009C6EDD"/>
    <w:rsid w:val="009D2BA4"/>
    <w:rsid w:val="009D7390"/>
    <w:rsid w:val="009E1ECB"/>
    <w:rsid w:val="009F37B7"/>
    <w:rsid w:val="009F45E2"/>
    <w:rsid w:val="00A04251"/>
    <w:rsid w:val="00A07775"/>
    <w:rsid w:val="00A10F02"/>
    <w:rsid w:val="00A164B4"/>
    <w:rsid w:val="00A2313A"/>
    <w:rsid w:val="00A26956"/>
    <w:rsid w:val="00A27486"/>
    <w:rsid w:val="00A30550"/>
    <w:rsid w:val="00A30699"/>
    <w:rsid w:val="00A31C13"/>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40B"/>
    <w:rsid w:val="00B15449"/>
    <w:rsid w:val="00B16800"/>
    <w:rsid w:val="00B1757C"/>
    <w:rsid w:val="00B33B1C"/>
    <w:rsid w:val="00B33EC7"/>
    <w:rsid w:val="00B55560"/>
    <w:rsid w:val="00B55CF6"/>
    <w:rsid w:val="00B55D73"/>
    <w:rsid w:val="00B5779D"/>
    <w:rsid w:val="00B716D1"/>
    <w:rsid w:val="00B7179A"/>
    <w:rsid w:val="00B81CD6"/>
    <w:rsid w:val="00B83FA2"/>
    <w:rsid w:val="00B921F0"/>
    <w:rsid w:val="00B93086"/>
    <w:rsid w:val="00B93E1D"/>
    <w:rsid w:val="00B94DC9"/>
    <w:rsid w:val="00BA19ED"/>
    <w:rsid w:val="00BA4B8D"/>
    <w:rsid w:val="00BA5D27"/>
    <w:rsid w:val="00BB3565"/>
    <w:rsid w:val="00BC0F7D"/>
    <w:rsid w:val="00BD66A8"/>
    <w:rsid w:val="00BD7D31"/>
    <w:rsid w:val="00BE3255"/>
    <w:rsid w:val="00BE7623"/>
    <w:rsid w:val="00BE785E"/>
    <w:rsid w:val="00BF128E"/>
    <w:rsid w:val="00BF3C43"/>
    <w:rsid w:val="00BF7514"/>
    <w:rsid w:val="00C03242"/>
    <w:rsid w:val="00C074DD"/>
    <w:rsid w:val="00C07521"/>
    <w:rsid w:val="00C1496A"/>
    <w:rsid w:val="00C24817"/>
    <w:rsid w:val="00C26005"/>
    <w:rsid w:val="00C2719F"/>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C67B4"/>
    <w:rsid w:val="00CC73E9"/>
    <w:rsid w:val="00CE54A2"/>
    <w:rsid w:val="00CE74A7"/>
    <w:rsid w:val="00CF381A"/>
    <w:rsid w:val="00D11F6F"/>
    <w:rsid w:val="00D125A0"/>
    <w:rsid w:val="00D20DDD"/>
    <w:rsid w:val="00D22820"/>
    <w:rsid w:val="00D23A4A"/>
    <w:rsid w:val="00D35178"/>
    <w:rsid w:val="00D54DF6"/>
    <w:rsid w:val="00D57972"/>
    <w:rsid w:val="00D641CD"/>
    <w:rsid w:val="00D675A9"/>
    <w:rsid w:val="00D6761A"/>
    <w:rsid w:val="00D738D6"/>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4C17"/>
    <w:rsid w:val="00DD74A5"/>
    <w:rsid w:val="00DF2B1F"/>
    <w:rsid w:val="00DF62CD"/>
    <w:rsid w:val="00E00955"/>
    <w:rsid w:val="00E16509"/>
    <w:rsid w:val="00E16558"/>
    <w:rsid w:val="00E24B35"/>
    <w:rsid w:val="00E254BF"/>
    <w:rsid w:val="00E3159A"/>
    <w:rsid w:val="00E3204A"/>
    <w:rsid w:val="00E361A4"/>
    <w:rsid w:val="00E44582"/>
    <w:rsid w:val="00E60DC3"/>
    <w:rsid w:val="00E6382D"/>
    <w:rsid w:val="00E77645"/>
    <w:rsid w:val="00E81BA3"/>
    <w:rsid w:val="00E85CB0"/>
    <w:rsid w:val="00EA1275"/>
    <w:rsid w:val="00EA15B0"/>
    <w:rsid w:val="00EA4302"/>
    <w:rsid w:val="00EA5EA7"/>
    <w:rsid w:val="00EB1014"/>
    <w:rsid w:val="00EB453E"/>
    <w:rsid w:val="00EC0CCD"/>
    <w:rsid w:val="00EC4A25"/>
    <w:rsid w:val="00EF608C"/>
    <w:rsid w:val="00F025A2"/>
    <w:rsid w:val="00F02605"/>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653B8"/>
    <w:rsid w:val="00F77A4C"/>
    <w:rsid w:val="00F80454"/>
    <w:rsid w:val="00F808D3"/>
    <w:rsid w:val="00F8457B"/>
    <w:rsid w:val="00F9008D"/>
    <w:rsid w:val="00FA1266"/>
    <w:rsid w:val="00FA22E8"/>
    <w:rsid w:val="00FA5C5E"/>
    <w:rsid w:val="00FA7582"/>
    <w:rsid w:val="00FA797F"/>
    <w:rsid w:val="00FB0178"/>
    <w:rsid w:val="00FB051B"/>
    <w:rsid w:val="00FB5CB7"/>
    <w:rsid w:val="00FC1192"/>
    <w:rsid w:val="00FC52CA"/>
    <w:rsid w:val="00FD66A6"/>
    <w:rsid w:val="00FE6DDA"/>
    <w:rsid w:val="00FF044E"/>
    <w:rsid w:val="00FF50EC"/>
    <w:rsid w:val="00FF7D1D"/>
    <w:rsid w:val="01A114F3"/>
    <w:rsid w:val="025948C8"/>
    <w:rsid w:val="05A61509"/>
    <w:rsid w:val="0667181E"/>
    <w:rsid w:val="0D2826A1"/>
    <w:rsid w:val="0E7D5387"/>
    <w:rsid w:val="10A31DA6"/>
    <w:rsid w:val="12C215C1"/>
    <w:rsid w:val="15BC5A64"/>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B8B631"/>
  <w15:docId w15:val="{950417FC-4E38-43BB-9701-01CDD4E6F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6127"/>
    <w:pPr>
      <w:spacing w:after="180"/>
    </w:pPr>
    <w:rPr>
      <w:rFonts w:eastAsia="Times New Roman"/>
      <w:lang w:val="en-GB" w:eastAsia="en-US"/>
    </w:rPr>
  </w:style>
  <w:style w:type="paragraph" w:styleId="Heading1">
    <w:name w:val="heading 1"/>
    <w:next w:val="Normal"/>
    <w:qFormat/>
    <w:rsid w:val="00566127"/>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566127"/>
    <w:pPr>
      <w:pBdr>
        <w:top w:val="none" w:sz="0" w:space="0" w:color="auto"/>
      </w:pBdr>
      <w:spacing w:before="180"/>
      <w:outlineLvl w:val="1"/>
    </w:pPr>
    <w:rPr>
      <w:sz w:val="32"/>
    </w:rPr>
  </w:style>
  <w:style w:type="paragraph" w:styleId="Heading3">
    <w:name w:val="heading 3"/>
    <w:basedOn w:val="Heading2"/>
    <w:next w:val="Normal"/>
    <w:link w:val="Heading3Char"/>
    <w:qFormat/>
    <w:rsid w:val="00566127"/>
    <w:pPr>
      <w:spacing w:before="120"/>
      <w:outlineLvl w:val="2"/>
    </w:pPr>
    <w:rPr>
      <w:sz w:val="28"/>
    </w:rPr>
  </w:style>
  <w:style w:type="paragraph" w:styleId="Heading4">
    <w:name w:val="heading 4"/>
    <w:basedOn w:val="Heading3"/>
    <w:next w:val="Normal"/>
    <w:link w:val="Heading4Char"/>
    <w:qFormat/>
    <w:rsid w:val="00566127"/>
    <w:pPr>
      <w:ind w:left="1418" w:hanging="1418"/>
      <w:outlineLvl w:val="3"/>
    </w:pPr>
    <w:rPr>
      <w:sz w:val="24"/>
    </w:rPr>
  </w:style>
  <w:style w:type="paragraph" w:styleId="Heading5">
    <w:name w:val="heading 5"/>
    <w:basedOn w:val="Heading4"/>
    <w:next w:val="Normal"/>
    <w:qFormat/>
    <w:rsid w:val="00566127"/>
    <w:pPr>
      <w:ind w:left="1701" w:hanging="1701"/>
      <w:outlineLvl w:val="4"/>
    </w:pPr>
    <w:rPr>
      <w:sz w:val="22"/>
    </w:rPr>
  </w:style>
  <w:style w:type="paragraph" w:styleId="Heading6">
    <w:name w:val="heading 6"/>
    <w:basedOn w:val="H6"/>
    <w:next w:val="Normal"/>
    <w:qFormat/>
    <w:rsid w:val="00566127"/>
    <w:pPr>
      <w:outlineLvl w:val="5"/>
    </w:pPr>
  </w:style>
  <w:style w:type="paragraph" w:styleId="Heading7">
    <w:name w:val="heading 7"/>
    <w:basedOn w:val="H6"/>
    <w:next w:val="Normal"/>
    <w:qFormat/>
    <w:rsid w:val="00566127"/>
    <w:pPr>
      <w:outlineLvl w:val="6"/>
    </w:pPr>
  </w:style>
  <w:style w:type="paragraph" w:styleId="Heading8">
    <w:name w:val="heading 8"/>
    <w:basedOn w:val="Heading1"/>
    <w:next w:val="Normal"/>
    <w:qFormat/>
    <w:rsid w:val="00566127"/>
    <w:pPr>
      <w:ind w:left="0" w:firstLine="0"/>
      <w:outlineLvl w:val="7"/>
    </w:pPr>
  </w:style>
  <w:style w:type="paragraph" w:styleId="Heading9">
    <w:name w:val="heading 9"/>
    <w:basedOn w:val="Heading8"/>
    <w:next w:val="Normal"/>
    <w:qFormat/>
    <w:rsid w:val="00566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566127"/>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566127"/>
    <w:pPr>
      <w:ind w:left="1985" w:hanging="1985"/>
      <w:outlineLvl w:val="9"/>
    </w:pPr>
    <w:rPr>
      <w:sz w:val="20"/>
    </w:rPr>
  </w:style>
  <w:style w:type="paragraph" w:styleId="List3">
    <w:name w:val="List 3"/>
    <w:basedOn w:val="Normal"/>
    <w:semiHidden/>
    <w:unhideWhenUsed/>
    <w:qFormat/>
    <w:rsid w:val="00566127"/>
    <w:pPr>
      <w:ind w:left="849" w:hanging="283"/>
      <w:contextualSpacing/>
    </w:pPr>
  </w:style>
  <w:style w:type="paragraph" w:styleId="TOC7">
    <w:name w:val="toc 7"/>
    <w:basedOn w:val="TOC6"/>
    <w:next w:val="Normal"/>
    <w:uiPriority w:val="39"/>
    <w:qFormat/>
    <w:rsid w:val="00566127"/>
    <w:pPr>
      <w:ind w:left="2268" w:hanging="2268"/>
    </w:pPr>
  </w:style>
  <w:style w:type="paragraph" w:styleId="TOC6">
    <w:name w:val="toc 6"/>
    <w:basedOn w:val="TOC5"/>
    <w:next w:val="Normal"/>
    <w:uiPriority w:val="39"/>
    <w:qFormat/>
    <w:rsid w:val="00566127"/>
    <w:pPr>
      <w:ind w:left="1985" w:hanging="1985"/>
    </w:pPr>
  </w:style>
  <w:style w:type="paragraph" w:styleId="TOC5">
    <w:name w:val="toc 5"/>
    <w:basedOn w:val="TOC4"/>
    <w:next w:val="Normal"/>
    <w:uiPriority w:val="39"/>
    <w:qFormat/>
    <w:rsid w:val="00566127"/>
    <w:pPr>
      <w:ind w:left="1701" w:hanging="1701"/>
    </w:pPr>
  </w:style>
  <w:style w:type="paragraph" w:styleId="TOC4">
    <w:name w:val="toc 4"/>
    <w:basedOn w:val="TOC3"/>
    <w:next w:val="Normal"/>
    <w:uiPriority w:val="39"/>
    <w:qFormat/>
    <w:rsid w:val="00566127"/>
    <w:pPr>
      <w:ind w:left="1418" w:hanging="1418"/>
    </w:pPr>
  </w:style>
  <w:style w:type="paragraph" w:styleId="TOC3">
    <w:name w:val="toc 3"/>
    <w:basedOn w:val="TOC2"/>
    <w:next w:val="Normal"/>
    <w:uiPriority w:val="39"/>
    <w:qFormat/>
    <w:rsid w:val="00566127"/>
    <w:pPr>
      <w:ind w:left="1134" w:hanging="1134"/>
    </w:pPr>
  </w:style>
  <w:style w:type="paragraph" w:styleId="TOC2">
    <w:name w:val="toc 2"/>
    <w:basedOn w:val="TOC1"/>
    <w:next w:val="Normal"/>
    <w:uiPriority w:val="39"/>
    <w:qFormat/>
    <w:rsid w:val="00566127"/>
    <w:pPr>
      <w:keepNext w:val="0"/>
      <w:spacing w:before="0"/>
      <w:ind w:left="851" w:hanging="851"/>
    </w:pPr>
    <w:rPr>
      <w:sz w:val="20"/>
    </w:rPr>
  </w:style>
  <w:style w:type="paragraph" w:styleId="TOC1">
    <w:name w:val="toc 1"/>
    <w:next w:val="Normal"/>
    <w:uiPriority w:val="39"/>
    <w:qFormat/>
    <w:rsid w:val="00566127"/>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566127"/>
    <w:pPr>
      <w:numPr>
        <w:numId w:val="1"/>
      </w:numPr>
      <w:contextualSpacing/>
    </w:pPr>
  </w:style>
  <w:style w:type="paragraph" w:styleId="TableofAuthorities">
    <w:name w:val="table of authorities"/>
    <w:basedOn w:val="Normal"/>
    <w:next w:val="Normal"/>
    <w:qFormat/>
    <w:rsid w:val="00566127"/>
    <w:pPr>
      <w:spacing w:after="0"/>
      <w:ind w:left="200" w:hanging="200"/>
    </w:pPr>
  </w:style>
  <w:style w:type="paragraph" w:styleId="NoteHeading">
    <w:name w:val="Note Heading"/>
    <w:basedOn w:val="Normal"/>
    <w:next w:val="Normal"/>
    <w:link w:val="NoteHeadingChar"/>
    <w:semiHidden/>
    <w:unhideWhenUsed/>
    <w:qFormat/>
    <w:rsid w:val="00566127"/>
    <w:pPr>
      <w:spacing w:after="0"/>
    </w:pPr>
  </w:style>
  <w:style w:type="paragraph" w:styleId="ListBullet4">
    <w:name w:val="List Bullet 4"/>
    <w:basedOn w:val="Normal"/>
    <w:semiHidden/>
    <w:unhideWhenUsed/>
    <w:qFormat/>
    <w:rsid w:val="00566127"/>
    <w:pPr>
      <w:numPr>
        <w:numId w:val="2"/>
      </w:numPr>
      <w:contextualSpacing/>
    </w:pPr>
  </w:style>
  <w:style w:type="paragraph" w:styleId="Index8">
    <w:name w:val="index 8"/>
    <w:basedOn w:val="Normal"/>
    <w:next w:val="Normal"/>
    <w:semiHidden/>
    <w:unhideWhenUsed/>
    <w:qFormat/>
    <w:rsid w:val="00566127"/>
    <w:pPr>
      <w:spacing w:after="0"/>
      <w:ind w:left="1600" w:hanging="200"/>
    </w:pPr>
  </w:style>
  <w:style w:type="paragraph" w:styleId="E-mailSignature">
    <w:name w:val="E-mail Signature"/>
    <w:basedOn w:val="Normal"/>
    <w:link w:val="E-mailSignatureChar"/>
    <w:semiHidden/>
    <w:unhideWhenUsed/>
    <w:qFormat/>
    <w:rsid w:val="00566127"/>
    <w:pPr>
      <w:spacing w:after="0"/>
    </w:pPr>
  </w:style>
  <w:style w:type="paragraph" w:styleId="ListNumber">
    <w:name w:val="List Number"/>
    <w:basedOn w:val="Normal"/>
    <w:semiHidden/>
    <w:unhideWhenUsed/>
    <w:qFormat/>
    <w:rsid w:val="00566127"/>
    <w:pPr>
      <w:numPr>
        <w:numId w:val="3"/>
      </w:numPr>
      <w:contextualSpacing/>
    </w:pPr>
  </w:style>
  <w:style w:type="paragraph" w:styleId="NormalIndent">
    <w:name w:val="Normal Indent"/>
    <w:basedOn w:val="Normal"/>
    <w:semiHidden/>
    <w:unhideWhenUsed/>
    <w:qFormat/>
    <w:rsid w:val="00566127"/>
    <w:pPr>
      <w:ind w:left="720"/>
    </w:pPr>
  </w:style>
  <w:style w:type="paragraph" w:styleId="Caption">
    <w:name w:val="caption"/>
    <w:basedOn w:val="Normal"/>
    <w:next w:val="Normal"/>
    <w:semiHidden/>
    <w:unhideWhenUsed/>
    <w:qFormat/>
    <w:rsid w:val="00566127"/>
    <w:pPr>
      <w:spacing w:after="200"/>
    </w:pPr>
    <w:rPr>
      <w:i/>
      <w:iCs/>
      <w:color w:val="44546A" w:themeColor="text2"/>
      <w:sz w:val="18"/>
      <w:szCs w:val="18"/>
    </w:rPr>
  </w:style>
  <w:style w:type="paragraph" w:styleId="Index5">
    <w:name w:val="index 5"/>
    <w:basedOn w:val="Normal"/>
    <w:next w:val="Normal"/>
    <w:semiHidden/>
    <w:unhideWhenUsed/>
    <w:qFormat/>
    <w:rsid w:val="00566127"/>
    <w:pPr>
      <w:spacing w:after="0"/>
      <w:ind w:left="1000" w:hanging="200"/>
    </w:pPr>
  </w:style>
  <w:style w:type="paragraph" w:styleId="ListBullet">
    <w:name w:val="List Bullet"/>
    <w:basedOn w:val="Normal"/>
    <w:qFormat/>
    <w:rsid w:val="00566127"/>
    <w:pPr>
      <w:numPr>
        <w:numId w:val="4"/>
      </w:numPr>
      <w:contextualSpacing/>
    </w:pPr>
  </w:style>
  <w:style w:type="paragraph" w:styleId="EnvelopeAddress">
    <w:name w:val="envelope address"/>
    <w:basedOn w:val="Normal"/>
    <w:semiHidden/>
    <w:unhideWhenUsed/>
    <w:qFormat/>
    <w:rsid w:val="005661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566127"/>
    <w:rPr>
      <w:rFonts w:ascii="SimSun" w:eastAsia="SimSun"/>
      <w:sz w:val="18"/>
      <w:szCs w:val="18"/>
    </w:rPr>
  </w:style>
  <w:style w:type="paragraph" w:styleId="TOAHeading">
    <w:name w:val="toa heading"/>
    <w:basedOn w:val="Normal"/>
    <w:next w:val="Normal"/>
    <w:semiHidden/>
    <w:unhideWhenUsed/>
    <w:qFormat/>
    <w:rsid w:val="00566127"/>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566127"/>
  </w:style>
  <w:style w:type="paragraph" w:styleId="Index6">
    <w:name w:val="index 6"/>
    <w:basedOn w:val="Normal"/>
    <w:next w:val="Normal"/>
    <w:semiHidden/>
    <w:unhideWhenUsed/>
    <w:qFormat/>
    <w:rsid w:val="00566127"/>
    <w:pPr>
      <w:spacing w:after="0"/>
      <w:ind w:left="1200" w:hanging="200"/>
    </w:pPr>
  </w:style>
  <w:style w:type="paragraph" w:styleId="Salutation">
    <w:name w:val="Salutation"/>
    <w:basedOn w:val="Normal"/>
    <w:next w:val="Normal"/>
    <w:link w:val="SalutationChar"/>
    <w:semiHidden/>
    <w:unhideWhenUsed/>
    <w:qFormat/>
    <w:rsid w:val="00566127"/>
  </w:style>
  <w:style w:type="paragraph" w:styleId="BodyText3">
    <w:name w:val="Body Text 3"/>
    <w:basedOn w:val="Normal"/>
    <w:link w:val="BodyText3Char"/>
    <w:semiHidden/>
    <w:unhideWhenUsed/>
    <w:qFormat/>
    <w:rsid w:val="00566127"/>
    <w:pPr>
      <w:spacing w:after="120"/>
    </w:pPr>
    <w:rPr>
      <w:sz w:val="16"/>
      <w:szCs w:val="16"/>
    </w:rPr>
  </w:style>
  <w:style w:type="paragraph" w:styleId="Closing">
    <w:name w:val="Closing"/>
    <w:basedOn w:val="Normal"/>
    <w:link w:val="ClosingChar"/>
    <w:semiHidden/>
    <w:unhideWhenUsed/>
    <w:qFormat/>
    <w:rsid w:val="00566127"/>
    <w:pPr>
      <w:spacing w:after="0"/>
      <w:ind w:left="4252"/>
    </w:pPr>
  </w:style>
  <w:style w:type="paragraph" w:styleId="ListBullet3">
    <w:name w:val="List Bullet 3"/>
    <w:basedOn w:val="Normal"/>
    <w:semiHidden/>
    <w:unhideWhenUsed/>
    <w:qFormat/>
    <w:rsid w:val="00566127"/>
    <w:pPr>
      <w:numPr>
        <w:numId w:val="5"/>
      </w:numPr>
      <w:contextualSpacing/>
    </w:pPr>
  </w:style>
  <w:style w:type="paragraph" w:styleId="BodyText">
    <w:name w:val="Body Text"/>
    <w:basedOn w:val="Normal"/>
    <w:link w:val="BodyTextChar"/>
    <w:semiHidden/>
    <w:unhideWhenUsed/>
    <w:qFormat/>
    <w:rsid w:val="00566127"/>
    <w:pPr>
      <w:spacing w:after="120"/>
    </w:pPr>
  </w:style>
  <w:style w:type="paragraph" w:styleId="BodyTextIndent">
    <w:name w:val="Body Text Indent"/>
    <w:basedOn w:val="Normal"/>
    <w:link w:val="BodyTextIndentChar"/>
    <w:semiHidden/>
    <w:unhideWhenUsed/>
    <w:qFormat/>
    <w:rsid w:val="00566127"/>
    <w:pPr>
      <w:spacing w:after="120"/>
      <w:ind w:left="283"/>
    </w:pPr>
  </w:style>
  <w:style w:type="paragraph" w:styleId="ListNumber3">
    <w:name w:val="List Number 3"/>
    <w:basedOn w:val="Normal"/>
    <w:semiHidden/>
    <w:unhideWhenUsed/>
    <w:qFormat/>
    <w:rsid w:val="00566127"/>
    <w:pPr>
      <w:numPr>
        <w:numId w:val="6"/>
      </w:numPr>
      <w:contextualSpacing/>
    </w:pPr>
  </w:style>
  <w:style w:type="paragraph" w:styleId="List2">
    <w:name w:val="List 2"/>
    <w:basedOn w:val="Normal"/>
    <w:semiHidden/>
    <w:unhideWhenUsed/>
    <w:qFormat/>
    <w:rsid w:val="00566127"/>
    <w:pPr>
      <w:ind w:left="566" w:hanging="283"/>
      <w:contextualSpacing/>
    </w:pPr>
  </w:style>
  <w:style w:type="paragraph" w:styleId="ListContinue">
    <w:name w:val="List Continue"/>
    <w:basedOn w:val="Normal"/>
    <w:semiHidden/>
    <w:unhideWhenUsed/>
    <w:qFormat/>
    <w:rsid w:val="00566127"/>
    <w:pPr>
      <w:spacing w:after="120"/>
      <w:ind w:left="283"/>
      <w:contextualSpacing/>
    </w:pPr>
  </w:style>
  <w:style w:type="paragraph" w:styleId="BlockText">
    <w:name w:val="Block Text"/>
    <w:basedOn w:val="Normal"/>
    <w:semiHidden/>
    <w:unhideWhenUsed/>
    <w:qFormat/>
    <w:rsid w:val="005661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566127"/>
    <w:pPr>
      <w:numPr>
        <w:numId w:val="7"/>
      </w:numPr>
      <w:contextualSpacing/>
    </w:pPr>
  </w:style>
  <w:style w:type="paragraph" w:styleId="HTMLAddress">
    <w:name w:val="HTML Address"/>
    <w:basedOn w:val="Normal"/>
    <w:link w:val="HTMLAddressChar"/>
    <w:semiHidden/>
    <w:unhideWhenUsed/>
    <w:qFormat/>
    <w:rsid w:val="00566127"/>
    <w:pPr>
      <w:spacing w:after="0"/>
    </w:pPr>
    <w:rPr>
      <w:i/>
      <w:iCs/>
    </w:rPr>
  </w:style>
  <w:style w:type="paragraph" w:styleId="Index4">
    <w:name w:val="index 4"/>
    <w:basedOn w:val="Normal"/>
    <w:next w:val="Normal"/>
    <w:semiHidden/>
    <w:unhideWhenUsed/>
    <w:qFormat/>
    <w:rsid w:val="00566127"/>
    <w:pPr>
      <w:spacing w:after="0"/>
      <w:ind w:left="800" w:hanging="200"/>
    </w:pPr>
  </w:style>
  <w:style w:type="paragraph" w:styleId="PlainText">
    <w:name w:val="Plain Text"/>
    <w:basedOn w:val="Normal"/>
    <w:link w:val="PlainTextChar"/>
    <w:semiHidden/>
    <w:unhideWhenUsed/>
    <w:qFormat/>
    <w:rsid w:val="00566127"/>
    <w:pPr>
      <w:spacing w:after="0"/>
    </w:pPr>
    <w:rPr>
      <w:rFonts w:ascii="Consolas" w:hAnsi="Consolas"/>
      <w:sz w:val="21"/>
      <w:szCs w:val="21"/>
    </w:rPr>
  </w:style>
  <w:style w:type="paragraph" w:styleId="ListBullet5">
    <w:name w:val="List Bullet 5"/>
    <w:basedOn w:val="Normal"/>
    <w:semiHidden/>
    <w:unhideWhenUsed/>
    <w:qFormat/>
    <w:rsid w:val="00566127"/>
    <w:pPr>
      <w:numPr>
        <w:numId w:val="8"/>
      </w:numPr>
      <w:contextualSpacing/>
    </w:pPr>
  </w:style>
  <w:style w:type="paragraph" w:styleId="ListNumber4">
    <w:name w:val="List Number 4"/>
    <w:basedOn w:val="Normal"/>
    <w:semiHidden/>
    <w:unhideWhenUsed/>
    <w:qFormat/>
    <w:rsid w:val="00566127"/>
    <w:pPr>
      <w:numPr>
        <w:numId w:val="9"/>
      </w:numPr>
      <w:contextualSpacing/>
    </w:pPr>
  </w:style>
  <w:style w:type="paragraph" w:styleId="TOC8">
    <w:name w:val="toc 8"/>
    <w:basedOn w:val="TOC1"/>
    <w:next w:val="Normal"/>
    <w:uiPriority w:val="39"/>
    <w:qFormat/>
    <w:rsid w:val="00566127"/>
    <w:pPr>
      <w:spacing w:before="180"/>
      <w:ind w:left="2693" w:hanging="2693"/>
    </w:pPr>
    <w:rPr>
      <w:b/>
    </w:rPr>
  </w:style>
  <w:style w:type="paragraph" w:styleId="Index3">
    <w:name w:val="index 3"/>
    <w:basedOn w:val="Normal"/>
    <w:next w:val="Normal"/>
    <w:semiHidden/>
    <w:unhideWhenUsed/>
    <w:qFormat/>
    <w:rsid w:val="00566127"/>
    <w:pPr>
      <w:spacing w:after="0"/>
      <w:ind w:left="600" w:hanging="200"/>
    </w:pPr>
  </w:style>
  <w:style w:type="paragraph" w:styleId="Date">
    <w:name w:val="Date"/>
    <w:basedOn w:val="Normal"/>
    <w:next w:val="Normal"/>
    <w:link w:val="DateChar"/>
    <w:semiHidden/>
    <w:unhideWhenUsed/>
    <w:qFormat/>
    <w:rsid w:val="00566127"/>
  </w:style>
  <w:style w:type="paragraph" w:styleId="BodyTextIndent2">
    <w:name w:val="Body Text Indent 2"/>
    <w:basedOn w:val="Normal"/>
    <w:link w:val="BodyTextIndent2Char"/>
    <w:semiHidden/>
    <w:unhideWhenUsed/>
    <w:qFormat/>
    <w:rsid w:val="00566127"/>
    <w:pPr>
      <w:spacing w:after="120" w:line="480" w:lineRule="auto"/>
      <w:ind w:left="283"/>
    </w:pPr>
  </w:style>
  <w:style w:type="paragraph" w:styleId="EndnoteText">
    <w:name w:val="endnote text"/>
    <w:basedOn w:val="Normal"/>
    <w:link w:val="EndnoteTextChar"/>
    <w:semiHidden/>
    <w:unhideWhenUsed/>
    <w:qFormat/>
    <w:rsid w:val="00566127"/>
    <w:pPr>
      <w:spacing w:after="0"/>
    </w:pPr>
  </w:style>
  <w:style w:type="paragraph" w:styleId="ListContinue5">
    <w:name w:val="List Continue 5"/>
    <w:basedOn w:val="Normal"/>
    <w:qFormat/>
    <w:rsid w:val="00566127"/>
    <w:pPr>
      <w:spacing w:after="120"/>
      <w:ind w:left="1415"/>
      <w:contextualSpacing/>
    </w:pPr>
  </w:style>
  <w:style w:type="paragraph" w:styleId="BalloonText">
    <w:name w:val="Balloon Text"/>
    <w:basedOn w:val="Normal"/>
    <w:link w:val="BalloonTextChar"/>
    <w:qFormat/>
    <w:rsid w:val="00566127"/>
    <w:pPr>
      <w:spacing w:after="0"/>
    </w:pPr>
    <w:rPr>
      <w:rFonts w:ascii="Segoe UI" w:hAnsi="Segoe UI" w:cs="Segoe UI"/>
      <w:sz w:val="18"/>
      <w:szCs w:val="18"/>
    </w:rPr>
  </w:style>
  <w:style w:type="paragraph" w:styleId="Footer">
    <w:name w:val="footer"/>
    <w:basedOn w:val="Header"/>
    <w:qFormat/>
    <w:rsid w:val="00566127"/>
    <w:pPr>
      <w:jc w:val="center"/>
    </w:pPr>
    <w:rPr>
      <w:i/>
    </w:rPr>
  </w:style>
  <w:style w:type="paragraph" w:styleId="Header">
    <w:name w:val="header"/>
    <w:qFormat/>
    <w:rsid w:val="00566127"/>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566127"/>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566127"/>
    <w:pPr>
      <w:spacing w:after="0"/>
      <w:ind w:left="4252"/>
    </w:pPr>
  </w:style>
  <w:style w:type="paragraph" w:styleId="ListContinue4">
    <w:name w:val="List Continue 4"/>
    <w:basedOn w:val="Normal"/>
    <w:qFormat/>
    <w:rsid w:val="00566127"/>
    <w:pPr>
      <w:spacing w:after="120"/>
      <w:ind w:left="1132"/>
      <w:contextualSpacing/>
    </w:pPr>
  </w:style>
  <w:style w:type="paragraph" w:styleId="IndexHeading">
    <w:name w:val="index heading"/>
    <w:basedOn w:val="Normal"/>
    <w:next w:val="Index1"/>
    <w:semiHidden/>
    <w:unhideWhenUsed/>
    <w:qFormat/>
    <w:rsid w:val="00566127"/>
    <w:rPr>
      <w:rFonts w:asciiTheme="majorHAnsi" w:eastAsiaTheme="majorEastAsia" w:hAnsiTheme="majorHAnsi" w:cstheme="majorBidi"/>
      <w:b/>
      <w:bCs/>
    </w:rPr>
  </w:style>
  <w:style w:type="paragraph" w:styleId="Index1">
    <w:name w:val="index 1"/>
    <w:basedOn w:val="Normal"/>
    <w:next w:val="Normal"/>
    <w:semiHidden/>
    <w:unhideWhenUsed/>
    <w:qFormat/>
    <w:rsid w:val="00566127"/>
    <w:pPr>
      <w:spacing w:after="0"/>
      <w:ind w:left="200" w:hanging="200"/>
    </w:pPr>
  </w:style>
  <w:style w:type="paragraph" w:styleId="Subtitle">
    <w:name w:val="Subtitle"/>
    <w:basedOn w:val="Normal"/>
    <w:next w:val="Normal"/>
    <w:link w:val="SubtitleChar"/>
    <w:qFormat/>
    <w:rsid w:val="00566127"/>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566127"/>
    <w:pPr>
      <w:numPr>
        <w:numId w:val="10"/>
      </w:numPr>
      <w:contextualSpacing/>
    </w:pPr>
  </w:style>
  <w:style w:type="paragraph" w:styleId="List">
    <w:name w:val="List"/>
    <w:basedOn w:val="Normal"/>
    <w:qFormat/>
    <w:rsid w:val="00566127"/>
    <w:pPr>
      <w:ind w:left="283" w:hanging="283"/>
      <w:contextualSpacing/>
    </w:pPr>
  </w:style>
  <w:style w:type="paragraph" w:styleId="FootnoteText">
    <w:name w:val="footnote text"/>
    <w:basedOn w:val="Normal"/>
    <w:link w:val="FootnoteTextChar"/>
    <w:semiHidden/>
    <w:unhideWhenUsed/>
    <w:qFormat/>
    <w:rsid w:val="00566127"/>
    <w:pPr>
      <w:spacing w:after="0"/>
    </w:pPr>
  </w:style>
  <w:style w:type="paragraph" w:styleId="List5">
    <w:name w:val="List 5"/>
    <w:basedOn w:val="Normal"/>
    <w:semiHidden/>
    <w:unhideWhenUsed/>
    <w:qFormat/>
    <w:rsid w:val="00566127"/>
    <w:pPr>
      <w:ind w:left="1415" w:hanging="283"/>
      <w:contextualSpacing/>
    </w:pPr>
  </w:style>
  <w:style w:type="paragraph" w:styleId="BodyTextIndent3">
    <w:name w:val="Body Text Indent 3"/>
    <w:basedOn w:val="Normal"/>
    <w:link w:val="BodyTextIndent3Char"/>
    <w:semiHidden/>
    <w:unhideWhenUsed/>
    <w:qFormat/>
    <w:rsid w:val="00566127"/>
    <w:pPr>
      <w:spacing w:after="120"/>
      <w:ind w:left="283"/>
    </w:pPr>
    <w:rPr>
      <w:sz w:val="16"/>
      <w:szCs w:val="16"/>
    </w:rPr>
  </w:style>
  <w:style w:type="paragraph" w:styleId="Index7">
    <w:name w:val="index 7"/>
    <w:basedOn w:val="Normal"/>
    <w:next w:val="Normal"/>
    <w:semiHidden/>
    <w:unhideWhenUsed/>
    <w:qFormat/>
    <w:rsid w:val="00566127"/>
    <w:pPr>
      <w:spacing w:after="0"/>
      <w:ind w:left="1400" w:hanging="200"/>
    </w:pPr>
  </w:style>
  <w:style w:type="paragraph" w:styleId="Index9">
    <w:name w:val="index 9"/>
    <w:basedOn w:val="Normal"/>
    <w:next w:val="Normal"/>
    <w:semiHidden/>
    <w:unhideWhenUsed/>
    <w:qFormat/>
    <w:rsid w:val="00566127"/>
    <w:pPr>
      <w:spacing w:after="0"/>
      <w:ind w:left="1800" w:hanging="200"/>
    </w:pPr>
  </w:style>
  <w:style w:type="paragraph" w:styleId="TableofFigures">
    <w:name w:val="table of figures"/>
    <w:basedOn w:val="Normal"/>
    <w:next w:val="Normal"/>
    <w:semiHidden/>
    <w:unhideWhenUsed/>
    <w:qFormat/>
    <w:rsid w:val="00566127"/>
    <w:pPr>
      <w:spacing w:after="0"/>
    </w:pPr>
  </w:style>
  <w:style w:type="paragraph" w:styleId="TOC9">
    <w:name w:val="toc 9"/>
    <w:basedOn w:val="TOC8"/>
    <w:next w:val="Normal"/>
    <w:uiPriority w:val="39"/>
    <w:qFormat/>
    <w:rsid w:val="00566127"/>
    <w:pPr>
      <w:ind w:left="1418" w:hanging="1418"/>
    </w:pPr>
  </w:style>
  <w:style w:type="paragraph" w:styleId="BodyText2">
    <w:name w:val="Body Text 2"/>
    <w:basedOn w:val="Normal"/>
    <w:link w:val="BodyText2Char"/>
    <w:semiHidden/>
    <w:unhideWhenUsed/>
    <w:qFormat/>
    <w:rsid w:val="00566127"/>
    <w:pPr>
      <w:spacing w:after="120" w:line="480" w:lineRule="auto"/>
    </w:pPr>
  </w:style>
  <w:style w:type="paragraph" w:styleId="List4">
    <w:name w:val="List 4"/>
    <w:basedOn w:val="Normal"/>
    <w:semiHidden/>
    <w:unhideWhenUsed/>
    <w:qFormat/>
    <w:rsid w:val="00566127"/>
    <w:pPr>
      <w:ind w:left="1132" w:hanging="283"/>
      <w:contextualSpacing/>
    </w:pPr>
  </w:style>
  <w:style w:type="paragraph" w:styleId="ListContinue2">
    <w:name w:val="List Continue 2"/>
    <w:basedOn w:val="Normal"/>
    <w:qFormat/>
    <w:rsid w:val="00566127"/>
    <w:pPr>
      <w:spacing w:after="120"/>
      <w:ind w:left="566"/>
      <w:contextualSpacing/>
    </w:pPr>
  </w:style>
  <w:style w:type="paragraph" w:styleId="MessageHeader">
    <w:name w:val="Message Header"/>
    <w:basedOn w:val="Normal"/>
    <w:link w:val="MessageHeaderChar"/>
    <w:semiHidden/>
    <w:unhideWhenUsed/>
    <w:qFormat/>
    <w:rsid w:val="005661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566127"/>
    <w:pPr>
      <w:spacing w:after="0"/>
    </w:pPr>
    <w:rPr>
      <w:rFonts w:ascii="Consolas" w:hAnsi="Consolas"/>
    </w:rPr>
  </w:style>
  <w:style w:type="paragraph" w:styleId="NormalWeb">
    <w:name w:val="Normal (Web)"/>
    <w:basedOn w:val="Normal"/>
    <w:semiHidden/>
    <w:unhideWhenUsed/>
    <w:qFormat/>
    <w:rsid w:val="00566127"/>
    <w:rPr>
      <w:sz w:val="24"/>
      <w:szCs w:val="24"/>
    </w:rPr>
  </w:style>
  <w:style w:type="paragraph" w:styleId="ListContinue3">
    <w:name w:val="List Continue 3"/>
    <w:basedOn w:val="Normal"/>
    <w:qFormat/>
    <w:rsid w:val="00566127"/>
    <w:pPr>
      <w:spacing w:after="120"/>
      <w:ind w:left="849"/>
      <w:contextualSpacing/>
    </w:pPr>
  </w:style>
  <w:style w:type="paragraph" w:styleId="Index2">
    <w:name w:val="index 2"/>
    <w:basedOn w:val="Normal"/>
    <w:next w:val="Normal"/>
    <w:semiHidden/>
    <w:unhideWhenUsed/>
    <w:qFormat/>
    <w:rsid w:val="00566127"/>
    <w:pPr>
      <w:spacing w:after="0"/>
      <w:ind w:left="400" w:hanging="200"/>
    </w:pPr>
  </w:style>
  <w:style w:type="paragraph" w:styleId="Title">
    <w:name w:val="Title"/>
    <w:basedOn w:val="Normal"/>
    <w:next w:val="Normal"/>
    <w:link w:val="TitleChar"/>
    <w:qFormat/>
    <w:rsid w:val="00566127"/>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566127"/>
    <w:rPr>
      <w:b/>
      <w:bCs/>
    </w:rPr>
  </w:style>
  <w:style w:type="paragraph" w:styleId="BodyTextFirstIndent">
    <w:name w:val="Body Text First Indent"/>
    <w:basedOn w:val="BodyText"/>
    <w:link w:val="BodyTextFirstIndentChar"/>
    <w:semiHidden/>
    <w:unhideWhenUsed/>
    <w:qFormat/>
    <w:rsid w:val="00566127"/>
    <w:pPr>
      <w:spacing w:after="180"/>
      <w:ind w:firstLine="360"/>
    </w:pPr>
  </w:style>
  <w:style w:type="paragraph" w:styleId="BodyTextFirstIndent2">
    <w:name w:val="Body Text First Indent 2"/>
    <w:basedOn w:val="BodyTextIndent"/>
    <w:link w:val="BodyTextFirstIndent2Char"/>
    <w:semiHidden/>
    <w:unhideWhenUsed/>
    <w:qFormat/>
    <w:rsid w:val="00566127"/>
    <w:pPr>
      <w:spacing w:after="180"/>
      <w:ind w:left="360" w:firstLine="360"/>
    </w:pPr>
  </w:style>
  <w:style w:type="table" w:styleId="TableGrid">
    <w:name w:val="Table Grid"/>
    <w:basedOn w:val="TableNormal"/>
    <w:qFormat/>
    <w:rsid w:val="005661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566127"/>
    <w:rPr>
      <w:color w:val="954F72"/>
      <w:u w:val="single"/>
    </w:rPr>
  </w:style>
  <w:style w:type="character" w:styleId="Hyperlink">
    <w:name w:val="Hyperlink"/>
    <w:qFormat/>
    <w:rsid w:val="00566127"/>
    <w:rPr>
      <w:color w:val="0563C1"/>
      <w:u w:val="single"/>
    </w:rPr>
  </w:style>
  <w:style w:type="character" w:styleId="CommentReference">
    <w:name w:val="annotation reference"/>
    <w:basedOn w:val="DefaultParagraphFont"/>
    <w:qFormat/>
    <w:rsid w:val="00566127"/>
    <w:rPr>
      <w:sz w:val="21"/>
      <w:szCs w:val="21"/>
    </w:rPr>
  </w:style>
  <w:style w:type="paragraph" w:customStyle="1" w:styleId="EQ">
    <w:name w:val="EQ"/>
    <w:basedOn w:val="Normal"/>
    <w:next w:val="Normal"/>
    <w:qFormat/>
    <w:rsid w:val="00566127"/>
    <w:pPr>
      <w:keepLines/>
      <w:tabs>
        <w:tab w:val="center" w:pos="4536"/>
        <w:tab w:val="right" w:pos="9072"/>
      </w:tabs>
    </w:pPr>
  </w:style>
  <w:style w:type="character" w:customStyle="1" w:styleId="ZGSM">
    <w:name w:val="ZGSM"/>
    <w:qFormat/>
    <w:rsid w:val="00566127"/>
  </w:style>
  <w:style w:type="paragraph" w:customStyle="1" w:styleId="ZD">
    <w:name w:val="ZD"/>
    <w:qFormat/>
    <w:rsid w:val="00566127"/>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566127"/>
    <w:pPr>
      <w:outlineLvl w:val="9"/>
    </w:pPr>
  </w:style>
  <w:style w:type="paragraph" w:customStyle="1" w:styleId="NF">
    <w:name w:val="NF"/>
    <w:basedOn w:val="NO"/>
    <w:qFormat/>
    <w:rsid w:val="00566127"/>
    <w:pPr>
      <w:keepNext/>
      <w:spacing w:after="0"/>
    </w:pPr>
    <w:rPr>
      <w:rFonts w:ascii="Arial" w:hAnsi="Arial"/>
      <w:sz w:val="18"/>
    </w:rPr>
  </w:style>
  <w:style w:type="paragraph" w:customStyle="1" w:styleId="NO">
    <w:name w:val="NO"/>
    <w:basedOn w:val="Normal"/>
    <w:qFormat/>
    <w:rsid w:val="00566127"/>
    <w:pPr>
      <w:keepLines/>
      <w:ind w:left="1135" w:hanging="851"/>
    </w:pPr>
  </w:style>
  <w:style w:type="paragraph" w:customStyle="1" w:styleId="PL">
    <w:name w:val="PL"/>
    <w:qFormat/>
    <w:rsid w:val="00566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566127"/>
    <w:pPr>
      <w:jc w:val="right"/>
    </w:pPr>
  </w:style>
  <w:style w:type="paragraph" w:customStyle="1" w:styleId="TAL">
    <w:name w:val="TAL"/>
    <w:basedOn w:val="Normal"/>
    <w:qFormat/>
    <w:rsid w:val="00566127"/>
    <w:pPr>
      <w:keepNext/>
      <w:keepLines/>
      <w:spacing w:after="0"/>
    </w:pPr>
    <w:rPr>
      <w:rFonts w:ascii="Arial" w:hAnsi="Arial"/>
      <w:sz w:val="18"/>
    </w:rPr>
  </w:style>
  <w:style w:type="paragraph" w:customStyle="1" w:styleId="TAH">
    <w:name w:val="TAH"/>
    <w:basedOn w:val="TAC"/>
    <w:qFormat/>
    <w:rsid w:val="00566127"/>
    <w:rPr>
      <w:b/>
    </w:rPr>
  </w:style>
  <w:style w:type="paragraph" w:customStyle="1" w:styleId="TAC">
    <w:name w:val="TAC"/>
    <w:basedOn w:val="TAL"/>
    <w:qFormat/>
    <w:rsid w:val="00566127"/>
    <w:pPr>
      <w:jc w:val="center"/>
    </w:pPr>
  </w:style>
  <w:style w:type="paragraph" w:customStyle="1" w:styleId="LD">
    <w:name w:val="LD"/>
    <w:qFormat/>
    <w:rsid w:val="00566127"/>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566127"/>
    <w:pPr>
      <w:keepLines/>
      <w:ind w:left="1702" w:hanging="1418"/>
    </w:pPr>
  </w:style>
  <w:style w:type="paragraph" w:customStyle="1" w:styleId="FP">
    <w:name w:val="FP"/>
    <w:basedOn w:val="Normal"/>
    <w:qFormat/>
    <w:rsid w:val="00566127"/>
    <w:pPr>
      <w:spacing w:after="0"/>
    </w:pPr>
  </w:style>
  <w:style w:type="paragraph" w:customStyle="1" w:styleId="NW">
    <w:name w:val="NW"/>
    <w:basedOn w:val="NO"/>
    <w:qFormat/>
    <w:rsid w:val="00566127"/>
    <w:pPr>
      <w:spacing w:after="0"/>
    </w:pPr>
  </w:style>
  <w:style w:type="paragraph" w:customStyle="1" w:styleId="EW">
    <w:name w:val="EW"/>
    <w:basedOn w:val="EX"/>
    <w:qFormat/>
    <w:rsid w:val="00566127"/>
    <w:pPr>
      <w:spacing w:after="0"/>
    </w:pPr>
  </w:style>
  <w:style w:type="paragraph" w:customStyle="1" w:styleId="B1">
    <w:name w:val="B1"/>
    <w:basedOn w:val="Normal"/>
    <w:qFormat/>
    <w:rsid w:val="00566127"/>
    <w:pPr>
      <w:ind w:left="568" w:hanging="284"/>
    </w:pPr>
  </w:style>
  <w:style w:type="paragraph" w:customStyle="1" w:styleId="EditorsNote">
    <w:name w:val="Editor's Note"/>
    <w:basedOn w:val="NO"/>
    <w:qFormat/>
    <w:rsid w:val="00566127"/>
    <w:rPr>
      <w:color w:val="FF0000"/>
    </w:rPr>
  </w:style>
  <w:style w:type="paragraph" w:customStyle="1" w:styleId="TH">
    <w:name w:val="TH"/>
    <w:basedOn w:val="Normal"/>
    <w:qFormat/>
    <w:rsid w:val="00566127"/>
    <w:pPr>
      <w:keepNext/>
      <w:keepLines/>
      <w:spacing w:before="60"/>
      <w:jc w:val="center"/>
    </w:pPr>
    <w:rPr>
      <w:rFonts w:ascii="Arial" w:hAnsi="Arial"/>
      <w:b/>
    </w:rPr>
  </w:style>
  <w:style w:type="paragraph" w:customStyle="1" w:styleId="ZA">
    <w:name w:val="ZA"/>
    <w:qFormat/>
    <w:rsid w:val="00566127"/>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566127"/>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566127"/>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566127"/>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566127"/>
    <w:pPr>
      <w:ind w:left="851" w:hanging="851"/>
    </w:pPr>
  </w:style>
  <w:style w:type="paragraph" w:customStyle="1" w:styleId="ZH">
    <w:name w:val="ZH"/>
    <w:qFormat/>
    <w:rsid w:val="00566127"/>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566127"/>
    <w:pPr>
      <w:keepNext w:val="0"/>
      <w:spacing w:before="0" w:after="240"/>
    </w:pPr>
  </w:style>
  <w:style w:type="paragraph" w:customStyle="1" w:styleId="ZG">
    <w:name w:val="ZG"/>
    <w:qFormat/>
    <w:rsid w:val="00566127"/>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566127"/>
    <w:pPr>
      <w:ind w:left="851" w:hanging="284"/>
    </w:pPr>
  </w:style>
  <w:style w:type="paragraph" w:customStyle="1" w:styleId="B3">
    <w:name w:val="B3"/>
    <w:basedOn w:val="Normal"/>
    <w:qFormat/>
    <w:rsid w:val="00566127"/>
    <w:pPr>
      <w:ind w:left="1135" w:hanging="284"/>
    </w:pPr>
  </w:style>
  <w:style w:type="paragraph" w:customStyle="1" w:styleId="B4">
    <w:name w:val="B4"/>
    <w:basedOn w:val="Normal"/>
    <w:qFormat/>
    <w:rsid w:val="00566127"/>
    <w:pPr>
      <w:ind w:left="1418" w:hanging="284"/>
    </w:pPr>
  </w:style>
  <w:style w:type="paragraph" w:customStyle="1" w:styleId="B5">
    <w:name w:val="B5"/>
    <w:basedOn w:val="Normal"/>
    <w:qFormat/>
    <w:rsid w:val="00566127"/>
    <w:pPr>
      <w:ind w:left="1702" w:hanging="284"/>
    </w:pPr>
  </w:style>
  <w:style w:type="paragraph" w:customStyle="1" w:styleId="ZTD">
    <w:name w:val="ZTD"/>
    <w:basedOn w:val="ZB"/>
    <w:qFormat/>
    <w:rsid w:val="00566127"/>
    <w:pPr>
      <w:framePr w:hRule="auto" w:wrap="notBeside" w:y="852"/>
    </w:pPr>
    <w:rPr>
      <w:i w:val="0"/>
      <w:sz w:val="40"/>
    </w:rPr>
  </w:style>
  <w:style w:type="paragraph" w:customStyle="1" w:styleId="ZV">
    <w:name w:val="ZV"/>
    <w:basedOn w:val="ZU"/>
    <w:qFormat/>
    <w:rsid w:val="00566127"/>
    <w:pPr>
      <w:framePr w:wrap="notBeside" w:y="16161"/>
    </w:pPr>
  </w:style>
  <w:style w:type="paragraph" w:customStyle="1" w:styleId="TAJ">
    <w:name w:val="TAJ"/>
    <w:basedOn w:val="TH"/>
    <w:qFormat/>
    <w:rsid w:val="00566127"/>
  </w:style>
  <w:style w:type="paragraph" w:customStyle="1" w:styleId="Guidance">
    <w:name w:val="Guidance"/>
    <w:basedOn w:val="Normal"/>
    <w:qFormat/>
    <w:rsid w:val="00566127"/>
    <w:rPr>
      <w:i/>
      <w:color w:val="0000FF"/>
    </w:rPr>
  </w:style>
  <w:style w:type="character" w:customStyle="1" w:styleId="BalloonTextChar">
    <w:name w:val="Balloon Text Char"/>
    <w:link w:val="BalloonText"/>
    <w:qFormat/>
    <w:rsid w:val="00566127"/>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566127"/>
    <w:rPr>
      <w:color w:val="605E5C"/>
      <w:shd w:val="clear" w:color="auto" w:fill="E1DFDD"/>
    </w:rPr>
  </w:style>
  <w:style w:type="character" w:customStyle="1" w:styleId="CommentTextChar">
    <w:name w:val="Comment Text Char"/>
    <w:basedOn w:val="DefaultParagraphFont"/>
    <w:link w:val="CommentText"/>
    <w:qFormat/>
    <w:rsid w:val="00566127"/>
    <w:rPr>
      <w:rFonts w:eastAsia="Times New Roman"/>
      <w:lang w:val="en-GB" w:eastAsia="en-US"/>
    </w:rPr>
  </w:style>
  <w:style w:type="character" w:customStyle="1" w:styleId="CommentSubjectChar">
    <w:name w:val="Comment Subject Char"/>
    <w:basedOn w:val="CommentTextChar"/>
    <w:link w:val="CommentSubject"/>
    <w:qFormat/>
    <w:rsid w:val="00566127"/>
    <w:rPr>
      <w:rFonts w:eastAsia="Times New Roman"/>
      <w:b/>
      <w:bCs/>
      <w:lang w:val="en-GB" w:eastAsia="en-US"/>
    </w:rPr>
  </w:style>
  <w:style w:type="character" w:customStyle="1" w:styleId="DocumentMapChar">
    <w:name w:val="Document Map Char"/>
    <w:basedOn w:val="DefaultParagraphFont"/>
    <w:link w:val="DocumentMap"/>
    <w:qFormat/>
    <w:rsid w:val="00566127"/>
    <w:rPr>
      <w:rFonts w:ascii="SimSun" w:eastAsia="SimSun"/>
      <w:sz w:val="18"/>
      <w:szCs w:val="18"/>
      <w:lang w:val="en-GB" w:eastAsia="en-US"/>
    </w:rPr>
  </w:style>
  <w:style w:type="paragraph" w:customStyle="1" w:styleId="1">
    <w:name w:val="修订1"/>
    <w:hidden/>
    <w:uiPriority w:val="99"/>
    <w:unhideWhenUsed/>
    <w:qFormat/>
    <w:rsid w:val="00566127"/>
    <w:rPr>
      <w:rFonts w:eastAsia="Times New Roman"/>
      <w:lang w:val="en-GB" w:eastAsia="en-US"/>
    </w:rPr>
  </w:style>
  <w:style w:type="paragraph" w:customStyle="1" w:styleId="Normal1">
    <w:name w:val="Normal1"/>
    <w:qFormat/>
    <w:rsid w:val="00566127"/>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566127"/>
  </w:style>
  <w:style w:type="character" w:customStyle="1" w:styleId="BodyTextChar">
    <w:name w:val="Body Text Char"/>
    <w:basedOn w:val="DefaultParagraphFont"/>
    <w:link w:val="BodyText"/>
    <w:semiHidden/>
    <w:qFormat/>
    <w:rsid w:val="00566127"/>
    <w:rPr>
      <w:rFonts w:eastAsia="Times New Roman"/>
      <w:lang w:val="en-GB" w:eastAsia="en-US"/>
    </w:rPr>
  </w:style>
  <w:style w:type="character" w:customStyle="1" w:styleId="BodyText2Char">
    <w:name w:val="Body Text 2 Char"/>
    <w:basedOn w:val="DefaultParagraphFont"/>
    <w:link w:val="BodyText2"/>
    <w:semiHidden/>
    <w:qFormat/>
    <w:rsid w:val="00566127"/>
    <w:rPr>
      <w:rFonts w:eastAsia="Times New Roman"/>
      <w:lang w:val="en-GB" w:eastAsia="en-US"/>
    </w:rPr>
  </w:style>
  <w:style w:type="character" w:customStyle="1" w:styleId="BodyText3Char">
    <w:name w:val="Body Text 3 Char"/>
    <w:basedOn w:val="DefaultParagraphFont"/>
    <w:link w:val="BodyText3"/>
    <w:semiHidden/>
    <w:qFormat/>
    <w:rsid w:val="00566127"/>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566127"/>
    <w:rPr>
      <w:rFonts w:eastAsia="Times New Roman"/>
      <w:lang w:val="en-GB" w:eastAsia="en-US"/>
    </w:rPr>
  </w:style>
  <w:style w:type="character" w:customStyle="1" w:styleId="BodyTextIndentChar">
    <w:name w:val="Body Text Indent Char"/>
    <w:basedOn w:val="DefaultParagraphFont"/>
    <w:link w:val="BodyTextIndent"/>
    <w:semiHidden/>
    <w:qFormat/>
    <w:rsid w:val="00566127"/>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566127"/>
    <w:rPr>
      <w:rFonts w:eastAsia="Times New Roman"/>
      <w:lang w:val="en-GB" w:eastAsia="en-US"/>
    </w:rPr>
  </w:style>
  <w:style w:type="character" w:customStyle="1" w:styleId="BodyTextIndent2Char">
    <w:name w:val="Body Text Indent 2 Char"/>
    <w:basedOn w:val="DefaultParagraphFont"/>
    <w:link w:val="BodyTextIndent2"/>
    <w:semiHidden/>
    <w:qFormat/>
    <w:rsid w:val="00566127"/>
    <w:rPr>
      <w:rFonts w:eastAsia="Times New Roman"/>
      <w:lang w:val="en-GB" w:eastAsia="en-US"/>
    </w:rPr>
  </w:style>
  <w:style w:type="character" w:customStyle="1" w:styleId="BodyTextIndent3Char">
    <w:name w:val="Body Text Indent 3 Char"/>
    <w:basedOn w:val="DefaultParagraphFont"/>
    <w:link w:val="BodyTextIndent3"/>
    <w:semiHidden/>
    <w:qFormat/>
    <w:rsid w:val="00566127"/>
    <w:rPr>
      <w:rFonts w:eastAsia="Times New Roman"/>
      <w:sz w:val="16"/>
      <w:szCs w:val="16"/>
      <w:lang w:val="en-GB" w:eastAsia="en-US"/>
    </w:rPr>
  </w:style>
  <w:style w:type="character" w:customStyle="1" w:styleId="ClosingChar">
    <w:name w:val="Closing Char"/>
    <w:basedOn w:val="DefaultParagraphFont"/>
    <w:link w:val="Closing"/>
    <w:semiHidden/>
    <w:qFormat/>
    <w:rsid w:val="00566127"/>
    <w:rPr>
      <w:rFonts w:eastAsia="Times New Roman"/>
      <w:lang w:val="en-GB" w:eastAsia="en-US"/>
    </w:rPr>
  </w:style>
  <w:style w:type="character" w:customStyle="1" w:styleId="DateChar">
    <w:name w:val="Date Char"/>
    <w:basedOn w:val="DefaultParagraphFont"/>
    <w:link w:val="Date"/>
    <w:semiHidden/>
    <w:qFormat/>
    <w:rsid w:val="00566127"/>
    <w:rPr>
      <w:rFonts w:eastAsia="Times New Roman"/>
      <w:lang w:val="en-GB" w:eastAsia="en-US"/>
    </w:rPr>
  </w:style>
  <w:style w:type="character" w:customStyle="1" w:styleId="E-mailSignatureChar">
    <w:name w:val="E-mail Signature Char"/>
    <w:basedOn w:val="DefaultParagraphFont"/>
    <w:link w:val="E-mailSignature"/>
    <w:semiHidden/>
    <w:qFormat/>
    <w:rsid w:val="00566127"/>
    <w:rPr>
      <w:rFonts w:eastAsia="Times New Roman"/>
      <w:lang w:val="en-GB" w:eastAsia="en-US"/>
    </w:rPr>
  </w:style>
  <w:style w:type="character" w:customStyle="1" w:styleId="EndnoteTextChar">
    <w:name w:val="Endnote Text Char"/>
    <w:basedOn w:val="DefaultParagraphFont"/>
    <w:link w:val="EndnoteText"/>
    <w:semiHidden/>
    <w:qFormat/>
    <w:rsid w:val="00566127"/>
    <w:rPr>
      <w:rFonts w:eastAsia="Times New Roman"/>
      <w:lang w:val="en-GB" w:eastAsia="en-US"/>
    </w:rPr>
  </w:style>
  <w:style w:type="character" w:customStyle="1" w:styleId="FootnoteTextChar">
    <w:name w:val="Footnote Text Char"/>
    <w:basedOn w:val="DefaultParagraphFont"/>
    <w:link w:val="FootnoteText"/>
    <w:semiHidden/>
    <w:qFormat/>
    <w:rsid w:val="00566127"/>
    <w:rPr>
      <w:rFonts w:eastAsia="Times New Roman"/>
      <w:lang w:val="en-GB" w:eastAsia="en-US"/>
    </w:rPr>
  </w:style>
  <w:style w:type="character" w:customStyle="1" w:styleId="HTMLAddressChar">
    <w:name w:val="HTML Address Char"/>
    <w:basedOn w:val="DefaultParagraphFont"/>
    <w:link w:val="HTMLAddress"/>
    <w:semiHidden/>
    <w:qFormat/>
    <w:rsid w:val="00566127"/>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566127"/>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5661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566127"/>
    <w:rPr>
      <w:rFonts w:eastAsia="Times New Roman"/>
      <w:i/>
      <w:iCs/>
      <w:color w:val="4472C4" w:themeColor="accent1"/>
      <w:lang w:val="en-GB" w:eastAsia="en-US"/>
    </w:rPr>
  </w:style>
  <w:style w:type="paragraph" w:styleId="ListParagraph">
    <w:name w:val="List Paragraph"/>
    <w:basedOn w:val="Normal"/>
    <w:uiPriority w:val="99"/>
    <w:qFormat/>
    <w:rsid w:val="00566127"/>
    <w:pPr>
      <w:ind w:left="720"/>
      <w:contextualSpacing/>
    </w:pPr>
  </w:style>
  <w:style w:type="character" w:customStyle="1" w:styleId="MacroTextChar">
    <w:name w:val="Macro Text Char"/>
    <w:basedOn w:val="DefaultParagraphFont"/>
    <w:link w:val="MacroText"/>
    <w:semiHidden/>
    <w:qFormat/>
    <w:rsid w:val="00566127"/>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5661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566127"/>
    <w:rPr>
      <w:rFonts w:eastAsia="Times New Roman"/>
      <w:lang w:val="en-GB" w:eastAsia="en-US"/>
    </w:rPr>
  </w:style>
  <w:style w:type="character" w:customStyle="1" w:styleId="NoteHeadingChar">
    <w:name w:val="Note Heading Char"/>
    <w:basedOn w:val="DefaultParagraphFont"/>
    <w:link w:val="NoteHeading"/>
    <w:semiHidden/>
    <w:qFormat/>
    <w:rsid w:val="00566127"/>
    <w:rPr>
      <w:rFonts w:eastAsia="Times New Roman"/>
      <w:lang w:val="en-GB" w:eastAsia="en-US"/>
    </w:rPr>
  </w:style>
  <w:style w:type="character" w:customStyle="1" w:styleId="PlainTextChar">
    <w:name w:val="Plain Text Char"/>
    <w:basedOn w:val="DefaultParagraphFont"/>
    <w:link w:val="PlainText"/>
    <w:semiHidden/>
    <w:qFormat/>
    <w:rsid w:val="00566127"/>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5661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566127"/>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566127"/>
    <w:rPr>
      <w:rFonts w:eastAsia="Times New Roman"/>
      <w:lang w:val="en-GB" w:eastAsia="en-US"/>
    </w:rPr>
  </w:style>
  <w:style w:type="character" w:customStyle="1" w:styleId="SignatureChar">
    <w:name w:val="Signature Char"/>
    <w:basedOn w:val="DefaultParagraphFont"/>
    <w:link w:val="Signature"/>
    <w:semiHidden/>
    <w:qFormat/>
    <w:rsid w:val="00566127"/>
    <w:rPr>
      <w:rFonts w:eastAsia="Times New Roman"/>
      <w:lang w:val="en-GB" w:eastAsia="en-US"/>
    </w:rPr>
  </w:style>
  <w:style w:type="character" w:customStyle="1" w:styleId="SubtitleChar">
    <w:name w:val="Subtitle Char"/>
    <w:basedOn w:val="DefaultParagraphFont"/>
    <w:link w:val="Subtitle"/>
    <w:qFormat/>
    <w:rsid w:val="00566127"/>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566127"/>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566127"/>
    <w:rPr>
      <w:rFonts w:eastAsia="Times New Roman"/>
      <w:lang w:val="en-GB" w:eastAsia="en-US"/>
    </w:rPr>
  </w:style>
  <w:style w:type="paragraph" w:customStyle="1" w:styleId="20">
    <w:name w:val="书目2"/>
    <w:basedOn w:val="Normal"/>
    <w:next w:val="Normal"/>
    <w:uiPriority w:val="37"/>
    <w:semiHidden/>
    <w:unhideWhenUsed/>
    <w:qFormat/>
    <w:rsid w:val="00566127"/>
  </w:style>
  <w:style w:type="paragraph" w:customStyle="1" w:styleId="TOC20">
    <w:name w:val="TOC 标题2"/>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566127"/>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566127"/>
    <w:rPr>
      <w:rFonts w:ascii="Arial" w:eastAsia="Times New Roman" w:hAnsi="Arial"/>
      <w:sz w:val="32"/>
      <w:lang w:val="en-GB" w:eastAsia="en-US"/>
    </w:rPr>
  </w:style>
  <w:style w:type="character" w:customStyle="1" w:styleId="Heading3Char">
    <w:name w:val="Heading 3 Char"/>
    <w:basedOn w:val="DefaultParagraphFont"/>
    <w:link w:val="Heading3"/>
    <w:qFormat/>
    <w:rsid w:val="00566127"/>
    <w:rPr>
      <w:rFonts w:ascii="Arial" w:eastAsia="Times New Roman" w:hAnsi="Arial"/>
      <w:sz w:val="28"/>
      <w:lang w:val="en-GB" w:eastAsia="en-US"/>
    </w:rPr>
  </w:style>
  <w:style w:type="paragraph" w:customStyle="1" w:styleId="12">
    <w:name w:val="正文1"/>
    <w:qFormat/>
    <w:rsid w:val="00566127"/>
    <w:pPr>
      <w:jc w:val="both"/>
    </w:pPr>
    <w:rPr>
      <w:rFonts w:ascii="Calibri" w:eastAsia="SimSun" w:hAnsi="Calibri" w:cs="Calibri"/>
      <w:kern w:val="2"/>
      <w:sz w:val="21"/>
      <w:szCs w:val="21"/>
      <w:lang w:val="en-GB"/>
    </w:rPr>
  </w:style>
  <w:style w:type="character" w:customStyle="1" w:styleId="15">
    <w:name w:val="15"/>
    <w:basedOn w:val="DefaultParagraphFont"/>
    <w:qFormat/>
    <w:rsid w:val="00566127"/>
    <w:rPr>
      <w:rFonts w:ascii="Arial" w:hAnsi="Arial" w:cs="Arial" w:hint="default"/>
      <w:b/>
    </w:rPr>
  </w:style>
  <w:style w:type="paragraph" w:customStyle="1" w:styleId="3">
    <w:name w:val="修订3"/>
    <w:hidden/>
    <w:uiPriority w:val="99"/>
    <w:unhideWhenUsed/>
    <w:qFormat/>
    <w:rsid w:val="00566127"/>
    <w:rPr>
      <w:rFonts w:eastAsia="Times New Roman"/>
      <w:lang w:val="en-GB" w:eastAsia="en-US"/>
    </w:rPr>
  </w:style>
  <w:style w:type="paragraph" w:customStyle="1" w:styleId="21">
    <w:name w:val="正文2"/>
    <w:qFormat/>
    <w:rsid w:val="00566127"/>
    <w:pPr>
      <w:jc w:val="both"/>
    </w:pPr>
    <w:rPr>
      <w:rFonts w:eastAsia="SimSun"/>
      <w:kern w:val="2"/>
      <w:sz w:val="21"/>
      <w:szCs w:val="21"/>
      <w:lang w:val="en-GB"/>
    </w:rPr>
  </w:style>
  <w:style w:type="character" w:customStyle="1" w:styleId="Heading4Char">
    <w:name w:val="Heading 4 Char"/>
    <w:basedOn w:val="DefaultParagraphFont"/>
    <w:link w:val="Heading4"/>
    <w:qFormat/>
    <w:rsid w:val="00566127"/>
    <w:rPr>
      <w:rFonts w:ascii="Arial" w:eastAsia="Times New Roman" w:hAnsi="Arial"/>
      <w:sz w:val="24"/>
      <w:lang w:val="en-GB" w:eastAsia="en-US"/>
    </w:rPr>
  </w:style>
  <w:style w:type="paragraph" w:styleId="Revision">
    <w:name w:val="Revision"/>
    <w:hidden/>
    <w:uiPriority w:val="99"/>
    <w:unhideWhenUsed/>
    <w:rsid w:val="002A120A"/>
    <w:rPr>
      <w:rFonts w:eastAsia="Times New Roman"/>
      <w:lang w:val="en-GB" w:eastAsia="en-US"/>
    </w:rPr>
  </w:style>
  <w:style w:type="paragraph" w:styleId="Bibliography">
    <w:name w:val="Bibliography"/>
    <w:basedOn w:val="Normal"/>
    <w:next w:val="Normal"/>
    <w:uiPriority w:val="37"/>
    <w:semiHidden/>
    <w:unhideWhenUsed/>
    <w:rsid w:val="002A120A"/>
  </w:style>
  <w:style w:type="paragraph" w:styleId="TOCHeading">
    <w:name w:val="TOC Heading"/>
    <w:basedOn w:val="Heading1"/>
    <w:next w:val="Normal"/>
    <w:uiPriority w:val="39"/>
    <w:semiHidden/>
    <w:unhideWhenUsed/>
    <w:qFormat/>
    <w:rsid w:val="002A120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9701501">
      <w:bodyDiv w:val="1"/>
      <w:marLeft w:val="0"/>
      <w:marRight w:val="0"/>
      <w:marTop w:val="0"/>
      <w:marBottom w:val="0"/>
      <w:divBdr>
        <w:top w:val="none" w:sz="0" w:space="0" w:color="auto"/>
        <w:left w:val="none" w:sz="0" w:space="0" w:color="auto"/>
        <w:bottom w:val="none" w:sz="0" w:space="0" w:color="auto"/>
        <w:right w:val="none" w:sz="0" w:space="0" w:color="auto"/>
      </w:divBdr>
    </w:div>
    <w:div w:id="20601262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oleObject1.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4.bin"/><Relationship Id="rId42" Type="http://schemas.openxmlformats.org/officeDocument/2006/relationships/package" Target="embeddings/Microsoft_Word_Document3.docx"/><Relationship Id="rId47" Type="http://schemas.openxmlformats.org/officeDocument/2006/relationships/image" Target="media/image23.emf"/><Relationship Id="rId50" Type="http://schemas.openxmlformats.org/officeDocument/2006/relationships/package" Target="embeddings/Microsoft_Word_Document6.docx"/><Relationship Id="rId55" Type="http://schemas.openxmlformats.org/officeDocument/2006/relationships/package" Target="embeddings/Microsoft_Word_Document8.docx"/><Relationship Id="rId63" Type="http://schemas.openxmlformats.org/officeDocument/2006/relationships/oleObject" Target="embeddings/Microsoft_Word_97_-_2003_Document.doc"/><Relationship Id="rId68" Type="http://schemas.openxmlformats.org/officeDocument/2006/relationships/image" Target="media/image34.emf"/><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5.vsd"/><Relationship Id="rId37" Type="http://schemas.openxmlformats.org/officeDocument/2006/relationships/image" Target="media/image18.emf"/><Relationship Id="rId40" Type="http://schemas.openxmlformats.org/officeDocument/2006/relationships/package" Target="embeddings/Microsoft_Word_Document2.docx"/><Relationship Id="rId45" Type="http://schemas.openxmlformats.org/officeDocument/2006/relationships/image" Target="media/image22.emf"/><Relationship Id="rId53" Type="http://schemas.openxmlformats.org/officeDocument/2006/relationships/image" Target="media/image26.png"/><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2.bin"/><Relationship Id="rId36" Type="http://schemas.openxmlformats.org/officeDocument/2006/relationships/package" Target="embeddings/Microsoft_Word_Document.docx"/><Relationship Id="rId49" Type="http://schemas.openxmlformats.org/officeDocument/2006/relationships/image" Target="media/image24.emf"/><Relationship Id="rId57" Type="http://schemas.openxmlformats.org/officeDocument/2006/relationships/package" Target="embeddings/Microsoft_Word_Document9.docx"/><Relationship Id="rId61" Type="http://schemas.openxmlformats.org/officeDocument/2006/relationships/package" Target="embeddings/Microsoft_Word_Document11.doc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package" Target="embeddings/Microsoft_Word_Document4.docx"/><Relationship Id="rId52" Type="http://schemas.openxmlformats.org/officeDocument/2006/relationships/package" Target="embeddings/Microsoft_Visio_Drawing7.vsdx"/><Relationship Id="rId60" Type="http://schemas.openxmlformats.org/officeDocument/2006/relationships/image" Target="media/image30.emf"/><Relationship Id="rId65" Type="http://schemas.openxmlformats.org/officeDocument/2006/relationships/oleObject" Target="embeddings/Microsoft_Word_97_-_2003_Document6.doc"/><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oleObject3.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Visio_Drawing.vsdx"/><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oleObject" Target="embeddings/Microsoft_Word_97_-_2003_Document8.doc"/><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1.docx"/><Relationship Id="rId46" Type="http://schemas.openxmlformats.org/officeDocument/2006/relationships/package" Target="embeddings/Microsoft_Word_Document5.docx"/><Relationship Id="rId59" Type="http://schemas.openxmlformats.org/officeDocument/2006/relationships/package" Target="embeddings/Microsoft_Word_Document10.docx"/><Relationship Id="rId67" Type="http://schemas.openxmlformats.org/officeDocument/2006/relationships/oleObject" Target="embeddings/Microsoft_Word_97_-_2003_Document7.doc"/><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hyperlink" Target="file:///C:\Users\cmcc\AppData\Roaming\SogouExplorer\Download\docs\S6-222901.zip" TargetMode="Externa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5C8FBF-6AB1-4597-A299-3FFDFD3FB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86</Pages>
  <Words>28305</Words>
  <Characters>161344</Characters>
  <Application>Microsoft Office Word</Application>
  <DocSecurity>0</DocSecurity>
  <Lines>1344</Lines>
  <Paragraphs>378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S6-231009 re-application</cp:lastModifiedBy>
  <cp:revision>4</cp:revision>
  <cp:lastPrinted>2019-02-25T14:05:00Z</cp:lastPrinted>
  <dcterms:created xsi:type="dcterms:W3CDTF">2023-03-16T15:00:00Z</dcterms:created>
  <dcterms:modified xsi:type="dcterms:W3CDTF">2023-03-16T15:18:00Z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9D86BE13587E4A00AD4D0BC397DBC864</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